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numbering.xml" ContentType="application/vnd.openxmlformats-officedocument.wordprocessingml.numbering+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spacing w:line="360" w:lineRule="auto"/>
      </w:pPr>
      <w:r>
        <w:drawing>
          <wp:anchor distT="0" distB="0" distL="114300" distR="114300" simplePos="0" relativeHeight="251659264" behindDoc="0" locked="0" layoutInCell="1" allowOverlap="1">
            <wp:simplePos x="0" y="0"/>
            <wp:positionH relativeFrom="margin">
              <wp:posOffset>2049145</wp:posOffset>
            </wp:positionH>
            <wp:positionV relativeFrom="margin">
              <wp:posOffset>1951355</wp:posOffset>
            </wp:positionV>
            <wp:extent cx="1846580" cy="2284730"/>
            <wp:effectExtent l="0" t="0" r="7620" b="127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1846580" cy="2284730"/>
                    </a:xfrm>
                    <a:prstGeom prst="rect">
                      <a:avLst/>
                    </a:prstGeom>
                    <a:noFill/>
                    <a:ln>
                      <a:noFill/>
                    </a:ln>
                  </pic:spPr>
                </pic:pic>
              </a:graphicData>
            </a:graphic>
          </wp:anchor>
        </w:drawing>
      </w:r>
      <w:r>
        <mc:AlternateContent>
          <mc:Choice Requires="wps">
            <w:drawing>
              <wp:anchor distT="0" distB="0" distL="114300" distR="114300" simplePos="0" relativeHeight="251657216" behindDoc="1" locked="0" layoutInCell="1" allowOverlap="1">
                <wp:simplePos x="0" y="0"/>
                <wp:positionH relativeFrom="page">
                  <wp:posOffset>914400</wp:posOffset>
                </wp:positionH>
                <wp:positionV relativeFrom="page">
                  <wp:posOffset>792480</wp:posOffset>
                </wp:positionV>
                <wp:extent cx="5943600" cy="8298180"/>
                <wp:effectExtent l="0" t="0" r="19050" b="64770"/>
                <wp:wrapNone/>
                <wp:docPr id="289" name="Rectangle 2"/>
                <wp:cNvGraphicFramePr/>
                <a:graphic xmlns:a="http://schemas.openxmlformats.org/drawingml/2006/main">
                  <a:graphicData uri="http://schemas.microsoft.com/office/word/2010/wordprocessingShape">
                    <wps:wsp>
                      <wps:cNvSpPr>
                        <a:spLocks noChangeArrowheads="1"/>
                      </wps:cNvSpPr>
                      <wps:spPr bwMode="auto">
                        <a:xfrm>
                          <a:off x="0" y="0"/>
                          <a:ext cx="5943600" cy="8298180"/>
                        </a:xfrm>
                        <a:prstGeom prst="rect">
                          <a:avLst/>
                        </a:prstGeom>
                        <a:noFill/>
                        <a:ln w="19050">
                          <a:solidFill>
                            <a:srgbClr val="4A7EBB"/>
                          </a:solidFill>
                          <a:miter lim="800000"/>
                        </a:ln>
                        <a:effectLst>
                          <a:outerShdw dist="25400" dir="5400000" algn="ctr" rotWithShape="0">
                            <a:srgbClr val="808080">
                              <a:alpha val="35001"/>
                            </a:srgbClr>
                          </a:outerShdw>
                        </a:effectLst>
                      </wps:spPr>
                      <wps:bodyPr rot="0" vert="horz" wrap="square" lIns="91440" tIns="91440" rIns="91440" bIns="91440" anchor="t" anchorCtr="0" upright="1">
                        <a:noAutofit/>
                      </wps:bodyPr>
                    </wps:wsp>
                  </a:graphicData>
                </a:graphic>
              </wp:anchor>
            </w:drawing>
          </mc:Choice>
          <mc:Fallback>
            <w:pict>
              <v:rect id="Rectangle 2" o:spid="_x0000_s1026" o:spt="1" style="position:absolute;left:0pt;margin-left:72pt;margin-top:62.4pt;height:653.4pt;width:468pt;mso-position-horizontal-relative:page;mso-position-vertical-relative:page;z-index:-251659264;mso-width-relative:page;mso-height-relative:page;" filled="f" stroked="t" coordsize="21600,21600" o:gfxdata="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jEGX&#10;RNkAAAANAQAADwAAAAAAAAABACAAAAAiAAAAZHJzL2Rvd25yZXYueG1sUEsBAhQAFAAAAAgAh07i&#10;QOsIf71aAgAApgQAAA4AAAAAAAAAAQAgAAAAKAEAAGRycy9lMm9Eb2MueG1sUEsFBgAAAAAGAAYA&#10;WQEAAPQFAAAAAA==&#10;">
                <v:fill on="f" focussize="0,0"/>
                <v:stroke weight="1.5pt" color="#4A7EBB" miterlimit="8" joinstyle="miter"/>
                <v:imagedata o:title=""/>
                <o:lock v:ext="edit" aspectratio="f"/>
                <v:shadow on="t" color="#808080" opacity="22938f" offset="0pt,2pt" origin="0f,0f" matrix="65536f,0f,0f,65536f"/>
                <v:textbox inset="2.54mm,2.54mm,2.54mm,2.54mm"/>
              </v:rect>
            </w:pict>
          </mc:Fallback>
        </mc:AlternateContent>
      </w:r>
      <w:r>
        <w:rPr>
          <w:rFonts w:ascii="Arial" w:hAnsi="Arial" w:eastAsia="Times New Roman" w:cs="Arial"/>
          <w:color w:val="333333"/>
          <w:sz w:val="20"/>
          <w:szCs w:val="20"/>
          <w:shd w:val="clear" w:color="auto" w:fill="FFFFFF"/>
        </w:rPr>
        <w:t xml:space="preserve"> </w:t>
      </w:r>
      <w:r>
        <w:t>SSP ATTACHMENT 6 –                                   FedRAMP Information System Contingency Plan (ISCP) Template</w:t>
      </w:r>
    </w:p>
    <w:p>
      <w:pPr>
        <w:pStyle w:val="91"/>
        <w:jc w:val="left"/>
      </w:pPr>
    </w:p>
    <w:p>
      <w:pPr>
        <w:pStyle w:val="94"/>
      </w:pPr>
      <w:sdt>
        <w:sdtPr>
          <w:alias w:val="CSP Name"/>
          <w:tag w:val="cspname"/>
          <w:id w:val="-2088288634"/>
          <w:placeholder>
            <w:docPart w:val="EC8B31DC3A914606983B666BAF9C4F08"/>
          </w:placeholder>
          <w:text/>
        </w:sdtPr>
        <w:sdtContent>
          <w:r>
            <w:t>CSP Name</w:t>
          </w:r>
        </w:sdtContent>
      </w:sdt>
    </w:p>
    <w:p>
      <w:pPr>
        <w:pStyle w:val="94"/>
      </w:pPr>
      <w:sdt>
        <w:sdtPr>
          <w:alias w:val="Information System Name"/>
          <w:tag w:val="informationsystemname"/>
          <w:id w:val="650946938"/>
          <w:placeholder>
            <w:docPart w:val="AE45B7AC6F8A4CF3AAEFC222B0F5C617"/>
          </w:placeholder>
          <w:showingPlcHdr/>
          <w:text/>
        </w:sdtPr>
        <w:sdtContent>
          <w:r>
            <w:rPr>
              <w:rStyle w:val="105"/>
            </w:rPr>
            <w:t>&lt;Information System Name&gt;</w:t>
          </w:r>
        </w:sdtContent>
      </w:sdt>
    </w:p>
    <w:p>
      <w:pPr>
        <w:pStyle w:val="94"/>
      </w:pPr>
      <w:r>
        <w:t xml:space="preserve">Version </w:t>
      </w:r>
      <w:sdt>
        <w:sdtPr>
          <w:alias w:val="Version Number"/>
          <w:tag w:val="versionnumber"/>
          <w:id w:val="627137386"/>
          <w:placeholder>
            <w:docPart w:val="6C502D22BD8B4F04850C54F4347C83E1"/>
          </w:placeholder>
          <w:text/>
        </w:sdtPr>
        <w:sdtContent>
          <w:r>
            <w:t>#.#</w:t>
          </w:r>
        </w:sdtContent>
      </w:sdt>
    </w:p>
    <w:p>
      <w:pPr>
        <w:pStyle w:val="94"/>
      </w:pPr>
      <w:r>
        <w:t xml:space="preserve">Version </w:t>
      </w:r>
      <w:sdt>
        <w:sdtPr>
          <w:alias w:val="Version Date"/>
          <w:tag w:val="versiondate"/>
          <w:id w:val="1464310091"/>
          <w:placeholder>
            <w:docPart w:val="99507F119EBD4934B8D115E3CF2A2342"/>
          </w:placeholder>
          <w:date>
            <w:dateFormat w:val="MMMM d, yyyy"/>
            <w:lid w:val="en-US"/>
            <w:storeMappedDataAs w:val="datetime"/>
            <w:calendar w:val="gregorian"/>
          </w:date>
        </w:sdtPr>
        <w:sdtContent>
          <w:r>
            <w:t>Date</w:t>
          </w:r>
        </w:sdtContent>
      </w:sdt>
    </w:p>
    <w:p/>
    <w:p/>
    <w:p/>
    <w:p/>
    <w:p>
      <w:pPr>
        <w:ind w:firstLine="720"/>
      </w:pPr>
      <w:r>
        <w:t>Controlled Unclassified Information</w:t>
      </w:r>
    </w:p>
    <w:p>
      <w:pPr>
        <w:sectPr>
          <w:footerReference r:id="rId3" w:type="default"/>
          <w:pgSz w:w="12240" w:h="15840"/>
          <w:pgMar w:top="1440" w:right="1440" w:bottom="1440" w:left="1440" w:header="720" w:footer="720" w:gutter="0"/>
          <w:pgNumType w:fmt="lowerRoman" w:start="1"/>
          <w:cols w:space="720" w:num="1"/>
          <w:titlePg/>
          <w:docGrid w:linePitch="360" w:charSpace="0"/>
        </w:sectPr>
      </w:pPr>
    </w:p>
    <w:p>
      <w:pPr>
        <w:pStyle w:val="61"/>
      </w:pPr>
      <w:r>
        <w:t>Prepared by</w:t>
      </w:r>
    </w:p>
    <w:tbl>
      <w:tblPr>
        <w:tblStyle w:val="39"/>
        <w:tblW w:w="9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554"/>
        <w:gridCol w:w="2380"/>
        <w:gridCol w:w="4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03" w:hRule="exact"/>
          <w:tblHeader/>
          <w:jc w:val="center"/>
        </w:trPr>
        <w:tc>
          <w:tcPr>
            <w:tcW w:w="9504" w:type="dxa"/>
            <w:gridSpan w:val="3"/>
            <w:shd w:val="clear" w:color="auto" w:fill="D9E2F3" w:themeFill="accent5" w:themeFillTint="33"/>
            <w:tcMar>
              <w:top w:w="0" w:type="dxa"/>
              <w:bottom w:w="115" w:type="dxa"/>
            </w:tcMar>
            <w:vAlign w:val="center"/>
          </w:tcPr>
          <w:sdt>
            <w:sdtPr>
              <w:alias w:val="Organization Name"/>
              <w:tag w:val="organizationname"/>
              <w:id w:val="81730280"/>
              <w:placeholder>
                <w:docPart w:val="DefaultPlaceholder_1081868574"/>
              </w:placeholder>
            </w:sdtPr>
            <w:sdtContent>
              <w:p>
                <w:pPr>
                  <w:pStyle w:val="83"/>
                </w:pPr>
                <w:r>
                  <w:t>Organization Name that prepared this document</w:t>
                </w:r>
              </w:p>
            </w:sdtContent>
          </w:sdt>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sdt>
          <w:sdtPr>
            <w:alias w:val="Insert Logo"/>
            <w:tag w:val="InsertLogo"/>
            <w:id w:val="-1734773879"/>
            <w:showingPlcHdr/>
            <w:picture/>
          </w:sdtPr>
          <w:sdtContent>
            <w:tc>
              <w:tcPr>
                <w:tcW w:w="2554" w:type="dxa"/>
                <w:vMerge w:val="restart"/>
                <w:tcMar>
                  <w:top w:w="0" w:type="dxa"/>
                  <w:bottom w:w="115" w:type="dxa"/>
                </w:tcMar>
              </w:tcPr>
              <w:p>
                <w:pPr>
                  <w:pStyle w:val="84"/>
                </w:pPr>
                <w:r>
                  <w:drawing>
                    <wp:inline distT="0" distB="0" distL="0" distR="0">
                      <wp:extent cx="948690" cy="948690"/>
                      <wp:effectExtent l="0" t="0" r="3810" b="381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49037" cy="949037"/>
                              </a:xfrm>
                              <a:prstGeom prst="rect">
                                <a:avLst/>
                              </a:prstGeom>
                              <a:noFill/>
                              <a:ln>
                                <a:noFill/>
                              </a:ln>
                            </pic:spPr>
                          </pic:pic>
                        </a:graphicData>
                      </a:graphic>
                    </wp:inline>
                  </w:drawing>
                </w:r>
              </w:p>
            </w:tc>
          </w:sdtContent>
        </w:sdt>
        <w:tc>
          <w:tcPr>
            <w:tcW w:w="2380" w:type="dxa"/>
            <w:tcMar>
              <w:top w:w="0" w:type="dxa"/>
              <w:left w:w="101" w:type="dxa"/>
              <w:bottom w:w="115" w:type="dxa"/>
              <w:right w:w="101" w:type="dxa"/>
            </w:tcMar>
          </w:tcPr>
          <w:p>
            <w:pPr>
              <w:pStyle w:val="84"/>
            </w:pPr>
            <w:r>
              <w:t>Street Address</w:t>
            </w:r>
          </w:p>
        </w:tc>
        <w:sdt>
          <w:sdtPr>
            <w:id w:val="1050342791"/>
            <w:placeholder>
              <w:docPart w:val="D85FD0B0002E406384EBC6A0F84B0B2A"/>
            </w:placeholder>
            <w:showingPlcHdr/>
          </w:sdtPr>
          <w:sdtContent>
            <w:tc>
              <w:tcPr>
                <w:tcW w:w="4570" w:type="dxa"/>
                <w:tcMar>
                  <w:top w:w="0" w:type="dxa"/>
                  <w:left w:w="101" w:type="dxa"/>
                  <w:bottom w:w="115" w:type="dxa"/>
                  <w:right w:w="101" w:type="dxa"/>
                </w:tcMar>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tc>
          <w:tcPr>
            <w:tcW w:w="2554" w:type="dxa"/>
            <w:vMerge w:val="continue"/>
            <w:tcMar>
              <w:top w:w="0" w:type="dxa"/>
              <w:bottom w:w="115" w:type="dxa"/>
            </w:tcMar>
          </w:tcPr>
          <w:p>
            <w:pPr>
              <w:pStyle w:val="84"/>
            </w:pPr>
          </w:p>
        </w:tc>
        <w:tc>
          <w:tcPr>
            <w:tcW w:w="2380" w:type="dxa"/>
            <w:tcMar>
              <w:top w:w="0" w:type="dxa"/>
              <w:left w:w="101" w:type="dxa"/>
              <w:bottom w:w="115" w:type="dxa"/>
              <w:right w:w="101" w:type="dxa"/>
            </w:tcMar>
          </w:tcPr>
          <w:p>
            <w:pPr>
              <w:pStyle w:val="84"/>
            </w:pPr>
            <w:r>
              <w:t>Suite/Room/Building</w:t>
            </w:r>
          </w:p>
        </w:tc>
        <w:sdt>
          <w:sdtPr>
            <w:rPr>
              <w:spacing w:val="-5"/>
            </w:rPr>
            <w:id w:val="-947005135"/>
            <w:placeholder>
              <w:docPart w:val="8EB5E1D05FCB4A65A54EDA443B674094"/>
            </w:placeholder>
            <w:showingPlcHdr/>
          </w:sdtPr>
          <w:sdtEndPr>
            <w:rPr>
              <w:spacing w:val="-5"/>
            </w:rPr>
          </w:sdtEndPr>
          <w:sdtContent>
            <w:tc>
              <w:tcPr>
                <w:tcW w:w="4570" w:type="dxa"/>
                <w:tcMar>
                  <w:top w:w="0" w:type="dxa"/>
                  <w:left w:w="101" w:type="dxa"/>
                  <w:bottom w:w="115" w:type="dxa"/>
                  <w:right w:w="101" w:type="dxa"/>
                </w:tcMar>
              </w:tcPr>
              <w:p>
                <w:pPr>
                  <w:pStyle w:val="84"/>
                  <w:rPr>
                    <w:spacing w:val="-5"/>
                  </w:rPr>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tc>
          <w:tcPr>
            <w:tcW w:w="2554" w:type="dxa"/>
            <w:vMerge w:val="continue"/>
            <w:tcMar>
              <w:top w:w="0" w:type="dxa"/>
              <w:bottom w:w="115" w:type="dxa"/>
            </w:tcMar>
          </w:tcPr>
          <w:p>
            <w:pPr>
              <w:pStyle w:val="84"/>
            </w:pPr>
          </w:p>
        </w:tc>
        <w:tc>
          <w:tcPr>
            <w:tcW w:w="2380" w:type="dxa"/>
            <w:tcMar>
              <w:top w:w="0" w:type="dxa"/>
              <w:left w:w="101" w:type="dxa"/>
              <w:bottom w:w="115" w:type="dxa"/>
              <w:right w:w="101" w:type="dxa"/>
            </w:tcMar>
          </w:tcPr>
          <w:p>
            <w:pPr>
              <w:pStyle w:val="84"/>
            </w:pPr>
            <w:r>
              <w:t>City, State, ZIP</w:t>
            </w:r>
          </w:p>
        </w:tc>
        <w:sdt>
          <w:sdtPr>
            <w:rPr>
              <w:spacing w:val="-5"/>
            </w:rPr>
            <w:id w:val="1092360865"/>
            <w:placeholder>
              <w:docPart w:val="369F419C6028496480B89DE0F2B6612C"/>
            </w:placeholder>
            <w:showingPlcHdr/>
          </w:sdtPr>
          <w:sdtEndPr>
            <w:rPr>
              <w:spacing w:val="-5"/>
            </w:rPr>
          </w:sdtEndPr>
          <w:sdtContent>
            <w:tc>
              <w:tcPr>
                <w:tcW w:w="4570" w:type="dxa"/>
                <w:tcMar>
                  <w:top w:w="0" w:type="dxa"/>
                  <w:left w:w="101" w:type="dxa"/>
                  <w:bottom w:w="115" w:type="dxa"/>
                  <w:right w:w="101" w:type="dxa"/>
                </w:tcMar>
              </w:tcPr>
              <w:p>
                <w:pPr>
                  <w:pStyle w:val="84"/>
                  <w:rPr>
                    <w:spacing w:val="-5"/>
                  </w:rPr>
                </w:pPr>
                <w:r>
                  <w:rPr>
                    <w:rStyle w:val="105"/>
                  </w:rPr>
                  <w:t>Click here to enter text.</w:t>
                </w:r>
              </w:p>
            </w:tc>
          </w:sdtContent>
        </w:sdt>
      </w:tr>
    </w:tbl>
    <w:p/>
    <w:p>
      <w:pPr>
        <w:pStyle w:val="61"/>
      </w:pPr>
      <w:r>
        <w:t>Prepared for</w:t>
      </w:r>
    </w:p>
    <w:tbl>
      <w:tblPr>
        <w:tblStyle w:val="39"/>
        <w:tblW w:w="9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554"/>
        <w:gridCol w:w="2380"/>
        <w:gridCol w:w="4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03" w:hRule="exact"/>
          <w:tblHeader/>
          <w:jc w:val="center"/>
        </w:trPr>
        <w:tc>
          <w:tcPr>
            <w:tcW w:w="9504" w:type="dxa"/>
            <w:gridSpan w:val="3"/>
            <w:shd w:val="clear" w:color="auto" w:fill="D9E2F3" w:themeFill="accent5" w:themeFillTint="33"/>
            <w:tcMar>
              <w:top w:w="0" w:type="dxa"/>
              <w:bottom w:w="115" w:type="dxa"/>
            </w:tcMar>
            <w:vAlign w:val="center"/>
          </w:tcPr>
          <w:sdt>
            <w:sdtPr>
              <w:alias w:val="Organization Name"/>
              <w:tag w:val="organizationname"/>
              <w:id w:val="-627165622"/>
              <w:placeholder>
                <w:docPart w:val="FE5B9A1E092045F1BC0467F74726B5A7"/>
              </w:placeholder>
            </w:sdtPr>
            <w:sdtContent>
              <w:p>
                <w:pPr>
                  <w:pStyle w:val="83"/>
                </w:pPr>
                <w:r>
                  <w:t>Organization Name for whom this document was prepared</w:t>
                </w:r>
              </w:p>
            </w:sdtContent>
          </w:sdt>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sdt>
          <w:sdtPr>
            <w:alias w:val="Insert Logo"/>
            <w:tag w:val="InsertLogo"/>
            <w:id w:val="56672475"/>
            <w:showingPlcHdr/>
            <w:picture/>
          </w:sdtPr>
          <w:sdtContent>
            <w:tc>
              <w:tcPr>
                <w:tcW w:w="2554" w:type="dxa"/>
                <w:vMerge w:val="restart"/>
                <w:tcMar>
                  <w:top w:w="0" w:type="dxa"/>
                  <w:bottom w:w="115" w:type="dxa"/>
                </w:tcMar>
              </w:tcPr>
              <w:p>
                <w:pPr>
                  <w:pStyle w:val="84"/>
                </w:pPr>
                <w:r>
                  <w:drawing>
                    <wp:inline distT="0" distB="0" distL="0" distR="0">
                      <wp:extent cx="948690" cy="948690"/>
                      <wp:effectExtent l="0" t="0" r="3810" b="381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949037" cy="949037"/>
                              </a:xfrm>
                              <a:prstGeom prst="rect">
                                <a:avLst/>
                              </a:prstGeom>
                              <a:noFill/>
                              <a:ln>
                                <a:noFill/>
                              </a:ln>
                            </pic:spPr>
                          </pic:pic>
                        </a:graphicData>
                      </a:graphic>
                    </wp:inline>
                  </w:drawing>
                </w:r>
              </w:p>
            </w:tc>
          </w:sdtContent>
        </w:sdt>
        <w:tc>
          <w:tcPr>
            <w:tcW w:w="2380" w:type="dxa"/>
            <w:tcMar>
              <w:top w:w="0" w:type="dxa"/>
              <w:left w:w="101" w:type="dxa"/>
              <w:bottom w:w="115" w:type="dxa"/>
              <w:right w:w="101" w:type="dxa"/>
            </w:tcMar>
          </w:tcPr>
          <w:p>
            <w:pPr>
              <w:pStyle w:val="84"/>
            </w:pPr>
            <w:r>
              <w:t>Street Address</w:t>
            </w:r>
          </w:p>
        </w:tc>
        <w:sdt>
          <w:sdtPr>
            <w:id w:val="-331683739"/>
            <w:placeholder>
              <w:docPart w:val="DE2EBF45A23345859789E3AF3F56DEA9"/>
            </w:placeholder>
            <w:showingPlcHdr/>
          </w:sdtPr>
          <w:sdtContent>
            <w:tc>
              <w:tcPr>
                <w:tcW w:w="4570" w:type="dxa"/>
                <w:tcMar>
                  <w:top w:w="0" w:type="dxa"/>
                  <w:left w:w="101" w:type="dxa"/>
                  <w:bottom w:w="115" w:type="dxa"/>
                  <w:right w:w="101" w:type="dxa"/>
                </w:tcMar>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tc>
          <w:tcPr>
            <w:tcW w:w="2554" w:type="dxa"/>
            <w:vMerge w:val="continue"/>
            <w:tcMar>
              <w:top w:w="0" w:type="dxa"/>
              <w:bottom w:w="115" w:type="dxa"/>
            </w:tcMar>
          </w:tcPr>
          <w:p>
            <w:pPr>
              <w:pStyle w:val="84"/>
            </w:pPr>
          </w:p>
        </w:tc>
        <w:tc>
          <w:tcPr>
            <w:tcW w:w="2380" w:type="dxa"/>
            <w:tcMar>
              <w:top w:w="0" w:type="dxa"/>
              <w:left w:w="101" w:type="dxa"/>
              <w:bottom w:w="115" w:type="dxa"/>
              <w:right w:w="101" w:type="dxa"/>
            </w:tcMar>
          </w:tcPr>
          <w:p>
            <w:pPr>
              <w:pStyle w:val="84"/>
            </w:pPr>
            <w:r>
              <w:t>Suite/Room/Building</w:t>
            </w:r>
          </w:p>
        </w:tc>
        <w:sdt>
          <w:sdtPr>
            <w:rPr>
              <w:spacing w:val="-5"/>
            </w:rPr>
            <w:id w:val="-471900443"/>
            <w:placeholder>
              <w:docPart w:val="9FFD9CA7398B4C2CAF844264CAF9A87E"/>
            </w:placeholder>
            <w:showingPlcHdr/>
          </w:sdtPr>
          <w:sdtEndPr>
            <w:rPr>
              <w:spacing w:val="-5"/>
            </w:rPr>
          </w:sdtEndPr>
          <w:sdtContent>
            <w:tc>
              <w:tcPr>
                <w:tcW w:w="4570" w:type="dxa"/>
                <w:tcMar>
                  <w:top w:w="0" w:type="dxa"/>
                  <w:left w:w="101" w:type="dxa"/>
                  <w:bottom w:w="115" w:type="dxa"/>
                  <w:right w:w="101" w:type="dxa"/>
                </w:tcMar>
              </w:tcPr>
              <w:p>
                <w:pPr>
                  <w:pStyle w:val="84"/>
                  <w:rPr>
                    <w:spacing w:val="-5"/>
                  </w:rPr>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493" w:hRule="atLeast"/>
          <w:jc w:val="center"/>
        </w:trPr>
        <w:tc>
          <w:tcPr>
            <w:tcW w:w="2554" w:type="dxa"/>
            <w:vMerge w:val="continue"/>
            <w:tcMar>
              <w:top w:w="0" w:type="dxa"/>
              <w:bottom w:w="115" w:type="dxa"/>
            </w:tcMar>
          </w:tcPr>
          <w:p>
            <w:pPr>
              <w:pStyle w:val="84"/>
            </w:pPr>
          </w:p>
        </w:tc>
        <w:tc>
          <w:tcPr>
            <w:tcW w:w="2380" w:type="dxa"/>
            <w:tcMar>
              <w:top w:w="0" w:type="dxa"/>
              <w:left w:w="101" w:type="dxa"/>
              <w:bottom w:w="115" w:type="dxa"/>
              <w:right w:w="101" w:type="dxa"/>
            </w:tcMar>
          </w:tcPr>
          <w:p>
            <w:pPr>
              <w:pStyle w:val="84"/>
            </w:pPr>
            <w:r>
              <w:t>City, State, ZIP</w:t>
            </w:r>
          </w:p>
        </w:tc>
        <w:sdt>
          <w:sdtPr>
            <w:rPr>
              <w:spacing w:val="-5"/>
            </w:rPr>
            <w:id w:val="-583067740"/>
            <w:placeholder>
              <w:docPart w:val="D601225B1ABF44E685EC53E17A758EC7"/>
            </w:placeholder>
            <w:showingPlcHdr/>
          </w:sdtPr>
          <w:sdtEndPr>
            <w:rPr>
              <w:spacing w:val="-5"/>
            </w:rPr>
          </w:sdtEndPr>
          <w:sdtContent>
            <w:tc>
              <w:tcPr>
                <w:tcW w:w="4570" w:type="dxa"/>
                <w:tcMar>
                  <w:top w:w="0" w:type="dxa"/>
                  <w:left w:w="101" w:type="dxa"/>
                  <w:bottom w:w="115" w:type="dxa"/>
                  <w:right w:w="101" w:type="dxa"/>
                </w:tcMar>
              </w:tcPr>
              <w:p>
                <w:pPr>
                  <w:pStyle w:val="84"/>
                  <w:rPr>
                    <w:spacing w:val="-5"/>
                  </w:rPr>
                </w:pPr>
                <w:r>
                  <w:rPr>
                    <w:rStyle w:val="105"/>
                  </w:rPr>
                  <w:t>Click here to enter text.</w:t>
                </w:r>
              </w:p>
            </w:tc>
          </w:sdtContent>
        </w:sdt>
      </w:tr>
    </w:tbl>
    <w:p>
      <w:bookmarkStart w:id="0" w:name="_Toc389750719"/>
    </w:p>
    <w:p>
      <w:pPr>
        <w:pStyle w:val="81"/>
      </w:pPr>
      <w:r>
        <w:t>Instruction: Delete this Record of Changes for Template table and this instruction from your final version of this document.</w:t>
      </w:r>
      <w:r>
        <w:br w:type="textWrapping"/>
      </w:r>
      <w:r>
        <w:t>Delete this instruction from your final version of this document.</w:t>
      </w:r>
    </w:p>
    <w:p>
      <w:pPr>
        <w:pStyle w:val="61"/>
      </w:pPr>
      <w:r>
        <w:t>Record of Changes for Template</w:t>
      </w:r>
    </w:p>
    <w:tbl>
      <w:tblPr>
        <w:tblStyle w:val="39"/>
        <w:tblW w:w="95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
      <w:tblGrid>
        <w:gridCol w:w="1327"/>
        <w:gridCol w:w="4981"/>
        <w:gridCol w:w="1291"/>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tblHeader/>
          <w:jc w:val="center"/>
        </w:trPr>
        <w:tc>
          <w:tcPr>
            <w:tcW w:w="1327" w:type="dxa"/>
            <w:shd w:val="clear" w:color="auto" w:fill="D9E2F3" w:themeFill="accent5" w:themeFillTint="33"/>
            <w:vAlign w:val="center"/>
          </w:tcPr>
          <w:p>
            <w:pPr>
              <w:pStyle w:val="83"/>
            </w:pPr>
            <w:r>
              <w:t>Date</w:t>
            </w:r>
          </w:p>
        </w:tc>
        <w:tc>
          <w:tcPr>
            <w:tcW w:w="4981" w:type="dxa"/>
            <w:shd w:val="clear" w:color="auto" w:fill="D9E2F3" w:themeFill="accent5" w:themeFillTint="33"/>
            <w:vAlign w:val="center"/>
          </w:tcPr>
          <w:p>
            <w:pPr>
              <w:pStyle w:val="83"/>
            </w:pPr>
            <w:r>
              <w:t>Description</w:t>
            </w:r>
          </w:p>
        </w:tc>
        <w:tc>
          <w:tcPr>
            <w:tcW w:w="1291" w:type="dxa"/>
            <w:shd w:val="clear" w:color="auto" w:fill="D9E2F3" w:themeFill="accent5" w:themeFillTint="33"/>
            <w:vAlign w:val="center"/>
          </w:tcPr>
          <w:p>
            <w:pPr>
              <w:pStyle w:val="83"/>
            </w:pPr>
            <w:r>
              <w:t xml:space="preserve">Version </w:t>
            </w:r>
          </w:p>
        </w:tc>
        <w:tc>
          <w:tcPr>
            <w:tcW w:w="1991" w:type="dxa"/>
            <w:shd w:val="clear" w:color="auto" w:fill="D9E2F3" w:themeFill="accent5" w:themeFillTint="33"/>
            <w:vAlign w:val="center"/>
          </w:tcPr>
          <w:p>
            <w:pPr>
              <w:pStyle w:val="83"/>
            </w:pPr>
            <w:r>
              <w:t>Author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sdt>
          <w:sdtPr>
            <w:alias w:val="Revision Date"/>
            <w:tag w:val="revisiondate"/>
            <w:id w:val="910583228"/>
            <w:placeholder>
              <w:docPart w:val="7687823F17E146E7A4D5156865DD6C3B"/>
            </w:placeholder>
            <w:date w:fullDate="2014-06-06T00:00:00Z">
              <w:dateFormat w:val="M/d/yyyy"/>
              <w:lid w:val="en-US"/>
              <w:storeMappedDataAs w:val="datetime"/>
              <w:calendar w:val="gregorian"/>
            </w:date>
          </w:sdtPr>
          <w:sdtContent>
            <w:tc>
              <w:tcPr>
                <w:tcW w:w="1327" w:type="dxa"/>
              </w:tcPr>
              <w:p>
                <w:pPr>
                  <w:pStyle w:val="84"/>
                </w:pPr>
                <w:r>
                  <w:t>6/6/2014</w:t>
                </w:r>
              </w:p>
            </w:tc>
          </w:sdtContent>
        </w:sdt>
        <w:sdt>
          <w:sdtPr>
            <w:alias w:val="Revision Description"/>
            <w:tag w:val="revisiondescription"/>
            <w:id w:val="774984732"/>
            <w:placeholder>
              <w:docPart w:val="E63806F78D084C16AE59DDFF7FA5E91E"/>
            </w:placeholder>
          </w:sdtPr>
          <w:sdtContent>
            <w:tc>
              <w:tcPr>
                <w:tcW w:w="4981" w:type="dxa"/>
              </w:tcPr>
              <w:p>
                <w:pPr>
                  <w:pStyle w:val="84"/>
                  <w:keepNext/>
                  <w:keepLines/>
                </w:pPr>
                <w:r>
                  <w:t>Major revision for SP800-53 Revision 4.  Includes new template and formatting changes.</w:t>
                </w:r>
              </w:p>
            </w:tc>
          </w:sdtContent>
        </w:sdt>
        <w:sdt>
          <w:sdtPr>
            <w:alias w:val="Version Number"/>
            <w:tag w:val="version"/>
            <w:id w:val="-76985094"/>
            <w:placeholder>
              <w:docPart w:val="E0196618693F467D8A5DEE875D9E24E2"/>
            </w:placeholder>
          </w:sdtPr>
          <w:sdtContent>
            <w:tc>
              <w:tcPr>
                <w:tcW w:w="1291" w:type="dxa"/>
              </w:tcPr>
              <w:p>
                <w:pPr>
                  <w:pStyle w:val="84"/>
                </w:pPr>
                <w:r>
                  <w:t xml:space="preserve">2.1 </w:t>
                </w:r>
              </w:p>
            </w:tc>
          </w:sdtContent>
        </w:sdt>
        <w:sdt>
          <w:sdtPr>
            <w:alias w:val="Author"/>
            <w:tag w:val="author"/>
            <w:id w:val="1883908751"/>
            <w:placeholder>
              <w:docPart w:val="B2BA90CEE60840D4B1726AAA926D4B2E"/>
            </w:placeholder>
          </w:sdtPr>
          <w:sdtContent>
            <w:tc>
              <w:tcPr>
                <w:tcW w:w="1991" w:type="dxa"/>
              </w:tcPr>
              <w:p>
                <w:pPr>
                  <w:pStyle w:val="84"/>
                </w:pPr>
                <w:r>
                  <w:t>FedRAMP PMO</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sdt>
          <w:sdtPr>
            <w:alias w:val="Revision Date"/>
            <w:tag w:val="revisiondate"/>
            <w:id w:val="-52781639"/>
            <w:placeholder>
              <w:docPart w:val="0985398F84DB4D8E91E02FA21C7763C1"/>
            </w:placeholder>
            <w:date w:fullDate="2016-05-18T00:00:00Z">
              <w:dateFormat w:val="M/d/yyyy"/>
              <w:lid w:val="en-US"/>
              <w:storeMappedDataAs w:val="datetime"/>
              <w:calendar w:val="gregorian"/>
            </w:date>
          </w:sdtPr>
          <w:sdtContent>
            <w:tc>
              <w:tcPr>
                <w:tcW w:w="1327" w:type="dxa"/>
              </w:tcPr>
              <w:p>
                <w:pPr>
                  <w:pStyle w:val="84"/>
                </w:pPr>
                <w:r>
                  <w:t>5/18/2016</w:t>
                </w:r>
              </w:p>
            </w:tc>
          </w:sdtContent>
        </w:sdt>
        <w:sdt>
          <w:sdtPr>
            <w:id w:val="458145417"/>
            <w:placeholder>
              <w:docPart w:val="D5E38A8C19814DD7BBEFF84CD45C31D6"/>
            </w:placeholder>
          </w:sdtPr>
          <w:sdtContent>
            <w:sdt>
              <w:sdtPr>
                <w:id w:val="36556355"/>
                <w:placeholder>
                  <w:docPart w:val="65B369A550634E31BBCA38948B4EA91E"/>
                </w:placeholder>
              </w:sdtPr>
              <w:sdtContent>
                <w:tc>
                  <w:tcPr>
                    <w:tcW w:w="4981" w:type="dxa"/>
                  </w:tcPr>
                  <w:p>
                    <w:pPr>
                      <w:pStyle w:val="84"/>
                      <w:keepNext/>
                      <w:keepLines/>
                    </w:pPr>
                    <w:r>
                      <w:t>Reformatted to FedRAMP Document Standard, added repeated text schema and content fields to tables, revised cover page, corrected references from IT Contingency Plan to Information System (IS), changed document designation to Controlled Unclassified Information (CUI), added instruction to complete 15.6 Attachment 6 - Revision History in the System Security Plan, removed front matter section How This Document is Organized, revised Sections 1.5 and 1.6, added instruction to Section 2.1 and Section 5.1, added introductions to appendices.</w:t>
                    </w:r>
                  </w:p>
                </w:tc>
              </w:sdtContent>
            </w:sdt>
          </w:sdtContent>
        </w:sdt>
        <w:sdt>
          <w:sdtPr>
            <w:alias w:val="Version Number"/>
            <w:tag w:val="version"/>
            <w:id w:val="1450663920"/>
            <w:placeholder>
              <w:docPart w:val="E78A4054DD054F74BEA26BDD5CF5F8CF"/>
            </w:placeholder>
          </w:sdtPr>
          <w:sdtContent>
            <w:tc>
              <w:tcPr>
                <w:tcW w:w="1291" w:type="dxa"/>
              </w:tcPr>
              <w:p>
                <w:pPr>
                  <w:pStyle w:val="84"/>
                </w:pPr>
                <w:r>
                  <w:t>3.0</w:t>
                </w:r>
              </w:p>
            </w:tc>
          </w:sdtContent>
        </w:sdt>
        <w:sdt>
          <w:sdtPr>
            <w:alias w:val="Author"/>
            <w:tag w:val="author"/>
            <w:id w:val="-542594655"/>
            <w:placeholder>
              <w:docPart w:val="D8104CDBB4564968A2F4800E57215AB2"/>
            </w:placeholder>
          </w:sdtPr>
          <w:sdtContent>
            <w:tc>
              <w:tcPr>
                <w:tcW w:w="1991" w:type="dxa"/>
              </w:tcPr>
              <w:p>
                <w:pPr>
                  <w:pStyle w:val="84"/>
                </w:pPr>
                <w:r>
                  <w:t>FedRAMP PMO</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tc>
          <w:tcPr>
            <w:tcW w:w="1327" w:type="dxa"/>
          </w:tcPr>
          <w:p>
            <w:pPr>
              <w:pStyle w:val="84"/>
            </w:pPr>
            <w:r>
              <w:t>9/30/16</w:t>
            </w:r>
          </w:p>
        </w:tc>
        <w:tc>
          <w:tcPr>
            <w:tcW w:w="4981" w:type="dxa"/>
          </w:tcPr>
          <w:p>
            <w:pPr>
              <w:pStyle w:val="84"/>
              <w:keepNext/>
              <w:keepLines/>
            </w:pPr>
            <w:r>
              <w:t>Removed Acronyms and referenced FedRAMP Master Acronyms and Glossary resource document</w:t>
            </w:r>
          </w:p>
        </w:tc>
        <w:tc>
          <w:tcPr>
            <w:tcW w:w="1291" w:type="dxa"/>
          </w:tcPr>
          <w:p>
            <w:pPr>
              <w:pStyle w:val="84"/>
            </w:pPr>
            <w:r>
              <w:t>3.1</w:t>
            </w:r>
          </w:p>
        </w:tc>
        <w:tc>
          <w:tcPr>
            <w:tcW w:w="1991" w:type="dxa"/>
          </w:tcPr>
          <w:p>
            <w:pPr>
              <w:pStyle w:val="84"/>
            </w:pPr>
            <w:r>
              <w:t>FedRAMP PMO</w:t>
            </w:r>
            <w:bookmarkStart w:id="140" w:name="_GoBack"/>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tc>
          <w:tcPr>
            <w:tcW w:w="1327" w:type="dxa"/>
          </w:tcPr>
          <w:p>
            <w:pPr>
              <w:pStyle w:val="84"/>
            </w:pPr>
            <w:r>
              <w:t>10/21/2016</w:t>
            </w:r>
          </w:p>
        </w:tc>
        <w:tc>
          <w:tcPr>
            <w:tcW w:w="4981" w:type="dxa"/>
          </w:tcPr>
          <w:p>
            <w:pPr>
              <w:pStyle w:val="84"/>
              <w:keepNext/>
              <w:keepLines/>
            </w:pPr>
            <w:r>
              <w:t xml:space="preserve">Appendix I - HW and SW Inventory -Instructions reference SSP Attachment 13 – Inventory </w:t>
            </w:r>
          </w:p>
        </w:tc>
        <w:tc>
          <w:tcPr>
            <w:tcW w:w="1291" w:type="dxa"/>
          </w:tcPr>
          <w:p>
            <w:pPr>
              <w:pStyle w:val="84"/>
            </w:pPr>
            <w:r>
              <w:t>3.2</w:t>
            </w:r>
          </w:p>
        </w:tc>
        <w:tc>
          <w:tcPr>
            <w:tcW w:w="1991" w:type="dxa"/>
          </w:tcPr>
          <w:p>
            <w:pPr>
              <w:pStyle w:val="84"/>
            </w:pPr>
            <w:r>
              <w:t>FedRAMP PMO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tc>
          <w:tcPr>
            <w:tcW w:w="1327" w:type="dxa"/>
          </w:tcPr>
          <w:p>
            <w:pPr>
              <w:pStyle w:val="84"/>
            </w:pPr>
            <w:r>
              <w:t>3/9/2017</w:t>
            </w:r>
          </w:p>
        </w:tc>
        <w:sdt>
          <w:sdtPr>
            <w:id w:val="-689995533"/>
            <w:placeholder>
              <w:docPart w:val="30565D4C5FD94B47B71D183558DDE6E9"/>
            </w:placeholder>
          </w:sdtPr>
          <w:sdtContent>
            <w:tc>
              <w:tcPr>
                <w:tcW w:w="4981" w:type="dxa"/>
              </w:tcPr>
              <w:p>
                <w:pPr>
                  <w:pStyle w:val="84"/>
                </w:pPr>
                <w:r>
                  <w:t>Renamed document from "FedRAMP Information System Contingency Plan Template" to "SSP ATTACHMENT 6 - FedRAMP Information System Contingency Plan (ISCP) Template " </w:t>
                </w:r>
              </w:p>
            </w:tc>
          </w:sdtContent>
        </w:sdt>
        <w:tc>
          <w:tcPr>
            <w:tcW w:w="1291" w:type="dxa"/>
          </w:tcPr>
          <w:p>
            <w:pPr>
              <w:pStyle w:val="84"/>
            </w:pPr>
            <w:r>
              <w:t>3.3</w:t>
            </w:r>
          </w:p>
        </w:tc>
        <w:tc>
          <w:tcPr>
            <w:tcW w:w="1991" w:type="dxa"/>
          </w:tcPr>
          <w:p>
            <w:pPr>
              <w:pStyle w:val="84"/>
            </w:pPr>
            <w:r>
              <w:t>FedRAMP PMO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8" w:type="dxa"/>
            <w:left w:w="115" w:type="dxa"/>
            <w:bottom w:w="0" w:type="dxa"/>
            <w:right w:w="115" w:type="dxa"/>
          </w:tblCellMar>
        </w:tblPrEx>
        <w:trPr>
          <w:cantSplit/>
          <w:trHeight w:val="432" w:hRule="atLeast"/>
          <w:jc w:val="center"/>
        </w:trPr>
        <w:tc>
          <w:tcPr>
            <w:tcW w:w="1327" w:type="dxa"/>
          </w:tcPr>
          <w:p>
            <w:pPr>
              <w:pStyle w:val="84"/>
            </w:pPr>
            <w:r>
              <w:t>06/06/2017</w:t>
            </w:r>
          </w:p>
        </w:tc>
        <w:tc>
          <w:tcPr>
            <w:tcW w:w="4981" w:type="dxa"/>
          </w:tcPr>
          <w:p>
            <w:pPr>
              <w:pStyle w:val="84"/>
            </w:pPr>
            <w:r>
              <w:t>Updated logo</w:t>
            </w:r>
          </w:p>
        </w:tc>
        <w:tc>
          <w:tcPr>
            <w:tcW w:w="1291" w:type="dxa"/>
          </w:tcPr>
          <w:p>
            <w:pPr>
              <w:pStyle w:val="84"/>
            </w:pPr>
            <w:r>
              <w:t>3.3</w:t>
            </w:r>
          </w:p>
        </w:tc>
        <w:tc>
          <w:tcPr>
            <w:tcW w:w="1991" w:type="dxa"/>
          </w:tcPr>
          <w:p>
            <w:pPr>
              <w:pStyle w:val="84"/>
            </w:pPr>
            <w:r>
              <w:t>FedRAMP PMO</w:t>
            </w:r>
          </w:p>
        </w:tc>
      </w:tr>
    </w:tbl>
    <w:p/>
    <w:p/>
    <w:p>
      <w:pPr>
        <w:pStyle w:val="61"/>
      </w:pPr>
      <w:r>
        <w:t>Revision History</w:t>
      </w:r>
      <w:bookmarkEnd w:id="0"/>
    </w:p>
    <w:p>
      <w:pPr>
        <w:rPr>
          <w:lang w:eastAsia="en-US"/>
        </w:rPr>
      </w:pPr>
      <w:r>
        <w:rPr>
          <w:lang w:eastAsia="en-US"/>
        </w:rPr>
        <w:t>Complete 15.6</w:t>
      </w:r>
      <w:r>
        <w:rPr>
          <w:lang w:eastAsia="en-US"/>
        </w:rPr>
        <w:tab/>
      </w:r>
      <w:r>
        <w:rPr>
          <w:lang w:eastAsia="en-US"/>
        </w:rPr>
        <w:t>Attachment 6 – Information System Contingency Plan Revision History in the System Security Plan.  Detail specific changes in the table below.</w:t>
      </w:r>
    </w:p>
    <w:tbl>
      <w:tblPr>
        <w:tblStyle w:val="39"/>
        <w:tblW w:w="95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4"/>
        <w:gridCol w:w="900"/>
        <w:gridCol w:w="875"/>
        <w:gridCol w:w="3888"/>
        <w:gridCol w:w="1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jc w:val="center"/>
        </w:trPr>
        <w:tc>
          <w:tcPr>
            <w:tcW w:w="2364" w:type="dxa"/>
            <w:shd w:val="clear" w:color="auto" w:fill="D9E2F3" w:themeFill="accent5" w:themeFillTint="33"/>
            <w:tcMar>
              <w:top w:w="72" w:type="dxa"/>
              <w:left w:w="115" w:type="dxa"/>
              <w:bottom w:w="43" w:type="dxa"/>
              <w:right w:w="115" w:type="dxa"/>
            </w:tcMar>
            <w:vAlign w:val="bottom"/>
          </w:tcPr>
          <w:p>
            <w:pPr>
              <w:pStyle w:val="83"/>
              <w:rPr>
                <w:color w:val="000000"/>
              </w:rPr>
            </w:pPr>
            <w:r>
              <w:t>Date</w:t>
            </w:r>
          </w:p>
        </w:tc>
        <w:tc>
          <w:tcPr>
            <w:tcW w:w="900" w:type="dxa"/>
            <w:shd w:val="clear" w:color="auto" w:fill="D9E2F3" w:themeFill="accent5" w:themeFillTint="33"/>
          </w:tcPr>
          <w:p>
            <w:pPr>
              <w:pStyle w:val="83"/>
            </w:pPr>
            <w:r>
              <w:t>Version</w:t>
            </w:r>
          </w:p>
        </w:tc>
        <w:tc>
          <w:tcPr>
            <w:tcW w:w="875" w:type="dxa"/>
            <w:shd w:val="clear" w:color="auto" w:fill="D9E2F3" w:themeFill="accent5" w:themeFillTint="33"/>
            <w:tcMar>
              <w:top w:w="72" w:type="dxa"/>
              <w:left w:w="115" w:type="dxa"/>
              <w:bottom w:w="43" w:type="dxa"/>
              <w:right w:w="115" w:type="dxa"/>
            </w:tcMar>
            <w:vAlign w:val="bottom"/>
          </w:tcPr>
          <w:p>
            <w:pPr>
              <w:pStyle w:val="83"/>
              <w:rPr>
                <w:color w:val="000000"/>
              </w:rPr>
            </w:pPr>
            <w:r>
              <w:t>Page(s)</w:t>
            </w:r>
          </w:p>
        </w:tc>
        <w:tc>
          <w:tcPr>
            <w:tcW w:w="3888" w:type="dxa"/>
            <w:shd w:val="clear" w:color="auto" w:fill="D9E2F3" w:themeFill="accent5" w:themeFillTint="33"/>
            <w:tcMar>
              <w:top w:w="72" w:type="dxa"/>
              <w:left w:w="115" w:type="dxa"/>
              <w:bottom w:w="43" w:type="dxa"/>
              <w:right w:w="115" w:type="dxa"/>
            </w:tcMar>
            <w:vAlign w:val="bottom"/>
          </w:tcPr>
          <w:p>
            <w:pPr>
              <w:pStyle w:val="83"/>
              <w:rPr>
                <w:color w:val="000000"/>
              </w:rPr>
            </w:pPr>
            <w:r>
              <w:t>Description</w:t>
            </w:r>
          </w:p>
        </w:tc>
        <w:tc>
          <w:tcPr>
            <w:tcW w:w="1563" w:type="dxa"/>
            <w:shd w:val="clear" w:color="auto" w:fill="D9E2F3" w:themeFill="accent5" w:themeFillTint="33"/>
            <w:tcMar>
              <w:top w:w="72" w:type="dxa"/>
              <w:left w:w="115" w:type="dxa"/>
              <w:bottom w:w="43" w:type="dxa"/>
              <w:right w:w="115" w:type="dxa"/>
            </w:tcMar>
            <w:vAlign w:val="bottom"/>
          </w:tcPr>
          <w:p>
            <w:pPr>
              <w:pStyle w:val="83"/>
              <w:rPr>
                <w:color w:val="000000"/>
              </w:rPr>
            </w:pPr>
            <w:r>
              <w:t>Author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sdt>
          <w:sdtPr>
            <w:id w:val="1581646553"/>
            <w:placeholder>
              <w:docPart w:val="051CBF7C79214CD2B584E22A348C75E0"/>
            </w:placeholder>
            <w:showingPlcHdr/>
            <w:date>
              <w:dateFormat w:val="M/d/yyyy"/>
              <w:lid w:val="en-US"/>
              <w:storeMappedDataAs w:val="datetime"/>
              <w:calendar w:val="gregorian"/>
            </w:date>
          </w:sdtPr>
          <w:sdtContent>
            <w:tc>
              <w:tcPr>
                <w:tcW w:w="2364" w:type="dxa"/>
                <w:tcMar>
                  <w:top w:w="86" w:type="dxa"/>
                  <w:left w:w="115" w:type="dxa"/>
                  <w:bottom w:w="14" w:type="dxa"/>
                  <w:right w:w="115" w:type="dxa"/>
                </w:tcMar>
              </w:tcPr>
              <w:p>
                <w:pPr>
                  <w:pStyle w:val="84"/>
                </w:pPr>
                <w:r>
                  <w:rPr>
                    <w:rStyle w:val="105"/>
                  </w:rPr>
                  <w:t>Click here to enter a date.</w:t>
                </w:r>
              </w:p>
            </w:tc>
          </w:sdtContent>
        </w:sdt>
        <w:sdt>
          <w:sdtPr>
            <w:id w:val="1986350486"/>
            <w:placeholder>
              <w:docPart w:val="3C75ABAC3CC94283972B3F82DDDB1687"/>
            </w:placeholder>
            <w:showingPlcHdr/>
          </w:sdtPr>
          <w:sdtContent>
            <w:tc>
              <w:tcPr>
                <w:tcW w:w="900" w:type="dxa"/>
              </w:tcPr>
              <w:p>
                <w:pPr>
                  <w:pStyle w:val="84"/>
                </w:pPr>
                <w:r>
                  <w:rPr>
                    <w:rStyle w:val="105"/>
                  </w:rPr>
                  <w:t xml:space="preserve">Click </w:t>
                </w:r>
              </w:p>
            </w:tc>
          </w:sdtContent>
        </w:sdt>
        <w:sdt>
          <w:sdtPr>
            <w:id w:val="906189850"/>
            <w:placeholder>
              <w:docPart w:val="A0E92E3155E4416CB6581060A1E6B6D4"/>
            </w:placeholder>
            <w:showingPlcHdr/>
          </w:sdtPr>
          <w:sdtContent>
            <w:tc>
              <w:tcPr>
                <w:tcW w:w="875" w:type="dxa"/>
                <w:tcMar>
                  <w:top w:w="86" w:type="dxa"/>
                  <w:left w:w="115" w:type="dxa"/>
                  <w:bottom w:w="14" w:type="dxa"/>
                  <w:right w:w="115" w:type="dxa"/>
                </w:tcMar>
              </w:tcPr>
              <w:p>
                <w:pPr>
                  <w:pStyle w:val="84"/>
                </w:pPr>
                <w:r>
                  <w:rPr>
                    <w:rStyle w:val="105"/>
                  </w:rPr>
                  <w:t xml:space="preserve">Click </w:t>
                </w:r>
              </w:p>
            </w:tc>
          </w:sdtContent>
        </w:sdt>
        <w:sdt>
          <w:sdtPr>
            <w:id w:val="1909803226"/>
            <w:placeholder>
              <w:docPart w:val="160CE1CF7ED048BE98CC8A67EC44E83A"/>
            </w:placeholder>
            <w:showingPlcHdr/>
          </w:sdtPr>
          <w:sdtContent>
            <w:tc>
              <w:tcPr>
                <w:tcW w:w="3888" w:type="dxa"/>
                <w:tcMar>
                  <w:top w:w="86" w:type="dxa"/>
                  <w:left w:w="115" w:type="dxa"/>
                  <w:bottom w:w="14" w:type="dxa"/>
                  <w:right w:w="115" w:type="dxa"/>
                </w:tcMar>
              </w:tcPr>
              <w:p>
                <w:pPr>
                  <w:pStyle w:val="84"/>
                </w:pPr>
                <w:r>
                  <w:rPr>
                    <w:rStyle w:val="105"/>
                  </w:rPr>
                  <w:t>Click here to enter text.</w:t>
                </w:r>
              </w:p>
            </w:tc>
          </w:sdtContent>
        </w:sdt>
        <w:sdt>
          <w:sdtPr>
            <w:id w:val="-1576669787"/>
            <w:placeholder>
              <w:docPart w:val="ACCDA7DB8E264EF881DE7C683F3BFF6F"/>
            </w:placeholder>
            <w:showingPlcHdr/>
          </w:sdtPr>
          <w:sdtContent>
            <w:tc>
              <w:tcPr>
                <w:tcW w:w="1563" w:type="dxa"/>
                <w:tcMar>
                  <w:top w:w="86" w:type="dxa"/>
                  <w:left w:w="115" w:type="dxa"/>
                  <w:bottom w:w="14" w:type="dxa"/>
                  <w:right w:w="115" w:type="dxa"/>
                </w:tcMar>
              </w:tcPr>
              <w:p>
                <w:pPr>
                  <w:pStyle w:val="84"/>
                </w:pPr>
                <w:r>
                  <w:rPr>
                    <w:rStyle w:val="105"/>
                  </w:rPr>
                  <w:t xml:space="preserve">Click </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sdt>
          <w:sdtPr>
            <w:id w:val="-878770706"/>
            <w:placeholder>
              <w:docPart w:val="B9C117A05CC4492481524AD155243487"/>
            </w:placeholder>
            <w:showingPlcHdr/>
            <w:date>
              <w:dateFormat w:val="M/d/yyyy"/>
              <w:lid w:val="en-US"/>
              <w:storeMappedDataAs w:val="datetime"/>
              <w:calendar w:val="gregorian"/>
            </w:date>
          </w:sdtPr>
          <w:sdtContent>
            <w:tc>
              <w:tcPr>
                <w:tcW w:w="2364" w:type="dxa"/>
                <w:tcMar>
                  <w:top w:w="86" w:type="dxa"/>
                  <w:left w:w="115" w:type="dxa"/>
                  <w:bottom w:w="14" w:type="dxa"/>
                  <w:right w:w="115" w:type="dxa"/>
                </w:tcMar>
              </w:tcPr>
              <w:p>
                <w:pPr>
                  <w:pStyle w:val="84"/>
                </w:pPr>
                <w:r>
                  <w:rPr>
                    <w:rStyle w:val="105"/>
                  </w:rPr>
                  <w:t>Click here to enter a date.</w:t>
                </w:r>
              </w:p>
            </w:tc>
          </w:sdtContent>
        </w:sdt>
        <w:sdt>
          <w:sdtPr>
            <w:id w:val="813916352"/>
            <w:placeholder>
              <w:docPart w:val="E4029B0779FF45C2B4516703AE6331CC"/>
            </w:placeholder>
            <w:showingPlcHdr/>
          </w:sdtPr>
          <w:sdtContent>
            <w:tc>
              <w:tcPr>
                <w:tcW w:w="900" w:type="dxa"/>
              </w:tcPr>
              <w:p>
                <w:pPr>
                  <w:pStyle w:val="84"/>
                </w:pPr>
                <w:r>
                  <w:rPr>
                    <w:rStyle w:val="105"/>
                  </w:rPr>
                  <w:t xml:space="preserve">Click </w:t>
                </w:r>
              </w:p>
            </w:tc>
          </w:sdtContent>
        </w:sdt>
        <w:sdt>
          <w:sdtPr>
            <w:id w:val="-1985458529"/>
            <w:placeholder>
              <w:docPart w:val="D22ED7D1ED984D10A1A06555FC738568"/>
            </w:placeholder>
            <w:showingPlcHdr/>
          </w:sdtPr>
          <w:sdtContent>
            <w:tc>
              <w:tcPr>
                <w:tcW w:w="875" w:type="dxa"/>
                <w:tcMar>
                  <w:top w:w="86" w:type="dxa"/>
                  <w:left w:w="115" w:type="dxa"/>
                  <w:bottom w:w="14" w:type="dxa"/>
                  <w:right w:w="115" w:type="dxa"/>
                </w:tcMar>
              </w:tcPr>
              <w:p>
                <w:pPr>
                  <w:pStyle w:val="84"/>
                </w:pPr>
                <w:r>
                  <w:rPr>
                    <w:rStyle w:val="105"/>
                  </w:rPr>
                  <w:t xml:space="preserve">Click </w:t>
                </w:r>
              </w:p>
            </w:tc>
          </w:sdtContent>
        </w:sdt>
        <w:sdt>
          <w:sdtPr>
            <w:id w:val="-1074047399"/>
            <w:placeholder>
              <w:docPart w:val="21A6452224F44389B1C7CA668298D92D"/>
            </w:placeholder>
            <w:showingPlcHdr/>
          </w:sdtPr>
          <w:sdtContent>
            <w:tc>
              <w:tcPr>
                <w:tcW w:w="3888" w:type="dxa"/>
                <w:tcMar>
                  <w:top w:w="86" w:type="dxa"/>
                  <w:left w:w="115" w:type="dxa"/>
                  <w:bottom w:w="14" w:type="dxa"/>
                  <w:right w:w="115" w:type="dxa"/>
                </w:tcMar>
              </w:tcPr>
              <w:p>
                <w:pPr>
                  <w:pStyle w:val="84"/>
                </w:pPr>
                <w:r>
                  <w:rPr>
                    <w:rStyle w:val="105"/>
                  </w:rPr>
                  <w:t>Click here to enter text.</w:t>
                </w:r>
              </w:p>
            </w:tc>
          </w:sdtContent>
        </w:sdt>
        <w:sdt>
          <w:sdtPr>
            <w:id w:val="-204333215"/>
            <w:placeholder>
              <w:docPart w:val="2C3732E5B77F46E2BB2EA8E98A26CFC8"/>
            </w:placeholder>
            <w:showingPlcHdr/>
          </w:sdtPr>
          <w:sdtContent>
            <w:tc>
              <w:tcPr>
                <w:tcW w:w="1563" w:type="dxa"/>
                <w:tcMar>
                  <w:top w:w="86" w:type="dxa"/>
                  <w:left w:w="115" w:type="dxa"/>
                  <w:bottom w:w="14" w:type="dxa"/>
                  <w:right w:w="115" w:type="dxa"/>
                </w:tcMar>
              </w:tcPr>
              <w:p>
                <w:pPr>
                  <w:pStyle w:val="84"/>
                </w:pPr>
                <w:r>
                  <w:rPr>
                    <w:rStyle w:val="105"/>
                  </w:rPr>
                  <w:t xml:space="preserve">Click </w:t>
                </w:r>
              </w:p>
            </w:tc>
          </w:sdtContent>
        </w:sdt>
      </w:tr>
    </w:tbl>
    <w:p>
      <w:pPr>
        <w:rPr>
          <w:lang w:eastAsia="en-US"/>
        </w:rPr>
      </w:pPr>
    </w:p>
    <w:p>
      <w:pPr>
        <w:pStyle w:val="99"/>
      </w:pPr>
      <w:r>
        <w:t>How to contact us</w:t>
      </w:r>
    </w:p>
    <w:p>
      <w:pPr>
        <w:rPr>
          <w:rStyle w:val="98"/>
        </w:rPr>
      </w:pPr>
      <w:r>
        <w:t xml:space="preserve">For questions about FedRAMP, or for technical questions about this document including how to use it, contact </w:t>
      </w:r>
      <w:r>
        <w:fldChar w:fldCharType="begin"/>
      </w:r>
      <w:r>
        <w:instrText xml:space="preserve"> HYPERLINK "mailto:info@fedramp.gov" </w:instrText>
      </w:r>
      <w:r>
        <w:fldChar w:fldCharType="separate"/>
      </w:r>
      <w:r>
        <w:rPr>
          <w:rStyle w:val="37"/>
          <w:i/>
        </w:rPr>
        <w:t>info@fedramp.gov</w:t>
      </w:r>
      <w:r>
        <w:rPr>
          <w:rStyle w:val="37"/>
          <w:i/>
        </w:rPr>
        <w:fldChar w:fldCharType="end"/>
      </w:r>
      <w:r>
        <w:rPr>
          <w:rStyle w:val="98"/>
        </w:rPr>
        <w:t xml:space="preserve"> </w:t>
      </w:r>
    </w:p>
    <w:p>
      <w:r>
        <w:t xml:space="preserve">For more information about the FedRAMP project, see </w:t>
      </w:r>
      <w:r>
        <w:fldChar w:fldCharType="begin"/>
      </w:r>
      <w:r>
        <w:instrText xml:space="preserve"> HYPERLINK "http://www.fedramp.gov" </w:instrText>
      </w:r>
      <w:r>
        <w:fldChar w:fldCharType="separate"/>
      </w:r>
      <w:r>
        <w:rPr>
          <w:rStyle w:val="37"/>
        </w:rPr>
        <w:t>www.fedramp.gov</w:t>
      </w:r>
      <w:r>
        <w:rPr>
          <w:rStyle w:val="37"/>
        </w:rPr>
        <w:fldChar w:fldCharType="end"/>
      </w:r>
    </w:p>
    <w:p>
      <w:pPr>
        <w:rPr>
          <w:lang w:eastAsia="en-US"/>
        </w:rPr>
      </w:pPr>
    </w:p>
    <w:p>
      <w:pPr>
        <w:rPr>
          <w:lang w:eastAsia="en-US"/>
        </w:rPr>
        <w:sectPr>
          <w:headerReference r:id="rId5" w:type="first"/>
          <w:footerReference r:id="rId7" w:type="first"/>
          <w:headerReference r:id="rId4" w:type="default"/>
          <w:footerReference r:id="rId6" w:type="default"/>
          <w:pgSz w:w="12240" w:h="15840"/>
          <w:pgMar w:top="1440" w:right="1440" w:bottom="1440" w:left="1440" w:header="720" w:footer="720" w:gutter="0"/>
          <w:pgNumType w:fmt="lowerRoman" w:start="2"/>
          <w:cols w:space="720" w:num="1"/>
          <w:docGrid w:linePitch="360" w:charSpace="0"/>
        </w:sectPr>
      </w:pPr>
    </w:p>
    <w:p>
      <w:pPr>
        <w:pStyle w:val="45"/>
      </w:pPr>
      <w:r>
        <w:t>Table of Contents</w:t>
      </w:r>
    </w:p>
    <w:p>
      <w:pPr>
        <w:pStyle w:val="25"/>
        <w:tabs>
          <w:tab w:val="left" w:pos="446"/>
          <w:tab w:val="right" w:leader="dot" w:pos="9350"/>
        </w:tabs>
        <w:rPr>
          <w:rFonts w:asciiTheme="minorHAnsi" w:hAnsiTheme="minorHAnsi"/>
          <w:lang w:eastAsia="en-US"/>
        </w:rPr>
      </w:pPr>
      <w:r>
        <w:rPr>
          <w:lang w:eastAsia="en-US"/>
        </w:rPr>
        <w:fldChar w:fldCharType="begin"/>
      </w:r>
      <w:r>
        <w:rPr>
          <w:lang w:eastAsia="en-US"/>
        </w:rPr>
        <w:instrText xml:space="preserve"> TOC \o \h \z \u </w:instrText>
      </w:r>
      <w:r>
        <w:rPr>
          <w:lang w:eastAsia="en-US"/>
        </w:rPr>
        <w:fldChar w:fldCharType="separate"/>
      </w:r>
      <w:r>
        <w:fldChar w:fldCharType="begin"/>
      </w:r>
      <w:r>
        <w:instrText xml:space="preserve"> HYPERLINK \l "_Toc445197349" </w:instrText>
      </w:r>
      <w:r>
        <w:fldChar w:fldCharType="separate"/>
      </w:r>
      <w:r>
        <w:rPr>
          <w:rStyle w:val="37"/>
        </w:rPr>
        <w:t>1</w:t>
      </w:r>
      <w:r>
        <w:rPr>
          <w:rFonts w:asciiTheme="minorHAnsi" w:hAnsiTheme="minorHAnsi"/>
          <w:lang w:eastAsia="en-US"/>
        </w:rPr>
        <w:tab/>
      </w:r>
      <w:r>
        <w:rPr>
          <w:rStyle w:val="37"/>
        </w:rPr>
        <w:t>Introduction and Purpose</w:t>
      </w:r>
      <w:r>
        <w:tab/>
      </w:r>
      <w:r>
        <w:fldChar w:fldCharType="begin"/>
      </w:r>
      <w:r>
        <w:instrText xml:space="preserve"> PAGEREF _Toc445197349 \h </w:instrText>
      </w:r>
      <w:r>
        <w:fldChar w:fldCharType="separate"/>
      </w:r>
      <w:r>
        <w:t>1</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"_Toc445197350" </w:instrText>
      </w:r>
      <w:r>
        <w:fldChar w:fldCharType="separate"/>
      </w:r>
      <w:r>
        <w:rPr>
          <w:rStyle w:val="37"/>
        </w:rPr>
        <w:t>1.1</w:t>
      </w:r>
      <w:r>
        <w:rPr>
          <w:rFonts w:asciiTheme="minorHAnsi" w:hAnsiTheme="minorHAnsi"/>
          <w:lang w:eastAsia="en-US"/>
        </w:rPr>
        <w:tab/>
      </w:r>
      <w:r>
        <w:rPr>
          <w:rStyle w:val="37"/>
        </w:rPr>
        <w:t>Applicable Laws and Regulations</w:t>
      </w:r>
      <w:r>
        <w:tab/>
      </w:r>
      <w:r>
        <w:fldChar w:fldCharType="begin"/>
      </w:r>
      <w:r>
        <w:instrText xml:space="preserve"> PAGEREF _Toc445197350 \h </w:instrText>
      </w:r>
      <w:r>
        <w:fldChar w:fldCharType="separate"/>
      </w:r>
      <w:r>
        <w:t>1</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"_Toc445197351" </w:instrText>
      </w:r>
      <w:r>
        <w:fldChar w:fldCharType="separate"/>
      </w:r>
      <w:r>
        <w:rPr>
          <w:rStyle w:val="37"/>
        </w:rPr>
        <w:t>1.2</w:t>
      </w:r>
      <w:r>
        <w:rPr>
          <w:rFonts w:asciiTheme="minorHAnsi" w:hAnsiTheme="minorHAnsi"/>
          <w:lang w:eastAsia="en-US"/>
        </w:rPr>
        <w:tab/>
      </w:r>
      <w:r>
        <w:rPr>
          <w:rStyle w:val="37"/>
        </w:rPr>
        <w:t>Applicable Standards and Guidance</w:t>
      </w:r>
      <w:r>
        <w:tab/>
      </w:r>
      <w:r>
        <w:fldChar w:fldCharType="begin"/>
      </w:r>
      <w:r>
        <w:instrText xml:space="preserve"> PAGEREF _Toc445197351 \h </w:instrText>
      </w:r>
      <w:r>
        <w:fldChar w:fldCharType="separate"/>
      </w:r>
      <w:r>
        <w:t>1</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"_Toc445197352" </w:instrText>
      </w:r>
      <w:r>
        <w:fldChar w:fldCharType="separate"/>
      </w:r>
      <w:r>
        <w:rPr>
          <w:rStyle w:val="37"/>
        </w:rPr>
        <w:t>1.3</w:t>
      </w:r>
      <w:r>
        <w:rPr>
          <w:rFonts w:asciiTheme="minorHAnsi" w:hAnsiTheme="minorHAnsi"/>
          <w:lang w:eastAsia="en-US"/>
        </w:rPr>
        <w:tab/>
      </w:r>
      <w:r>
        <w:rPr>
          <w:rStyle w:val="37"/>
        </w:rPr>
        <w:t>FedRAMP Requirements and Guidance</w:t>
      </w:r>
      <w:r>
        <w:tab/>
      </w:r>
      <w:r>
        <w:fldChar w:fldCharType="begin"/>
      </w:r>
      <w:r>
        <w:instrText xml:space="preserve"> PAGEREF _Toc445197352 \h </w:instrText>
      </w:r>
      <w:r>
        <w:fldChar w:fldCharType="separate"/>
      </w:r>
      <w:r>
        <w:t>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"_Toc445197353" </w:instrText>
      </w:r>
      <w:r>
        <w:fldChar w:fldCharType="separate"/>
      </w:r>
      <w:r>
        <w:rPr>
          <w:rStyle w:val="37"/>
        </w:rPr>
        <w:t>1.4</w:t>
      </w:r>
      <w:r>
        <w:rPr>
          <w:rFonts w:asciiTheme="minorHAnsi" w:hAnsiTheme="minorHAnsi"/>
          <w:lang w:eastAsia="en-US"/>
        </w:rPr>
        <w:tab/>
      </w:r>
      <w:r>
        <w:rPr>
          <w:rStyle w:val="37"/>
        </w:rPr>
        <w:t>Information System Name and Identifier</w:t>
      </w:r>
      <w:r>
        <w:tab/>
      </w:r>
      <w:r>
        <w:fldChar w:fldCharType="begin"/>
      </w:r>
      <w:r>
        <w:instrText xml:space="preserve"> PAGEREF _Toc445197353 \h </w:instrText>
      </w:r>
      <w:r>
        <w:fldChar w:fldCharType="separate"/>
      </w:r>
      <w:r>
        <w:t>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"_Toc445197354" </w:instrText>
      </w:r>
      <w:r>
        <w:fldChar w:fldCharType="separate"/>
      </w:r>
      <w:r>
        <w:rPr>
          <w:rStyle w:val="37"/>
        </w:rPr>
        <w:t>1.5</w:t>
      </w:r>
      <w:r>
        <w:rPr>
          <w:rFonts w:asciiTheme="minorHAnsi" w:hAnsiTheme="minorHAnsi"/>
          <w:lang w:eastAsia="en-US"/>
        </w:rPr>
        <w:tab/>
      </w:r>
      <w:r>
        <w:rPr>
          <w:rStyle w:val="37"/>
        </w:rPr>
        <w:t>Scope</w:t>
      </w:r>
      <w:r>
        <w:tab/>
      </w:r>
      <w:r>
        <w:fldChar w:fldCharType="begin"/>
      </w:r>
      <w:r>
        <w:instrText xml:space="preserve"> PAGEREF _Toc445197354 \h </w:instrText>
      </w:r>
      <w:r>
        <w:fldChar w:fldCharType="separate"/>
      </w:r>
      <w:r>
        <w:t>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"_Toc445197355" </w:instrText>
      </w:r>
      <w:r>
        <w:fldChar w:fldCharType="separate"/>
      </w:r>
      <w:r>
        <w:rPr>
          <w:rStyle w:val="37"/>
        </w:rPr>
        <w:t>1.6</w:t>
      </w:r>
      <w:r>
        <w:rPr>
          <w:rFonts w:asciiTheme="minorHAnsi" w:hAnsiTheme="minorHAnsi"/>
          <w:lang w:eastAsia="en-US"/>
        </w:rPr>
        <w:tab/>
      </w:r>
      <w:r>
        <w:rPr>
          <w:rStyle w:val="37"/>
        </w:rPr>
        <w:t>Assumptions</w:t>
      </w:r>
      <w:r>
        <w:tab/>
      </w:r>
      <w:r>
        <w:fldChar w:fldCharType="begin"/>
      </w:r>
      <w:r>
        <w:instrText xml:space="preserve"> PAGEREF _Toc445197355 \h </w:instrText>
      </w:r>
      <w:r>
        <w:fldChar w:fldCharType="separate"/>
      </w:r>
      <w:r>
        <w:t>3</w:t>
      </w:r>
      <w:r>
        <w:fldChar w:fldCharType="end"/>
      </w:r>
      <w:r>
        <w:fldChar w:fldCharType="end"/>
      </w:r>
    </w:p>
    <w:p>
      <w:pPr>
        <w:pStyle w:val="25"/>
        <w:tabs>
          <w:tab w:val="left" w:pos="446"/>
          <w:tab w:val="right" w:leader="dot" w:pos="9350"/>
        </w:tabs>
        <w:rPr>
          <w:rFonts w:asciiTheme="minorHAnsi" w:hAnsiTheme="minorHAnsi"/>
          <w:lang w:eastAsia="en-US"/>
        </w:rPr>
      </w:pPr>
      <w:r>
        <w:fldChar w:fldCharType="begin"/>
      </w:r>
      <w:r>
        <w:instrText xml:space="preserve"> HYPERLINK \l "_Toc445197356" </w:instrText>
      </w:r>
      <w:r>
        <w:fldChar w:fldCharType="separate"/>
      </w:r>
      <w:r>
        <w:rPr>
          <w:rStyle w:val="37"/>
        </w:rPr>
        <w:t>2</w:t>
      </w:r>
      <w:r>
        <w:rPr>
          <w:rFonts w:asciiTheme="minorHAnsi" w:hAnsiTheme="minorHAnsi"/>
          <w:lang w:eastAsia="en-US"/>
        </w:rPr>
        <w:tab/>
      </w:r>
      <w:r>
        <w:rPr>
          <w:rStyle w:val="37"/>
        </w:rPr>
        <w:t>Concept of Operations</w:t>
      </w:r>
      <w:r>
        <w:tab/>
      </w:r>
      <w:r>
        <w:fldChar w:fldCharType="begin"/>
      </w:r>
      <w:r>
        <w:instrText xml:space="preserve"> PAGEREF _Toc445197356 \h </w:instrText>
      </w:r>
      <w:r>
        <w:fldChar w:fldCharType="separate"/>
      </w:r>
      <w:r>
        <w:t>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"_Toc445197357" </w:instrText>
      </w:r>
      <w:r>
        <w:fldChar w:fldCharType="separate"/>
      </w:r>
      <w:r>
        <w:rPr>
          <w:rStyle w:val="37"/>
        </w:rPr>
        <w:t>2.1</w:t>
      </w:r>
      <w:r>
        <w:rPr>
          <w:rFonts w:asciiTheme="minorHAnsi" w:hAnsiTheme="minorHAnsi"/>
          <w:lang w:eastAsia="en-US"/>
        </w:rPr>
        <w:tab/>
      </w:r>
      <w:r>
        <w:rPr>
          <w:rStyle w:val="37"/>
        </w:rPr>
        <w:t>System Description</w:t>
      </w:r>
      <w:r>
        <w:tab/>
      </w:r>
      <w:r>
        <w:fldChar w:fldCharType="begin"/>
      </w:r>
      <w:r>
        <w:instrText xml:space="preserve"> PAGEREF _Toc445197357 \h </w:instrText>
      </w:r>
      <w:r>
        <w:fldChar w:fldCharType="separate"/>
      </w:r>
      <w:r>
        <w:t>4</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"_Toc445197358" </w:instrText>
      </w:r>
      <w:r>
        <w:fldChar w:fldCharType="separate"/>
      </w:r>
      <w:r>
        <w:rPr>
          <w:rStyle w:val="37"/>
        </w:rPr>
        <w:t>2.2</w:t>
      </w:r>
      <w:r>
        <w:rPr>
          <w:rFonts w:asciiTheme="minorHAnsi" w:hAnsiTheme="minorHAnsi"/>
          <w:lang w:eastAsia="en-US"/>
        </w:rPr>
        <w:tab/>
      </w:r>
      <w:r>
        <w:rPr>
          <w:rStyle w:val="37"/>
        </w:rPr>
        <w:t>Three Phases</w:t>
      </w:r>
      <w:r>
        <w:tab/>
      </w:r>
      <w:r>
        <w:fldChar w:fldCharType="begin"/>
      </w:r>
      <w:r>
        <w:instrText xml:space="preserve"> PAGEREF _Toc445197358 \h </w:instrText>
      </w:r>
      <w:r>
        <w:fldChar w:fldCharType="separate"/>
      </w:r>
      <w:r>
        <w:t>4</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"_Toc445197359" </w:instrText>
      </w:r>
      <w:r>
        <w:fldChar w:fldCharType="separate"/>
      </w:r>
      <w:r>
        <w:rPr>
          <w:rStyle w:val="37"/>
        </w:rPr>
        <w:t>2.3</w:t>
      </w:r>
      <w:r>
        <w:rPr>
          <w:rFonts w:asciiTheme="minorHAnsi" w:hAnsiTheme="minorHAnsi"/>
          <w:lang w:eastAsia="en-US"/>
        </w:rPr>
        <w:tab/>
      </w:r>
      <w:r>
        <w:rPr>
          <w:rStyle w:val="37"/>
        </w:rPr>
        <w:t>Data Backup Readiness Information</w:t>
      </w:r>
      <w:r>
        <w:tab/>
      </w:r>
      <w:r>
        <w:fldChar w:fldCharType="begin"/>
      </w:r>
      <w:r>
        <w:instrText xml:space="preserve"> PAGEREF _Toc445197359 \h </w:instrText>
      </w:r>
      <w:r>
        <w:fldChar w:fldCharType="separate"/>
      </w:r>
      <w:r>
        <w:t>4</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"_Toc445197360" </w:instrText>
      </w:r>
      <w:r>
        <w:fldChar w:fldCharType="separate"/>
      </w:r>
      <w:r>
        <w:rPr>
          <w:rStyle w:val="37"/>
        </w:rPr>
        <w:t>2.4</w:t>
      </w:r>
      <w:r>
        <w:rPr>
          <w:rFonts w:asciiTheme="minorHAnsi" w:hAnsiTheme="minorHAnsi"/>
          <w:lang w:eastAsia="en-US"/>
        </w:rPr>
        <w:tab/>
      </w:r>
      <w:r>
        <w:rPr>
          <w:rStyle w:val="37"/>
        </w:rPr>
        <w:t>Site Readiness Information</w:t>
      </w:r>
      <w:r>
        <w:tab/>
      </w:r>
      <w:r>
        <w:fldChar w:fldCharType="begin"/>
      </w:r>
      <w:r>
        <w:instrText xml:space="preserve"> PAGEREF _Toc445197360 \h </w:instrText>
      </w:r>
      <w:r>
        <w:fldChar w:fldCharType="separate"/>
      </w:r>
      <w:r>
        <w:t>6</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"_Toc445197361" </w:instrText>
      </w:r>
      <w:r>
        <w:fldChar w:fldCharType="separate"/>
      </w:r>
      <w:r>
        <w:rPr>
          <w:rStyle w:val="37"/>
        </w:rPr>
        <w:t>2.5</w:t>
      </w:r>
      <w:r>
        <w:rPr>
          <w:rFonts w:asciiTheme="minorHAnsi" w:hAnsiTheme="minorHAnsi"/>
          <w:lang w:eastAsia="en-US"/>
        </w:rPr>
        <w:tab/>
      </w:r>
      <w:r>
        <w:rPr>
          <w:rStyle w:val="37"/>
        </w:rPr>
        <w:t>Roles and Responsibilities</w:t>
      </w:r>
      <w:r>
        <w:tab/>
      </w:r>
      <w:r>
        <w:fldChar w:fldCharType="begin"/>
      </w:r>
      <w:r>
        <w:instrText xml:space="preserve"> PAGEREF _Toc445197361 \h </w:instrText>
      </w:r>
      <w:r>
        <w:fldChar w:fldCharType="separate"/>
      </w:r>
      <w:r>
        <w:t>7</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"_Toc445197362" </w:instrText>
      </w:r>
      <w:r>
        <w:fldChar w:fldCharType="separate"/>
      </w:r>
      <w:r>
        <w:rPr>
          <w:rStyle w:val="37"/>
        </w:rPr>
        <w:t>2.5.1</w:t>
      </w:r>
      <w:r>
        <w:rPr>
          <w:rFonts w:asciiTheme="minorHAnsi" w:hAnsiTheme="minorHAnsi" w:cstheme="minorBidi"/>
          <w:szCs w:val="22"/>
          <w:lang w:eastAsia="en-US"/>
        </w:rPr>
        <w:tab/>
      </w:r>
      <w:r>
        <w:rPr>
          <w:rStyle w:val="37"/>
        </w:rPr>
        <w:t>Contingency Planning Director (CPD)</w:t>
      </w:r>
      <w:r>
        <w:tab/>
      </w:r>
      <w:r>
        <w:fldChar w:fldCharType="begin"/>
      </w:r>
      <w:r>
        <w:instrText xml:space="preserve"> PAGEREF _Toc445197362 \h </w:instrText>
      </w:r>
      <w:r>
        <w:fldChar w:fldCharType="separate"/>
      </w:r>
      <w:r>
        <w:t>7</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"_Toc445197363" </w:instrText>
      </w:r>
      <w:r>
        <w:fldChar w:fldCharType="separate"/>
      </w:r>
      <w:r>
        <w:rPr>
          <w:rStyle w:val="37"/>
        </w:rPr>
        <w:t>2.5.2</w:t>
      </w:r>
      <w:r>
        <w:rPr>
          <w:rFonts w:asciiTheme="minorHAnsi" w:hAnsiTheme="minorHAnsi" w:cstheme="minorBidi"/>
          <w:szCs w:val="22"/>
          <w:lang w:eastAsia="en-US"/>
        </w:rPr>
        <w:tab/>
      </w:r>
      <w:r>
        <w:rPr>
          <w:rStyle w:val="37"/>
        </w:rPr>
        <w:t>Contingency Planning Coordinator</w:t>
      </w:r>
      <w:r>
        <w:tab/>
      </w:r>
      <w:r>
        <w:fldChar w:fldCharType="begin"/>
      </w:r>
      <w:r>
        <w:instrText xml:space="preserve"> PAGEREF _Toc445197363 \h </w:instrText>
      </w:r>
      <w:r>
        <w:fldChar w:fldCharType="separate"/>
      </w:r>
      <w:r>
        <w:t>7</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"_Toc445197364" </w:instrText>
      </w:r>
      <w:r>
        <w:fldChar w:fldCharType="separate"/>
      </w:r>
      <w:r>
        <w:rPr>
          <w:rStyle w:val="37"/>
        </w:rPr>
        <w:t>2.5.3</w:t>
      </w:r>
      <w:r>
        <w:rPr>
          <w:rFonts w:asciiTheme="minorHAnsi" w:hAnsiTheme="minorHAnsi" w:cstheme="minorBidi"/>
          <w:szCs w:val="22"/>
          <w:lang w:eastAsia="en-US"/>
        </w:rPr>
        <w:tab/>
      </w:r>
      <w:r>
        <w:rPr>
          <w:rStyle w:val="37"/>
        </w:rPr>
        <w:t>Outage and Damage Assessment Lead (Odal)</w:t>
      </w:r>
      <w:r>
        <w:tab/>
      </w:r>
      <w:r>
        <w:fldChar w:fldCharType="begin"/>
      </w:r>
      <w:r>
        <w:instrText xml:space="preserve"> PAGEREF _Toc445197364 \h </w:instrText>
      </w:r>
      <w:r>
        <w:fldChar w:fldCharType="separate"/>
      </w:r>
      <w:r>
        <w:t>8</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"_Toc445197365" </w:instrText>
      </w:r>
      <w:r>
        <w:fldChar w:fldCharType="separate"/>
      </w:r>
      <w:r>
        <w:rPr>
          <w:rStyle w:val="37"/>
        </w:rPr>
        <w:t>2.5.4</w:t>
      </w:r>
      <w:r>
        <w:rPr>
          <w:rFonts w:asciiTheme="minorHAnsi" w:hAnsiTheme="minorHAnsi" w:cstheme="minorBidi"/>
          <w:szCs w:val="22"/>
          <w:lang w:eastAsia="en-US"/>
        </w:rPr>
        <w:tab/>
      </w:r>
      <w:r>
        <w:rPr>
          <w:rStyle w:val="37"/>
        </w:rPr>
        <w:t>Hardware Recovery Team</w:t>
      </w:r>
      <w:r>
        <w:tab/>
      </w:r>
      <w:r>
        <w:fldChar w:fldCharType="begin"/>
      </w:r>
      <w:r>
        <w:instrText xml:space="preserve"> PAGEREF _Toc445197365 \h </w:instrText>
      </w:r>
      <w:r>
        <w:fldChar w:fldCharType="separate"/>
      </w:r>
      <w:r>
        <w:t>8</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"_Toc445197366" </w:instrText>
      </w:r>
      <w:r>
        <w:fldChar w:fldCharType="separate"/>
      </w:r>
      <w:r>
        <w:rPr>
          <w:rStyle w:val="37"/>
        </w:rPr>
        <w:t>2.5.5</w:t>
      </w:r>
      <w:r>
        <w:rPr>
          <w:rFonts w:asciiTheme="minorHAnsi" w:hAnsiTheme="minorHAnsi" w:cstheme="minorBidi"/>
          <w:szCs w:val="22"/>
          <w:lang w:eastAsia="en-US"/>
        </w:rPr>
        <w:tab/>
      </w:r>
      <w:r>
        <w:rPr>
          <w:rStyle w:val="37"/>
        </w:rPr>
        <w:t>Software Recovery Team</w:t>
      </w:r>
      <w:r>
        <w:tab/>
      </w:r>
      <w:r>
        <w:fldChar w:fldCharType="begin"/>
      </w:r>
      <w:r>
        <w:instrText xml:space="preserve"> PAGEREF _Toc445197366 \h </w:instrText>
      </w:r>
      <w:r>
        <w:fldChar w:fldCharType="separate"/>
      </w:r>
      <w:r>
        <w:t>8</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"_Toc445197367" </w:instrText>
      </w:r>
      <w:r>
        <w:fldChar w:fldCharType="separate"/>
      </w:r>
      <w:r>
        <w:rPr>
          <w:rStyle w:val="37"/>
        </w:rPr>
        <w:t>2.5.6</w:t>
      </w:r>
      <w:r>
        <w:rPr>
          <w:rFonts w:asciiTheme="minorHAnsi" w:hAnsiTheme="minorHAnsi" w:cstheme="minorBidi"/>
          <w:szCs w:val="22"/>
          <w:lang w:eastAsia="en-US"/>
        </w:rPr>
        <w:tab/>
      </w:r>
      <w:r>
        <w:rPr>
          <w:rStyle w:val="37"/>
        </w:rPr>
        <w:t>Telecommunications Team</w:t>
      </w:r>
      <w:r>
        <w:tab/>
      </w:r>
      <w:r>
        <w:fldChar w:fldCharType="begin"/>
      </w:r>
      <w:r>
        <w:instrText xml:space="preserve"> PAGEREF _Toc445197367 \h </w:instrText>
      </w:r>
      <w:r>
        <w:fldChar w:fldCharType="separate"/>
      </w:r>
      <w:r>
        <w:t>9</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"_Toc445197368" </w:instrText>
      </w:r>
      <w:r>
        <w:fldChar w:fldCharType="separate"/>
      </w:r>
      <w:r>
        <w:rPr>
          <w:rStyle w:val="37"/>
        </w:rPr>
        <w:t>2.5.7</w:t>
      </w:r>
      <w:r>
        <w:rPr>
          <w:rFonts w:asciiTheme="minorHAnsi" w:hAnsiTheme="minorHAnsi" w:cstheme="minorBidi"/>
          <w:szCs w:val="22"/>
          <w:lang w:eastAsia="en-US"/>
        </w:rPr>
        <w:tab/>
      </w:r>
      <w:r>
        <w:rPr>
          <w:rStyle w:val="37"/>
        </w:rPr>
        <w:t>Procurement and Logistics Coordinator (Plc)</w:t>
      </w:r>
      <w:r>
        <w:tab/>
      </w:r>
      <w:r>
        <w:fldChar w:fldCharType="begin"/>
      </w:r>
      <w:r>
        <w:instrText xml:space="preserve"> PAGEREF _Toc445197368 \h </w:instrText>
      </w:r>
      <w:r>
        <w:fldChar w:fldCharType="separate"/>
      </w:r>
      <w:r>
        <w:t>9</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"_Toc445197369" </w:instrText>
      </w:r>
      <w:r>
        <w:fldChar w:fldCharType="separate"/>
      </w:r>
      <w:r>
        <w:rPr>
          <w:rStyle w:val="37"/>
        </w:rPr>
        <w:t>2.5.8</w:t>
      </w:r>
      <w:r>
        <w:rPr>
          <w:rFonts w:asciiTheme="minorHAnsi" w:hAnsiTheme="minorHAnsi" w:cstheme="minorBidi"/>
          <w:szCs w:val="22"/>
          <w:lang w:eastAsia="en-US"/>
        </w:rPr>
        <w:tab/>
      </w:r>
      <w:r>
        <w:rPr>
          <w:rStyle w:val="37"/>
        </w:rPr>
        <w:t>Security Coordinator</w:t>
      </w:r>
      <w:r>
        <w:tab/>
      </w:r>
      <w:r>
        <w:fldChar w:fldCharType="begin"/>
      </w:r>
      <w:r>
        <w:instrText xml:space="preserve"> PAGEREF _Toc445197369 \h </w:instrText>
      </w:r>
      <w:r>
        <w:fldChar w:fldCharType="separate"/>
      </w:r>
      <w:r>
        <w:t>9</w:t>
      </w:r>
      <w:r>
        <w:fldChar w:fldCharType="end"/>
      </w:r>
      <w:r>
        <w:fldChar w:fldCharType="end"/>
      </w:r>
    </w:p>
    <w:p>
      <w:pPr>
        <w:pStyle w:val="27"/>
        <w:tabs>
          <w:tab w:val="left" w:pos="1112"/>
        </w:tabs>
        <w:rPr>
          <w:rFonts w:asciiTheme="minorHAnsi" w:hAnsiTheme="minorHAnsi" w:cstheme="minorBidi"/>
          <w:szCs w:val="22"/>
          <w:lang w:eastAsia="en-US"/>
        </w:rPr>
      </w:pPr>
      <w:r>
        <w:fldChar w:fldCharType="begin"/>
      </w:r>
      <w:r>
        <w:instrText xml:space="preserve"> HYPERLINK \l "_Toc445197370" </w:instrText>
      </w:r>
      <w:r>
        <w:fldChar w:fldCharType="separate"/>
      </w:r>
      <w:r>
        <w:rPr>
          <w:rStyle w:val="37"/>
        </w:rPr>
        <w:t>2.5.9</w:t>
      </w:r>
      <w:r>
        <w:rPr>
          <w:rFonts w:asciiTheme="minorHAnsi" w:hAnsiTheme="minorHAnsi" w:cstheme="minorBidi"/>
          <w:szCs w:val="22"/>
          <w:lang w:eastAsia="en-US"/>
        </w:rPr>
        <w:tab/>
      </w:r>
      <w:r>
        <w:rPr>
          <w:rStyle w:val="37"/>
        </w:rPr>
        <w:t>Plan Distribution and Availability</w:t>
      </w:r>
      <w:r>
        <w:tab/>
      </w:r>
      <w:r>
        <w:fldChar w:fldCharType="begin"/>
      </w:r>
      <w:r>
        <w:instrText xml:space="preserve"> PAGEREF _Toc445197370 \h </w:instrText>
      </w:r>
      <w:r>
        <w:fldChar w:fldCharType="separate"/>
      </w:r>
      <w:r>
        <w:t>10</w:t>
      </w:r>
      <w:r>
        <w:fldChar w:fldCharType="end"/>
      </w:r>
      <w:r>
        <w:fldChar w:fldCharType="end"/>
      </w:r>
    </w:p>
    <w:p>
      <w:pPr>
        <w:pStyle w:val="27"/>
        <w:tabs>
          <w:tab w:val="left" w:pos="1223"/>
        </w:tabs>
        <w:rPr>
          <w:rFonts w:asciiTheme="minorHAnsi" w:hAnsiTheme="minorHAnsi" w:cstheme="minorBidi"/>
          <w:szCs w:val="22"/>
          <w:lang w:eastAsia="en-US"/>
        </w:rPr>
      </w:pPr>
      <w:r>
        <w:fldChar w:fldCharType="begin"/>
      </w:r>
      <w:r>
        <w:instrText xml:space="preserve"> HYPERLINK \l "_Toc445197371" </w:instrText>
      </w:r>
      <w:r>
        <w:fldChar w:fldCharType="separate"/>
      </w:r>
      <w:r>
        <w:rPr>
          <w:rStyle w:val="37"/>
        </w:rPr>
        <w:t>2.5.10</w:t>
      </w:r>
      <w:r>
        <w:rPr>
          <w:rFonts w:asciiTheme="minorHAnsi" w:hAnsiTheme="minorHAnsi" w:cstheme="minorBidi"/>
          <w:szCs w:val="22"/>
          <w:lang w:eastAsia="en-US"/>
        </w:rPr>
        <w:tab/>
      </w:r>
      <w:r>
        <w:rPr>
          <w:rStyle w:val="37"/>
        </w:rPr>
        <w:t>Line of Succession/Alternates Roles</w:t>
      </w:r>
      <w:r>
        <w:tab/>
      </w:r>
      <w:r>
        <w:fldChar w:fldCharType="begin"/>
      </w:r>
      <w:r>
        <w:instrText xml:space="preserve"> PAGEREF _Toc445197371 \h </w:instrText>
      </w:r>
      <w:r>
        <w:fldChar w:fldCharType="separate"/>
      </w:r>
      <w:r>
        <w:t>10</w:t>
      </w:r>
      <w:r>
        <w:fldChar w:fldCharType="end"/>
      </w:r>
      <w:r>
        <w:fldChar w:fldCharType="end"/>
      </w:r>
    </w:p>
    <w:p>
      <w:pPr>
        <w:pStyle w:val="25"/>
        <w:tabs>
          <w:tab w:val="left" w:pos="446"/>
          <w:tab w:val="right" w:leader="dot" w:pos="9350"/>
        </w:tabs>
        <w:rPr>
          <w:rFonts w:asciiTheme="minorHAnsi" w:hAnsiTheme="minorHAnsi"/>
          <w:lang w:eastAsia="en-US"/>
        </w:rPr>
      </w:pPr>
      <w:r>
        <w:fldChar w:fldCharType="begin"/>
      </w:r>
      <w:r>
        <w:instrText xml:space="preserve"> HYPERLINK \l "_Toc445197372" </w:instrText>
      </w:r>
      <w:r>
        <w:fldChar w:fldCharType="separate"/>
      </w:r>
      <w:r>
        <w:rPr>
          <w:rStyle w:val="37"/>
        </w:rPr>
        <w:t>3</w:t>
      </w:r>
      <w:r>
        <w:rPr>
          <w:rFonts w:asciiTheme="minorHAnsi" w:hAnsiTheme="minorHAnsi"/>
          <w:lang w:eastAsia="en-US"/>
        </w:rPr>
        <w:tab/>
      </w:r>
      <w:r>
        <w:rPr>
          <w:rStyle w:val="37"/>
        </w:rPr>
        <w:t>Activation and Notification</w:t>
      </w:r>
      <w:r>
        <w:tab/>
      </w:r>
      <w:r>
        <w:fldChar w:fldCharType="begin"/>
      </w:r>
      <w:r>
        <w:instrText xml:space="preserve"> PAGEREF _Toc445197372 \h </w:instrText>
      </w:r>
      <w:r>
        <w:fldChar w:fldCharType="separate"/>
      </w:r>
      <w:r>
        <w:t>10</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"_Toc445197373" </w:instrText>
      </w:r>
      <w:r>
        <w:fldChar w:fldCharType="separate"/>
      </w:r>
      <w:r>
        <w:rPr>
          <w:rStyle w:val="37"/>
        </w:rPr>
        <w:t>3.1</w:t>
      </w:r>
      <w:r>
        <w:rPr>
          <w:rFonts w:asciiTheme="minorHAnsi" w:hAnsiTheme="minorHAnsi"/>
          <w:lang w:eastAsia="en-US"/>
        </w:rPr>
        <w:tab/>
      </w:r>
      <w:r>
        <w:rPr>
          <w:rStyle w:val="37"/>
        </w:rPr>
        <w:t>Activation Criteria and Procedure</w:t>
      </w:r>
      <w:r>
        <w:tab/>
      </w:r>
      <w:r>
        <w:fldChar w:fldCharType="begin"/>
      </w:r>
      <w:r>
        <w:instrText xml:space="preserve"> PAGEREF _Toc445197373 \h </w:instrText>
      </w:r>
      <w:r>
        <w:fldChar w:fldCharType="separate"/>
      </w:r>
      <w:r>
        <w:t>10</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"_Toc445197374" </w:instrText>
      </w:r>
      <w:r>
        <w:fldChar w:fldCharType="separate"/>
      </w:r>
      <w:r>
        <w:rPr>
          <w:rStyle w:val="37"/>
        </w:rPr>
        <w:t>3.2</w:t>
      </w:r>
      <w:r>
        <w:rPr>
          <w:rFonts w:asciiTheme="minorHAnsi" w:hAnsiTheme="minorHAnsi"/>
          <w:lang w:eastAsia="en-US"/>
        </w:rPr>
        <w:tab/>
      </w:r>
      <w:r>
        <w:rPr>
          <w:rStyle w:val="37"/>
        </w:rPr>
        <w:t>Notification Instructions</w:t>
      </w:r>
      <w:r>
        <w:tab/>
      </w:r>
      <w:r>
        <w:fldChar w:fldCharType="begin"/>
      </w:r>
      <w:r>
        <w:instrText xml:space="preserve"> PAGEREF _Toc445197374 \h </w:instrText>
      </w:r>
      <w:r>
        <w:fldChar w:fldCharType="separate"/>
      </w:r>
      <w:r>
        <w:t>11</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"_Toc445197375" </w:instrText>
      </w:r>
      <w:r>
        <w:fldChar w:fldCharType="separate"/>
      </w:r>
      <w:r>
        <w:rPr>
          <w:rStyle w:val="37"/>
        </w:rPr>
        <w:t>3.3</w:t>
      </w:r>
      <w:r>
        <w:rPr>
          <w:rFonts w:asciiTheme="minorHAnsi" w:hAnsiTheme="minorHAnsi"/>
          <w:lang w:eastAsia="en-US"/>
        </w:rPr>
        <w:tab/>
      </w:r>
      <w:r>
        <w:rPr>
          <w:rStyle w:val="37"/>
        </w:rPr>
        <w:t>Outage Assessment</w:t>
      </w:r>
      <w:r>
        <w:tab/>
      </w:r>
      <w:r>
        <w:fldChar w:fldCharType="begin"/>
      </w:r>
      <w:r>
        <w:instrText xml:space="preserve"> PAGEREF _Toc445197375 \h </w:instrText>
      </w:r>
      <w:r>
        <w:fldChar w:fldCharType="separate"/>
      </w:r>
      <w:r>
        <w:t>11</w:t>
      </w:r>
      <w:r>
        <w:fldChar w:fldCharType="end"/>
      </w:r>
      <w:r>
        <w:fldChar w:fldCharType="end"/>
      </w:r>
    </w:p>
    <w:p>
      <w:pPr>
        <w:pStyle w:val="25"/>
        <w:tabs>
          <w:tab w:val="left" w:pos="446"/>
          <w:tab w:val="right" w:leader="dot" w:pos="9350"/>
        </w:tabs>
        <w:rPr>
          <w:rFonts w:asciiTheme="minorHAnsi" w:hAnsiTheme="minorHAnsi"/>
          <w:lang w:eastAsia="en-US"/>
        </w:rPr>
      </w:pPr>
      <w:r>
        <w:fldChar w:fldCharType="begin"/>
      </w:r>
      <w:r>
        <w:instrText xml:space="preserve"> HYPERLINK \l "_Toc445197376" </w:instrText>
      </w:r>
      <w:r>
        <w:fldChar w:fldCharType="separate"/>
      </w:r>
      <w:r>
        <w:rPr>
          <w:rStyle w:val="37"/>
        </w:rPr>
        <w:t>4</w:t>
      </w:r>
      <w:r>
        <w:rPr>
          <w:rFonts w:asciiTheme="minorHAnsi" w:hAnsiTheme="minorHAnsi"/>
          <w:lang w:eastAsia="en-US"/>
        </w:rPr>
        <w:tab/>
      </w:r>
      <w:r>
        <w:rPr>
          <w:rStyle w:val="37"/>
        </w:rPr>
        <w:t>Recovery</w:t>
      </w:r>
      <w:r>
        <w:tab/>
      </w:r>
      <w:r>
        <w:fldChar w:fldCharType="begin"/>
      </w:r>
      <w:r>
        <w:instrText xml:space="preserve"> PAGEREF _Toc445197376 \h </w:instrText>
      </w:r>
      <w:r>
        <w:fldChar w:fldCharType="separate"/>
      </w:r>
      <w:r>
        <w:t>11</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"_Toc445197377" </w:instrText>
      </w:r>
      <w:r>
        <w:fldChar w:fldCharType="separate"/>
      </w:r>
      <w:r>
        <w:rPr>
          <w:rStyle w:val="37"/>
        </w:rPr>
        <w:t>4.1</w:t>
      </w:r>
      <w:r>
        <w:rPr>
          <w:rFonts w:asciiTheme="minorHAnsi" w:hAnsiTheme="minorHAnsi"/>
          <w:lang w:eastAsia="en-US"/>
        </w:rPr>
        <w:tab/>
      </w:r>
      <w:r>
        <w:rPr>
          <w:rStyle w:val="37"/>
        </w:rPr>
        <w:t>Sequence of Recovery Operations</w:t>
      </w:r>
      <w:r>
        <w:tab/>
      </w:r>
      <w:r>
        <w:fldChar w:fldCharType="begin"/>
      </w:r>
      <w:r>
        <w:instrText xml:space="preserve"> PAGEREF _Toc445197377 \h </w:instrText>
      </w:r>
      <w:r>
        <w:fldChar w:fldCharType="separate"/>
      </w:r>
      <w:r>
        <w:t>12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"_Toc445197378" </w:instrText>
      </w:r>
      <w:r>
        <w:fldChar w:fldCharType="separate"/>
      </w:r>
      <w:r>
        <w:rPr>
          <w:rStyle w:val="37"/>
        </w:rPr>
        <w:t>4.2</w:t>
      </w:r>
      <w:r>
        <w:rPr>
          <w:rFonts w:asciiTheme="minorHAnsi" w:hAnsiTheme="minorHAnsi"/>
          <w:lang w:eastAsia="en-US"/>
        </w:rPr>
        <w:tab/>
      </w:r>
      <w:r>
        <w:rPr>
          <w:rStyle w:val="37"/>
        </w:rPr>
        <w:t>Recovery Procedures</w:t>
      </w:r>
      <w:r>
        <w:tab/>
      </w:r>
      <w:r>
        <w:fldChar w:fldCharType="begin"/>
      </w:r>
      <w:r>
        <w:instrText xml:space="preserve"> PAGEREF _Toc445197378 \h </w:instrText>
      </w:r>
      <w:r>
        <w:fldChar w:fldCharType="separate"/>
      </w:r>
      <w:r>
        <w:t>12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"_Toc445197379" </w:instrText>
      </w:r>
      <w:r>
        <w:fldChar w:fldCharType="separate"/>
      </w:r>
      <w:r>
        <w:rPr>
          <w:rStyle w:val="37"/>
        </w:rPr>
        <w:t>4.3</w:t>
      </w:r>
      <w:r>
        <w:rPr>
          <w:rFonts w:asciiTheme="minorHAnsi" w:hAnsiTheme="minorHAnsi"/>
          <w:lang w:eastAsia="en-US"/>
        </w:rPr>
        <w:tab/>
      </w:r>
      <w:r>
        <w:rPr>
          <w:rStyle w:val="37"/>
        </w:rPr>
        <w:t>Recovery Escalation Notices/Awareness</w:t>
      </w:r>
      <w:r>
        <w:tab/>
      </w:r>
      <w:r>
        <w:fldChar w:fldCharType="begin"/>
      </w:r>
      <w:r>
        <w:instrText xml:space="preserve"> PAGEREF _Toc445197379 \h </w:instrText>
      </w:r>
      <w:r>
        <w:fldChar w:fldCharType="separate"/>
      </w:r>
      <w:r>
        <w:t>12</w:t>
      </w:r>
      <w:r>
        <w:fldChar w:fldCharType="end"/>
      </w:r>
      <w:r>
        <w:fldChar w:fldCharType="end"/>
      </w:r>
    </w:p>
    <w:p>
      <w:pPr>
        <w:pStyle w:val="25"/>
        <w:tabs>
          <w:tab w:val="left" w:pos="446"/>
          <w:tab w:val="right" w:leader="dot" w:pos="9350"/>
        </w:tabs>
        <w:rPr>
          <w:rFonts w:asciiTheme="minorHAnsi" w:hAnsiTheme="minorHAnsi"/>
          <w:lang w:eastAsia="en-US"/>
        </w:rPr>
      </w:pPr>
      <w:r>
        <w:fldChar w:fldCharType="begin"/>
      </w:r>
      <w:r>
        <w:instrText xml:space="preserve"> HYPERLINK \l "_Toc445197380" </w:instrText>
      </w:r>
      <w:r>
        <w:fldChar w:fldCharType="separate"/>
      </w:r>
      <w:r>
        <w:rPr>
          <w:rStyle w:val="37"/>
        </w:rPr>
        <w:t>5</w:t>
      </w:r>
      <w:r>
        <w:rPr>
          <w:rFonts w:asciiTheme="minorHAnsi" w:hAnsiTheme="minorHAnsi"/>
          <w:lang w:eastAsia="en-US"/>
        </w:rPr>
        <w:tab/>
      </w:r>
      <w:r>
        <w:rPr>
          <w:rStyle w:val="37"/>
        </w:rPr>
        <w:t>Reconstitution</w:t>
      </w:r>
      <w:r>
        <w:tab/>
      </w:r>
      <w:r>
        <w:fldChar w:fldCharType="begin"/>
      </w:r>
      <w:r>
        <w:instrText xml:space="preserve"> PAGEREF _Toc445197380 \h </w:instrText>
      </w:r>
      <w:r>
        <w:fldChar w:fldCharType="separate"/>
      </w:r>
      <w:r>
        <w:t>12</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"_Toc445197381" </w:instrText>
      </w:r>
      <w:r>
        <w:fldChar w:fldCharType="separate"/>
      </w:r>
      <w:r>
        <w:rPr>
          <w:rStyle w:val="37"/>
        </w:rPr>
        <w:t>5.1</w:t>
      </w:r>
      <w:r>
        <w:rPr>
          <w:rFonts w:asciiTheme="minorHAnsi" w:hAnsiTheme="minorHAnsi"/>
          <w:lang w:eastAsia="en-US"/>
        </w:rPr>
        <w:tab/>
      </w:r>
      <w:r>
        <w:rPr>
          <w:rStyle w:val="37"/>
        </w:rPr>
        <w:t>Data Validation Testing</w:t>
      </w:r>
      <w:r>
        <w:tab/>
      </w:r>
      <w:r>
        <w:fldChar w:fldCharType="begin"/>
      </w:r>
      <w:r>
        <w:instrText xml:space="preserve"> PAGEREF _Toc445197381 \h </w:instrText>
      </w:r>
      <w:r>
        <w:fldChar w:fldCharType="separate"/>
      </w:r>
      <w:r>
        <w:t>13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"_Toc445197382" </w:instrText>
      </w:r>
      <w:r>
        <w:fldChar w:fldCharType="separate"/>
      </w:r>
      <w:r>
        <w:rPr>
          <w:rStyle w:val="37"/>
        </w:rPr>
        <w:t>5.2</w:t>
      </w:r>
      <w:r>
        <w:rPr>
          <w:rFonts w:asciiTheme="minorHAnsi" w:hAnsiTheme="minorHAnsi"/>
          <w:lang w:eastAsia="en-US"/>
        </w:rPr>
        <w:tab/>
      </w:r>
      <w:r>
        <w:rPr>
          <w:rStyle w:val="37"/>
        </w:rPr>
        <w:t>Functional Validation Testing</w:t>
      </w:r>
      <w:r>
        <w:tab/>
      </w:r>
      <w:r>
        <w:fldChar w:fldCharType="begin"/>
      </w:r>
      <w:r>
        <w:instrText xml:space="preserve"> PAGEREF _Toc445197382 \h </w:instrText>
      </w:r>
      <w:r>
        <w:fldChar w:fldCharType="separate"/>
      </w:r>
      <w:r>
        <w:t>13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"_Toc445197383" </w:instrText>
      </w:r>
      <w:r>
        <w:fldChar w:fldCharType="separate"/>
      </w:r>
      <w:r>
        <w:rPr>
          <w:rStyle w:val="37"/>
        </w:rPr>
        <w:t>5.3</w:t>
      </w:r>
      <w:r>
        <w:rPr>
          <w:rFonts w:asciiTheme="minorHAnsi" w:hAnsiTheme="minorHAnsi"/>
          <w:lang w:eastAsia="en-US"/>
        </w:rPr>
        <w:tab/>
      </w:r>
      <w:r>
        <w:rPr>
          <w:rStyle w:val="37"/>
        </w:rPr>
        <w:t>Recovery Declaration</w:t>
      </w:r>
      <w:r>
        <w:tab/>
      </w:r>
      <w:r>
        <w:fldChar w:fldCharType="begin"/>
      </w:r>
      <w:r>
        <w:instrText xml:space="preserve"> PAGEREF _Toc445197383 \h </w:instrText>
      </w:r>
      <w:r>
        <w:fldChar w:fldCharType="separate"/>
      </w:r>
      <w:r>
        <w:t>13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"_Toc445197384" </w:instrText>
      </w:r>
      <w:r>
        <w:fldChar w:fldCharType="separate"/>
      </w:r>
      <w:r>
        <w:rPr>
          <w:rStyle w:val="37"/>
        </w:rPr>
        <w:t>5.4</w:t>
      </w:r>
      <w:r>
        <w:rPr>
          <w:rFonts w:asciiTheme="minorHAnsi" w:hAnsiTheme="minorHAnsi"/>
          <w:lang w:eastAsia="en-US"/>
        </w:rPr>
        <w:tab/>
      </w:r>
      <w:r>
        <w:rPr>
          <w:rStyle w:val="37"/>
        </w:rPr>
        <w:t>User Notification</w:t>
      </w:r>
      <w:r>
        <w:tab/>
      </w:r>
      <w:r>
        <w:fldChar w:fldCharType="begin"/>
      </w:r>
      <w:r>
        <w:instrText xml:space="preserve"> PAGEREF _Toc445197384 \h </w:instrText>
      </w:r>
      <w:r>
        <w:fldChar w:fldCharType="separate"/>
      </w:r>
      <w:r>
        <w:t>13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"_Toc445197385" </w:instrText>
      </w:r>
      <w:r>
        <w:fldChar w:fldCharType="separate"/>
      </w:r>
      <w:r>
        <w:rPr>
          <w:rStyle w:val="37"/>
        </w:rPr>
        <w:t>5.5</w:t>
      </w:r>
      <w:r>
        <w:rPr>
          <w:rFonts w:asciiTheme="minorHAnsi" w:hAnsiTheme="minorHAnsi"/>
          <w:lang w:eastAsia="en-US"/>
        </w:rPr>
        <w:tab/>
      </w:r>
      <w:r>
        <w:rPr>
          <w:rStyle w:val="37"/>
        </w:rPr>
        <w:t>Cleanup</w:t>
      </w:r>
      <w:r>
        <w:tab/>
      </w:r>
      <w:r>
        <w:fldChar w:fldCharType="begin"/>
      </w:r>
      <w:r>
        <w:instrText xml:space="preserve"> PAGEREF _Toc445197385 \h </w:instrText>
      </w:r>
      <w:r>
        <w:fldChar w:fldCharType="separate"/>
      </w:r>
      <w:r>
        <w:t>13</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"_Toc445197386" </w:instrText>
      </w:r>
      <w:r>
        <w:fldChar w:fldCharType="separate"/>
      </w:r>
      <w:r>
        <w:rPr>
          <w:rStyle w:val="37"/>
        </w:rPr>
        <w:t>5.6</w:t>
      </w:r>
      <w:r>
        <w:rPr>
          <w:rFonts w:asciiTheme="minorHAnsi" w:hAnsiTheme="minorHAnsi"/>
          <w:lang w:eastAsia="en-US"/>
        </w:rPr>
        <w:tab/>
      </w:r>
      <w:r>
        <w:rPr>
          <w:rStyle w:val="37"/>
        </w:rPr>
        <w:t>Returning Backup Media</w:t>
      </w:r>
      <w:r>
        <w:tab/>
      </w:r>
      <w:r>
        <w:fldChar w:fldCharType="begin"/>
      </w:r>
      <w:r>
        <w:instrText xml:space="preserve"> PAGEREF _Toc445197386 \h </w:instrText>
      </w:r>
      <w:r>
        <w:fldChar w:fldCharType="separate"/>
      </w:r>
      <w:r>
        <w:t>14</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"_Toc445197387" </w:instrText>
      </w:r>
      <w:r>
        <w:fldChar w:fldCharType="separate"/>
      </w:r>
      <w:r>
        <w:rPr>
          <w:rStyle w:val="37"/>
        </w:rPr>
        <w:t>5.7</w:t>
      </w:r>
      <w:r>
        <w:rPr>
          <w:rFonts w:asciiTheme="minorHAnsi" w:hAnsiTheme="minorHAnsi"/>
          <w:lang w:eastAsia="en-US"/>
        </w:rPr>
        <w:tab/>
      </w:r>
      <w:r>
        <w:rPr>
          <w:rStyle w:val="37"/>
        </w:rPr>
        <w:t>Backing-Up Restored Systems</w:t>
      </w:r>
      <w:r>
        <w:tab/>
      </w:r>
      <w:r>
        <w:fldChar w:fldCharType="begin"/>
      </w:r>
      <w:r>
        <w:instrText xml:space="preserve"> PAGEREF _Toc445197387 \h </w:instrText>
      </w:r>
      <w:r>
        <w:fldChar w:fldCharType="separate"/>
      </w:r>
      <w:r>
        <w:t>14</w:t>
      </w:r>
      <w:r>
        <w:fldChar w:fldCharType="end"/>
      </w:r>
      <w:r>
        <w:fldChar w:fldCharType="end"/>
      </w:r>
    </w:p>
    <w:p>
      <w:pPr>
        <w:pStyle w:val="26"/>
        <w:tabs>
          <w:tab w:val="left" w:pos="878"/>
        </w:tabs>
        <w:rPr>
          <w:rFonts w:asciiTheme="minorHAnsi" w:hAnsiTheme="minorHAnsi"/>
          <w:lang w:eastAsia="en-US"/>
        </w:rPr>
      </w:pPr>
      <w:r>
        <w:fldChar w:fldCharType="begin"/>
      </w:r>
      <w:r>
        <w:instrText xml:space="preserve"> HYPERLINK \l "_Toc445197388" </w:instrText>
      </w:r>
      <w:r>
        <w:fldChar w:fldCharType="separate"/>
      </w:r>
      <w:r>
        <w:rPr>
          <w:rStyle w:val="37"/>
        </w:rPr>
        <w:t>5.8</w:t>
      </w:r>
      <w:r>
        <w:rPr>
          <w:rFonts w:asciiTheme="minorHAnsi" w:hAnsiTheme="minorHAnsi"/>
          <w:lang w:eastAsia="en-US"/>
        </w:rPr>
        <w:tab/>
      </w:r>
      <w:r>
        <w:rPr>
          <w:rStyle w:val="37"/>
        </w:rPr>
        <w:t>Event Documentation</w:t>
      </w:r>
      <w:r>
        <w:tab/>
      </w:r>
      <w:r>
        <w:fldChar w:fldCharType="begin"/>
      </w:r>
      <w:r>
        <w:instrText xml:space="preserve"> PAGEREF _Toc445197388 \h </w:instrText>
      </w:r>
      <w:r>
        <w:fldChar w:fldCharType="separate"/>
      </w:r>
      <w:r>
        <w:t>14</w:t>
      </w:r>
      <w:r>
        <w:fldChar w:fldCharType="end"/>
      </w:r>
      <w:r>
        <w:fldChar w:fldCharType="end"/>
      </w:r>
    </w:p>
    <w:p>
      <w:pPr>
        <w:pStyle w:val="25"/>
        <w:tabs>
          <w:tab w:val="left" w:pos="446"/>
          <w:tab w:val="right" w:leader="dot" w:pos="9350"/>
        </w:tabs>
        <w:rPr>
          <w:rFonts w:asciiTheme="minorHAnsi" w:hAnsiTheme="minorHAnsi"/>
          <w:lang w:eastAsia="en-US"/>
        </w:rPr>
      </w:pPr>
      <w:r>
        <w:fldChar w:fldCharType="begin"/>
      </w:r>
      <w:r>
        <w:instrText xml:space="preserve"> HYPERLINK \l "_Toc445197389" </w:instrText>
      </w:r>
      <w:r>
        <w:fldChar w:fldCharType="separate"/>
      </w:r>
      <w:r>
        <w:rPr>
          <w:rStyle w:val="37"/>
        </w:rPr>
        <w:t>6</w:t>
      </w:r>
      <w:r>
        <w:rPr>
          <w:rFonts w:asciiTheme="minorHAnsi" w:hAnsiTheme="minorHAnsi"/>
          <w:lang w:eastAsia="en-US"/>
        </w:rPr>
        <w:tab/>
      </w:r>
      <w:r>
        <w:rPr>
          <w:rStyle w:val="37"/>
        </w:rPr>
        <w:t>Contingency Plan Testing</w:t>
      </w:r>
      <w:r>
        <w:tab/>
      </w:r>
      <w:r>
        <w:fldChar w:fldCharType="begin"/>
      </w:r>
      <w:r>
        <w:instrText xml:space="preserve"> PAGEREF _Toc445197389 \h </w:instrText>
      </w:r>
      <w:r>
        <w:fldChar w:fldCharType="separate"/>
      </w:r>
      <w:r>
        <w:t>15</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"_Toc445197390" </w:instrText>
      </w:r>
      <w:r>
        <w:fldChar w:fldCharType="separate"/>
      </w:r>
      <w:r>
        <w:rPr>
          <w:rStyle w:val="37"/>
        </w:rPr>
        <w:t>A. Acronyms and Definitions</w:t>
      </w:r>
      <w:r>
        <w:tab/>
      </w:r>
      <w:r>
        <w:fldChar w:fldCharType="begin"/>
      </w:r>
      <w:r>
        <w:instrText xml:space="preserve"> PAGEREF _Toc445197390 \h </w:instrText>
      </w:r>
      <w:r>
        <w:fldChar w:fldCharType="separate"/>
      </w:r>
      <w:r>
        <w:t>17</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"_Toc445197391" </w:instrText>
      </w:r>
      <w:r>
        <w:fldChar w:fldCharType="separate"/>
      </w:r>
      <w:r>
        <w:rPr>
          <w:rStyle w:val="37"/>
        </w:rPr>
        <w:t>B. Appendix – Key Personnel and Team Member Contact List</w:t>
      </w:r>
      <w:r>
        <w:tab/>
      </w:r>
      <w:r>
        <w:fldChar w:fldCharType="begin"/>
      </w:r>
      <w:r>
        <w:instrText xml:space="preserve"> PAGEREF _Toc445197391 \h </w:instrText>
      </w:r>
      <w:r>
        <w:fldChar w:fldCharType="separate"/>
      </w:r>
      <w:r>
        <w:t>18</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"_Toc445197392" </w:instrText>
      </w:r>
      <w:r>
        <w:fldChar w:fldCharType="separate"/>
      </w:r>
      <w:r>
        <w:rPr>
          <w:rStyle w:val="37"/>
        </w:rPr>
        <w:t>C. Appendix – Vendor Contact List</w:t>
      </w:r>
      <w:r>
        <w:tab/>
      </w:r>
      <w:r>
        <w:fldChar w:fldCharType="begin"/>
      </w:r>
      <w:r>
        <w:instrText xml:space="preserve"> PAGEREF _Toc445197392 \h </w:instrText>
      </w:r>
      <w:r>
        <w:fldChar w:fldCharType="separate"/>
      </w:r>
      <w:r>
        <w:t>19</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"_Toc445197393" </w:instrText>
      </w:r>
      <w:r>
        <w:fldChar w:fldCharType="separate"/>
      </w:r>
      <w:r>
        <w:rPr>
          <w:rStyle w:val="37"/>
        </w:rPr>
        <w:t>D. Appendix Alternate Storage, Processing and Provisions</w:t>
      </w:r>
      <w:r>
        <w:tab/>
      </w:r>
      <w:r>
        <w:fldChar w:fldCharType="begin"/>
      </w:r>
      <w:r>
        <w:instrText xml:space="preserve"> PAGEREF _Toc445197393 \h </w:instrText>
      </w:r>
      <w:r>
        <w:fldChar w:fldCharType="separate"/>
      </w:r>
      <w:r>
        <w:t>20</w:t>
      </w:r>
      <w:r>
        <w:fldChar w:fldCharType="end"/>
      </w:r>
      <w:r>
        <w:fldChar w:fldCharType="end"/>
      </w:r>
    </w:p>
    <w:p>
      <w:pPr>
        <w:pStyle w:val="26"/>
        <w:rPr>
          <w:rFonts w:asciiTheme="minorHAnsi" w:hAnsiTheme="minorHAnsi"/>
          <w:lang w:eastAsia="en-US"/>
        </w:rPr>
      </w:pPr>
      <w:r>
        <w:fldChar w:fldCharType="begin"/>
      </w:r>
      <w:r>
        <w:instrText xml:space="preserve"> HYPERLINK \l "_Toc445197394" </w:instrText>
      </w:r>
      <w:r>
        <w:fldChar w:fldCharType="separate"/>
      </w:r>
      <w:r>
        <w:rPr>
          <w:rStyle w:val="37"/>
        </w:rPr>
        <w:t>D.1. Appendix – Alternate Storage Site Information</w:t>
      </w:r>
      <w:r>
        <w:tab/>
      </w:r>
      <w:r>
        <w:fldChar w:fldCharType="begin"/>
      </w:r>
      <w:r>
        <w:instrText xml:space="preserve"> PAGEREF _Toc445197394 \h </w:instrText>
      </w:r>
      <w:r>
        <w:fldChar w:fldCharType="separate"/>
      </w:r>
      <w:r>
        <w:t>20</w:t>
      </w:r>
      <w:r>
        <w:fldChar w:fldCharType="end"/>
      </w:r>
      <w:r>
        <w:fldChar w:fldCharType="end"/>
      </w:r>
    </w:p>
    <w:p>
      <w:pPr>
        <w:pStyle w:val="26"/>
        <w:rPr>
          <w:rFonts w:asciiTheme="minorHAnsi" w:hAnsiTheme="minorHAnsi"/>
          <w:lang w:eastAsia="en-US"/>
        </w:rPr>
      </w:pPr>
      <w:r>
        <w:fldChar w:fldCharType="begin"/>
      </w:r>
      <w:r>
        <w:instrText xml:space="preserve"> HYPERLINK \l "_Toc445197395" </w:instrText>
      </w:r>
      <w:r>
        <w:fldChar w:fldCharType="separate"/>
      </w:r>
      <w:r>
        <w:rPr>
          <w:rStyle w:val="37"/>
        </w:rPr>
        <w:t>D.2. Appendix – Alternate Processing Site Information</w:t>
      </w:r>
      <w:r>
        <w:tab/>
      </w:r>
      <w:r>
        <w:fldChar w:fldCharType="begin"/>
      </w:r>
      <w:r>
        <w:instrText xml:space="preserve"> PAGEREF _Toc445197395 \h </w:instrText>
      </w:r>
      <w:r>
        <w:fldChar w:fldCharType="separate"/>
      </w:r>
      <w:r>
        <w:t>20</w:t>
      </w:r>
      <w:r>
        <w:fldChar w:fldCharType="end"/>
      </w:r>
      <w:r>
        <w:fldChar w:fldCharType="end"/>
      </w:r>
    </w:p>
    <w:p>
      <w:pPr>
        <w:pStyle w:val="26"/>
        <w:rPr>
          <w:rFonts w:asciiTheme="minorHAnsi" w:hAnsiTheme="minorHAnsi"/>
          <w:lang w:eastAsia="en-US"/>
        </w:rPr>
      </w:pPr>
      <w:r>
        <w:fldChar w:fldCharType="begin"/>
      </w:r>
      <w:r>
        <w:instrText xml:space="preserve"> HYPERLINK \l "_Toc445197396" </w:instrText>
      </w:r>
      <w:r>
        <w:fldChar w:fldCharType="separate"/>
      </w:r>
      <w:r>
        <w:rPr>
          <w:rStyle w:val="37"/>
        </w:rPr>
        <w:t>D.3. Appendix – Alternate Telecommunications Provisions</w:t>
      </w:r>
      <w:r>
        <w:tab/>
      </w:r>
      <w:r>
        <w:fldChar w:fldCharType="begin"/>
      </w:r>
      <w:r>
        <w:instrText xml:space="preserve"> PAGEREF _Toc445197396 \h </w:instrText>
      </w:r>
      <w:r>
        <w:fldChar w:fldCharType="separate"/>
      </w:r>
      <w:r>
        <w:t>21</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"_Toc445197397" </w:instrText>
      </w:r>
      <w:r>
        <w:fldChar w:fldCharType="separate"/>
      </w:r>
      <w:r>
        <w:rPr>
          <w:rStyle w:val="37"/>
        </w:rPr>
        <w:t>E. Appendix – Alternate Processing Procedures</w:t>
      </w:r>
      <w:r>
        <w:tab/>
      </w:r>
      <w:r>
        <w:fldChar w:fldCharType="begin"/>
      </w:r>
      <w:r>
        <w:instrText xml:space="preserve"> PAGEREF _Toc445197397 \h </w:instrText>
      </w:r>
      <w:r>
        <w:fldChar w:fldCharType="separate"/>
      </w:r>
      <w:r>
        <w:t>22</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"_Toc445197398" </w:instrText>
      </w:r>
      <w:r>
        <w:fldChar w:fldCharType="separate"/>
      </w:r>
      <w:r>
        <w:rPr>
          <w:rStyle w:val="37"/>
        </w:rPr>
        <w:t>F. Appendix – System Validation Test Plan</w:t>
      </w:r>
      <w:r>
        <w:tab/>
      </w:r>
      <w:r>
        <w:fldChar w:fldCharType="begin"/>
      </w:r>
      <w:r>
        <w:instrText xml:space="preserve"> PAGEREF _Toc445197398 \h </w:instrText>
      </w:r>
      <w:r>
        <w:fldChar w:fldCharType="separate"/>
      </w:r>
      <w:r>
        <w:t>23</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"_Toc445197399" </w:instrText>
      </w:r>
      <w:r>
        <w:fldChar w:fldCharType="separate"/>
      </w:r>
      <w:r>
        <w:rPr>
          <w:rStyle w:val="37"/>
        </w:rPr>
        <w:t>G. Appendix – Contingency Plan Test Report</w:t>
      </w:r>
      <w:r>
        <w:tab/>
      </w:r>
      <w:r>
        <w:fldChar w:fldCharType="begin"/>
      </w:r>
      <w:r>
        <w:instrText xml:space="preserve"> PAGEREF _Toc445197399 \h </w:instrText>
      </w:r>
      <w:r>
        <w:fldChar w:fldCharType="separate"/>
      </w:r>
      <w:r>
        <w:t>24</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"_Toc445197400" </w:instrText>
      </w:r>
      <w:r>
        <w:fldChar w:fldCharType="separate"/>
      </w:r>
      <w:r>
        <w:rPr>
          <w:rStyle w:val="37"/>
        </w:rPr>
        <w:t>H. Appendix – Diagrams</w:t>
      </w:r>
      <w:r>
        <w:tab/>
      </w:r>
      <w:r>
        <w:fldChar w:fldCharType="begin"/>
      </w:r>
      <w:r>
        <w:instrText xml:space="preserve"> PAGEREF _Toc445197400 \h </w:instrText>
      </w:r>
      <w:r>
        <w:fldChar w:fldCharType="separate"/>
      </w:r>
      <w:r>
        <w:t>25</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"_Toc445197401" </w:instrText>
      </w:r>
      <w:r>
        <w:fldChar w:fldCharType="separate"/>
      </w:r>
      <w:r>
        <w:rPr>
          <w:rStyle w:val="37"/>
        </w:rPr>
        <w:t>I. Appendix – Hardware and Software Inventory</w:t>
      </w:r>
      <w:r>
        <w:tab/>
      </w:r>
      <w:r>
        <w:fldChar w:fldCharType="begin"/>
      </w:r>
      <w:r>
        <w:instrText xml:space="preserve"> PAGEREF _Toc445197401 \h </w:instrText>
      </w:r>
      <w:r>
        <w:fldChar w:fldCharType="separate"/>
      </w:r>
      <w:r>
        <w:t>27</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"_Toc445197402" </w:instrText>
      </w:r>
      <w:r>
        <w:fldChar w:fldCharType="separate"/>
      </w:r>
      <w:r>
        <w:rPr>
          <w:rStyle w:val="37"/>
        </w:rPr>
        <w:t>J. Appendix – System Interconnections</w:t>
      </w:r>
      <w:r>
        <w:tab/>
      </w:r>
      <w:r>
        <w:fldChar w:fldCharType="begin"/>
      </w:r>
      <w:r>
        <w:instrText xml:space="preserve"> PAGEREF _Toc445197402 \h </w:instrText>
      </w:r>
      <w:r>
        <w:fldChar w:fldCharType="separate"/>
      </w:r>
      <w:r>
        <w:t>28</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"_Toc445197403" </w:instrText>
      </w:r>
      <w:r>
        <w:fldChar w:fldCharType="separate"/>
      </w:r>
      <w:r>
        <w:rPr>
          <w:rStyle w:val="37"/>
        </w:rPr>
        <w:t>K. Appendix – Test and Maintenance Schedule</w:t>
      </w:r>
      <w:r>
        <w:tab/>
      </w:r>
      <w:r>
        <w:fldChar w:fldCharType="begin"/>
      </w:r>
      <w:r>
        <w:instrText xml:space="preserve"> PAGEREF _Toc445197403 \h </w:instrText>
      </w:r>
      <w:r>
        <w:fldChar w:fldCharType="separate"/>
      </w:r>
      <w:r>
        <w:t>29</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"_Toc445197404" </w:instrText>
      </w:r>
      <w:r>
        <w:fldChar w:fldCharType="separate"/>
      </w:r>
      <w:r>
        <w:rPr>
          <w:rStyle w:val="37"/>
        </w:rPr>
        <w:t>L. Appendix – Associated Plans and Procedures</w:t>
      </w:r>
      <w:r>
        <w:tab/>
      </w:r>
      <w:r>
        <w:fldChar w:fldCharType="begin"/>
      </w:r>
      <w:r>
        <w:instrText xml:space="preserve"> PAGEREF _Toc445197404 \h </w:instrText>
      </w:r>
      <w:r>
        <w:fldChar w:fldCharType="separate"/>
      </w:r>
      <w:r>
        <w:t>30</w:t>
      </w:r>
      <w:r>
        <w:fldChar w:fldCharType="end"/>
      </w:r>
      <w:r>
        <w:fldChar w:fldCharType="end"/>
      </w:r>
    </w:p>
    <w:p>
      <w:pPr>
        <w:pStyle w:val="25"/>
        <w:tabs>
          <w:tab w:val="right" w:leader="dot" w:pos="9350"/>
        </w:tabs>
        <w:rPr>
          <w:rFonts w:asciiTheme="minorHAnsi" w:hAnsiTheme="minorHAnsi"/>
          <w:lang w:eastAsia="en-US"/>
        </w:rPr>
      </w:pPr>
      <w:r>
        <w:fldChar w:fldCharType="begin"/>
      </w:r>
      <w:r>
        <w:instrText xml:space="preserve"> HYPERLINK \l "_Toc445197405" </w:instrText>
      </w:r>
      <w:r>
        <w:fldChar w:fldCharType="separate"/>
      </w:r>
      <w:r>
        <w:rPr>
          <w:rStyle w:val="37"/>
        </w:rPr>
        <w:t>M. Appendix – Business Impact Analysis</w:t>
      </w:r>
      <w:r>
        <w:tab/>
      </w:r>
      <w:r>
        <w:fldChar w:fldCharType="begin"/>
      </w:r>
      <w:r>
        <w:instrText xml:space="preserve"> PAGEREF _Toc445197405 \h </w:instrText>
      </w:r>
      <w:r>
        <w:fldChar w:fldCharType="separate"/>
      </w:r>
      <w:r>
        <w:t>31</w:t>
      </w:r>
      <w:r>
        <w:fldChar w:fldCharType="end"/>
      </w:r>
      <w:r>
        <w:fldChar w:fldCharType="end"/>
      </w:r>
    </w:p>
    <w:p>
      <w:pPr>
        <w:jc w:val="both"/>
        <w:rPr>
          <w:lang w:eastAsia="en-US"/>
        </w:rPr>
        <w:sectPr>
          <w:pgSz w:w="12240" w:h="15840"/>
          <w:pgMar w:top="1440" w:right="1440" w:bottom="1440" w:left="1440" w:header="720" w:footer="720" w:gutter="0"/>
          <w:pgNumType w:fmt="lowerRoman" w:start="2"/>
          <w:cols w:space="720" w:num="1"/>
          <w:docGrid w:linePitch="360" w:charSpace="0"/>
        </w:sectPr>
      </w:pPr>
      <w:r>
        <w:rPr>
          <w:lang w:eastAsia="en-US"/>
        </w:rPr>
        <w:fldChar w:fldCharType="end"/>
      </w:r>
    </w:p>
    <w:p>
      <w:pPr>
        <w:jc w:val="both"/>
        <w:rPr>
          <w:lang w:eastAsia="en-US"/>
        </w:rPr>
      </w:pPr>
    </w:p>
    <w:p>
      <w:pPr>
        <w:pStyle w:val="61"/>
      </w:pPr>
      <w:r>
        <w:t>List of Figures</w:t>
      </w:r>
    </w:p>
    <w:p>
      <w:pPr>
        <w:pStyle w:val="24"/>
        <w:tabs>
          <w:tab w:val="right" w:leader="dot" w:pos="9350"/>
        </w:tabs>
        <w:rPr>
          <w:rFonts w:asciiTheme="minorHAnsi" w:hAnsiTheme="minorHAnsi"/>
          <w:lang w:eastAsia="en-US"/>
        </w:rPr>
      </w:pPr>
      <w:bookmarkStart w:id="1" w:name="_Toc389750720"/>
      <w:r>
        <w:fldChar w:fldCharType="begin"/>
      </w:r>
      <w:r>
        <w:instrText xml:space="preserve"> TOC \h \z \t "GSA Figure Caption,1" \c "Figure" </w:instrText>
      </w:r>
      <w:r>
        <w:fldChar w:fldCharType="separate"/>
      </w:r>
      <w:r>
        <w:fldChar w:fldCharType="begin"/>
      </w:r>
      <w:r>
        <w:instrText xml:space="preserve"> HYPERLINK \l "_Toc445197334" </w:instrText>
      </w:r>
      <w:r>
        <w:fldChar w:fldCharType="separate"/>
      </w:r>
      <w:r>
        <w:rPr>
          <w:rStyle w:val="37"/>
        </w:rPr>
        <w:t>Figure H</w:t>
      </w:r>
      <w:r>
        <w:rPr>
          <w:rStyle w:val="37"/>
        </w:rPr>
        <w:noBreakHyphen/>
      </w:r>
      <w:r>
        <w:rPr>
          <w:rStyle w:val="37"/>
        </w:rPr>
        <w:t>1 Authorization Boundary Diagram</w:t>
      </w:r>
      <w:r>
        <w:tab/>
      </w:r>
      <w:r>
        <w:fldChar w:fldCharType="begin"/>
      </w:r>
      <w:r>
        <w:instrText xml:space="preserve"> PAGEREF _Toc445197334 \h </w:instrText>
      </w:r>
      <w:r>
        <w:fldChar w:fldCharType="separate"/>
      </w:r>
      <w:r>
        <w:t>25</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"_Toc445197335" </w:instrText>
      </w:r>
      <w:r>
        <w:fldChar w:fldCharType="separate"/>
      </w:r>
      <w:r>
        <w:rPr>
          <w:rStyle w:val="37"/>
        </w:rPr>
        <w:t>Figure H</w:t>
      </w:r>
      <w:r>
        <w:rPr>
          <w:rStyle w:val="37"/>
        </w:rPr>
        <w:noBreakHyphen/>
      </w:r>
      <w:r>
        <w:rPr>
          <w:rStyle w:val="37"/>
        </w:rPr>
        <w:t>2 Network Diagram</w:t>
      </w:r>
      <w:r>
        <w:tab/>
      </w:r>
      <w:r>
        <w:fldChar w:fldCharType="begin"/>
      </w:r>
      <w:r>
        <w:instrText xml:space="preserve"> PAGEREF _Toc445197335 \h </w:instrText>
      </w:r>
      <w:r>
        <w:fldChar w:fldCharType="separate"/>
      </w:r>
      <w:r>
        <w:t>25</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"_Toc445197336" </w:instrText>
      </w:r>
      <w:r>
        <w:fldChar w:fldCharType="separate"/>
      </w:r>
      <w:r>
        <w:rPr>
          <w:rStyle w:val="37"/>
        </w:rPr>
        <w:t>Figure H</w:t>
      </w:r>
      <w:r>
        <w:rPr>
          <w:rStyle w:val="37"/>
        </w:rPr>
        <w:noBreakHyphen/>
      </w:r>
      <w:r>
        <w:rPr>
          <w:rStyle w:val="37"/>
        </w:rPr>
        <w:t>3 Data Flow Diagram</w:t>
      </w:r>
      <w:r>
        <w:tab/>
      </w:r>
      <w:r>
        <w:fldChar w:fldCharType="begin"/>
      </w:r>
      <w:r>
        <w:instrText xml:space="preserve"> PAGEREF _Toc445197336 \h </w:instrText>
      </w:r>
      <w:r>
        <w:fldChar w:fldCharType="separate"/>
      </w:r>
      <w:r>
        <w:t>26</w:t>
      </w:r>
      <w:r>
        <w:fldChar w:fldCharType="end"/>
      </w:r>
      <w:r>
        <w:fldChar w:fldCharType="end"/>
      </w:r>
    </w:p>
    <w:p>
      <w:pPr>
        <w:spacing w:line="259" w:lineRule="auto"/>
      </w:pPr>
      <w:r>
        <w:fldChar w:fldCharType="end"/>
      </w:r>
    </w:p>
    <w:p>
      <w:pPr>
        <w:pStyle w:val="61"/>
      </w:pPr>
      <w:r>
        <w:t>List of Tables</w:t>
      </w:r>
    </w:p>
    <w:bookmarkEnd w:id="1"/>
    <w:p>
      <w:pPr>
        <w:pStyle w:val="24"/>
        <w:tabs>
          <w:tab w:val="right" w:leader="dot" w:pos="9350"/>
        </w:tabs>
        <w:rPr>
          <w:rFonts w:asciiTheme="minorHAnsi" w:hAnsiTheme="minorHAnsi"/>
          <w:lang w:eastAsia="en-US"/>
        </w:rPr>
      </w:pPr>
      <w:r>
        <w:rPr>
          <w:sz w:val="24"/>
        </w:rPr>
        <w:fldChar w:fldCharType="begin"/>
      </w:r>
      <w:r>
        <w:rPr>
          <w:sz w:val="24"/>
        </w:rPr>
        <w:instrText xml:space="preserve"> TOC \f g \h \z \t "GSA Table Caption,1" \c "Table" </w:instrText>
      </w:r>
      <w:r>
        <w:rPr>
          <w:sz w:val="24"/>
        </w:rPr>
        <w:fldChar w:fldCharType="separate"/>
      </w:r>
      <w:r>
        <w:fldChar w:fldCharType="begin"/>
      </w:r>
      <w:r>
        <w:instrText xml:space="preserve"> HYPERLINK \l "_Toc445197161" </w:instrText>
      </w:r>
      <w:r>
        <w:fldChar w:fldCharType="separate"/>
      </w:r>
      <w:r>
        <w:rPr>
          <w:rStyle w:val="37"/>
        </w:rPr>
        <w:t>Table 1</w:t>
      </w:r>
      <w:r>
        <w:rPr>
          <w:rStyle w:val="37"/>
        </w:rPr>
        <w:noBreakHyphen/>
      </w:r>
      <w:r>
        <w:rPr>
          <w:rStyle w:val="37"/>
        </w:rPr>
        <w:t>1 &lt;Information System Name&gt; Laws and Regulations</w:t>
      </w:r>
      <w:r>
        <w:tab/>
      </w:r>
      <w:r>
        <w:fldChar w:fldCharType="begin"/>
      </w:r>
      <w:r>
        <w:instrText xml:space="preserve"> PAGEREF _Toc445197161 \h </w:instrText>
      </w:r>
      <w:r>
        <w:fldChar w:fldCharType="separate"/>
      </w:r>
      <w:r>
        <w:t>1</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"_Toc445197162" </w:instrText>
      </w:r>
      <w:r>
        <w:fldChar w:fldCharType="separate"/>
      </w:r>
      <w:r>
        <w:rPr>
          <w:rStyle w:val="37"/>
        </w:rPr>
        <w:t>Table 1</w:t>
      </w:r>
      <w:r>
        <w:rPr>
          <w:rStyle w:val="37"/>
        </w:rPr>
        <w:noBreakHyphen/>
      </w:r>
      <w:r>
        <w:rPr>
          <w:rStyle w:val="37"/>
        </w:rPr>
        <w:t>2 &lt;Information System Name&gt; Standards and Guidance</w:t>
      </w:r>
      <w:r>
        <w:tab/>
      </w:r>
      <w:r>
        <w:fldChar w:fldCharType="begin"/>
      </w:r>
      <w:r>
        <w:instrText xml:space="preserve"> PAGEREF _Toc445197162 \h </w:instrText>
      </w:r>
      <w:r>
        <w:fldChar w:fldCharType="separate"/>
      </w:r>
      <w:r>
        <w:t>2</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"_Toc445197163" </w:instrText>
      </w:r>
      <w:r>
        <w:fldChar w:fldCharType="separate"/>
      </w:r>
      <w:r>
        <w:rPr>
          <w:rStyle w:val="37"/>
        </w:rPr>
        <w:t>Table 1</w:t>
      </w:r>
      <w:r>
        <w:rPr>
          <w:rStyle w:val="37"/>
        </w:rPr>
        <w:noBreakHyphen/>
      </w:r>
      <w:r>
        <w:rPr>
          <w:rStyle w:val="37"/>
        </w:rPr>
        <w:t>3 Information System Name and Title</w:t>
      </w:r>
      <w:r>
        <w:tab/>
      </w:r>
      <w:r>
        <w:fldChar w:fldCharType="begin"/>
      </w:r>
      <w:r>
        <w:instrText xml:space="preserve"> PAGEREF _Toc445197163 \h </w:instrText>
      </w:r>
      <w:r>
        <w:fldChar w:fldCharType="separate"/>
      </w:r>
      <w:r>
        <w:t>2</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"_Toc445197164" </w:instrText>
      </w:r>
      <w:r>
        <w:fldChar w:fldCharType="separate"/>
      </w:r>
      <w:r>
        <w:rPr>
          <w:rStyle w:val="37"/>
        </w:rPr>
        <w:t>Table 1</w:t>
      </w:r>
      <w:r>
        <w:rPr>
          <w:rStyle w:val="37"/>
        </w:rPr>
        <w:noBreakHyphen/>
      </w:r>
      <w:r>
        <w:rPr>
          <w:rStyle w:val="37"/>
        </w:rPr>
        <w:t>4 Plans Outside of ISCP Scope</w:t>
      </w:r>
      <w:r>
        <w:tab/>
      </w:r>
      <w:r>
        <w:fldChar w:fldCharType="begin"/>
      </w:r>
      <w:r>
        <w:instrText xml:space="preserve"> PAGEREF _Toc445197164 \h </w:instrText>
      </w:r>
      <w:r>
        <w:fldChar w:fldCharType="separate"/>
      </w:r>
      <w:r>
        <w:t>3</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"_Toc445197165" </w:instrText>
      </w:r>
      <w:r>
        <w:fldChar w:fldCharType="separate"/>
      </w:r>
      <w:r>
        <w:rPr>
          <w:rStyle w:val="37"/>
        </w:rPr>
        <w:t>Table 2</w:t>
      </w:r>
      <w:r>
        <w:rPr>
          <w:rStyle w:val="37"/>
        </w:rPr>
        <w:noBreakHyphen/>
      </w:r>
      <w:r>
        <w:rPr>
          <w:rStyle w:val="37"/>
        </w:rPr>
        <w:t>1 Backup Types</w:t>
      </w:r>
      <w:r>
        <w:tab/>
      </w:r>
      <w:r>
        <w:fldChar w:fldCharType="begin"/>
      </w:r>
      <w:r>
        <w:instrText xml:space="preserve"> PAGEREF _Toc445197165 \h </w:instrText>
      </w:r>
      <w:r>
        <w:fldChar w:fldCharType="separate"/>
      </w:r>
      <w:r>
        <w:t>5</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"_Toc445197166" </w:instrText>
      </w:r>
      <w:r>
        <w:fldChar w:fldCharType="separate"/>
      </w:r>
      <w:r>
        <w:rPr>
          <w:rStyle w:val="37"/>
        </w:rPr>
        <w:t>Table 2</w:t>
      </w:r>
      <w:r>
        <w:rPr>
          <w:rStyle w:val="37"/>
        </w:rPr>
        <w:noBreakHyphen/>
      </w:r>
      <w:r>
        <w:rPr>
          <w:rStyle w:val="37"/>
        </w:rPr>
        <w:t>2 Backup System Components</w:t>
      </w:r>
      <w:r>
        <w:tab/>
      </w:r>
      <w:r>
        <w:fldChar w:fldCharType="begin"/>
      </w:r>
      <w:r>
        <w:instrText xml:space="preserve"> PAGEREF _Toc445197166 \h </w:instrText>
      </w:r>
      <w:r>
        <w:fldChar w:fldCharType="separate"/>
      </w:r>
      <w:r>
        <w:t>5</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"_Toc445197167" </w:instrText>
      </w:r>
      <w:r>
        <w:fldChar w:fldCharType="separate"/>
      </w:r>
      <w:r>
        <w:rPr>
          <w:rStyle w:val="37"/>
        </w:rPr>
        <w:t>Table 2</w:t>
      </w:r>
      <w:r>
        <w:rPr>
          <w:rStyle w:val="37"/>
        </w:rPr>
        <w:noBreakHyphen/>
      </w:r>
      <w:r>
        <w:rPr>
          <w:rStyle w:val="37"/>
        </w:rPr>
        <w:t>3 Back-Up Storage Location</w:t>
      </w:r>
      <w:r>
        <w:tab/>
      </w:r>
      <w:r>
        <w:fldChar w:fldCharType="begin"/>
      </w:r>
      <w:r>
        <w:instrText xml:space="preserve"> PAGEREF _Toc445197167 \h </w:instrText>
      </w:r>
      <w:r>
        <w:fldChar w:fldCharType="separate"/>
      </w:r>
      <w:r>
        <w:t>6</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"_Toc445197168" </w:instrText>
      </w:r>
      <w:r>
        <w:fldChar w:fldCharType="separate"/>
      </w:r>
      <w:r>
        <w:rPr>
          <w:rStyle w:val="37"/>
        </w:rPr>
        <w:t>Table 2</w:t>
      </w:r>
      <w:r>
        <w:rPr>
          <w:rStyle w:val="37"/>
        </w:rPr>
        <w:noBreakHyphen/>
      </w:r>
      <w:r>
        <w:rPr>
          <w:rStyle w:val="37"/>
        </w:rPr>
        <w:t>4 Alternative Site Types</w:t>
      </w:r>
      <w:r>
        <w:tab/>
      </w:r>
      <w:r>
        <w:fldChar w:fldCharType="begin"/>
      </w:r>
      <w:r>
        <w:instrText xml:space="preserve"> PAGEREF _Toc445197168 \h </w:instrText>
      </w:r>
      <w:r>
        <w:fldChar w:fldCharType="separate"/>
      </w:r>
      <w:r>
        <w:t>6</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"_Toc445197169" </w:instrText>
      </w:r>
      <w:r>
        <w:fldChar w:fldCharType="separate"/>
      </w:r>
      <w:r>
        <w:rPr>
          <w:rStyle w:val="37"/>
        </w:rPr>
        <w:t>Table 2</w:t>
      </w:r>
      <w:r>
        <w:rPr>
          <w:rStyle w:val="37"/>
        </w:rPr>
        <w:noBreakHyphen/>
      </w:r>
      <w:r>
        <w:rPr>
          <w:rStyle w:val="37"/>
        </w:rPr>
        <w:t>5 Primary and Alternative Site Locations</w:t>
      </w:r>
      <w:r>
        <w:tab/>
      </w:r>
      <w:r>
        <w:fldChar w:fldCharType="begin"/>
      </w:r>
      <w:r>
        <w:instrText xml:space="preserve"> PAGEREF _Toc445197169 \h </w:instrText>
      </w:r>
      <w:r>
        <w:fldChar w:fldCharType="separate"/>
      </w:r>
      <w:r>
        <w:t>6</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"_Toc445197170" </w:instrText>
      </w:r>
      <w:r>
        <w:fldChar w:fldCharType="separate"/>
      </w:r>
      <w:r>
        <w:rPr>
          <w:rStyle w:val="37"/>
        </w:rPr>
        <w:t>Table 3</w:t>
      </w:r>
      <w:r>
        <w:rPr>
          <w:rStyle w:val="37"/>
        </w:rPr>
        <w:noBreakHyphen/>
      </w:r>
      <w:r>
        <w:rPr>
          <w:rStyle w:val="37"/>
        </w:rPr>
        <w:t>1 Personnel Authorized to Activate the ISCP</w:t>
      </w:r>
      <w:r>
        <w:tab/>
      </w:r>
      <w:r>
        <w:fldChar w:fldCharType="begin"/>
      </w:r>
      <w:r>
        <w:instrText xml:space="preserve"> PAGEREF _Toc445197170 \h </w:instrText>
      </w:r>
      <w:r>
        <w:fldChar w:fldCharType="separate"/>
      </w:r>
      <w:r>
        <w:t>11</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"_Toc445197171" </w:instrText>
      </w:r>
      <w:r>
        <w:fldChar w:fldCharType="separate"/>
      </w:r>
      <w:r>
        <w:rPr>
          <w:rStyle w:val="37"/>
        </w:rPr>
        <w:t>Table 5</w:t>
      </w:r>
      <w:r>
        <w:rPr>
          <w:rStyle w:val="37"/>
        </w:rPr>
        <w:noBreakHyphen/>
      </w:r>
      <w:r>
        <w:rPr>
          <w:rStyle w:val="37"/>
        </w:rPr>
        <w:t>1 Cleanup Roles and Responsibilities</w:t>
      </w:r>
      <w:r>
        <w:tab/>
      </w:r>
      <w:r>
        <w:fldChar w:fldCharType="begin"/>
      </w:r>
      <w:r>
        <w:instrText xml:space="preserve"> PAGEREF _Toc445197171 \h </w:instrText>
      </w:r>
      <w:r>
        <w:fldChar w:fldCharType="separate"/>
      </w:r>
      <w:r>
        <w:t>14</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"_Toc445197172" </w:instrText>
      </w:r>
      <w:r>
        <w:fldChar w:fldCharType="separate"/>
      </w:r>
      <w:r>
        <w:rPr>
          <w:rStyle w:val="37"/>
        </w:rPr>
        <w:t>Table 5</w:t>
      </w:r>
      <w:r>
        <w:rPr>
          <w:rStyle w:val="37"/>
        </w:rPr>
        <w:noBreakHyphen/>
      </w:r>
      <w:r>
        <w:rPr>
          <w:rStyle w:val="37"/>
        </w:rPr>
        <w:t>2 Event Documentation Responsibility</w:t>
      </w:r>
      <w:r>
        <w:tab/>
      </w:r>
      <w:r>
        <w:fldChar w:fldCharType="begin"/>
      </w:r>
      <w:r>
        <w:instrText xml:space="preserve"> PAGEREF _Toc445197172 \h </w:instrText>
      </w:r>
      <w:r>
        <w:fldChar w:fldCharType="separate"/>
      </w:r>
      <w:r>
        <w:t>15</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"_Toc445197173" </w:instrText>
      </w:r>
      <w:r>
        <w:fldChar w:fldCharType="separate"/>
      </w:r>
      <w:r>
        <w:rPr>
          <w:rStyle w:val="37"/>
        </w:rPr>
        <w:t>Table B</w:t>
      </w:r>
      <w:r>
        <w:rPr>
          <w:rStyle w:val="37"/>
        </w:rPr>
        <w:noBreakHyphen/>
      </w:r>
      <w:r>
        <w:rPr>
          <w:rStyle w:val="37"/>
        </w:rPr>
        <w:t>1 Key Personnel and Team Member Contact List</w:t>
      </w:r>
      <w:r>
        <w:tab/>
      </w:r>
      <w:r>
        <w:fldChar w:fldCharType="begin"/>
      </w:r>
      <w:r>
        <w:instrText xml:space="preserve"> PAGEREF _Toc445197173 \h </w:instrText>
      </w:r>
      <w:r>
        <w:fldChar w:fldCharType="separate"/>
      </w:r>
      <w:r>
        <w:t>18</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"_Toc445197174" </w:instrText>
      </w:r>
      <w:r>
        <w:fldChar w:fldCharType="separate"/>
      </w:r>
      <w:r>
        <w:rPr>
          <w:rStyle w:val="37"/>
        </w:rPr>
        <w:t>Table C</w:t>
      </w:r>
      <w:r>
        <w:rPr>
          <w:rStyle w:val="37"/>
        </w:rPr>
        <w:noBreakHyphen/>
      </w:r>
      <w:r>
        <w:rPr>
          <w:rStyle w:val="37"/>
        </w:rPr>
        <w:t>2 Vendor Contact List</w:t>
      </w:r>
      <w:r>
        <w:tab/>
      </w:r>
      <w:r>
        <w:fldChar w:fldCharType="begin"/>
      </w:r>
      <w:r>
        <w:instrText xml:space="preserve"> PAGEREF _Toc445197174 \h </w:instrText>
      </w:r>
      <w:r>
        <w:fldChar w:fldCharType="separate"/>
      </w:r>
      <w:r>
        <w:t>19</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"_Toc445197175" </w:instrText>
      </w:r>
      <w:r>
        <w:fldChar w:fldCharType="separate"/>
      </w:r>
      <w:r>
        <w:rPr>
          <w:rStyle w:val="37"/>
        </w:rPr>
        <w:t>Table D</w:t>
      </w:r>
      <w:r>
        <w:rPr>
          <w:rStyle w:val="37"/>
        </w:rPr>
        <w:noBreakHyphen/>
      </w:r>
      <w:r>
        <w:rPr>
          <w:rStyle w:val="37"/>
        </w:rPr>
        <w:t>3 Alternate Storage Site Information</w:t>
      </w:r>
      <w:r>
        <w:tab/>
      </w:r>
      <w:r>
        <w:fldChar w:fldCharType="begin"/>
      </w:r>
      <w:r>
        <w:instrText xml:space="preserve"> PAGEREF _Toc445197175 \h </w:instrText>
      </w:r>
      <w:r>
        <w:fldChar w:fldCharType="separate"/>
      </w:r>
      <w:r>
        <w:t>20</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"_Toc445197176" </w:instrText>
      </w:r>
      <w:r>
        <w:fldChar w:fldCharType="separate"/>
      </w:r>
      <w:r>
        <w:rPr>
          <w:rStyle w:val="37"/>
        </w:rPr>
        <w:t>Table D</w:t>
      </w:r>
      <w:r>
        <w:rPr>
          <w:rStyle w:val="37"/>
        </w:rPr>
        <w:noBreakHyphen/>
      </w:r>
      <w:r>
        <w:rPr>
          <w:rStyle w:val="37"/>
        </w:rPr>
        <w:t>4 Alternate Processing Site Information</w:t>
      </w:r>
      <w:r>
        <w:tab/>
      </w:r>
      <w:r>
        <w:fldChar w:fldCharType="begin"/>
      </w:r>
      <w:r>
        <w:instrText xml:space="preserve"> PAGEREF _Toc445197176 \h </w:instrText>
      </w:r>
      <w:r>
        <w:fldChar w:fldCharType="separate"/>
      </w:r>
      <w:r>
        <w:t>20</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"_Toc445197177" </w:instrText>
      </w:r>
      <w:r>
        <w:fldChar w:fldCharType="separate"/>
      </w:r>
      <w:r>
        <w:rPr>
          <w:rStyle w:val="37"/>
        </w:rPr>
        <w:t>Table D</w:t>
      </w:r>
      <w:r>
        <w:rPr>
          <w:rStyle w:val="37"/>
        </w:rPr>
        <w:noBreakHyphen/>
      </w:r>
      <w:r>
        <w:rPr>
          <w:rStyle w:val="37"/>
        </w:rPr>
        <w:t>5 Alternate Telecommunications Provisions</w:t>
      </w:r>
      <w:r>
        <w:tab/>
      </w:r>
      <w:r>
        <w:fldChar w:fldCharType="begin"/>
      </w:r>
      <w:r>
        <w:instrText xml:space="preserve"> PAGEREF _Toc445197177 \h </w:instrText>
      </w:r>
      <w:r>
        <w:fldChar w:fldCharType="separate"/>
      </w:r>
      <w:r>
        <w:t>21</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"_Toc445197178" </w:instrText>
      </w:r>
      <w:r>
        <w:fldChar w:fldCharType="separate"/>
      </w:r>
      <w:r>
        <w:rPr>
          <w:rStyle w:val="37"/>
        </w:rPr>
        <w:t>Table F</w:t>
      </w:r>
      <w:r>
        <w:rPr>
          <w:rStyle w:val="37"/>
        </w:rPr>
        <w:noBreakHyphen/>
      </w:r>
      <w:r>
        <w:rPr>
          <w:rStyle w:val="37"/>
        </w:rPr>
        <w:t>6 System Validation Test Plan</w:t>
      </w:r>
      <w:r>
        <w:tab/>
      </w:r>
      <w:r>
        <w:fldChar w:fldCharType="begin"/>
      </w:r>
      <w:r>
        <w:instrText xml:space="preserve"> PAGEREF _Toc445197178 \h </w:instrText>
      </w:r>
      <w:r>
        <w:fldChar w:fldCharType="separate"/>
      </w:r>
      <w:r>
        <w:t>23</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"_Toc445197179" </w:instrText>
      </w:r>
      <w:r>
        <w:fldChar w:fldCharType="separate"/>
      </w:r>
      <w:r>
        <w:rPr>
          <w:rStyle w:val="37"/>
        </w:rPr>
        <w:t>Table G</w:t>
      </w:r>
      <w:r>
        <w:rPr>
          <w:rStyle w:val="37"/>
        </w:rPr>
        <w:noBreakHyphen/>
      </w:r>
      <w:r>
        <w:rPr>
          <w:rStyle w:val="37"/>
        </w:rPr>
        <w:t>7 Contingency Plan Test Report</w:t>
      </w:r>
      <w:r>
        <w:tab/>
      </w:r>
      <w:r>
        <w:fldChar w:fldCharType="begin"/>
      </w:r>
      <w:r>
        <w:instrText xml:space="preserve"> PAGEREF _Toc445197179 \h </w:instrText>
      </w:r>
      <w:r>
        <w:fldChar w:fldCharType="separate"/>
      </w:r>
      <w:r>
        <w:t>24</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"_Toc445197180" </w:instrText>
      </w:r>
      <w:r>
        <w:fldChar w:fldCharType="separate"/>
      </w:r>
      <w:r>
        <w:rPr>
          <w:rStyle w:val="37"/>
        </w:rPr>
        <w:t>Table J</w:t>
      </w:r>
      <w:r>
        <w:rPr>
          <w:rStyle w:val="37"/>
        </w:rPr>
        <w:noBreakHyphen/>
      </w:r>
      <w:r>
        <w:rPr>
          <w:rStyle w:val="37"/>
        </w:rPr>
        <w:t>8 System Interconnections</w:t>
      </w:r>
      <w:r>
        <w:tab/>
      </w:r>
      <w:r>
        <w:fldChar w:fldCharType="begin"/>
      </w:r>
      <w:r>
        <w:instrText xml:space="preserve"> PAGEREF _Toc445197180 \h </w:instrText>
      </w:r>
      <w:r>
        <w:fldChar w:fldCharType="separate"/>
      </w:r>
      <w:r>
        <w:t>28</w:t>
      </w:r>
      <w:r>
        <w:fldChar w:fldCharType="end"/>
      </w:r>
      <w:r>
        <w:fldChar w:fldCharType="end"/>
      </w:r>
    </w:p>
    <w:p>
      <w:pPr>
        <w:pStyle w:val="24"/>
        <w:tabs>
          <w:tab w:val="right" w:leader="dot" w:pos="9350"/>
        </w:tabs>
        <w:rPr>
          <w:rFonts w:asciiTheme="minorHAnsi" w:hAnsiTheme="minorHAnsi"/>
          <w:lang w:eastAsia="en-US"/>
        </w:rPr>
      </w:pPr>
      <w:r>
        <w:fldChar w:fldCharType="begin"/>
      </w:r>
      <w:r>
        <w:instrText xml:space="preserve"> HYPERLINK \l "_Toc445197181" </w:instrText>
      </w:r>
      <w:r>
        <w:fldChar w:fldCharType="separate"/>
      </w:r>
      <w:r>
        <w:rPr>
          <w:rStyle w:val="37"/>
        </w:rPr>
        <w:t>Table L</w:t>
      </w:r>
      <w:r>
        <w:rPr>
          <w:rStyle w:val="37"/>
        </w:rPr>
        <w:noBreakHyphen/>
      </w:r>
      <w:r>
        <w:rPr>
          <w:rStyle w:val="37"/>
        </w:rPr>
        <w:t>9 Associated Plans and Procedures</w:t>
      </w:r>
      <w:r>
        <w:tab/>
      </w:r>
      <w:r>
        <w:fldChar w:fldCharType="begin"/>
      </w:r>
      <w:r>
        <w:instrText xml:space="preserve"> PAGEREF _Toc445197181 \h </w:instrText>
      </w:r>
      <w:r>
        <w:fldChar w:fldCharType="separate"/>
      </w:r>
      <w:r>
        <w:t>30</w:t>
      </w:r>
      <w:r>
        <w:fldChar w:fldCharType="end"/>
      </w:r>
      <w:r>
        <w:fldChar w:fldCharType="end"/>
      </w:r>
    </w:p>
    <w:p/>
    <w:p>
      <w:pPr>
        <w:sectPr>
          <w:pgSz w:w="12240" w:h="15840"/>
          <w:pgMar w:top="1440" w:right="1440" w:bottom="1440" w:left="1440" w:header="720" w:footer="720" w:gutter="0"/>
          <w:pgNumType w:fmt="lowerRoman" w:start="2"/>
          <w:cols w:space="720" w:num="1"/>
          <w:docGrid w:linePitch="360" w:charSpace="0"/>
        </w:sectPr>
      </w:pPr>
    </w:p>
    <w:p/>
    <w:p>
      <w:pPr>
        <w:pStyle w:val="61"/>
      </w:pPr>
      <w:r>
        <w:rPr>
          <w:rFonts w:ascii="Calibri" w:hAnsi="Calibri" w:eastAsiaTheme="minorEastAsia" w:cstheme="minorBidi"/>
          <w:color w:val="auto"/>
          <w:spacing w:val="0"/>
          <w:kern w:val="0"/>
          <w:sz w:val="24"/>
          <w:szCs w:val="22"/>
          <w:lang w:eastAsia="zh-TW"/>
        </w:rPr>
        <w:fldChar w:fldCharType="end"/>
      </w:r>
      <w:r>
        <w:t>CONTINGENCY PLAN APPROVALS</w:t>
      </w:r>
    </w:p>
    <w:p>
      <w:pPr>
        <w:spacing w:line="259" w:lineRule="auto"/>
      </w:pPr>
    </w:p>
    <w:tbl>
      <w:tblPr>
        <w:tblStyle w:val="39"/>
        <w:tblW w:w="9576" w:type="dxa"/>
        <w:jc w:val="center"/>
        <w:tblInd w:w="0" w:type="dxa"/>
        <w:tblLayout w:type="fixed"/>
        <w:tblCellMar>
          <w:top w:w="0" w:type="dxa"/>
          <w:left w:w="108" w:type="dxa"/>
          <w:bottom w:w="0" w:type="dxa"/>
          <w:right w:w="108" w:type="dxa"/>
        </w:tblCellMar>
      </w:tblPr>
      <w:tblGrid>
        <w:gridCol w:w="1067"/>
        <w:gridCol w:w="2149"/>
        <w:gridCol w:w="3541"/>
        <w:gridCol w:w="858"/>
        <w:gridCol w:w="1961"/>
      </w:tblGrid>
      <w:tr>
        <w:tblPrEx>
          <w:tblLayout w:type="fixed"/>
          <w:tblCellMar>
            <w:top w:w="0" w:type="dxa"/>
            <w:left w:w="108" w:type="dxa"/>
            <w:bottom w:w="0" w:type="dxa"/>
            <w:right w:w="108" w:type="dxa"/>
          </w:tblCellMar>
        </w:tblPrEx>
        <w:trPr>
          <w:jc w:val="center"/>
        </w:trPr>
        <w:tc>
          <w:tcPr>
            <w:tcW w:w="9576" w:type="dxa"/>
            <w:gridSpan w:val="5"/>
          </w:tcPr>
          <w:p/>
        </w:tc>
      </w:tr>
      <w:tr>
        <w:tblPrEx>
          <w:tblLayout w:type="fixed"/>
          <w:tblCellMar>
            <w:top w:w="0" w:type="dxa"/>
            <w:left w:w="108" w:type="dxa"/>
            <w:bottom w:w="0" w:type="dxa"/>
            <w:right w:w="108" w:type="dxa"/>
          </w:tblCellMar>
        </w:tblPrEx>
        <w:trPr>
          <w:trHeight w:val="576" w:hRule="atLeast"/>
          <w:jc w:val="center"/>
        </w:trPr>
        <w:tc>
          <w:tcPr>
            <w:tcW w:w="1067" w:type="dxa"/>
            <w:vAlign w:val="center"/>
          </w:tcPr>
          <w:p>
            <w:r>
              <w:t>Name</w:t>
            </w:r>
          </w:p>
        </w:tc>
        <w:sdt>
          <w:sdtPr>
            <w:rPr>
              <w:b/>
            </w:rPr>
            <w:id w:val="728040704"/>
            <w:placeholder>
              <w:docPart w:val="91D4C4E7685D47D0ABC5E7FC2E9F2344"/>
            </w:placeholder>
            <w:showingPlcHdr/>
            <w:text/>
          </w:sdtPr>
          <w:sdtEndPr>
            <w:rPr>
              <w:b/>
            </w:rPr>
          </w:sdtEndPr>
          <w:sdtContent>
            <w:tc>
              <w:tcPr>
                <w:tcW w:w="5690" w:type="dxa"/>
                <w:gridSpan w:val="2"/>
                <w:tcBorders>
                  <w:bottom w:val="single" w:color="auto" w:sz="4" w:space="0"/>
                </w:tcBorders>
                <w:vAlign w:val="center"/>
              </w:tcPr>
              <w:p>
                <w:pPr>
                  <w:rPr>
                    <w:b/>
                  </w:rPr>
                </w:pPr>
                <w:r>
                  <w:rPr>
                    <w:rStyle w:val="105"/>
                  </w:rPr>
                  <w:t>Click here to enter text.</w:t>
                </w:r>
              </w:p>
            </w:tc>
          </w:sdtContent>
        </w:sdt>
        <w:tc>
          <w:tcPr>
            <w:tcW w:w="858" w:type="dxa"/>
            <w:vAlign w:val="center"/>
          </w:tcPr>
          <w:p>
            <w:r>
              <w:t>Date</w:t>
            </w:r>
          </w:p>
        </w:tc>
        <w:sdt>
          <w:sdtPr>
            <w:rPr>
              <w:b/>
            </w:rPr>
            <w:id w:val="-256528038"/>
            <w:placeholder>
              <w:docPart w:val="42E6A98D46AE41E9AE6A1A20B71AE39F"/>
            </w:placeholder>
            <w:showingPlcHdr/>
            <w:date>
              <w:dateFormat w:val="M/d/yyyy"/>
              <w:lid w:val="en-US"/>
              <w:storeMappedDataAs w:val="datetime"/>
              <w:calendar w:val="gregorian"/>
            </w:date>
          </w:sdtPr>
          <w:sdtEndPr>
            <w:rPr>
              <w:b/>
            </w:rPr>
          </w:sdtEndPr>
          <w:sdtContent>
            <w:tc>
              <w:tcPr>
                <w:tcW w:w="1961" w:type="dxa"/>
                <w:tcBorders>
                  <w:bottom w:val="single" w:color="auto" w:sz="4" w:space="0"/>
                </w:tcBorders>
                <w:vAlign w:val="center"/>
              </w:tcPr>
              <w:p>
                <w:pPr>
                  <w:rPr>
                    <w:b/>
                  </w:rPr>
                </w:pPr>
                <w:r>
                  <w:rPr>
                    <w:rStyle w:val="105"/>
                  </w:rPr>
                  <w:t>Click here to enter a date.</w:t>
                </w:r>
              </w:p>
            </w:tc>
          </w:sdtContent>
        </w:sdt>
      </w:tr>
      <w:tr>
        <w:tblPrEx>
          <w:tblLayout w:type="fixed"/>
          <w:tblCellMar>
            <w:top w:w="0" w:type="dxa"/>
            <w:left w:w="108" w:type="dxa"/>
            <w:bottom w:w="0" w:type="dxa"/>
            <w:right w:w="108" w:type="dxa"/>
          </w:tblCellMar>
        </w:tblPrEx>
        <w:trPr>
          <w:trHeight w:val="576" w:hRule="atLeast"/>
          <w:jc w:val="center"/>
        </w:trPr>
        <w:tc>
          <w:tcPr>
            <w:tcW w:w="1067" w:type="dxa"/>
            <w:vAlign w:val="center"/>
          </w:tcPr>
          <w:p>
            <w:r>
              <w:t>Title</w:t>
            </w:r>
          </w:p>
        </w:tc>
        <w:sdt>
          <w:sdtPr>
            <w:rPr>
              <w:b/>
            </w:rPr>
            <w:id w:val="-936288305"/>
            <w:placeholder>
              <w:docPart w:val="3629BD77C09C44EE97AA612BCA07572B"/>
            </w:placeholder>
            <w:showingPlcHdr/>
            <w:text/>
          </w:sdtPr>
          <w:sdtEndPr>
            <w:rPr>
              <w:b/>
            </w:rPr>
          </w:sdtEndPr>
          <w:sdtContent>
            <w:tc>
              <w:tcPr>
                <w:tcW w:w="8509" w:type="dxa"/>
                <w:gridSpan w:val="4"/>
                <w:tcBorders>
                  <w:bottom w:val="single" w:color="auto" w:sz="4" w:space="0"/>
                </w:tcBorders>
                <w:vAlign w:val="center"/>
              </w:tcPr>
              <w:p>
                <w:pPr>
                  <w:rPr>
                    <w:b/>
                  </w:rPr>
                </w:pPr>
                <w:r>
                  <w:rPr>
                    <w:rStyle w:val="105"/>
                  </w:rPr>
                  <w:t>Click here to enter text.</w:t>
                </w:r>
              </w:p>
            </w:tc>
          </w:sdtContent>
        </w:sdt>
      </w:tr>
      <w:tr>
        <w:tblPrEx>
          <w:tblLayout w:type="fixed"/>
          <w:tblCellMar>
            <w:top w:w="0" w:type="dxa"/>
            <w:left w:w="108" w:type="dxa"/>
            <w:bottom w:w="0" w:type="dxa"/>
            <w:right w:w="108" w:type="dxa"/>
          </w:tblCellMar>
        </w:tblPrEx>
        <w:trPr>
          <w:trHeight w:val="576" w:hRule="atLeast"/>
          <w:jc w:val="center"/>
        </w:trPr>
        <w:tc>
          <w:tcPr>
            <w:tcW w:w="3216" w:type="dxa"/>
            <w:gridSpan w:val="2"/>
            <w:vAlign w:val="center"/>
          </w:tcPr>
          <w:p>
            <w:r>
              <w:t>Cloud Service Provider</w:t>
            </w:r>
          </w:p>
        </w:tc>
        <w:sdt>
          <w:sdtPr>
            <w:rPr>
              <w:b/>
            </w:rPr>
            <w:id w:val="-186444877"/>
            <w:placeholder>
              <w:docPart w:val="BBC54F8F6FE540D4A477A9EDB3BC6797"/>
            </w:placeholder>
            <w:showingPlcHdr/>
            <w:text/>
          </w:sdtPr>
          <w:sdtEndPr>
            <w:rPr>
              <w:b/>
            </w:rPr>
          </w:sdtEndPr>
          <w:sdtContent>
            <w:tc>
              <w:tcPr>
                <w:tcW w:w="6360" w:type="dxa"/>
                <w:gridSpan w:val="3"/>
                <w:tcBorders>
                  <w:top w:val="single" w:color="auto" w:sz="4" w:space="0"/>
                  <w:bottom w:val="single" w:color="auto" w:sz="4" w:space="0"/>
                </w:tcBorders>
                <w:vAlign w:val="center"/>
              </w:tcPr>
              <w:p>
                <w:pPr>
                  <w:rPr>
                    <w:b/>
                  </w:rPr>
                </w:pPr>
                <w:r>
                  <w:rPr>
                    <w:rStyle w:val="105"/>
                  </w:rPr>
                  <w:t>Click here to enter text.</w:t>
                </w:r>
              </w:p>
            </w:tc>
          </w:sdtContent>
        </w:sdt>
      </w:tr>
      <w:tr>
        <w:tblPrEx>
          <w:tblLayout w:type="fixed"/>
          <w:tblCellMar>
            <w:top w:w="0" w:type="dxa"/>
            <w:left w:w="108" w:type="dxa"/>
            <w:bottom w:w="0" w:type="dxa"/>
            <w:right w:w="108" w:type="dxa"/>
          </w:tblCellMar>
        </w:tblPrEx>
        <w:trPr>
          <w:trHeight w:val="720" w:hRule="atLeast"/>
          <w:jc w:val="center"/>
        </w:trPr>
        <w:tc>
          <w:tcPr>
            <w:tcW w:w="9576" w:type="dxa"/>
            <w:gridSpan w:val="5"/>
          </w:tcPr>
          <w:p/>
        </w:tc>
      </w:tr>
      <w:tr>
        <w:tblPrEx>
          <w:tblLayout w:type="fixed"/>
          <w:tblCellMar>
            <w:top w:w="0" w:type="dxa"/>
            <w:left w:w="108" w:type="dxa"/>
            <w:bottom w:w="0" w:type="dxa"/>
            <w:right w:w="108" w:type="dxa"/>
          </w:tblCellMar>
        </w:tblPrEx>
        <w:trPr>
          <w:trHeight w:val="720" w:hRule="atLeast"/>
          <w:jc w:val="center"/>
        </w:trPr>
        <w:tc>
          <w:tcPr>
            <w:tcW w:w="9576" w:type="dxa"/>
            <w:gridSpan w:val="5"/>
          </w:tcPr>
          <w:p/>
        </w:tc>
      </w:tr>
      <w:tr>
        <w:tblPrEx>
          <w:tblLayout w:type="fixed"/>
          <w:tblCellMar>
            <w:top w:w="0" w:type="dxa"/>
            <w:left w:w="108" w:type="dxa"/>
            <w:bottom w:w="0" w:type="dxa"/>
            <w:right w:w="108" w:type="dxa"/>
          </w:tblCellMar>
        </w:tblPrEx>
        <w:trPr>
          <w:trHeight w:val="576" w:hRule="atLeast"/>
          <w:jc w:val="center"/>
        </w:trPr>
        <w:tc>
          <w:tcPr>
            <w:tcW w:w="1067" w:type="dxa"/>
            <w:vAlign w:val="center"/>
          </w:tcPr>
          <w:p>
            <w:r>
              <w:t>Name</w:t>
            </w:r>
          </w:p>
        </w:tc>
        <w:sdt>
          <w:sdtPr>
            <w:rPr>
              <w:b/>
            </w:rPr>
            <w:id w:val="-722605856"/>
            <w:placeholder>
              <w:docPart w:val="28FCFE221033429D8E1E1CA8345DC119"/>
            </w:placeholder>
            <w:showingPlcHdr/>
            <w:text/>
          </w:sdtPr>
          <w:sdtEndPr>
            <w:rPr>
              <w:b/>
            </w:rPr>
          </w:sdtEndPr>
          <w:sdtContent>
            <w:tc>
              <w:tcPr>
                <w:tcW w:w="5690" w:type="dxa"/>
                <w:gridSpan w:val="2"/>
                <w:tcBorders>
                  <w:bottom w:val="single" w:color="auto" w:sz="4" w:space="0"/>
                </w:tcBorders>
                <w:vAlign w:val="center"/>
              </w:tcPr>
              <w:p>
                <w:pPr>
                  <w:rPr>
                    <w:b/>
                  </w:rPr>
                </w:pPr>
                <w:r>
                  <w:rPr>
                    <w:rStyle w:val="105"/>
                  </w:rPr>
                  <w:t>Click here to enter text.</w:t>
                </w:r>
              </w:p>
            </w:tc>
          </w:sdtContent>
        </w:sdt>
        <w:tc>
          <w:tcPr>
            <w:tcW w:w="858" w:type="dxa"/>
            <w:vAlign w:val="center"/>
          </w:tcPr>
          <w:p>
            <w:r>
              <w:t>Date</w:t>
            </w:r>
          </w:p>
        </w:tc>
        <w:sdt>
          <w:sdtPr>
            <w:rPr>
              <w:b/>
            </w:rPr>
            <w:id w:val="1768881028"/>
            <w:placeholder>
              <w:docPart w:val="5473320BA6BD4827844A05C3EF8D14DD"/>
            </w:placeholder>
            <w:showingPlcHdr/>
            <w:date>
              <w:dateFormat w:val="M/d/yyyy"/>
              <w:lid w:val="en-US"/>
              <w:storeMappedDataAs w:val="datetime"/>
              <w:calendar w:val="gregorian"/>
            </w:date>
          </w:sdtPr>
          <w:sdtEndPr>
            <w:rPr>
              <w:b/>
            </w:rPr>
          </w:sdtEndPr>
          <w:sdtContent>
            <w:tc>
              <w:tcPr>
                <w:tcW w:w="1961" w:type="dxa"/>
                <w:tcBorders>
                  <w:bottom w:val="single" w:color="auto" w:sz="4" w:space="0"/>
                </w:tcBorders>
                <w:vAlign w:val="center"/>
              </w:tcPr>
              <w:p>
                <w:pPr>
                  <w:rPr>
                    <w:b/>
                  </w:rPr>
                </w:pPr>
                <w:r>
                  <w:rPr>
                    <w:rStyle w:val="105"/>
                  </w:rPr>
                  <w:t>Click here to enter a date.</w:t>
                </w:r>
              </w:p>
            </w:tc>
          </w:sdtContent>
        </w:sdt>
      </w:tr>
      <w:tr>
        <w:tblPrEx>
          <w:tblLayout w:type="fixed"/>
          <w:tblCellMar>
            <w:top w:w="0" w:type="dxa"/>
            <w:left w:w="108" w:type="dxa"/>
            <w:bottom w:w="0" w:type="dxa"/>
            <w:right w:w="108" w:type="dxa"/>
          </w:tblCellMar>
        </w:tblPrEx>
        <w:trPr>
          <w:trHeight w:val="576" w:hRule="atLeast"/>
          <w:jc w:val="center"/>
        </w:trPr>
        <w:tc>
          <w:tcPr>
            <w:tcW w:w="1067" w:type="dxa"/>
            <w:vAlign w:val="center"/>
          </w:tcPr>
          <w:p>
            <w:r>
              <w:t>Title</w:t>
            </w:r>
          </w:p>
        </w:tc>
        <w:sdt>
          <w:sdtPr>
            <w:rPr>
              <w:b/>
            </w:rPr>
            <w:id w:val="-726988661"/>
            <w:placeholder>
              <w:docPart w:val="41B1215239AA4940ABE1AFEB458B5656"/>
            </w:placeholder>
            <w:showingPlcHdr/>
            <w:text/>
          </w:sdtPr>
          <w:sdtEndPr>
            <w:rPr>
              <w:b/>
            </w:rPr>
          </w:sdtEndPr>
          <w:sdtContent>
            <w:tc>
              <w:tcPr>
                <w:tcW w:w="8509" w:type="dxa"/>
                <w:gridSpan w:val="4"/>
                <w:tcBorders>
                  <w:bottom w:val="single" w:color="auto" w:sz="4" w:space="0"/>
                </w:tcBorders>
                <w:vAlign w:val="center"/>
              </w:tcPr>
              <w:p>
                <w:pPr>
                  <w:rPr>
                    <w:b/>
                  </w:rPr>
                </w:pPr>
                <w:r>
                  <w:rPr>
                    <w:rStyle w:val="105"/>
                  </w:rPr>
                  <w:t>Click here to enter text.</w:t>
                </w:r>
              </w:p>
            </w:tc>
          </w:sdtContent>
        </w:sdt>
      </w:tr>
      <w:tr>
        <w:tblPrEx>
          <w:tblLayout w:type="fixed"/>
          <w:tblCellMar>
            <w:top w:w="0" w:type="dxa"/>
            <w:left w:w="108" w:type="dxa"/>
            <w:bottom w:w="0" w:type="dxa"/>
            <w:right w:w="108" w:type="dxa"/>
          </w:tblCellMar>
        </w:tblPrEx>
        <w:trPr>
          <w:trHeight w:val="576" w:hRule="atLeast"/>
          <w:jc w:val="center"/>
        </w:trPr>
        <w:tc>
          <w:tcPr>
            <w:tcW w:w="3216" w:type="dxa"/>
            <w:gridSpan w:val="2"/>
            <w:vAlign w:val="center"/>
          </w:tcPr>
          <w:p>
            <w:r>
              <w:t>Cloud Service Provider</w:t>
            </w:r>
          </w:p>
        </w:tc>
        <w:sdt>
          <w:sdtPr>
            <w:rPr>
              <w:b/>
            </w:rPr>
            <w:id w:val="-525337244"/>
            <w:placeholder>
              <w:docPart w:val="0A4831A03820402C8E5AD2435691993E"/>
            </w:placeholder>
            <w:showingPlcHdr/>
            <w:text/>
          </w:sdtPr>
          <w:sdtEndPr>
            <w:rPr>
              <w:b/>
            </w:rPr>
          </w:sdtEndPr>
          <w:sdtContent>
            <w:tc>
              <w:tcPr>
                <w:tcW w:w="6360" w:type="dxa"/>
                <w:gridSpan w:val="3"/>
                <w:tcBorders>
                  <w:top w:val="single" w:color="auto" w:sz="4" w:space="0"/>
                  <w:bottom w:val="single" w:color="auto" w:sz="4" w:space="0"/>
                </w:tcBorders>
                <w:vAlign w:val="center"/>
              </w:tcPr>
              <w:p>
                <w:pPr>
                  <w:rPr>
                    <w:b/>
                  </w:rPr>
                </w:pPr>
                <w:r>
                  <w:rPr>
                    <w:rStyle w:val="105"/>
                  </w:rPr>
                  <w:t>Click here to enter text.</w:t>
                </w:r>
              </w:p>
            </w:tc>
          </w:sdtContent>
        </w:sdt>
      </w:tr>
      <w:tr>
        <w:tblPrEx>
          <w:tblLayout w:type="fixed"/>
          <w:tblCellMar>
            <w:top w:w="0" w:type="dxa"/>
            <w:left w:w="108" w:type="dxa"/>
            <w:bottom w:w="0" w:type="dxa"/>
            <w:right w:w="108" w:type="dxa"/>
          </w:tblCellMar>
        </w:tblPrEx>
        <w:trPr>
          <w:trHeight w:val="720" w:hRule="atLeast"/>
          <w:jc w:val="center"/>
        </w:trPr>
        <w:tc>
          <w:tcPr>
            <w:tcW w:w="9576" w:type="dxa"/>
            <w:gridSpan w:val="5"/>
          </w:tcPr>
          <w:p/>
        </w:tc>
      </w:tr>
      <w:tr>
        <w:tblPrEx>
          <w:tblLayout w:type="fixed"/>
          <w:tblCellMar>
            <w:top w:w="0" w:type="dxa"/>
            <w:left w:w="108" w:type="dxa"/>
            <w:bottom w:w="0" w:type="dxa"/>
            <w:right w:w="108" w:type="dxa"/>
          </w:tblCellMar>
        </w:tblPrEx>
        <w:trPr>
          <w:trHeight w:val="720" w:hRule="atLeast"/>
          <w:jc w:val="center"/>
        </w:trPr>
        <w:tc>
          <w:tcPr>
            <w:tcW w:w="9576" w:type="dxa"/>
            <w:gridSpan w:val="5"/>
          </w:tcPr>
          <w:p/>
        </w:tc>
      </w:tr>
      <w:tr>
        <w:tblPrEx>
          <w:tblLayout w:type="fixed"/>
          <w:tblCellMar>
            <w:top w:w="0" w:type="dxa"/>
            <w:left w:w="108" w:type="dxa"/>
            <w:bottom w:w="0" w:type="dxa"/>
            <w:right w:w="108" w:type="dxa"/>
          </w:tblCellMar>
        </w:tblPrEx>
        <w:trPr>
          <w:trHeight w:val="576" w:hRule="atLeast"/>
          <w:jc w:val="center"/>
        </w:trPr>
        <w:tc>
          <w:tcPr>
            <w:tcW w:w="1067" w:type="dxa"/>
            <w:vAlign w:val="center"/>
          </w:tcPr>
          <w:p>
            <w:r>
              <w:t>Name</w:t>
            </w:r>
          </w:p>
        </w:tc>
        <w:sdt>
          <w:sdtPr>
            <w:rPr>
              <w:b/>
            </w:rPr>
            <w:id w:val="891007174"/>
            <w:placeholder>
              <w:docPart w:val="7A7B5228549646879575B561CF67DFE4"/>
            </w:placeholder>
            <w:showingPlcHdr/>
            <w:text/>
          </w:sdtPr>
          <w:sdtEndPr>
            <w:rPr>
              <w:b/>
            </w:rPr>
          </w:sdtEndPr>
          <w:sdtContent>
            <w:tc>
              <w:tcPr>
                <w:tcW w:w="5690" w:type="dxa"/>
                <w:gridSpan w:val="2"/>
                <w:tcBorders>
                  <w:bottom w:val="single" w:color="auto" w:sz="4" w:space="0"/>
                </w:tcBorders>
                <w:vAlign w:val="center"/>
              </w:tcPr>
              <w:p>
                <w:pPr>
                  <w:rPr>
                    <w:b/>
                  </w:rPr>
                </w:pPr>
                <w:r>
                  <w:rPr>
                    <w:rStyle w:val="105"/>
                  </w:rPr>
                  <w:t>Click here to enter text.</w:t>
                </w:r>
              </w:p>
            </w:tc>
          </w:sdtContent>
        </w:sdt>
        <w:tc>
          <w:tcPr>
            <w:tcW w:w="858" w:type="dxa"/>
            <w:vAlign w:val="center"/>
          </w:tcPr>
          <w:p>
            <w:r>
              <w:t>Date</w:t>
            </w:r>
          </w:p>
        </w:tc>
        <w:sdt>
          <w:sdtPr>
            <w:rPr>
              <w:b/>
            </w:rPr>
            <w:id w:val="-1672865099"/>
            <w:placeholder>
              <w:docPart w:val="5E4AB5DEB9E2402CA8E5F9EFD1F0C6FC"/>
            </w:placeholder>
            <w:showingPlcHdr/>
            <w:date>
              <w:dateFormat w:val="M/d/yyyy"/>
              <w:lid w:val="en-US"/>
              <w:storeMappedDataAs w:val="datetime"/>
              <w:calendar w:val="gregorian"/>
            </w:date>
          </w:sdtPr>
          <w:sdtEndPr>
            <w:rPr>
              <w:b/>
            </w:rPr>
          </w:sdtEndPr>
          <w:sdtContent>
            <w:tc>
              <w:tcPr>
                <w:tcW w:w="1961" w:type="dxa"/>
                <w:tcBorders>
                  <w:bottom w:val="single" w:color="auto" w:sz="4" w:space="0"/>
                </w:tcBorders>
                <w:vAlign w:val="center"/>
              </w:tcPr>
              <w:p>
                <w:pPr>
                  <w:rPr>
                    <w:b/>
                  </w:rPr>
                </w:pPr>
                <w:r>
                  <w:rPr>
                    <w:rStyle w:val="105"/>
                  </w:rPr>
                  <w:t>Click here to enter a date.</w:t>
                </w:r>
              </w:p>
            </w:tc>
          </w:sdtContent>
        </w:sdt>
      </w:tr>
      <w:tr>
        <w:tblPrEx>
          <w:tblLayout w:type="fixed"/>
          <w:tblCellMar>
            <w:top w:w="0" w:type="dxa"/>
            <w:left w:w="108" w:type="dxa"/>
            <w:bottom w:w="0" w:type="dxa"/>
            <w:right w:w="108" w:type="dxa"/>
          </w:tblCellMar>
        </w:tblPrEx>
        <w:trPr>
          <w:trHeight w:val="576" w:hRule="atLeast"/>
          <w:jc w:val="center"/>
        </w:trPr>
        <w:tc>
          <w:tcPr>
            <w:tcW w:w="1067" w:type="dxa"/>
            <w:vAlign w:val="center"/>
          </w:tcPr>
          <w:p>
            <w:r>
              <w:t>Title</w:t>
            </w:r>
          </w:p>
        </w:tc>
        <w:sdt>
          <w:sdtPr>
            <w:rPr>
              <w:b/>
            </w:rPr>
            <w:id w:val="-479930042"/>
            <w:placeholder>
              <w:docPart w:val="D8C85B75EC004110BDED96FD2B5C55C0"/>
            </w:placeholder>
            <w:showingPlcHdr/>
            <w:text/>
          </w:sdtPr>
          <w:sdtEndPr>
            <w:rPr>
              <w:b/>
            </w:rPr>
          </w:sdtEndPr>
          <w:sdtContent>
            <w:tc>
              <w:tcPr>
                <w:tcW w:w="8509" w:type="dxa"/>
                <w:gridSpan w:val="4"/>
                <w:tcBorders>
                  <w:bottom w:val="single" w:color="auto" w:sz="4" w:space="0"/>
                </w:tcBorders>
                <w:vAlign w:val="center"/>
              </w:tcPr>
              <w:p>
                <w:pPr>
                  <w:rPr>
                    <w:b/>
                  </w:rPr>
                </w:pPr>
                <w:r>
                  <w:rPr>
                    <w:rStyle w:val="105"/>
                  </w:rPr>
                  <w:t>Click here to enter text.</w:t>
                </w:r>
              </w:p>
            </w:tc>
          </w:sdtContent>
        </w:sdt>
      </w:tr>
      <w:tr>
        <w:tblPrEx>
          <w:tblLayout w:type="fixed"/>
          <w:tblCellMar>
            <w:top w:w="0" w:type="dxa"/>
            <w:left w:w="108" w:type="dxa"/>
            <w:bottom w:w="0" w:type="dxa"/>
            <w:right w:w="108" w:type="dxa"/>
          </w:tblCellMar>
        </w:tblPrEx>
        <w:trPr>
          <w:trHeight w:val="576" w:hRule="atLeast"/>
          <w:jc w:val="center"/>
        </w:trPr>
        <w:tc>
          <w:tcPr>
            <w:tcW w:w="3216" w:type="dxa"/>
            <w:gridSpan w:val="2"/>
            <w:vAlign w:val="center"/>
          </w:tcPr>
          <w:p>
            <w:r>
              <w:t>Cloud Service Provider</w:t>
            </w:r>
          </w:p>
        </w:tc>
        <w:sdt>
          <w:sdtPr>
            <w:rPr>
              <w:b/>
            </w:rPr>
            <w:id w:val="-925337394"/>
            <w:placeholder>
              <w:docPart w:val="D9264E2D44024D74A9073F8BBBE5B43F"/>
            </w:placeholder>
            <w:showingPlcHdr/>
            <w:text/>
          </w:sdtPr>
          <w:sdtEndPr>
            <w:rPr>
              <w:b/>
            </w:rPr>
          </w:sdtEndPr>
          <w:sdtContent>
            <w:tc>
              <w:tcPr>
                <w:tcW w:w="6360" w:type="dxa"/>
                <w:gridSpan w:val="3"/>
                <w:tcBorders>
                  <w:top w:val="single" w:color="auto" w:sz="4" w:space="0"/>
                  <w:bottom w:val="single" w:color="auto" w:sz="4" w:space="0"/>
                </w:tcBorders>
                <w:vAlign w:val="center"/>
              </w:tcPr>
              <w:p>
                <w:pPr>
                  <w:rPr>
                    <w:b/>
                  </w:rPr>
                </w:pPr>
                <w:r>
                  <w:rPr>
                    <w:rStyle w:val="105"/>
                  </w:rPr>
                  <w:t>Click here to enter text.</w:t>
                </w:r>
              </w:p>
            </w:tc>
          </w:sdtContent>
        </w:sdt>
      </w:tr>
    </w:tbl>
    <w:p/>
    <w:p>
      <w:pPr>
        <w:sectPr>
          <w:pgSz w:w="12240" w:h="15840"/>
          <w:pgMar w:top="1440" w:right="1440" w:bottom="1440" w:left="1440" w:header="720" w:footer="720" w:gutter="0"/>
          <w:pgNumType w:fmt="lowerRoman" w:start="2"/>
          <w:cols w:space="720" w:num="1"/>
          <w:docGrid w:linePitch="360" w:charSpace="0"/>
        </w:sectPr>
      </w:pPr>
    </w:p>
    <w:p>
      <w:pPr>
        <w:pStyle w:val="2"/>
      </w:pPr>
      <w:bookmarkStart w:id="2" w:name="_Toc445197349"/>
      <w:bookmarkStart w:id="3" w:name="_Toc383444410"/>
      <w:bookmarkStart w:id="4" w:name="_Toc385594424"/>
      <w:bookmarkStart w:id="5" w:name="_Toc388620669"/>
      <w:bookmarkStart w:id="6" w:name="_Toc385594812"/>
      <w:bookmarkStart w:id="7" w:name="_Toc385594032"/>
      <w:bookmarkStart w:id="8" w:name="_Toc440621829"/>
      <w:bookmarkStart w:id="9" w:name="_Toc383433178"/>
      <w:bookmarkStart w:id="10" w:name="_Toc433711387"/>
      <w:r>
        <w:t>Introduction and Purpose</w:t>
      </w:r>
      <w:bookmarkEnd w:id="2"/>
    </w:p>
    <w:p>
      <w:r>
        <w:t xml:space="preserve">Information systems are vital to </w:t>
      </w:r>
      <w:sdt>
        <w:sdtPr>
          <w:alias w:val="CSP Name"/>
          <w:tag w:val="cspname"/>
          <w:id w:val="-1140959476"/>
          <w:placeholder>
            <w:docPart w:val="FD0701A8734B492094D716E625631693"/>
          </w:placeholder>
          <w:text/>
        </w:sdtPr>
        <w:sdtContent>
          <w:r>
            <w:t>CSP Name</w:t>
          </w:r>
        </w:sdtContent>
      </w:sdt>
      <w:r>
        <w:t xml:space="preserve"> mission/business functions; therefore, it is critical that services provided by </w:t>
      </w:r>
      <w:sdt>
        <w:sdtPr>
          <w:alias w:val="Information System Name"/>
          <w:tag w:val="informationsystemname"/>
          <w:id w:val="2063211496"/>
          <w:placeholder>
            <w:docPart w:val="AF450E3D901147C29D1957F8DE9572CA"/>
          </w:placeholder>
          <w:showingPlcHdr/>
          <w:text/>
        </w:sdtPr>
        <w:sdtContent>
          <w:r>
            <w:rPr>
              <w:rStyle w:val="105"/>
            </w:rPr>
            <w:t>&lt;Information System Name&gt;</w:t>
          </w:r>
        </w:sdtContent>
      </w:sdt>
      <w:r>
        <w:t xml:space="preserve"> are able to operate effectively without excessive interruption.  This Information Technology Contingency Plan (ISCP) establishes comprehensive procedures to recover </w:t>
      </w:r>
      <w:sdt>
        <w:sdtPr>
          <w:alias w:val="Information System Name"/>
          <w:tag w:val="informationsystemname"/>
          <w:id w:val="470479033"/>
          <w:placeholder>
            <w:docPart w:val="0E7FAC867B374A8BAE9A9A253F75A148"/>
          </w:placeholder>
          <w:showingPlcHdr/>
          <w:text/>
        </w:sdtPr>
        <w:sdtContent>
          <w:r>
            <w:rPr>
              <w:rStyle w:val="105"/>
            </w:rPr>
            <w:t>&lt;Information System Name&gt;</w:t>
          </w:r>
        </w:sdtContent>
      </w:sdt>
      <w:r>
        <w:t xml:space="preserve"> quickly and effectively following a service disruption.</w:t>
      </w:r>
    </w:p>
    <w:p>
      <w:r>
        <w:t>One of the goals of an Information System Contingency Plan is to establish procedures and mechanisms that obviate the need to resort to performing IT functions using manual methods.  If manual methods are the only alternative, however, every effort must be made to continue IT functions and processes manually.</w:t>
      </w:r>
    </w:p>
    <w:p>
      <w:r>
        <w:t xml:space="preserve">The nature of unprecedented disruptions can create confusion, and often predisposes an otherwise competent IT staff towards less efficient practices.  In order to maintain a normal level of efficiency, it is important to decrease real-time process engineering by documenting notification and activation guidelines and procedures, recovery guidelines and procedures, and reconstitution guidelines and procedures prior to the occurrence of a disruption.  During the notification/activation phase, appropriate personnel are apprised of current conditions and damage assessment begins.  During the recovery phase, appropriate personnel take a course of action to recover the </w:t>
      </w:r>
      <w:sdt>
        <w:sdtPr>
          <w:alias w:val="Information System Name"/>
          <w:tag w:val="informationsystemname"/>
          <w:id w:val="-1573345938"/>
          <w:placeholder>
            <w:docPart w:val="66A72328D07C4556865F6671DFDA9A3E"/>
          </w:placeholder>
          <w:showingPlcHdr/>
          <w:text/>
        </w:sdtPr>
        <w:sdtContent>
          <w:r>
            <w:rPr>
              <w:rStyle w:val="105"/>
            </w:rPr>
            <w:t>&lt;Information System Name&gt;</w:t>
          </w:r>
        </w:sdtContent>
      </w:sdt>
      <w:r>
        <w:t xml:space="preserve"> components a site other than the one that experienced the disruption.  In the final, reconstitution phase, actions are taken to restore IT system processing capabilities to normal operations.</w:t>
      </w:r>
    </w:p>
    <w:p>
      <w:pPr>
        <w:pStyle w:val="3"/>
      </w:pPr>
      <w:bookmarkStart w:id="11" w:name="_Toc445197350"/>
      <w:r>
        <w:t>Applicable Laws and Regulations</w:t>
      </w:r>
      <w:bookmarkEnd w:id="11"/>
    </w:p>
    <w:p>
      <w:r>
        <w:t xml:space="preserve">The FedRAMP Laws and Regulations may be found on: </w:t>
      </w:r>
      <w:r>
        <w:fldChar w:fldCharType="begin"/>
      </w:r>
      <w:r>
        <w:instrText xml:space="preserve"> HYPERLINK "http://www.fedramp.gov" </w:instrText>
      </w:r>
      <w:r>
        <w:fldChar w:fldCharType="separate"/>
      </w:r>
      <w:r>
        <w:rPr>
          <w:rStyle w:val="37"/>
        </w:rPr>
        <w:t>www.fedramp.gov</w:t>
      </w:r>
      <w:r>
        <w:rPr>
          <w:rStyle w:val="37"/>
        </w:rPr>
        <w:fldChar w:fldCharType="end"/>
      </w:r>
      <w:r>
        <w:t xml:space="preserve"> Templates.  A summary of FedRAMP Laws and Regulations is included in the System Security Plan (SSP) </w:t>
      </w:r>
      <w:r>
        <w:fldChar w:fldCharType="begin"/>
      </w:r>
      <w:r>
        <w:instrText xml:space="preserve"> REF _Ref444604179 \h </w:instrText>
      </w:r>
      <w:r>
        <w:fldChar w:fldCharType="separate"/>
      </w:r>
      <w:r>
        <w:t>ATTACHMENT 12 – FedRAMP Laws and Regulations</w:t>
      </w:r>
      <w:r>
        <w:fldChar w:fldCharType="end"/>
      </w:r>
      <w:r>
        <w:t>.</w:t>
      </w:r>
    </w:p>
    <w:p>
      <w:r>
        <w:fldChar w:fldCharType="begin"/>
      </w:r>
      <w:r>
        <w:instrText xml:space="preserve"> REF _Ref443482246 \h </w:instrText>
      </w:r>
      <w:r>
        <w:fldChar w:fldCharType="separate"/>
      </w:r>
      <w:r>
        <w:t>Table 1</w:t>
      </w:r>
      <w:r>
        <w:noBreakHyphen/>
      </w:r>
      <w:r>
        <w:t xml:space="preserve">1 </w:t>
      </w:r>
      <w:sdt>
        <w:sdtPr>
          <w:alias w:val="Information System Name"/>
          <w:tag w:val="informationsystemname"/>
          <w:id w:val="-904836412"/>
          <w:placeholder>
            <w:docPart w:val="762AF15BD08841359307F4F00ED0001E"/>
          </w:placeholder>
          <w:showingPlcHdr/>
          <w:text/>
        </w:sdtPr>
        <w:sdtContent>
          <w:r>
            <w:rPr>
              <w:rStyle w:val="105"/>
            </w:rPr>
            <w:t>&lt;Information System Name&gt;</w:t>
          </w:r>
        </w:sdtContent>
      </w:sdt>
      <w:r>
        <w:t xml:space="preserve"> Laws and Regulations</w:t>
      </w:r>
      <w:r>
        <w:fldChar w:fldCharType="end"/>
      </w:r>
      <w:r>
        <w:t xml:space="preserve"> includes additional laws and regulations specific to </w:t>
      </w:r>
      <w:sdt>
        <w:sdtPr>
          <w:alias w:val="Information System Name"/>
          <w:tag w:val="informationsystemname"/>
          <w:id w:val="-1548521466"/>
          <w:placeholder>
            <w:docPart w:val="3529EA91365349D5B1A98FDE751BBE01"/>
          </w:placeholder>
          <w:showingPlcHdr/>
          <w:text/>
        </w:sdtPr>
        <w:sdtContent>
          <w:r>
            <w:rPr>
              <w:rStyle w:val="105"/>
            </w:rPr>
            <w:t>&lt;Information System Name&gt;</w:t>
          </w:r>
        </w:sdtContent>
      </w:sdt>
      <w:r>
        <w:t xml:space="preserve">.  These will include laws and regulations from the Federal Information Security Management Act (FISMA), Office of Management and Budget (OMB) circulars, Public Law (PL), United States Code (USC), and Homeland Security Presidential Directive (HSPD). </w:t>
      </w:r>
    </w:p>
    <w:p>
      <w:pPr>
        <w:pStyle w:val="12"/>
      </w:pPr>
      <w:bookmarkStart w:id="12" w:name="_Toc445197161"/>
      <w:bookmarkStart w:id="13" w:name="_Ref443482246"/>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1</w:t>
      </w:r>
      <w:r>
        <w:fldChar w:fldCharType="end"/>
      </w:r>
      <w:r>
        <w:t xml:space="preserve"> </w:t>
      </w:r>
      <w:sdt>
        <w:sdtPr>
          <w:alias w:val="Information System Name"/>
          <w:tag w:val="informationsystemname"/>
          <w:id w:val="136079111"/>
          <w:placeholder>
            <w:docPart w:val="264CC7D3DCEE42CD813231236DB004CF"/>
          </w:placeholder>
          <w:showingPlcHdr/>
          <w:text/>
        </w:sdtPr>
        <w:sdtContent>
          <w:r>
            <w:rPr>
              <w:rStyle w:val="105"/>
            </w:rPr>
            <w:t>&lt;Information System Name&gt;</w:t>
          </w:r>
        </w:sdtContent>
      </w:sdt>
      <w:r>
        <w:t xml:space="preserve"> Laws and Regulations</w:t>
      </w:r>
      <w:bookmarkEnd w:id="12"/>
      <w:bookmarkEnd w:id="13"/>
    </w:p>
    <w:tbl>
      <w:tblPr>
        <w:tblStyle w:val="39"/>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4298"/>
        <w:gridCol w:w="1381"/>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blHeader/>
        </w:trPr>
        <w:tc>
          <w:tcPr>
            <w:tcW w:w="1597" w:type="dxa"/>
            <w:shd w:val="clear" w:color="000000" w:fill="D9E1F2"/>
            <w:noWrap/>
          </w:tcPr>
          <w:p>
            <w:pPr>
              <w:pStyle w:val="83"/>
            </w:pPr>
            <w:r>
              <w:t>Identification Number</w:t>
            </w:r>
          </w:p>
        </w:tc>
        <w:tc>
          <w:tcPr>
            <w:tcW w:w="4298" w:type="dxa"/>
            <w:shd w:val="clear" w:color="000000" w:fill="D9E1F2"/>
            <w:noWrap/>
          </w:tcPr>
          <w:p>
            <w:pPr>
              <w:pStyle w:val="83"/>
            </w:pPr>
            <w:r>
              <w:t>Title</w:t>
            </w:r>
          </w:p>
        </w:tc>
        <w:tc>
          <w:tcPr>
            <w:tcW w:w="1381" w:type="dxa"/>
            <w:shd w:val="clear" w:color="000000" w:fill="D9E1F2"/>
            <w:noWrap/>
          </w:tcPr>
          <w:p>
            <w:pPr>
              <w:pStyle w:val="83"/>
            </w:pPr>
            <w:r>
              <w:t>Date</w:t>
            </w:r>
          </w:p>
        </w:tc>
        <w:tc>
          <w:tcPr>
            <w:tcW w:w="2300" w:type="dxa"/>
            <w:shd w:val="clear" w:color="000000" w:fill="D9E1F2"/>
            <w:noWrap/>
          </w:tcPr>
          <w:p>
            <w:pPr>
              <w:pStyle w:val="83"/>
            </w:pPr>
            <w:r>
              <w:t>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sdt>
          <w:sdtPr>
            <w:id w:val="-175569530"/>
            <w:placeholder>
              <w:docPart w:val="E6B7700701F847C78309DA88220AF6AE"/>
            </w:placeholder>
            <w:showingPlcHdr/>
          </w:sdtPr>
          <w:sdtContent>
            <w:tc>
              <w:tcPr>
                <w:tcW w:w="1597" w:type="dxa"/>
                <w:shd w:val="clear" w:color="auto" w:fill="auto"/>
                <w:noWrap/>
              </w:tcPr>
              <w:p>
                <w:pPr>
                  <w:pStyle w:val="84"/>
                </w:pPr>
                <w:r>
                  <w:rPr>
                    <w:rStyle w:val="105"/>
                  </w:rPr>
                  <w:t>Click here to enter text.</w:t>
                </w:r>
              </w:p>
            </w:tc>
          </w:sdtContent>
        </w:sdt>
        <w:sdt>
          <w:sdtPr>
            <w:id w:val="-2019771166"/>
            <w:placeholder>
              <w:docPart w:val="127A9AEA0EB84DE49DDFE22E4C9C268C"/>
            </w:placeholder>
            <w:showingPlcHdr/>
          </w:sdtPr>
          <w:sdtContent>
            <w:tc>
              <w:tcPr>
                <w:tcW w:w="4298" w:type="dxa"/>
                <w:shd w:val="clear" w:color="auto" w:fill="auto"/>
                <w:noWrap/>
              </w:tcPr>
              <w:p>
                <w:pPr>
                  <w:pStyle w:val="84"/>
                </w:pPr>
                <w:r>
                  <w:rPr>
                    <w:rStyle w:val="105"/>
                  </w:rPr>
                  <w:t>Click here to enter text.</w:t>
                </w:r>
              </w:p>
            </w:tc>
          </w:sdtContent>
        </w:sdt>
        <w:sdt>
          <w:sdtPr>
            <w:id w:val="368421536"/>
            <w:placeholder>
              <w:docPart w:val="07D3C396D64040BDAA1DAF2A3BD20741"/>
            </w:placeholder>
            <w:showingPlcHdr/>
          </w:sdtPr>
          <w:sdtContent>
            <w:tc>
              <w:tcPr>
                <w:tcW w:w="1381" w:type="dxa"/>
                <w:shd w:val="clear" w:color="auto" w:fill="auto"/>
                <w:noWrap/>
              </w:tcPr>
              <w:p>
                <w:pPr>
                  <w:pStyle w:val="84"/>
                </w:pPr>
                <w:r>
                  <w:rPr>
                    <w:rStyle w:val="105"/>
                  </w:rPr>
                  <w:t>Click here to enter text.</w:t>
                </w:r>
              </w:p>
            </w:tc>
          </w:sdtContent>
        </w:sdt>
        <w:sdt>
          <w:sdtPr>
            <w:id w:val="-344323618"/>
            <w:placeholder>
              <w:docPart w:val="1DAD0BA9F175452F8DE483E042D9D0E9"/>
            </w:placeholder>
            <w:showingPlcHdr/>
          </w:sdtPr>
          <w:sdtContent>
            <w:tc>
              <w:tcPr>
                <w:tcW w:w="2300" w:type="dxa"/>
                <w:shd w:val="clear" w:color="auto" w:fill="auto"/>
                <w:noWrap/>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sdt>
          <w:sdtPr>
            <w:id w:val="-1953632278"/>
            <w:placeholder>
              <w:docPart w:val="F48842882D4E4B62ABB3E97AE3A3339A"/>
            </w:placeholder>
            <w:showingPlcHdr/>
          </w:sdtPr>
          <w:sdtContent>
            <w:tc>
              <w:tcPr>
                <w:tcW w:w="1597" w:type="dxa"/>
                <w:shd w:val="clear" w:color="auto" w:fill="auto"/>
                <w:noWrap/>
              </w:tcPr>
              <w:p>
                <w:pPr>
                  <w:pStyle w:val="84"/>
                </w:pPr>
                <w:r>
                  <w:rPr>
                    <w:rStyle w:val="105"/>
                  </w:rPr>
                  <w:t>Click here to enter text.</w:t>
                </w:r>
              </w:p>
            </w:tc>
          </w:sdtContent>
        </w:sdt>
        <w:sdt>
          <w:sdtPr>
            <w:id w:val="1076009164"/>
            <w:placeholder>
              <w:docPart w:val="16626B2205404EA0A67DBC489611EB42"/>
            </w:placeholder>
            <w:showingPlcHdr/>
          </w:sdtPr>
          <w:sdtContent>
            <w:tc>
              <w:tcPr>
                <w:tcW w:w="4298" w:type="dxa"/>
                <w:shd w:val="clear" w:color="auto" w:fill="auto"/>
                <w:noWrap/>
              </w:tcPr>
              <w:p>
                <w:pPr>
                  <w:pStyle w:val="84"/>
                </w:pPr>
                <w:r>
                  <w:rPr>
                    <w:rStyle w:val="105"/>
                  </w:rPr>
                  <w:t>Click here to enter text.</w:t>
                </w:r>
              </w:p>
            </w:tc>
          </w:sdtContent>
        </w:sdt>
        <w:sdt>
          <w:sdtPr>
            <w:id w:val="597287495"/>
            <w:placeholder>
              <w:docPart w:val="761096C761FA4295A7395F8CDE35C90F"/>
            </w:placeholder>
            <w:showingPlcHdr/>
          </w:sdtPr>
          <w:sdtContent>
            <w:tc>
              <w:tcPr>
                <w:tcW w:w="1381" w:type="dxa"/>
                <w:shd w:val="clear" w:color="auto" w:fill="auto"/>
                <w:noWrap/>
              </w:tcPr>
              <w:p>
                <w:pPr>
                  <w:pStyle w:val="84"/>
                </w:pPr>
                <w:r>
                  <w:rPr>
                    <w:rStyle w:val="105"/>
                  </w:rPr>
                  <w:t>Click here to enter text.</w:t>
                </w:r>
              </w:p>
            </w:tc>
          </w:sdtContent>
        </w:sdt>
        <w:sdt>
          <w:sdtPr>
            <w:id w:val="660824132"/>
            <w:placeholder>
              <w:docPart w:val="68A6F64009EC4B2FB55536CE3BDFE1DF"/>
            </w:placeholder>
            <w:showingPlcHdr/>
          </w:sdtPr>
          <w:sdtContent>
            <w:tc>
              <w:tcPr>
                <w:tcW w:w="2300" w:type="dxa"/>
                <w:shd w:val="clear" w:color="auto" w:fill="auto"/>
                <w:noWrap/>
              </w:tcPr>
              <w:p>
                <w:pPr>
                  <w:pStyle w:val="84"/>
                </w:pPr>
                <w:r>
                  <w:rPr>
                    <w:rStyle w:val="105"/>
                  </w:rPr>
                  <w:t>Click here to enter text.</w:t>
                </w:r>
              </w:p>
            </w:tc>
          </w:sdtContent>
        </w:sdt>
      </w:tr>
    </w:tbl>
    <w:p/>
    <w:p>
      <w:pPr>
        <w:pStyle w:val="3"/>
      </w:pPr>
      <w:bookmarkStart w:id="14" w:name="_Toc445197351"/>
      <w:r>
        <w:t>Applicable Standards and Guidance</w:t>
      </w:r>
      <w:bookmarkEnd w:id="14"/>
    </w:p>
    <w:p>
      <w:r>
        <w:t xml:space="preserve">The FedRAMP Standards and Guidance may be found on: </w:t>
      </w:r>
      <w:r>
        <w:fldChar w:fldCharType="begin"/>
      </w:r>
      <w:r>
        <w:instrText xml:space="preserve"> HYPERLINK "http://www.fedramp.gov" </w:instrText>
      </w:r>
      <w:r>
        <w:fldChar w:fldCharType="separate"/>
      </w:r>
      <w:r>
        <w:rPr>
          <w:rStyle w:val="37"/>
        </w:rPr>
        <w:t>www.fedramp.gov</w:t>
      </w:r>
      <w:r>
        <w:rPr>
          <w:rStyle w:val="37"/>
        </w:rPr>
        <w:fldChar w:fldCharType="end"/>
      </w:r>
      <w:r>
        <w:t xml:space="preserve"> Templates</w:t>
      </w:r>
      <w:r>
        <w:rPr>
          <w:color w:val="000000"/>
        </w:rPr>
        <w:t>.</w:t>
      </w:r>
      <w:r>
        <w:t xml:space="preserve"> The FedRAMP Standards and Guidance is included in the System Security Plan (SSP) ATTACHMENT 12 – FedRAMP Laws and Regulations.  For more information, see the Program Overview Documents section of the FedRAMP website.</w:t>
      </w:r>
    </w:p>
    <w:p>
      <w:r>
        <w:fldChar w:fldCharType="begin"/>
      </w:r>
      <w:r>
        <w:instrText xml:space="preserve"> REF _Ref443482628 \h </w:instrText>
      </w:r>
      <w:r>
        <w:fldChar w:fldCharType="separate"/>
      </w:r>
      <w:r>
        <w:t>Table 1</w:t>
      </w:r>
      <w:r>
        <w:noBreakHyphen/>
      </w:r>
      <w:r>
        <w:t xml:space="preserve">2 </w:t>
      </w:r>
      <w:sdt>
        <w:sdtPr>
          <w:alias w:val="Information System Name"/>
          <w:tag w:val="informationsystemname"/>
          <w:id w:val="898014885"/>
          <w:placeholder>
            <w:docPart w:val="8EB82CE0B3DD4F958511FE12809394A6"/>
          </w:placeholder>
          <w:showingPlcHdr/>
          <w:text/>
        </w:sdtPr>
        <w:sdtContent>
          <w:r>
            <w:rPr>
              <w:rStyle w:val="105"/>
            </w:rPr>
            <w:t>&lt;Information System Name&gt;</w:t>
          </w:r>
        </w:sdtContent>
      </w:sdt>
      <w:r>
        <w:t xml:space="preserve"> Standards and Guidance</w:t>
      </w:r>
      <w:r>
        <w:fldChar w:fldCharType="end"/>
      </w:r>
      <w:r>
        <w:t xml:space="preserve"> includes any additional standards and guidance specific to </w:t>
      </w:r>
      <w:sdt>
        <w:sdtPr>
          <w:alias w:val="Information System Name"/>
          <w:tag w:val="informationsystemname"/>
          <w:id w:val="808826140"/>
          <w:placeholder>
            <w:docPart w:val="FBB5987C6A8A4A19AA08475D4AB60319"/>
          </w:placeholder>
          <w:showingPlcHdr/>
          <w:text/>
        </w:sdtPr>
        <w:sdtContent>
          <w:r>
            <w:rPr>
              <w:rStyle w:val="105"/>
            </w:rPr>
            <w:t>&lt;Information System Name&gt;</w:t>
          </w:r>
        </w:sdtContent>
      </w:sdt>
      <w:r>
        <w:t>. These will include standards and guidance from Federal Information Processing Standard (FIPS) and National Institute of Standards and Technology (NIST) Special Publications (SP).</w:t>
      </w:r>
    </w:p>
    <w:p>
      <w:pPr>
        <w:pStyle w:val="12"/>
      </w:pPr>
      <w:bookmarkStart w:id="15" w:name="_Toc445197162"/>
      <w:bookmarkStart w:id="16" w:name="_Ref443482628"/>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2</w:t>
      </w:r>
      <w:r>
        <w:fldChar w:fldCharType="end"/>
      </w:r>
      <w:r>
        <w:t xml:space="preserve"> </w:t>
      </w:r>
      <w:sdt>
        <w:sdtPr>
          <w:alias w:val="Information System Name"/>
          <w:tag w:val="informationsystemname"/>
          <w:id w:val="895243759"/>
          <w:placeholder>
            <w:docPart w:val="763F93BB8E1E4209958DD5321BF433A9"/>
          </w:placeholder>
          <w:showingPlcHdr/>
          <w:text/>
        </w:sdtPr>
        <w:sdtContent>
          <w:r>
            <w:rPr>
              <w:rStyle w:val="105"/>
            </w:rPr>
            <w:t>&lt;Information System Name&gt;</w:t>
          </w:r>
        </w:sdtContent>
      </w:sdt>
      <w:r>
        <w:t xml:space="preserve"> Standards and Guidance</w:t>
      </w:r>
      <w:bookmarkEnd w:id="15"/>
      <w:bookmarkEnd w:id="16"/>
    </w:p>
    <w:tbl>
      <w:tblPr>
        <w:tblStyle w:val="39"/>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7"/>
        <w:gridCol w:w="4298"/>
        <w:gridCol w:w="1381"/>
        <w:gridCol w:w="2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blHeader/>
        </w:trPr>
        <w:tc>
          <w:tcPr>
            <w:tcW w:w="1597" w:type="dxa"/>
            <w:shd w:val="clear" w:color="000000" w:fill="D9E1F2"/>
            <w:noWrap/>
          </w:tcPr>
          <w:p>
            <w:pPr>
              <w:pStyle w:val="83"/>
            </w:pPr>
            <w:r>
              <w:t>Identification Number</w:t>
            </w:r>
          </w:p>
        </w:tc>
        <w:tc>
          <w:tcPr>
            <w:tcW w:w="4298" w:type="dxa"/>
            <w:shd w:val="clear" w:color="000000" w:fill="D9E1F2"/>
            <w:noWrap/>
          </w:tcPr>
          <w:p>
            <w:pPr>
              <w:pStyle w:val="83"/>
            </w:pPr>
            <w:r>
              <w:t>Title</w:t>
            </w:r>
          </w:p>
        </w:tc>
        <w:tc>
          <w:tcPr>
            <w:tcW w:w="1381" w:type="dxa"/>
            <w:shd w:val="clear" w:color="000000" w:fill="D9E1F2"/>
            <w:noWrap/>
          </w:tcPr>
          <w:p>
            <w:pPr>
              <w:pStyle w:val="83"/>
            </w:pPr>
            <w:r>
              <w:t>Date</w:t>
            </w:r>
          </w:p>
        </w:tc>
        <w:tc>
          <w:tcPr>
            <w:tcW w:w="2300" w:type="dxa"/>
            <w:shd w:val="clear" w:color="000000" w:fill="D9E1F2"/>
            <w:noWrap/>
          </w:tcPr>
          <w:p>
            <w:pPr>
              <w:pStyle w:val="83"/>
            </w:pPr>
            <w:r>
              <w:t>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sdt>
          <w:sdtPr>
            <w:id w:val="-271941185"/>
            <w:placeholder>
              <w:docPart w:val="34F40FDFF41048BBAA9B12126A75EC76"/>
            </w:placeholder>
            <w:showingPlcHdr/>
          </w:sdtPr>
          <w:sdtContent>
            <w:tc>
              <w:tcPr>
                <w:tcW w:w="1597" w:type="dxa"/>
                <w:shd w:val="clear" w:color="auto" w:fill="auto"/>
                <w:noWrap/>
              </w:tcPr>
              <w:p>
                <w:pPr>
                  <w:pStyle w:val="84"/>
                </w:pPr>
                <w:r>
                  <w:rPr>
                    <w:rStyle w:val="105"/>
                  </w:rPr>
                  <w:t>Click here to enter text.</w:t>
                </w:r>
              </w:p>
            </w:tc>
          </w:sdtContent>
        </w:sdt>
        <w:sdt>
          <w:sdtPr>
            <w:id w:val="-356891125"/>
            <w:placeholder>
              <w:docPart w:val="34F40FDFF41048BBAA9B12126A75EC76"/>
            </w:placeholder>
            <w:showingPlcHdr/>
          </w:sdtPr>
          <w:sdtContent>
            <w:tc>
              <w:tcPr>
                <w:tcW w:w="4298" w:type="dxa"/>
                <w:shd w:val="clear" w:color="auto" w:fill="auto"/>
                <w:noWrap/>
              </w:tcPr>
              <w:p>
                <w:pPr>
                  <w:pStyle w:val="84"/>
                </w:pPr>
                <w:r>
                  <w:rPr>
                    <w:rStyle w:val="105"/>
                  </w:rPr>
                  <w:t>Click here to enter text.</w:t>
                </w:r>
              </w:p>
            </w:tc>
          </w:sdtContent>
        </w:sdt>
        <w:sdt>
          <w:sdtPr>
            <w:id w:val="1876962599"/>
            <w:placeholder>
              <w:docPart w:val="34F40FDFF41048BBAA9B12126A75EC76"/>
            </w:placeholder>
            <w:showingPlcHdr/>
          </w:sdtPr>
          <w:sdtContent>
            <w:tc>
              <w:tcPr>
                <w:tcW w:w="1381" w:type="dxa"/>
                <w:shd w:val="clear" w:color="auto" w:fill="auto"/>
                <w:noWrap/>
              </w:tcPr>
              <w:p>
                <w:pPr>
                  <w:pStyle w:val="84"/>
                </w:pPr>
                <w:r>
                  <w:rPr>
                    <w:rStyle w:val="105"/>
                  </w:rPr>
                  <w:t>Click here to enter text.</w:t>
                </w:r>
              </w:p>
            </w:tc>
          </w:sdtContent>
        </w:sdt>
        <w:sdt>
          <w:sdtPr>
            <w:id w:val="1915821641"/>
            <w:placeholder>
              <w:docPart w:val="34F40FDFF41048BBAA9B12126A75EC76"/>
            </w:placeholder>
            <w:showingPlcHdr/>
          </w:sdtPr>
          <w:sdtContent>
            <w:tc>
              <w:tcPr>
                <w:tcW w:w="2300" w:type="dxa"/>
                <w:shd w:val="clear" w:color="auto" w:fill="auto"/>
                <w:noWrap/>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sdt>
          <w:sdtPr>
            <w:id w:val="-632866168"/>
            <w:placeholder>
              <w:docPart w:val="C9DE7CCF5B424D5F8E34B9A5CEDF4C51"/>
            </w:placeholder>
            <w:showingPlcHdr/>
          </w:sdtPr>
          <w:sdtContent>
            <w:tc>
              <w:tcPr>
                <w:tcW w:w="1597" w:type="dxa"/>
                <w:shd w:val="clear" w:color="auto" w:fill="auto"/>
                <w:noWrap/>
              </w:tcPr>
              <w:p>
                <w:pPr>
                  <w:pStyle w:val="84"/>
                </w:pPr>
                <w:r>
                  <w:rPr>
                    <w:rStyle w:val="105"/>
                  </w:rPr>
                  <w:t>Click here to enter text.</w:t>
                </w:r>
              </w:p>
            </w:tc>
          </w:sdtContent>
        </w:sdt>
        <w:sdt>
          <w:sdtPr>
            <w:id w:val="-827601254"/>
            <w:placeholder>
              <w:docPart w:val="C9DE7CCF5B424D5F8E34B9A5CEDF4C51"/>
            </w:placeholder>
            <w:showingPlcHdr/>
          </w:sdtPr>
          <w:sdtContent>
            <w:tc>
              <w:tcPr>
                <w:tcW w:w="4298" w:type="dxa"/>
                <w:shd w:val="clear" w:color="auto" w:fill="auto"/>
                <w:noWrap/>
              </w:tcPr>
              <w:p>
                <w:pPr>
                  <w:pStyle w:val="84"/>
                </w:pPr>
                <w:r>
                  <w:rPr>
                    <w:rStyle w:val="105"/>
                  </w:rPr>
                  <w:t>Click here to enter text.</w:t>
                </w:r>
              </w:p>
            </w:tc>
          </w:sdtContent>
        </w:sdt>
        <w:sdt>
          <w:sdtPr>
            <w:id w:val="1364943818"/>
            <w:placeholder>
              <w:docPart w:val="C9DE7CCF5B424D5F8E34B9A5CEDF4C51"/>
            </w:placeholder>
            <w:showingPlcHdr/>
          </w:sdtPr>
          <w:sdtContent>
            <w:tc>
              <w:tcPr>
                <w:tcW w:w="1381" w:type="dxa"/>
                <w:shd w:val="clear" w:color="auto" w:fill="auto"/>
                <w:noWrap/>
              </w:tcPr>
              <w:p>
                <w:pPr>
                  <w:pStyle w:val="84"/>
                </w:pPr>
                <w:r>
                  <w:rPr>
                    <w:rStyle w:val="105"/>
                  </w:rPr>
                  <w:t>Click here to enter text.</w:t>
                </w:r>
              </w:p>
            </w:tc>
          </w:sdtContent>
        </w:sdt>
        <w:sdt>
          <w:sdtPr>
            <w:id w:val="-1631772411"/>
            <w:placeholder>
              <w:docPart w:val="C9DE7CCF5B424D5F8E34B9A5CEDF4C51"/>
            </w:placeholder>
            <w:showingPlcHdr/>
          </w:sdtPr>
          <w:sdtContent>
            <w:tc>
              <w:tcPr>
                <w:tcW w:w="2300" w:type="dxa"/>
                <w:shd w:val="clear" w:color="auto" w:fill="auto"/>
                <w:noWrap/>
              </w:tcPr>
              <w:p>
                <w:pPr>
                  <w:pStyle w:val="84"/>
                </w:pPr>
                <w:r>
                  <w:rPr>
                    <w:rStyle w:val="105"/>
                  </w:rPr>
                  <w:t>Click here to enter text.</w:t>
                </w:r>
              </w:p>
            </w:tc>
          </w:sdtContent>
        </w:sdt>
      </w:tr>
    </w:tbl>
    <w:p/>
    <w:p>
      <w:pPr>
        <w:pStyle w:val="3"/>
      </w:pPr>
      <w:bookmarkStart w:id="17" w:name="_Toc445197352"/>
      <w:r>
        <w:t>FedRAMP Requirements and Guidance</w:t>
      </w:r>
      <w:bookmarkEnd w:id="17"/>
    </w:p>
    <w:p>
      <w:r>
        <w:t xml:space="preserve">All FedRAMP documents are available at </w:t>
      </w:r>
      <w:r>
        <w:fldChar w:fldCharType="begin"/>
      </w:r>
      <w:r>
        <w:instrText xml:space="preserve"> HYPERLINK "file:///C:\\Users\\ValerieDHatzes\\Desktop\\SSP%20Launch%202016\\www.fedramp.gov" </w:instrText>
      </w:r>
      <w:r>
        <w:fldChar w:fldCharType="separate"/>
      </w:r>
      <w:r>
        <w:rPr>
          <w:rStyle w:val="37"/>
        </w:rPr>
        <w:t xml:space="preserve">www.fedramp.gov </w:t>
      </w:r>
      <w:r>
        <w:rPr>
          <w:rStyle w:val="37"/>
        </w:rPr>
        <w:fldChar w:fldCharType="end"/>
      </w:r>
    </w:p>
    <w:p>
      <w:pPr>
        <w:pStyle w:val="50"/>
        <w:numPr>
          <w:ilvl w:val="0"/>
          <w:numId w:val="12"/>
        </w:numPr>
      </w:pPr>
      <w:r>
        <w:t xml:space="preserve">FedRAMP Incident Communications Procedure </w:t>
      </w:r>
    </w:p>
    <w:p>
      <w:pPr>
        <w:pStyle w:val="50"/>
        <w:numPr>
          <w:ilvl w:val="0"/>
          <w:numId w:val="12"/>
        </w:numPr>
      </w:pPr>
      <w:r>
        <w:t xml:space="preserve">FedRAMP Continuous Monitoring Strategy and Guide </w:t>
      </w:r>
    </w:p>
    <w:p>
      <w:pPr>
        <w:pStyle w:val="50"/>
        <w:numPr>
          <w:ilvl w:val="0"/>
          <w:numId w:val="12"/>
        </w:numPr>
      </w:pPr>
      <w:r>
        <w:t>Guide to Understanding FedRAMP</w:t>
      </w:r>
    </w:p>
    <w:p>
      <w:pPr>
        <w:pStyle w:val="3"/>
      </w:pPr>
      <w:bookmarkStart w:id="18" w:name="_Toc445197353"/>
      <w:r>
        <w:t>Information System Name and Identifier</w:t>
      </w:r>
      <w:bookmarkEnd w:id="18"/>
    </w:p>
    <w:p>
      <w:r>
        <w:t xml:space="preserve">This ISCP applies to the </w:t>
      </w:r>
      <w:sdt>
        <w:sdtPr>
          <w:alias w:val="Information System Name"/>
          <w:tag w:val="informationsystemname"/>
          <w:id w:val="1480955066"/>
          <w:placeholder>
            <w:docPart w:val="5B5A03CEE13C4D1FB6B14FE30332BD9C"/>
          </w:placeholder>
          <w:showingPlcHdr/>
          <w:text/>
        </w:sdtPr>
        <w:sdtContent>
          <w:r>
            <w:rPr>
              <w:rStyle w:val="105"/>
            </w:rPr>
            <w:t>&lt;Information System Name&gt;</w:t>
          </w:r>
        </w:sdtContent>
      </w:sdt>
      <w:r>
        <w:t xml:space="preserve"> (</w:t>
      </w:r>
      <w:sdt>
        <w:sdtPr>
          <w:alias w:val="Information System Abbreviation"/>
          <w:tag w:val="informationsystemabbreviation"/>
          <w:id w:val="368881147"/>
          <w:placeholder>
            <w:docPart w:val="C0B4559DE8B940FAB47F38FB3CE3A600"/>
          </w:placeholder>
          <w:text/>
        </w:sdtPr>
        <w:sdtContent>
          <w:r>
            <w:t>Information System Abbreviation</w:t>
          </w:r>
        </w:sdtContent>
      </w:sdt>
      <w:r>
        <w:t xml:space="preserve">) which has a unique identifier as noted in </w:t>
      </w:r>
      <w:r>
        <w:fldChar w:fldCharType="begin"/>
      </w:r>
      <w:r>
        <w:instrText xml:space="preserve"> REF _Ref443725450 \h </w:instrText>
      </w:r>
      <w:r>
        <w:fldChar w:fldCharType="separate"/>
      </w:r>
      <w:r>
        <w:t>Table 1</w:t>
      </w:r>
      <w:r>
        <w:noBreakHyphen/>
      </w:r>
      <w:r>
        <w:t>3 Information System Name and Title</w:t>
      </w:r>
      <w:r>
        <w:fldChar w:fldCharType="end"/>
      </w:r>
      <w:r>
        <w:t>.</w:t>
      </w:r>
    </w:p>
    <w:p>
      <w:pPr>
        <w:pStyle w:val="12"/>
      </w:pPr>
      <w:bookmarkStart w:id="19" w:name="_Ref443725450"/>
      <w:bookmarkStart w:id="20" w:name="_Toc445197163"/>
      <w:bookmarkStart w:id="21" w:name="_Toc443653455"/>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3</w:t>
      </w:r>
      <w:r>
        <w:fldChar w:fldCharType="end"/>
      </w:r>
      <w:r>
        <w:t xml:space="preserve"> Information System Name and Title</w:t>
      </w:r>
      <w:bookmarkEnd w:id="19"/>
      <w:bookmarkEnd w:id="20"/>
      <w:bookmarkEnd w:id="21"/>
    </w:p>
    <w:tbl>
      <w:tblPr>
        <w:tblStyle w:val="39"/>
        <w:tblW w:w="93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3235"/>
        <w:gridCol w:w="2868"/>
        <w:gridCol w:w="3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374" w:hRule="exact"/>
          <w:tblHeader/>
          <w:jc w:val="center"/>
        </w:trPr>
        <w:tc>
          <w:tcPr>
            <w:tcW w:w="3235" w:type="dxa"/>
            <w:shd w:val="clear" w:color="auto" w:fill="D9E2F3" w:themeFill="accent5" w:themeFillTint="33"/>
            <w:tcMar>
              <w:top w:w="0" w:type="dxa"/>
              <w:left w:w="101" w:type="dxa"/>
              <w:bottom w:w="115" w:type="dxa"/>
              <w:right w:w="101" w:type="dxa"/>
            </w:tcMar>
          </w:tcPr>
          <w:p>
            <w:pPr>
              <w:pStyle w:val="83"/>
            </w:pPr>
            <w:r>
              <w:t>Unique Identifier</w:t>
            </w:r>
          </w:p>
        </w:tc>
        <w:tc>
          <w:tcPr>
            <w:tcW w:w="2868" w:type="dxa"/>
            <w:shd w:val="clear" w:color="auto" w:fill="D9E2F3" w:themeFill="accent5" w:themeFillTint="33"/>
          </w:tcPr>
          <w:p>
            <w:pPr>
              <w:pStyle w:val="83"/>
            </w:pPr>
            <w:r>
              <w:t>Information System Name</w:t>
            </w:r>
          </w:p>
        </w:tc>
        <w:tc>
          <w:tcPr>
            <w:tcW w:w="3247" w:type="dxa"/>
            <w:shd w:val="clear" w:color="auto" w:fill="D9E2F3" w:themeFill="accent5" w:themeFillTint="33"/>
            <w:tcMar>
              <w:top w:w="0" w:type="dxa"/>
              <w:left w:w="101" w:type="dxa"/>
              <w:bottom w:w="115" w:type="dxa"/>
              <w:right w:w="101" w:type="dxa"/>
            </w:tcMar>
          </w:tcPr>
          <w:p>
            <w:pPr>
              <w:pStyle w:val="83"/>
            </w:pPr>
            <w:r>
              <w:t>Information System Abbreviation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288" w:hRule="exact"/>
          <w:jc w:val="center"/>
        </w:trPr>
        <w:sdt>
          <w:sdtPr>
            <w:id w:val="-1375081847"/>
            <w:placeholder>
              <w:docPart w:val="C835BA57477D45ECAE67A7B7EFB82EB4"/>
            </w:placeholder>
            <w:showingPlcHdr/>
            <w:text/>
          </w:sdtPr>
          <w:sdtContent>
            <w:tc>
              <w:tcPr>
                <w:tcW w:w="3235" w:type="dxa"/>
                <w:tcMar>
                  <w:top w:w="0" w:type="dxa"/>
                  <w:left w:w="101" w:type="dxa"/>
                  <w:bottom w:w="115" w:type="dxa"/>
                  <w:right w:w="101" w:type="dxa"/>
                </w:tcMar>
                <w:vAlign w:val="center"/>
              </w:tcPr>
              <w:p>
                <w:pPr>
                  <w:pStyle w:val="84"/>
                </w:pPr>
                <w:r>
                  <w:rPr>
                    <w:rStyle w:val="105"/>
                  </w:rPr>
                  <w:t>Enter FedRAMP Application Number.</w:t>
                </w:r>
              </w:p>
            </w:tc>
          </w:sdtContent>
        </w:sdt>
        <w:tc>
          <w:tcPr>
            <w:tcW w:w="2868" w:type="dxa"/>
          </w:tcPr>
          <w:p>
            <w:pPr>
              <w:pStyle w:val="84"/>
            </w:pPr>
            <w:sdt>
              <w:sdtPr>
                <w:alias w:val="Information System Name"/>
                <w:tag w:val="informationsystemname"/>
                <w:id w:val="1870023532"/>
                <w:placeholder>
                  <w:docPart w:val="A9B2546324FE4F77891486C7D040A547"/>
                </w:placeholder>
                <w:showingPlcHdr/>
                <w:text/>
              </w:sdtPr>
              <w:sdtContent>
                <w:r>
                  <w:rPr>
                    <w:rStyle w:val="105"/>
                  </w:rPr>
                  <w:t>&lt;Information System Name&gt;</w:t>
                </w:r>
              </w:sdtContent>
            </w:sdt>
          </w:p>
        </w:tc>
        <w:tc>
          <w:tcPr>
            <w:tcW w:w="3247" w:type="dxa"/>
            <w:tcMar>
              <w:top w:w="0" w:type="dxa"/>
              <w:left w:w="101" w:type="dxa"/>
              <w:bottom w:w="115" w:type="dxa"/>
              <w:right w:w="101" w:type="dxa"/>
            </w:tcMar>
            <w:vAlign w:val="center"/>
          </w:tcPr>
          <w:p>
            <w:pPr>
              <w:pStyle w:val="84"/>
            </w:pPr>
            <w:r>
              <w:t>ISA</w:t>
            </w:r>
          </w:p>
        </w:tc>
      </w:tr>
    </w:tbl>
    <w:p/>
    <w:p>
      <w:pPr>
        <w:pStyle w:val="3"/>
      </w:pPr>
      <w:bookmarkStart w:id="22" w:name="_Toc445197354"/>
      <w:r>
        <w:t>Scope</w:t>
      </w:r>
      <w:bookmarkEnd w:id="22"/>
    </w:p>
    <w:p>
      <w:r>
        <w:t xml:space="preserve">This ISCP has been developed for ISA which is classified as a </w:t>
      </w:r>
      <w:sdt>
        <w:sdtPr>
          <w:alias w:val="Low Moderate High"/>
          <w:tag w:val="lowmoderatehigh"/>
          <w:id w:val="571858138"/>
          <w:placeholder>
            <w:docPart w:val="75A24CD0F4A743FCBF921A156615C4BB"/>
          </w:placeholder>
          <w:showingPlcHdr/>
          <w:dropDownList>
            <w:listItem w:value="Choose an item"/>
            <w:listItem w:displayText="Low (L)" w:value="Low (L)"/>
            <w:listItem w:displayText="Moderate (M)" w:value="Moderate (M)"/>
            <w:listItem w:displayText="High (H)" w:value="High (H)"/>
          </w:dropDownList>
        </w:sdtPr>
        <w:sdtContent>
          <w:r>
            <w:rPr>
              <w:rStyle w:val="105"/>
              <w:i/>
              <w:color w:val="000000"/>
            </w:rPr>
            <w:t>Choose level</w:t>
          </w:r>
        </w:sdtContent>
      </w:sdt>
      <w:r>
        <w:t xml:space="preserve"> impact system, in accordance with Federal Information Processing Standards (FIPS) 199.  FIPS 199 provides guidelines on determining potential impact to organizational operations and assets, and individuals through a formula that examines three security objectives: confidentiality, integrity, and availability.  The procedures in this ISCP have been developed for a </w:t>
      </w:r>
      <w:sdt>
        <w:sdtPr>
          <w:alias w:val="Low Moderate High"/>
          <w:tag w:val="lowmoderatehigh"/>
          <w:id w:val="922452886"/>
          <w:placeholder>
            <w:docPart w:val="A381C3C4D077459DBF9ECAA89ECE9F0C"/>
          </w:placeholder>
          <w:showingPlcHdr/>
          <w:dropDownList>
            <w:listItem w:value="Choose an item."/>
            <w:listItem w:displayText="Low (L)" w:value="Low (L)"/>
            <w:listItem w:displayText="Moderate (M)" w:value="Moderate (M)"/>
            <w:listItem w:displayText="High (H)" w:value="High (H)"/>
          </w:dropDownList>
        </w:sdtPr>
        <w:sdtContent>
          <w:r>
            <w:rPr>
              <w:i/>
            </w:rPr>
            <w:t>Choose level</w:t>
          </w:r>
        </w:sdtContent>
      </w:sdt>
      <w:r>
        <w:t xml:space="preserve"> impact system and are designed to recover the ISA within Recovery Time Objective (RTO) </w:t>
      </w:r>
      <w:sdt>
        <w:sdtPr>
          <w:alias w:val="Enter RTO Hours"/>
          <w:tag w:val="numberhours"/>
          <w:id w:val="-1440291503"/>
          <w:placeholder>
            <w:docPart w:val="FC59A4964D684222BD3A51A85B2E78C3"/>
          </w:placeholder>
        </w:sdtPr>
        <w:sdtContent>
          <w:r>
            <w:rPr>
              <w:i/>
            </w:rPr>
            <w:t>Enter Number</w:t>
          </w:r>
          <w:r>
            <w:t xml:space="preserve"> </w:t>
          </w:r>
        </w:sdtContent>
      </w:sdt>
      <w:r>
        <w:t xml:space="preserve">hours.  The replacement or purchase of new equipment, short-term disruptions lasting less than </w:t>
      </w:r>
      <w:sdt>
        <w:sdtPr>
          <w:alias w:val="Enter RTO Hours"/>
          <w:tag w:val="numberhours"/>
          <w:id w:val="1985044867"/>
          <w:placeholder>
            <w:docPart w:val="4936CDEC384A4F26BA4E9365CF32C464"/>
          </w:placeholder>
        </w:sdtPr>
        <w:sdtContent>
          <w:r>
            <w:rPr>
              <w:i/>
            </w:rPr>
            <w:t>Enter Number</w:t>
          </w:r>
        </w:sdtContent>
      </w:sdt>
      <w:r>
        <w:t>, or loss of data at the primary facility or at the user-desktop levels is outside the scope of this plan.</w:t>
      </w:r>
    </w:p>
    <w:p>
      <w:pPr>
        <w:pStyle w:val="81"/>
      </w:pPr>
      <w:r>
        <w:t>Instruction: Edit the below list to name other plans and circumstances that are related but are outside the scope of this ISCP.</w:t>
      </w:r>
      <w:r>
        <w:br w:type="textWrapping"/>
      </w:r>
      <w:r>
        <w:rPr>
          <w:iCs/>
        </w:rPr>
        <w:t>Delete this instruction from your final version of this document.</w:t>
      </w:r>
    </w:p>
    <w:p>
      <w:r>
        <w:fldChar w:fldCharType="begin"/>
      </w:r>
      <w:r>
        <w:instrText xml:space="preserve"> REF _Ref443728522 \h </w:instrText>
      </w:r>
      <w:r>
        <w:fldChar w:fldCharType="separate"/>
      </w:r>
      <w:r>
        <w:t>Table 1</w:t>
      </w:r>
      <w:r>
        <w:noBreakHyphen/>
      </w:r>
      <w:r>
        <w:t>4 Plans Outside of ISCP Scope</w:t>
      </w:r>
      <w:r>
        <w:fldChar w:fldCharType="end"/>
      </w:r>
      <w:r>
        <w:t xml:space="preserve"> below identifies other plans and circumstances that are related but are outside the scope of this ISCP.</w:t>
      </w:r>
    </w:p>
    <w:p>
      <w:pPr>
        <w:pStyle w:val="12"/>
      </w:pPr>
      <w:bookmarkStart w:id="23" w:name="_Ref443728522"/>
      <w:bookmarkStart w:id="24" w:name="_Toc445197164"/>
      <w:r>
        <w:t xml:space="preserve">Table </w:t>
      </w:r>
      <w:r>
        <w:fldChar w:fldCharType="begin"/>
      </w:r>
      <w:r>
        <w:instrText xml:space="preserve"> STYLEREF 1 \s </w:instrText>
      </w:r>
      <w:r>
        <w:fldChar w:fldCharType="separate"/>
      </w:r>
      <w:r>
        <w:t>1</w:t>
      </w:r>
      <w:r>
        <w:fldChar w:fldCharType="end"/>
      </w:r>
      <w:r>
        <w:noBreakHyphen/>
      </w:r>
      <w:r>
        <w:fldChar w:fldCharType="begin"/>
      </w:r>
      <w:r>
        <w:instrText xml:space="preserve"> SEQ Table \* ARABIC \s 1 </w:instrText>
      </w:r>
      <w:r>
        <w:fldChar w:fldCharType="separate"/>
      </w:r>
      <w:r>
        <w:t>4</w:t>
      </w:r>
      <w:r>
        <w:fldChar w:fldCharType="end"/>
      </w:r>
      <w:r>
        <w:t xml:space="preserve"> Plans Outside of ISCP Scope</w:t>
      </w:r>
      <w:bookmarkEnd w:id="23"/>
      <w:bookmarkEnd w:id="24"/>
    </w:p>
    <w:tbl>
      <w:tblPr>
        <w:tblStyle w:val="39"/>
        <w:tblW w:w="9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3573"/>
        <w:gridCol w:w="5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tblHeader/>
          <w:jc w:val="center"/>
        </w:trPr>
        <w:tc>
          <w:tcPr>
            <w:tcW w:w="3573" w:type="dxa"/>
            <w:shd w:val="clear" w:color="auto" w:fill="D9E2F3" w:themeFill="accent5" w:themeFillTint="33"/>
            <w:tcMar>
              <w:top w:w="0" w:type="dxa"/>
              <w:left w:w="101" w:type="dxa"/>
              <w:bottom w:w="115" w:type="dxa"/>
              <w:right w:w="101" w:type="dxa"/>
            </w:tcMar>
          </w:tcPr>
          <w:p>
            <w:pPr>
              <w:pStyle w:val="83"/>
            </w:pPr>
            <w:r>
              <w:t>Plan Name</w:t>
            </w:r>
          </w:p>
        </w:tc>
        <w:tc>
          <w:tcPr>
            <w:tcW w:w="5960" w:type="dxa"/>
            <w:shd w:val="clear" w:color="auto" w:fill="D9E2F3" w:themeFill="accent5" w:themeFillTint="33"/>
          </w:tcPr>
          <w:p>
            <w:pPr>
              <w:pStyle w:val="83"/>
            </w:pPr>
            <w:r>
              <w:t>Mission/Purpose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3573" w:type="dxa"/>
            <w:tcMar>
              <w:top w:w="0" w:type="dxa"/>
              <w:left w:w="101" w:type="dxa"/>
              <w:bottom w:w="115" w:type="dxa"/>
              <w:right w:w="101" w:type="dxa"/>
            </w:tcMar>
            <w:vAlign w:val="center"/>
          </w:tcPr>
          <w:p>
            <w:pPr>
              <w:pStyle w:val="84"/>
            </w:pPr>
            <w:r>
              <w:t>Business Continuity Plan (BCP)</w:t>
            </w:r>
          </w:p>
        </w:tc>
        <w:tc>
          <w:tcPr>
            <w:tcW w:w="5960" w:type="dxa"/>
          </w:tcPr>
          <w:p>
            <w:pPr>
              <w:pStyle w:val="84"/>
            </w:pPr>
            <w:r>
              <w:t>Overall recovery and continuity of mission/business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3573" w:type="dxa"/>
            <w:tcMar>
              <w:top w:w="0" w:type="dxa"/>
              <w:left w:w="101" w:type="dxa"/>
              <w:bottom w:w="115" w:type="dxa"/>
              <w:right w:w="101" w:type="dxa"/>
            </w:tcMar>
            <w:vAlign w:val="center"/>
          </w:tcPr>
          <w:p>
            <w:pPr>
              <w:pStyle w:val="84"/>
            </w:pPr>
            <w:r>
              <w:t>Continuity of Operations Plan (COOP)</w:t>
            </w:r>
          </w:p>
        </w:tc>
        <w:tc>
          <w:tcPr>
            <w:tcW w:w="5960" w:type="dxa"/>
          </w:tcPr>
          <w:p>
            <w:pPr>
              <w:pStyle w:val="84"/>
            </w:pPr>
            <w:r>
              <w:t>Overall recovery and continuity of mission/business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3573" w:type="dxa"/>
            <w:tcMar>
              <w:top w:w="0" w:type="dxa"/>
              <w:left w:w="101" w:type="dxa"/>
              <w:bottom w:w="115" w:type="dxa"/>
              <w:right w:w="101" w:type="dxa"/>
            </w:tcMar>
            <w:vAlign w:val="center"/>
          </w:tcPr>
          <w:p>
            <w:pPr>
              <w:pStyle w:val="84"/>
            </w:pPr>
            <w:r>
              <w:t>The Occupant Emergency Plan (OEP)</w:t>
            </w:r>
          </w:p>
        </w:tc>
        <w:tc>
          <w:tcPr>
            <w:tcW w:w="5960" w:type="dxa"/>
          </w:tcPr>
          <w:p>
            <w:pPr>
              <w:pStyle w:val="84"/>
            </w:pPr>
            <w:r>
              <w:t>Emergency evacuation of personnel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sdt>
          <w:sdtPr>
            <w:id w:val="-1433278917"/>
            <w:placeholder>
              <w:docPart w:val="9590B87EA1E34EED90FF805E0686EF26"/>
            </w:placeholder>
            <w:showingPlcHdr/>
          </w:sdtPr>
          <w:sdtContent>
            <w:tc>
              <w:tcPr>
                <w:tcW w:w="3573" w:type="dxa"/>
                <w:tcMar>
                  <w:top w:w="0" w:type="dxa"/>
                  <w:left w:w="101" w:type="dxa"/>
                  <w:bottom w:w="115" w:type="dxa"/>
                  <w:right w:w="101" w:type="dxa"/>
                </w:tcMar>
                <w:vAlign w:val="center"/>
              </w:tcPr>
              <w:p>
                <w:pPr>
                  <w:pStyle w:val="84"/>
                </w:pPr>
                <w:r>
                  <w:rPr>
                    <w:rStyle w:val="105"/>
                  </w:rPr>
                  <w:t>Click here to enter text.</w:t>
                </w:r>
              </w:p>
            </w:tc>
          </w:sdtContent>
        </w:sdt>
        <w:sdt>
          <w:sdtPr>
            <w:id w:val="1948655448"/>
            <w:placeholder>
              <w:docPart w:val="F99A60CEB386496D834B506CB547302E"/>
            </w:placeholder>
            <w:showingPlcHdr/>
          </w:sdtPr>
          <w:sdtContent>
            <w:tc>
              <w:tcPr>
                <w:tcW w:w="5960"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sdt>
          <w:sdtPr>
            <w:id w:val="1314218456"/>
            <w:placeholder>
              <w:docPart w:val="EA6EFADC69E14DE29C74752E45E10B25"/>
            </w:placeholder>
            <w:showingPlcHdr/>
          </w:sdtPr>
          <w:sdtContent>
            <w:tc>
              <w:tcPr>
                <w:tcW w:w="3573" w:type="dxa"/>
                <w:tcMar>
                  <w:top w:w="0" w:type="dxa"/>
                  <w:left w:w="101" w:type="dxa"/>
                  <w:bottom w:w="115" w:type="dxa"/>
                  <w:right w:w="101" w:type="dxa"/>
                </w:tcMar>
                <w:vAlign w:val="center"/>
              </w:tcPr>
              <w:p>
                <w:pPr>
                  <w:pStyle w:val="84"/>
                </w:pPr>
                <w:r>
                  <w:rPr>
                    <w:rStyle w:val="105"/>
                  </w:rPr>
                  <w:t>Click here to enter text.</w:t>
                </w:r>
              </w:p>
            </w:tc>
          </w:sdtContent>
        </w:sdt>
        <w:sdt>
          <w:sdtPr>
            <w:id w:val="-884641452"/>
            <w:placeholder>
              <w:docPart w:val="0C64E881202B43BA9336DAE1ED2C18DB"/>
            </w:placeholder>
            <w:showingPlcHdr/>
          </w:sdtPr>
          <w:sdtContent>
            <w:tc>
              <w:tcPr>
                <w:tcW w:w="5960" w:type="dxa"/>
              </w:tcPr>
              <w:p>
                <w:pPr>
                  <w:pStyle w:val="84"/>
                </w:pPr>
                <w:r>
                  <w:rPr>
                    <w:rStyle w:val="105"/>
                  </w:rPr>
                  <w:t>Click here to enter text.</w:t>
                </w:r>
              </w:p>
            </w:tc>
          </w:sdtContent>
        </w:sdt>
      </w:tr>
    </w:tbl>
    <w:p/>
    <w:p>
      <w:pPr>
        <w:pStyle w:val="3"/>
      </w:pPr>
      <w:bookmarkStart w:id="25" w:name="_Toc445197355"/>
      <w:r>
        <w:t>Assumptions</w:t>
      </w:r>
      <w:bookmarkEnd w:id="25"/>
    </w:p>
    <w:p>
      <w:pPr>
        <w:pStyle w:val="81"/>
      </w:pPr>
      <w:r>
        <w:t>Instruction: A list of default assumptions are listed in the section that follows.  The assumptions must be edited, revised, and added to so that they accurately characterize the information system described in this plan.</w:t>
      </w:r>
      <w:r>
        <w:rPr>
          <w:iCs/>
        </w:rPr>
        <w:t xml:space="preserve"> </w:t>
      </w:r>
      <w:r>
        <w:rPr>
          <w:iCs/>
        </w:rPr>
        <w:br w:type="textWrapping"/>
      </w:r>
      <w:r>
        <w:rPr>
          <w:iCs/>
        </w:rPr>
        <w:t>Delete this instruction from your final version of this document.</w:t>
      </w:r>
    </w:p>
    <w:p>
      <w:r>
        <w:t xml:space="preserve">The following assumptions have been made about the </w:t>
      </w:r>
      <w:sdt>
        <w:sdtPr>
          <w:alias w:val="Information System Name"/>
          <w:tag w:val="informationsystemname"/>
          <w:id w:val="-1267379318"/>
          <w:placeholder>
            <w:docPart w:val="1F8656509CBF42238CE6F927E86BFA0B"/>
          </w:placeholder>
          <w:showingPlcHdr/>
          <w:text/>
        </w:sdtPr>
        <w:sdtContent>
          <w:r>
            <w:rPr>
              <w:rStyle w:val="105"/>
            </w:rPr>
            <w:t>&lt;Information System Name&gt;</w:t>
          </w:r>
        </w:sdtContent>
      </w:sdt>
      <w:r>
        <w:t xml:space="preserve">: </w:t>
      </w:r>
    </w:p>
    <w:p>
      <w:pPr>
        <w:pStyle w:val="19"/>
      </w:pPr>
      <w:r>
        <w:t xml:space="preserve">The Uninterruptable Power Supply (UPS) will keep the system up and running for after </w:t>
      </w:r>
      <w:sdt>
        <w:sdtPr>
          <w:alias w:val="Enter Number"/>
          <w:tag w:val="enternumber"/>
          <w:id w:val="1142777177"/>
          <w:placeholder>
            <w:docPart w:val="5B74CFE0F78A46D0B562D800B91B13EF"/>
          </w:placeholder>
          <w:showingPlcHdr/>
        </w:sdtPr>
        <w:sdtContent>
          <w:r>
            <w:rPr>
              <w:rStyle w:val="105"/>
              <w:i/>
            </w:rPr>
            <w:t>Enter Number</w:t>
          </w:r>
        </w:sdtContent>
      </w:sdt>
      <w:r>
        <w:t xml:space="preserve"> </w:t>
      </w:r>
      <w:sdt>
        <w:sdtPr>
          <w:alias w:val="Minutes or Hours"/>
          <w:tag w:val="hoursminutes"/>
          <w:id w:val="1632060345"/>
          <w:placeholder>
            <w:docPart w:val="D71640F6C5314747B1B4799EBCD2EEC2"/>
          </w:placeholder>
          <w:showingPlcHdr/>
          <w:dropDownList>
            <w:listItem w:value="Choose an item"/>
            <w:listItem w:displayText="minutes" w:value="minutes"/>
            <w:listItem w:displayText="hours" w:value="hours"/>
          </w:dropDownList>
        </w:sdtPr>
        <w:sdtContent>
          <w:r>
            <w:rPr>
              <w:rStyle w:val="105"/>
              <w:i/>
            </w:rPr>
            <w:t>Choose one</w:t>
          </w:r>
        </w:sdtContent>
      </w:sdt>
      <w:r>
        <w:t>.</w:t>
      </w:r>
    </w:p>
    <w:p>
      <w:pPr>
        <w:pStyle w:val="19"/>
      </w:pPr>
      <w:r>
        <w:t xml:space="preserve">The generators will kick in after </w:t>
      </w:r>
      <w:sdt>
        <w:sdtPr>
          <w:alias w:val="Enter Number"/>
          <w:tag w:val="enternumber"/>
          <w:id w:val="-2070254288"/>
          <w:placeholder>
            <w:docPart w:val="C7C4CF028C8A4A88BC7CEF23B98289E8"/>
          </w:placeholder>
          <w:showingPlcHdr/>
        </w:sdtPr>
        <w:sdtContent>
          <w:r>
            <w:rPr>
              <w:rStyle w:val="105"/>
              <w:i/>
            </w:rPr>
            <w:t>Enter Number</w:t>
          </w:r>
        </w:sdtContent>
      </w:sdt>
      <w:r>
        <w:t xml:space="preserve"> </w:t>
      </w:r>
      <w:sdt>
        <w:sdtPr>
          <w:alias w:val="Seconds/Minutess"/>
          <w:tag w:val="secondsminutes"/>
          <w:id w:val="190973211"/>
          <w:placeholder>
            <w:docPart w:val="83CC8451A38045AB84DB605F194DD94C"/>
          </w:placeholder>
          <w:showingPlcHdr/>
          <w:dropDownList>
            <w:listItem w:value="Choose an item"/>
            <w:listItem w:displayText="Seconds" w:value="Seconds"/>
            <w:listItem w:displayText="Minutes" w:value="Minutes"/>
          </w:dropDownList>
        </w:sdtPr>
        <w:sdtContent>
          <w:r>
            <w:rPr>
              <w:rStyle w:val="105"/>
              <w:i/>
            </w:rPr>
            <w:t>Choose one</w:t>
          </w:r>
        </w:sdtContent>
      </w:sdt>
      <w:r>
        <w:t xml:space="preserve"> from time of a power failure. </w:t>
      </w:r>
    </w:p>
    <w:p>
      <w:pPr>
        <w:pStyle w:val="19"/>
      </w:pPr>
      <w:r>
        <w:t xml:space="preserve">Current backups of the application software and data are intact and available at the offsite storage facility in </w:t>
      </w:r>
      <w:sdt>
        <w:sdtPr>
          <w:alias w:val="City"/>
          <w:tag w:val="City"/>
          <w:id w:val="-946769522"/>
          <w:placeholder>
            <w:docPart w:val="DefaultPlaceholder_1081868574"/>
          </w:placeholder>
        </w:sdtPr>
        <w:sdtContent>
          <w:r>
            <w:rPr>
              <w:i/>
            </w:rPr>
            <w:t>Enter City</w:t>
          </w:r>
        </w:sdtContent>
      </w:sdt>
      <w:r>
        <w:t xml:space="preserve">, </w:t>
      </w:r>
      <w:sdt>
        <w:sdtPr>
          <w:alias w:val="State"/>
          <w:tag w:val="state"/>
          <w:id w:val="-1904588758"/>
          <w:placeholder>
            <w:docPart w:val="DefaultPlaceholder_1081868574"/>
          </w:placeholder>
        </w:sdtPr>
        <w:sdtContent>
          <w:r>
            <w:rPr>
              <w:i/>
            </w:rPr>
            <w:t>Enter State</w:t>
          </w:r>
        </w:sdtContent>
      </w:sdt>
      <w:r>
        <w:t>.</w:t>
      </w:r>
    </w:p>
    <w:p>
      <w:pPr>
        <w:pStyle w:val="19"/>
      </w:pPr>
      <w:r>
        <w:t>The backup storage capability is approved and has been accepted by the Authorizing Official (AO).</w:t>
      </w:r>
    </w:p>
    <w:p>
      <w:pPr>
        <w:pStyle w:val="19"/>
      </w:pPr>
      <w:r>
        <w:t xml:space="preserve">The </w:t>
      </w:r>
      <w:sdt>
        <w:sdtPr>
          <w:alias w:val="Information System Name"/>
          <w:tag w:val="informationsystemname"/>
          <w:id w:val="-558636958"/>
          <w:placeholder>
            <w:docPart w:val="B15329287F164A87AA86C57AAEEA44E7"/>
          </w:placeholder>
          <w:showingPlcHdr/>
          <w:text/>
        </w:sdtPr>
        <w:sdtContent>
          <w:r>
            <w:rPr>
              <w:rStyle w:val="105"/>
            </w:rPr>
            <w:t>&lt;Information System Name&gt;</w:t>
          </w:r>
        </w:sdtContent>
      </w:sdt>
      <w:r>
        <w:t xml:space="preserve"> is inoperable if it cannot be recovered within </w:t>
      </w:r>
      <w:sdt>
        <w:sdtPr>
          <w:alias w:val="Enter RTO Hours"/>
          <w:tag w:val="numberhours"/>
          <w:id w:val="-2003807263"/>
          <w:placeholder>
            <w:docPart w:val="E1BD24B9563A48DEA3042C6BC657A403"/>
          </w:placeholder>
        </w:sdtPr>
        <w:sdtContent>
          <w:r>
            <w:rPr>
              <w:rStyle w:val="105"/>
              <w:i/>
            </w:rPr>
            <w:t>Enter Number</w:t>
          </w:r>
        </w:sdtContent>
      </w:sdt>
      <w:r>
        <w:t xml:space="preserve"> RTO hours.</w:t>
      </w:r>
    </w:p>
    <w:p>
      <w:pPr>
        <w:pStyle w:val="19"/>
      </w:pPr>
      <w:r>
        <w:t>Key personnel have been identified and are trained annually in their roles.</w:t>
      </w:r>
    </w:p>
    <w:p>
      <w:pPr>
        <w:pStyle w:val="19"/>
      </w:pPr>
      <w:r>
        <w:t>Key personnel are available to activate the ISCP.</w:t>
      </w:r>
    </w:p>
    <w:p>
      <w:pPr>
        <w:pStyle w:val="19"/>
      </w:pPr>
      <w:sdt>
        <w:sdtPr>
          <w:alias w:val="CSP Name"/>
          <w:tag w:val="cspname"/>
          <w:id w:val="268207466"/>
          <w:placeholder>
            <w:docPart w:val="E0549D08094344AE8EF6E613726D3E2F"/>
          </w:placeholder>
          <w:text/>
        </w:sdtPr>
        <w:sdtContent>
          <w:r>
            <w:t>CSP Name</w:t>
          </w:r>
        </w:sdtContent>
      </w:sdt>
      <w:r>
        <w:t xml:space="preserve"> defines circumstances that can inhibit recovery and reconstitution to a known state.</w:t>
      </w:r>
    </w:p>
    <w:p>
      <w:pPr>
        <w:pStyle w:val="2"/>
      </w:pPr>
      <w:bookmarkStart w:id="26" w:name="_Toc445197356"/>
      <w:r>
        <w:t>Concept of Operations</w:t>
      </w:r>
      <w:bookmarkEnd w:id="26"/>
    </w:p>
    <w:p>
      <w:r>
        <w:t xml:space="preserve">This section provides details about the </w:t>
      </w:r>
      <w:sdt>
        <w:sdtPr>
          <w:alias w:val="Information System Name"/>
          <w:tag w:val="informationsystemname"/>
          <w:id w:val="-1611816333"/>
          <w:placeholder>
            <w:docPart w:val="66CBDB1F70C94C5F83BBC37AB5689CEB"/>
          </w:placeholder>
          <w:showingPlcHdr/>
          <w:text/>
        </w:sdtPr>
        <w:sdtContent>
          <w:r>
            <w:rPr>
              <w:rStyle w:val="105"/>
            </w:rPr>
            <w:t>&lt;Information System Name&gt;</w:t>
          </w:r>
        </w:sdtContent>
      </w:sdt>
      <w:r>
        <w:t>, an overview of the three phases of the ISCP (Activation and Notification, Recovery, and Reconstitution), and a description of the roles and responsibilities of key personnel during contingency operations.</w:t>
      </w:r>
    </w:p>
    <w:p>
      <w:pPr>
        <w:pStyle w:val="3"/>
      </w:pPr>
      <w:bookmarkStart w:id="27" w:name="_Toc445197357"/>
      <w:r>
        <w:t>System Description</w:t>
      </w:r>
      <w:bookmarkEnd w:id="27"/>
    </w:p>
    <w:p>
      <w:pPr>
        <w:pStyle w:val="81"/>
      </w:pPr>
      <w:r>
        <w:t xml:space="preserve">Instruction: Provide a general description of the system architecture and components.  Include a network diagram that indicates interconnections with other systems.  Ensure that this section is consistent with information found in the </w:t>
      </w:r>
      <w:r>
        <w:rPr>
          <w:b/>
        </w:rPr>
        <w:t>System Security Plan</w:t>
      </w:r>
      <w:r>
        <w:t xml:space="preserve">.  Provide a network diagram and any other diagrams in </w:t>
      </w:r>
      <w:r>
        <w:fldChar w:fldCharType="begin"/>
      </w:r>
      <w:r>
        <w:instrText xml:space="preserve"> REF _Ref443815260 \w \h  \* MERGEFORMAT </w:instrText>
      </w:r>
      <w:r>
        <w:fldChar w:fldCharType="separate"/>
      </w:r>
      <w:r>
        <w:t>H</w:t>
      </w:r>
      <w:r>
        <w:fldChar w:fldCharType="end"/>
      </w:r>
      <w:r>
        <w:t xml:space="preserve"> </w:t>
      </w:r>
      <w:r>
        <w:fldChar w:fldCharType="begin"/>
      </w:r>
      <w:r>
        <w:instrText xml:space="preserve"> REF _Ref443815294 \h  \* MERGEFORMAT </w:instrText>
      </w:r>
      <w:r>
        <w:fldChar w:fldCharType="separate"/>
      </w:r>
      <w:r>
        <w:t>Appendix – Diagrams</w:t>
      </w:r>
      <w:r>
        <w:fldChar w:fldCharType="end"/>
      </w:r>
      <w:r>
        <w:t xml:space="preserve">. </w:t>
      </w:r>
      <w:r>
        <w:br w:type="textWrapping"/>
      </w:r>
      <w:r>
        <w:t>Delete this instruction from your final version of this document.</w:t>
      </w:r>
    </w:p>
    <w:p/>
    <w:p>
      <w:pPr>
        <w:pStyle w:val="3"/>
      </w:pPr>
      <w:bookmarkStart w:id="28" w:name="_Toc445197358"/>
      <w:r>
        <w:t>Three Phases</w:t>
      </w:r>
      <w:bookmarkEnd w:id="28"/>
    </w:p>
    <w:p>
      <w:r>
        <w:t xml:space="preserve">This plan has been developed to recover and reconstitute the </w:t>
      </w:r>
      <w:sdt>
        <w:sdtPr>
          <w:alias w:val="Information System Name"/>
          <w:tag w:val="informationsystemname"/>
          <w:id w:val="1658652433"/>
          <w:placeholder>
            <w:docPart w:val="D9EFD4F0327E40229D5CEEADC9328BBC"/>
          </w:placeholder>
          <w:showingPlcHdr/>
          <w:text/>
        </w:sdtPr>
        <w:sdtContent>
          <w:r>
            <w:rPr>
              <w:rStyle w:val="105"/>
            </w:rPr>
            <w:t>&lt;Information System Name&gt;</w:t>
          </w:r>
        </w:sdtContent>
      </w:sdt>
      <w:r>
        <w:t xml:space="preserve"> using a three-phased approach.  The approach ensures that system recovery and reconstitution efforts are performed in a methodical sequence to maximize the effectiveness of the recovery and reconstitution efforts and minimize system outage time due to errors and omissions.  The three system recovery phases consist of activation and notification, recovery, and reconstitution.  </w:t>
      </w:r>
    </w:p>
    <w:p>
      <w:pPr>
        <w:pStyle w:val="21"/>
      </w:pPr>
      <w:r>
        <w:rPr>
          <w:rStyle w:val="90"/>
        </w:rPr>
        <w:t>Activation and Notification Phase</w:t>
      </w:r>
      <w:r>
        <w:t xml:space="preserve">.  Activation of the ISCP occurs after a disruption, outage, or disaster that may reasonably extend beyond the RTO established for a system.  The outage event may result in severe damage to the facility that houses the system, severe damage or loss of equipment, or other damage that typically results in long-term loss.  </w:t>
      </w:r>
      <w:r>
        <w:br w:type="textWrapping"/>
      </w:r>
      <w:r>
        <w:t xml:space="preserve">Once the ISCP is activated, the information system stakeholders are notified of a possible long-term outage, and a thorough outage assessment is performed for the information system.  Information from the outage assessment is analyzed and may be used to modify recovery procedures specific to the cause of the outage.  </w:t>
      </w:r>
    </w:p>
    <w:p>
      <w:pPr>
        <w:pStyle w:val="21"/>
      </w:pPr>
      <w:r>
        <w:rPr>
          <w:rStyle w:val="90"/>
        </w:rPr>
        <w:t>Recovery Phase.</w:t>
      </w:r>
      <w:r>
        <w:t xml:space="preserve">  The Recovery phase details the activities and procedures for recovery of the affected system.  Activities and procedures are written at a level such that an appropriately skilled technician can recover the system without intimate system knowledge.  This phase includes notification and awareness escalation procedures for communication of recovery status to system stakeholders.  </w:t>
      </w:r>
    </w:p>
    <w:p>
      <w:pPr>
        <w:pStyle w:val="21"/>
      </w:pPr>
      <w:r>
        <w:rPr>
          <w:rStyle w:val="90"/>
        </w:rPr>
        <w:t>Reconstitution.</w:t>
      </w:r>
      <w:r>
        <w:t xml:space="preserve">  The Reconstitution phase defines the actions taken to test and validate system capability and functionality at the original or new permanent location.  This phase consists of two major activities: validating data and operational functionality followed by deactivation of the plan.</w:t>
      </w:r>
    </w:p>
    <w:p>
      <w:r>
        <w:t>During validation, the system is tested and validated as operational prior to returning operation to its normal state.  Validation procedures include functionality or regression testing, concurrent processing, and/or data validation.  The system is declared recovered and operational by upon successful completion of validation testing.</w:t>
      </w:r>
    </w:p>
    <w:p>
      <w:r>
        <w:t>Deactivation includes activities to notify users of system operational status.  This phase also addresses recovery effort documentation, activity log finalization, incorporation of lessons learned into plan updates, and readying resources for any future events.</w:t>
      </w:r>
    </w:p>
    <w:p>
      <w:pPr>
        <w:pStyle w:val="3"/>
      </w:pPr>
      <w:bookmarkStart w:id="29" w:name="_Toc445197359"/>
      <w:r>
        <w:t>Data Backup Readiness Information</w:t>
      </w:r>
      <w:bookmarkEnd w:id="29"/>
    </w:p>
    <w:p>
      <w:r>
        <w:t xml:space="preserve">A common understanding of data backup definitions is necessary in order to ensure that data restoration is successful.  </w:t>
      </w:r>
      <w:sdt>
        <w:sdtPr>
          <w:alias w:val="CSP Name"/>
          <w:tag w:val="cspname"/>
          <w:id w:val="-1713727656"/>
          <w:placeholder>
            <w:docPart w:val="EC984B745710433DAC2B593A09AE24BD"/>
          </w:placeholder>
          <w:text/>
        </w:sdtPr>
        <w:sdtContent>
          <w:r>
            <w:t>CSP Name</w:t>
          </w:r>
        </w:sdtContent>
      </w:sdt>
      <w:r>
        <w:t xml:space="preserve"> recognizes different types of backups, which have different purposes, and those definitions are found in </w:t>
      </w:r>
      <w:r>
        <w:fldChar w:fldCharType="begin"/>
      </w:r>
      <w:r>
        <w:instrText xml:space="preserve"> REF _Ref443736225 \h </w:instrText>
      </w:r>
      <w:r>
        <w:fldChar w:fldCharType="separate"/>
      </w:r>
      <w:r>
        <w:t>Table 2</w:t>
      </w:r>
      <w:r>
        <w:noBreakHyphen/>
      </w:r>
      <w:r>
        <w:t>1 Backup Types</w:t>
      </w:r>
      <w:r>
        <w:fldChar w:fldCharType="end"/>
      </w:r>
      <w:r>
        <w:t>.</w:t>
      </w:r>
    </w:p>
    <w:p>
      <w:pPr>
        <w:pStyle w:val="12"/>
      </w:pPr>
      <w:bookmarkStart w:id="30" w:name="_Toc445197165"/>
      <w:bookmarkStart w:id="31" w:name="_Ref443736225"/>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1</w:t>
      </w:r>
      <w:r>
        <w:fldChar w:fldCharType="end"/>
      </w:r>
      <w:r>
        <w:t xml:space="preserve"> Backup Types</w:t>
      </w:r>
      <w:bookmarkEnd w:id="30"/>
      <w:bookmarkEnd w:id="31"/>
    </w:p>
    <w:tbl>
      <w:tblPr>
        <w:tblStyle w:val="39"/>
        <w:tblW w:w="9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196"/>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tblHeader/>
          <w:jc w:val="center"/>
        </w:trPr>
        <w:tc>
          <w:tcPr>
            <w:tcW w:w="2196" w:type="dxa"/>
            <w:shd w:val="clear" w:color="auto" w:fill="D9E2F3" w:themeFill="accent5" w:themeFillTint="33"/>
            <w:tcMar>
              <w:top w:w="0" w:type="dxa"/>
              <w:left w:w="101" w:type="dxa"/>
              <w:bottom w:w="115" w:type="dxa"/>
              <w:right w:w="101" w:type="dxa"/>
            </w:tcMar>
          </w:tcPr>
          <w:p>
            <w:pPr>
              <w:pStyle w:val="83"/>
            </w:pPr>
            <w:r>
              <w:rPr>
                <w:rFonts w:eastAsia="Times New Roman" w:cs="Times New Roman"/>
                <w:szCs w:val="20"/>
              </w:rPr>
              <w:t>Backup Type</w:t>
            </w:r>
          </w:p>
        </w:tc>
        <w:tc>
          <w:tcPr>
            <w:tcW w:w="7337" w:type="dxa"/>
            <w:shd w:val="clear" w:color="auto" w:fill="D9E2F3" w:themeFill="accent5" w:themeFillTint="33"/>
          </w:tcPr>
          <w:p>
            <w:pPr>
              <w:pStyle w:val="83"/>
            </w:pPr>
            <w:r>
              <w:rPr>
                <w:rFonts w:eastAsia="Times New Roman" w:cs="Times New Roman"/>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Full Backup</w:t>
            </w:r>
          </w:p>
        </w:tc>
        <w:tc>
          <w:tcPr>
            <w:tcW w:w="7337" w:type="dxa"/>
            <w:tcBorders>
              <w:top w:val="single" w:color="auto" w:sz="4" w:space="0"/>
              <w:left w:val="single" w:color="auto" w:sz="4" w:space="0"/>
              <w:bottom w:val="single" w:color="auto" w:sz="4" w:space="0"/>
              <w:right w:val="single" w:color="auto" w:sz="4" w:space="0"/>
            </w:tcBorders>
          </w:tcPr>
          <w:p>
            <w:pPr>
              <w:pStyle w:val="84"/>
            </w:pPr>
            <w:r>
              <w:t>A full backup is the starting point for all other types of backup and contains all the data in the folders and files that are selected to be backed up.  Because full backup stores all files and folders, frequent full backups result in faster and simpler restore operations.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Differential Backup</w:t>
            </w:r>
          </w:p>
        </w:tc>
        <w:tc>
          <w:tcPr>
            <w:tcW w:w="7337" w:type="dxa"/>
            <w:tcBorders>
              <w:top w:val="single" w:color="auto" w:sz="4" w:space="0"/>
              <w:left w:val="single" w:color="auto" w:sz="4" w:space="0"/>
              <w:bottom w:val="single" w:color="auto" w:sz="4" w:space="0"/>
              <w:right w:val="single" w:color="auto" w:sz="4" w:space="0"/>
            </w:tcBorders>
          </w:tcPr>
          <w:p>
            <w:pPr>
              <w:pStyle w:val="84"/>
            </w:pPr>
            <w:r>
              <w:t>Differential backup contains all files that have changed since the last FULL backup.  The advantage of a differential backup is that it shortens restore time compared to a full back up or an incremental backup.  However, if the differential backup is performed too many times, the size of the differential backup might grow to be larger than the baseline full backup.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Incremental Backup</w:t>
            </w:r>
          </w:p>
        </w:tc>
        <w:tc>
          <w:tcPr>
            <w:tcW w:w="7337" w:type="dxa"/>
            <w:tcBorders>
              <w:top w:val="single" w:color="auto" w:sz="4" w:space="0"/>
              <w:left w:val="single" w:color="auto" w:sz="4" w:space="0"/>
              <w:bottom w:val="single" w:color="auto" w:sz="4" w:space="0"/>
              <w:right w:val="single" w:color="auto" w:sz="4" w:space="0"/>
            </w:tcBorders>
          </w:tcPr>
          <w:p>
            <w:pPr>
              <w:pStyle w:val="84"/>
            </w:pPr>
            <w:r>
              <w:t>Incremental backup stores all files that have changed since the last FULL, DIFFERENTIAL OR INCREMENTAL backup.  The advantage of an incremental backup is that it takes the least time to complete.  However, during a restore operation, each incremental backup must be processed, which may result in a lengthy restore job.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Mirror Backup</w:t>
            </w:r>
          </w:p>
        </w:tc>
        <w:tc>
          <w:tcPr>
            <w:tcW w:w="7337" w:type="dxa"/>
            <w:tcBorders>
              <w:top w:val="single" w:color="auto" w:sz="4" w:space="0"/>
              <w:left w:val="single" w:color="auto" w:sz="4" w:space="0"/>
              <w:bottom w:val="single" w:color="auto" w:sz="4" w:space="0"/>
              <w:right w:val="single" w:color="auto" w:sz="4" w:space="0"/>
            </w:tcBorders>
          </w:tcPr>
          <w:p>
            <w:pPr>
              <w:pStyle w:val="84"/>
            </w:pPr>
            <w:r>
              <w:t>Mirror backup is identical to a full backup, with the exception that the files are not compressed in zip files and they cannot be protected with a password.  A mirror backup is most frequently used to create an exact copy of the source data.</w:t>
            </w:r>
          </w:p>
        </w:tc>
      </w:tr>
    </w:tbl>
    <w:p/>
    <w:p>
      <w:r>
        <w:t xml:space="preserve">The hardware and software components used to create the </w:t>
      </w:r>
      <w:sdt>
        <w:sdtPr>
          <w:alias w:val="Information System Name"/>
          <w:tag w:val="informationsystemname"/>
          <w:id w:val="-1372610092"/>
          <w:placeholder>
            <w:docPart w:val="4435C9B72E114497881DE69C2AEC76E2"/>
          </w:placeholder>
          <w:showingPlcHdr/>
          <w:text/>
        </w:sdtPr>
        <w:sdtContent>
          <w:r>
            <w:rPr>
              <w:rStyle w:val="105"/>
            </w:rPr>
            <w:t>&lt;Information System Name&gt;</w:t>
          </w:r>
        </w:sdtContent>
      </w:sdt>
      <w:r>
        <w:t xml:space="preserve"> backups are noted in </w:t>
      </w:r>
      <w:r>
        <w:fldChar w:fldCharType="begin"/>
      </w:r>
      <w:r>
        <w:instrText xml:space="preserve"> REF _Ref443736669 \h </w:instrText>
      </w:r>
      <w:r>
        <w:fldChar w:fldCharType="separate"/>
      </w:r>
      <w:r>
        <w:t>Table 2</w:t>
      </w:r>
      <w:r>
        <w:noBreakHyphen/>
      </w:r>
      <w:r>
        <w:t>2 Backup System Components</w:t>
      </w:r>
      <w:r>
        <w:fldChar w:fldCharType="end"/>
      </w:r>
      <w:r>
        <w:t xml:space="preserve">.  </w:t>
      </w:r>
    </w:p>
    <w:p>
      <w:pPr>
        <w:pStyle w:val="12"/>
      </w:pPr>
      <w:bookmarkStart w:id="32" w:name="_Toc445197166"/>
      <w:bookmarkStart w:id="33" w:name="_Ref443736669"/>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2</w:t>
      </w:r>
      <w:r>
        <w:fldChar w:fldCharType="end"/>
      </w:r>
      <w:r>
        <w:t xml:space="preserve"> Backup System Components</w:t>
      </w:r>
      <w:bookmarkEnd w:id="32"/>
      <w:bookmarkEnd w:id="33"/>
    </w:p>
    <w:tbl>
      <w:tblPr>
        <w:tblStyle w:val="39"/>
        <w:tblW w:w="9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196"/>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tblHeader/>
          <w:jc w:val="center"/>
        </w:trPr>
        <w:tc>
          <w:tcPr>
            <w:tcW w:w="2196" w:type="dxa"/>
            <w:shd w:val="clear" w:color="auto" w:fill="D9E2F3" w:themeFill="accent5" w:themeFillTint="33"/>
            <w:tcMar>
              <w:top w:w="0" w:type="dxa"/>
              <w:left w:w="101" w:type="dxa"/>
              <w:bottom w:w="115" w:type="dxa"/>
              <w:right w:w="101" w:type="dxa"/>
            </w:tcMar>
          </w:tcPr>
          <w:p>
            <w:pPr>
              <w:pStyle w:val="83"/>
            </w:pPr>
            <w:r>
              <w:rPr>
                <w:rFonts w:eastAsia="Times New Roman" w:cs="Times New Roman"/>
                <w:szCs w:val="20"/>
              </w:rPr>
              <w:t>System/Component</w:t>
            </w:r>
          </w:p>
        </w:tc>
        <w:tc>
          <w:tcPr>
            <w:tcW w:w="7337" w:type="dxa"/>
            <w:shd w:val="clear" w:color="auto" w:fill="D9E2F3" w:themeFill="accent5" w:themeFillTint="33"/>
          </w:tcPr>
          <w:p>
            <w:pPr>
              <w:pStyle w:val="83"/>
            </w:pPr>
            <w:r>
              <w:rPr>
                <w:rFonts w:eastAsia="Times New Roman" w:cs="Times New Roman"/>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Software Used</w:t>
            </w:r>
          </w:p>
        </w:tc>
        <w:sdt>
          <w:sdtPr>
            <w:id w:val="1232508060"/>
            <w:placeholder>
              <w:docPart w:val="9575CE5704194A23B670FFEF2D10F57C"/>
            </w:placeholder>
            <w:showingPlcHdr/>
          </w:sdtPr>
          <w:sdtContent>
            <w:tc>
              <w:tcPr>
                <w:tcW w:w="7337" w:type="dxa"/>
                <w:tcBorders>
                  <w:top w:val="single" w:color="auto" w:sz="4" w:space="0"/>
                  <w:left w:val="single" w:color="auto" w:sz="4" w:space="0"/>
                  <w:bottom w:val="single" w:color="auto" w:sz="4" w:space="0"/>
                  <w:right w:val="single" w:color="auto" w:sz="4" w:space="0"/>
                </w:tcBorders>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Hardware Used</w:t>
            </w:r>
          </w:p>
        </w:tc>
        <w:sdt>
          <w:sdtPr>
            <w:id w:val="813757943"/>
            <w:placeholder>
              <w:docPart w:val="E5B1746EBC5245EA8069C03BAC9D14DD"/>
            </w:placeholder>
            <w:showingPlcHdr/>
          </w:sdtPr>
          <w:sdtContent>
            <w:tc>
              <w:tcPr>
                <w:tcW w:w="7337" w:type="dxa"/>
                <w:tcBorders>
                  <w:top w:val="single" w:color="auto" w:sz="4" w:space="0"/>
                  <w:left w:val="single" w:color="auto" w:sz="4" w:space="0"/>
                  <w:bottom w:val="single" w:color="auto" w:sz="4" w:space="0"/>
                  <w:right w:val="single" w:color="auto" w:sz="4" w:space="0"/>
                </w:tcBorders>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Frequency</w:t>
            </w:r>
          </w:p>
        </w:tc>
        <w:sdt>
          <w:sdtPr>
            <w:id w:val="-578060293"/>
            <w:placeholder>
              <w:docPart w:val="5E8D8DDC113E4BE2A6C9F449EC5265E6"/>
            </w:placeholder>
            <w:showingPlcHdr/>
          </w:sdtPr>
          <w:sdtContent>
            <w:tc>
              <w:tcPr>
                <w:tcW w:w="7337" w:type="dxa"/>
                <w:tcBorders>
                  <w:top w:val="single" w:color="auto" w:sz="4" w:space="0"/>
                  <w:left w:val="single" w:color="auto" w:sz="4" w:space="0"/>
                  <w:bottom w:val="single" w:color="auto" w:sz="4" w:space="0"/>
                  <w:right w:val="single" w:color="auto" w:sz="4" w:space="0"/>
                </w:tcBorders>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Backup Type</w:t>
            </w:r>
          </w:p>
        </w:tc>
        <w:sdt>
          <w:sdtPr>
            <w:id w:val="63077023"/>
            <w:placeholder>
              <w:docPart w:val="5D9E464A6C5D433DA6941E56AC98A511"/>
            </w:placeholder>
            <w:showingPlcHdr/>
          </w:sdtPr>
          <w:sdtContent>
            <w:tc>
              <w:tcPr>
                <w:tcW w:w="7337" w:type="dxa"/>
                <w:tcBorders>
                  <w:top w:val="single" w:color="auto" w:sz="4" w:space="0"/>
                  <w:left w:val="single" w:color="auto" w:sz="4" w:space="0"/>
                  <w:bottom w:val="single" w:color="auto" w:sz="4" w:space="0"/>
                  <w:right w:val="single" w:color="auto" w:sz="4" w:space="0"/>
                </w:tcBorders>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Retention Period</w:t>
            </w:r>
          </w:p>
        </w:tc>
        <w:sdt>
          <w:sdtPr>
            <w:id w:val="-632793337"/>
            <w:placeholder>
              <w:docPart w:val="79C1345F9F5649A38E1C940817E6F455"/>
            </w:placeholder>
            <w:showingPlcHdr/>
          </w:sdtPr>
          <w:sdtContent>
            <w:tc>
              <w:tcPr>
                <w:tcW w:w="7337" w:type="dxa"/>
                <w:tcBorders>
                  <w:top w:val="single" w:color="auto" w:sz="4" w:space="0"/>
                  <w:left w:val="single" w:color="auto" w:sz="4" w:space="0"/>
                  <w:bottom w:val="single" w:color="auto" w:sz="4" w:space="0"/>
                  <w:right w:val="single" w:color="auto" w:sz="4" w:space="0"/>
                </w:tcBorders>
              </w:tcPr>
              <w:p>
                <w:pPr>
                  <w:pStyle w:val="84"/>
                </w:pPr>
                <w:r>
                  <w:rPr>
                    <w:rStyle w:val="105"/>
                  </w:rPr>
                  <w:t>Click here to enter text.</w:t>
                </w:r>
              </w:p>
            </w:tc>
          </w:sdtContent>
        </w:sdt>
      </w:tr>
    </w:tbl>
    <w:p/>
    <w:p>
      <w:r>
        <w:fldChar w:fldCharType="begin"/>
      </w:r>
      <w:r>
        <w:instrText xml:space="preserve"> REF _Ref443737021 \h </w:instrText>
      </w:r>
      <w:r>
        <w:fldChar w:fldCharType="separate"/>
      </w:r>
      <w:r>
        <w:t>Table 2</w:t>
      </w:r>
      <w:r>
        <w:noBreakHyphen/>
      </w:r>
      <w:r>
        <w:t>3 Back-Up Storage Location</w:t>
      </w:r>
      <w:r>
        <w:fldChar w:fldCharType="end"/>
      </w:r>
      <w:r>
        <w:t xml:space="preserve"> shows the offsite storage facility location of current backups of the </w:t>
      </w:r>
      <w:sdt>
        <w:sdtPr>
          <w:alias w:val="Information System Name"/>
          <w:tag w:val="informationsystemname"/>
          <w:id w:val="-1283027465"/>
          <w:placeholder>
            <w:docPart w:val="F8539168F6934DC6A56D4021EBECFCE0"/>
          </w:placeholder>
          <w:showingPlcHdr/>
          <w:text/>
        </w:sdtPr>
        <w:sdtContent>
          <w:r>
            <w:rPr>
              <w:rStyle w:val="105"/>
            </w:rPr>
            <w:t>&lt;Information System Name&gt;</w:t>
          </w:r>
        </w:sdtContent>
      </w:sdt>
      <w:r>
        <w:t xml:space="preserve"> system software and data.</w:t>
      </w:r>
    </w:p>
    <w:p>
      <w:pPr>
        <w:pStyle w:val="12"/>
      </w:pPr>
      <w:bookmarkStart w:id="34" w:name="_Ref443737021"/>
      <w:bookmarkStart w:id="35" w:name="_Toc445197167"/>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3</w:t>
      </w:r>
      <w:r>
        <w:fldChar w:fldCharType="end"/>
      </w:r>
      <w:r>
        <w:t xml:space="preserve"> Back-Up Storage Location</w:t>
      </w:r>
      <w:bookmarkEnd w:id="34"/>
      <w:bookmarkEnd w:id="35"/>
    </w:p>
    <w:tbl>
      <w:tblPr>
        <w:tblStyle w:val="39"/>
        <w:tblW w:w="95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777"/>
        <w:gridCol w:w="6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288" w:hRule="exact"/>
          <w:tblHeader/>
          <w:jc w:val="center"/>
        </w:trPr>
        <w:tc>
          <w:tcPr>
            <w:tcW w:w="9562" w:type="dxa"/>
            <w:gridSpan w:val="2"/>
            <w:shd w:val="clear" w:color="auto" w:fill="D9E2F3" w:themeFill="accent5" w:themeFillTint="33"/>
            <w:tcMar>
              <w:top w:w="0" w:type="dxa"/>
              <w:left w:w="101" w:type="dxa"/>
              <w:bottom w:w="115" w:type="dxa"/>
              <w:right w:w="101" w:type="dxa"/>
            </w:tcMar>
          </w:tcPr>
          <w:p>
            <w:pPr>
              <w:pStyle w:val="83"/>
            </w:pPr>
            <w:r>
              <w:t>Back Up Storage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288" w:hRule="exact"/>
          <w:tblHeader/>
          <w:jc w:val="center"/>
        </w:trPr>
        <w:tc>
          <w:tcPr>
            <w:tcW w:w="2777" w:type="dxa"/>
            <w:shd w:val="clear" w:color="auto" w:fill="D9E2F3" w:themeFill="accent5" w:themeFillTint="33"/>
            <w:tcMar>
              <w:top w:w="0" w:type="dxa"/>
              <w:left w:w="101" w:type="dxa"/>
              <w:bottom w:w="115" w:type="dxa"/>
              <w:right w:w="101" w:type="dxa"/>
            </w:tcMar>
          </w:tcPr>
          <w:p>
            <w:pPr>
              <w:pStyle w:val="83"/>
            </w:pPr>
            <w:r>
              <w:t>Site Name</w:t>
            </w:r>
          </w:p>
        </w:tc>
        <w:sdt>
          <w:sdtPr>
            <w:id w:val="1796877248"/>
            <w:placeholder>
              <w:docPart w:val="2BE184C69FB04754B391C5AF39B2B632"/>
            </w:placeholder>
            <w:showingPlcHdr/>
            <w:text/>
          </w:sdtPr>
          <w:sdtContent>
            <w:tc>
              <w:tcPr>
                <w:tcW w:w="6785" w:type="dxa"/>
                <w:tcMar>
                  <w:top w:w="0" w:type="dxa"/>
                  <w:left w:w="101" w:type="dxa"/>
                  <w:bottom w:w="115" w:type="dxa"/>
                  <w:right w:w="101" w:type="dxa"/>
                </w:tcMar>
              </w:tcPr>
              <w:p>
                <w:pPr>
                  <w:pStyle w:val="84"/>
                </w:pPr>
                <w:r>
                  <w:rPr>
                    <w:rStyle w:val="105"/>
                    <w:rFonts w:eastAsiaTheme="majorEastAsia"/>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288" w:hRule="exact"/>
          <w:tblHeader/>
          <w:jc w:val="center"/>
        </w:trPr>
        <w:tc>
          <w:tcPr>
            <w:tcW w:w="2777" w:type="dxa"/>
            <w:shd w:val="clear" w:color="auto" w:fill="D9E2F3" w:themeFill="accent5" w:themeFillTint="33"/>
            <w:tcMar>
              <w:top w:w="0" w:type="dxa"/>
              <w:left w:w="101" w:type="dxa"/>
              <w:bottom w:w="115" w:type="dxa"/>
              <w:right w:w="101" w:type="dxa"/>
            </w:tcMar>
          </w:tcPr>
          <w:p>
            <w:pPr>
              <w:pStyle w:val="83"/>
            </w:pPr>
            <w:r>
              <w:t>Street Address</w:t>
            </w:r>
          </w:p>
        </w:tc>
        <w:sdt>
          <w:sdtPr>
            <w:id w:val="-1527245290"/>
            <w:placeholder>
              <w:docPart w:val="38F2691CD0E84C52AFFF2AAF7BF4154E"/>
            </w:placeholder>
            <w:showingPlcHdr/>
            <w:text/>
          </w:sdtPr>
          <w:sdtContent>
            <w:tc>
              <w:tcPr>
                <w:tcW w:w="6785" w:type="dxa"/>
                <w:tcMar>
                  <w:top w:w="0" w:type="dxa"/>
                  <w:left w:w="101" w:type="dxa"/>
                  <w:bottom w:w="115" w:type="dxa"/>
                  <w:right w:w="101" w:type="dxa"/>
                </w:tcMar>
              </w:tcPr>
              <w:p>
                <w:pPr>
                  <w:pStyle w:val="84"/>
                </w:pPr>
                <w:r>
                  <w:rPr>
                    <w:rStyle w:val="105"/>
                    <w:rFonts w:eastAsiaTheme="majorEastAsia"/>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288" w:hRule="exact"/>
          <w:tblHeader/>
          <w:jc w:val="center"/>
        </w:trPr>
        <w:tc>
          <w:tcPr>
            <w:tcW w:w="2777" w:type="dxa"/>
            <w:shd w:val="clear" w:color="auto" w:fill="D9E2F3" w:themeFill="accent5" w:themeFillTint="33"/>
            <w:tcMar>
              <w:top w:w="0" w:type="dxa"/>
              <w:left w:w="101" w:type="dxa"/>
              <w:bottom w:w="115" w:type="dxa"/>
              <w:right w:w="101" w:type="dxa"/>
            </w:tcMar>
          </w:tcPr>
          <w:p>
            <w:pPr>
              <w:pStyle w:val="83"/>
            </w:pPr>
            <w:r>
              <w:t>City, State, Zip Code</w:t>
            </w:r>
          </w:p>
        </w:tc>
        <w:sdt>
          <w:sdtPr>
            <w:id w:val="-1905826411"/>
            <w:placeholder>
              <w:docPart w:val="1E6F44E7D35944EBA733AA041D230B98"/>
            </w:placeholder>
            <w:showingPlcHdr/>
            <w:text/>
          </w:sdtPr>
          <w:sdtContent>
            <w:tc>
              <w:tcPr>
                <w:tcW w:w="6785" w:type="dxa"/>
                <w:tcMar>
                  <w:top w:w="0" w:type="dxa"/>
                  <w:left w:w="101" w:type="dxa"/>
                  <w:bottom w:w="115" w:type="dxa"/>
                  <w:right w:w="101" w:type="dxa"/>
                </w:tcMar>
              </w:tcPr>
              <w:p>
                <w:pPr>
                  <w:pStyle w:val="84"/>
                </w:pPr>
                <w:r>
                  <w:rPr>
                    <w:rStyle w:val="105"/>
                    <w:rFonts w:eastAsiaTheme="majorEastAsia"/>
                  </w:rPr>
                  <w:t>Click here to enter text.</w:t>
                </w:r>
              </w:p>
            </w:tc>
          </w:sdtContent>
        </w:sdt>
      </w:tr>
    </w:tbl>
    <w:p/>
    <w:p>
      <w:r>
        <w:t xml:space="preserve">Personnel who are authorized to retrieve backups from the offsite storage location, and may authorize the delivery of backups, are noted in </w:t>
      </w:r>
      <w:r>
        <w:fldChar w:fldCharType="begin"/>
      </w:r>
      <w:r>
        <w:instrText xml:space="preserve"> REF _Ref443815397 \w \h </w:instrText>
      </w:r>
      <w:r>
        <w:fldChar w:fldCharType="separate"/>
      </w:r>
      <w:r>
        <w:t>D.1</w:t>
      </w:r>
      <w:r>
        <w:fldChar w:fldCharType="end"/>
      </w:r>
      <w:r>
        <w:t xml:space="preserve"> </w:t>
      </w:r>
      <w:r>
        <w:fldChar w:fldCharType="begin"/>
      </w:r>
      <w:r>
        <w:instrText xml:space="preserve"> REF _Ref443815383 \h </w:instrText>
      </w:r>
      <w:r>
        <w:fldChar w:fldCharType="separate"/>
      </w:r>
      <w:r>
        <w:t>Appendix – Alternate Storage Site Information</w:t>
      </w:r>
      <w:r>
        <w:fldChar w:fldCharType="end"/>
      </w:r>
      <w:r>
        <w:t>.</w:t>
      </w:r>
    </w:p>
    <w:p>
      <w:sdt>
        <w:sdtPr>
          <w:alias w:val="CSP Name"/>
          <w:tag w:val="cspname"/>
          <w:id w:val="93371464"/>
          <w:placeholder>
            <w:docPart w:val="D9954F8D322F41AFAB80EE46739DBC93"/>
          </w:placeholder>
          <w:text/>
        </w:sdtPr>
        <w:sdtContent>
          <w:r>
            <w:t>CSP Name</w:t>
          </w:r>
        </w:sdtContent>
      </w:sdt>
      <w:r>
        <w:t xml:space="preserve"> maintains both an online and offline (portable) set of backup copies of the following types of data on site at their primary location:</w:t>
      </w:r>
    </w:p>
    <w:p>
      <w:pPr>
        <w:pStyle w:val="19"/>
      </w:pPr>
      <w:r>
        <w:t>User-level information</w:t>
      </w:r>
    </w:p>
    <w:p>
      <w:pPr>
        <w:pStyle w:val="19"/>
      </w:pPr>
      <w:r>
        <w:t>System-level information</w:t>
      </w:r>
    </w:p>
    <w:p>
      <w:pPr>
        <w:pStyle w:val="19"/>
      </w:pPr>
      <w:r>
        <w:t>Information system documentation including security information.</w:t>
      </w:r>
    </w:p>
    <w:p>
      <w:pPr>
        <w:pStyle w:val="3"/>
      </w:pPr>
      <w:bookmarkStart w:id="36" w:name="_Toc445197360"/>
      <w:r>
        <w:t>Site Readiness Information</w:t>
      </w:r>
      <w:bookmarkEnd w:id="36"/>
    </w:p>
    <w:p>
      <w:sdt>
        <w:sdtPr>
          <w:alias w:val="CSP Name"/>
          <w:tag w:val="cspname"/>
          <w:id w:val="-427421443"/>
          <w:placeholder>
            <w:docPart w:val="D6EBC9F1747347B480C26EBC4E9FA006"/>
          </w:placeholder>
          <w:text/>
        </w:sdtPr>
        <w:sdtContent>
          <w:r>
            <w:t>CSP Name</w:t>
          </w:r>
        </w:sdtContent>
      </w:sdt>
      <w:r>
        <w:t xml:space="preserve"> recognizes different types of alternate sites, which are defined in </w:t>
      </w:r>
      <w:r>
        <w:fldChar w:fldCharType="begin"/>
      </w:r>
      <w:r>
        <w:instrText xml:space="preserve"> REF _Ref443737582 \h </w:instrText>
      </w:r>
      <w:r>
        <w:fldChar w:fldCharType="separate"/>
      </w:r>
      <w:r>
        <w:t>Table 2</w:t>
      </w:r>
      <w:r>
        <w:noBreakHyphen/>
      </w:r>
      <w:r>
        <w:t>4 Alternative Site Types</w:t>
      </w:r>
      <w:r>
        <w:fldChar w:fldCharType="end"/>
      </w:r>
      <w:r>
        <w:t>.</w:t>
      </w:r>
    </w:p>
    <w:p>
      <w:pPr>
        <w:pStyle w:val="12"/>
      </w:pPr>
      <w:bookmarkStart w:id="37" w:name="_Toc445197168"/>
      <w:bookmarkStart w:id="38" w:name="_Ref443737582"/>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4</w:t>
      </w:r>
      <w:r>
        <w:fldChar w:fldCharType="end"/>
      </w:r>
      <w:r>
        <w:t xml:space="preserve"> Alternative Site Types</w:t>
      </w:r>
      <w:bookmarkEnd w:id="37"/>
      <w:bookmarkEnd w:id="38"/>
    </w:p>
    <w:tbl>
      <w:tblPr>
        <w:tblStyle w:val="39"/>
        <w:tblW w:w="953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
      <w:tblGrid>
        <w:gridCol w:w="2196"/>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tblHeader/>
          <w:jc w:val="center"/>
        </w:trPr>
        <w:tc>
          <w:tcPr>
            <w:tcW w:w="2196" w:type="dxa"/>
            <w:shd w:val="clear" w:color="auto" w:fill="D9E2F3" w:themeFill="accent5" w:themeFillTint="33"/>
            <w:tcMar>
              <w:top w:w="0" w:type="dxa"/>
              <w:left w:w="101" w:type="dxa"/>
              <w:bottom w:w="115" w:type="dxa"/>
              <w:right w:w="101" w:type="dxa"/>
            </w:tcMar>
          </w:tcPr>
          <w:p>
            <w:pPr>
              <w:pStyle w:val="83"/>
            </w:pPr>
            <w:r>
              <w:rPr>
                <w:rFonts w:eastAsia="Times New Roman" w:cs="Times New Roman"/>
                <w:szCs w:val="20"/>
              </w:rPr>
              <w:t>Type of Site</w:t>
            </w:r>
          </w:p>
        </w:tc>
        <w:tc>
          <w:tcPr>
            <w:tcW w:w="7337" w:type="dxa"/>
            <w:shd w:val="clear" w:color="auto" w:fill="D9E2F3" w:themeFill="accent5" w:themeFillTint="33"/>
          </w:tcPr>
          <w:p>
            <w:pPr>
              <w:pStyle w:val="83"/>
            </w:pPr>
            <w:r>
              <w:rPr>
                <w:rFonts w:eastAsia="Times New Roman" w:cs="Times New Roman"/>
                <w:szCs w:val="20"/>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Cold Sites</w:t>
            </w:r>
          </w:p>
        </w:tc>
        <w:tc>
          <w:tcPr>
            <w:tcW w:w="7337" w:type="dxa"/>
            <w:tcBorders>
              <w:top w:val="single" w:color="auto" w:sz="4" w:space="0"/>
              <w:left w:val="single" w:color="auto" w:sz="4" w:space="0"/>
              <w:bottom w:val="single" w:color="auto" w:sz="4" w:space="0"/>
              <w:right w:val="single" w:color="auto" w:sz="4" w:space="0"/>
            </w:tcBorders>
          </w:tcPr>
          <w:p>
            <w:pPr>
              <w:pStyle w:val="84"/>
            </w:pPr>
            <w:r>
              <w:t>Cold Sites are typically facilities with adequate space and infrastructure (electric power, telecommunications connections, and environmental controls) to support information system recovery activities.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Warm Sites</w:t>
            </w:r>
          </w:p>
        </w:tc>
        <w:tc>
          <w:tcPr>
            <w:tcW w:w="7337" w:type="dxa"/>
            <w:tcBorders>
              <w:top w:val="single" w:color="auto" w:sz="4" w:space="0"/>
              <w:left w:val="single" w:color="auto" w:sz="4" w:space="0"/>
              <w:bottom w:val="single" w:color="auto" w:sz="4" w:space="0"/>
              <w:right w:val="single" w:color="auto" w:sz="4" w:space="0"/>
            </w:tcBorders>
          </w:tcPr>
          <w:p>
            <w:pPr>
              <w:pStyle w:val="84"/>
            </w:pPr>
            <w:r>
              <w:t>Warm Sites are partially equipped office spaces that contain some or all of the system hardware, software, telecommunications, and power sources.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Hot Sites</w:t>
            </w:r>
          </w:p>
        </w:tc>
        <w:tc>
          <w:tcPr>
            <w:tcW w:w="7337" w:type="dxa"/>
            <w:tcBorders>
              <w:top w:val="single" w:color="auto" w:sz="4" w:space="0"/>
              <w:left w:val="single" w:color="auto" w:sz="4" w:space="0"/>
              <w:bottom w:val="single" w:color="auto" w:sz="4" w:space="0"/>
              <w:right w:val="single" w:color="auto" w:sz="4" w:space="0"/>
            </w:tcBorders>
          </w:tcPr>
          <w:p>
            <w:pPr>
              <w:pStyle w:val="84"/>
            </w:pPr>
            <w:r>
              <w:t>Hot Sites are facilities appropriately sized to support system requirements and configured with the necessary system hardware, supporting infrastructure, and support personnel.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72" w:type="dxa"/>
            <w:left w:w="72" w:type="dxa"/>
            <w:bottom w:w="72" w:type="dxa"/>
            <w:right w:w="72" w:type="dxa"/>
          </w:tblCellMar>
        </w:tblPrEx>
        <w:trPr>
          <w:cantSplit/>
          <w:trHeight w:val="144" w:hRule="atLeast"/>
          <w:jc w:val="center"/>
        </w:trPr>
        <w:tc>
          <w:tcPr>
            <w:tcW w:w="2196" w:type="dxa"/>
            <w:tcBorders>
              <w:top w:val="single" w:color="auto" w:sz="4" w:space="0"/>
              <w:left w:val="single" w:color="auto" w:sz="4" w:space="0"/>
              <w:bottom w:val="single" w:color="auto" w:sz="4" w:space="0"/>
              <w:right w:val="single" w:color="auto" w:sz="4" w:space="0"/>
            </w:tcBorders>
            <w:tcMar>
              <w:top w:w="0" w:type="dxa"/>
              <w:left w:w="101" w:type="dxa"/>
              <w:bottom w:w="115" w:type="dxa"/>
              <w:right w:w="101" w:type="dxa"/>
            </w:tcMar>
            <w:vAlign w:val="center"/>
          </w:tcPr>
          <w:p>
            <w:pPr>
              <w:pStyle w:val="84"/>
            </w:pPr>
            <w:r>
              <w:t>Mirrored Sites</w:t>
            </w:r>
          </w:p>
        </w:tc>
        <w:tc>
          <w:tcPr>
            <w:tcW w:w="7337" w:type="dxa"/>
            <w:tcBorders>
              <w:top w:val="single" w:color="auto" w:sz="4" w:space="0"/>
              <w:left w:val="single" w:color="auto" w:sz="4" w:space="0"/>
              <w:bottom w:val="single" w:color="auto" w:sz="4" w:space="0"/>
              <w:right w:val="single" w:color="auto" w:sz="4" w:space="0"/>
            </w:tcBorders>
          </w:tcPr>
          <w:p>
            <w:pPr>
              <w:pStyle w:val="84"/>
            </w:pPr>
            <w:r>
              <w:t>Mirrored Sites are fully redundant facilities with automated real-time information mirroring.  Mirrored sites are identical to the primary site in all technical respects.</w:t>
            </w:r>
          </w:p>
        </w:tc>
      </w:tr>
    </w:tbl>
    <w:p/>
    <w:p>
      <w:r>
        <w:t xml:space="preserve">Alternate facilities have been established for the </w:t>
      </w:r>
      <w:sdt>
        <w:sdtPr>
          <w:alias w:val="Information System Name"/>
          <w:tag w:val="informationsystemname"/>
          <w:id w:val="205994525"/>
          <w:placeholder>
            <w:docPart w:val="BD4DB12B16FD46178609C21F2FCA923A"/>
          </w:placeholder>
          <w:showingPlcHdr/>
          <w:text/>
        </w:sdtPr>
        <w:sdtContent>
          <w:r>
            <w:rPr>
              <w:rStyle w:val="105"/>
            </w:rPr>
            <w:t>&lt;Information System Name&gt;</w:t>
          </w:r>
        </w:sdtContent>
      </w:sdt>
      <w:r>
        <w:t xml:space="preserve"> as noted in </w:t>
      </w:r>
      <w:r>
        <w:fldChar w:fldCharType="begin"/>
      </w:r>
      <w:r>
        <w:instrText xml:space="preserve"> REF _Ref443737582 \h </w:instrText>
      </w:r>
      <w:r>
        <w:fldChar w:fldCharType="separate"/>
      </w:r>
      <w:r>
        <w:t>Table 2</w:t>
      </w:r>
      <w:r>
        <w:noBreakHyphen/>
      </w:r>
      <w:r>
        <w:t>4 Alternative Site Types</w:t>
      </w:r>
      <w:r>
        <w:fldChar w:fldCharType="end"/>
      </w:r>
      <w:r>
        <w:t xml:space="preserve">.  </w:t>
      </w:r>
    </w:p>
    <w:p>
      <w:pPr>
        <w:pStyle w:val="12"/>
      </w:pPr>
      <w:bookmarkStart w:id="39" w:name="_Toc445197169"/>
      <w:r>
        <w:t xml:space="preserve">Table </w:t>
      </w:r>
      <w:r>
        <w:fldChar w:fldCharType="begin"/>
      </w:r>
      <w:r>
        <w:instrText xml:space="preserve"> STYLEREF 1 \s </w:instrText>
      </w:r>
      <w:r>
        <w:fldChar w:fldCharType="separate"/>
      </w:r>
      <w:r>
        <w:t>2</w:t>
      </w:r>
      <w:r>
        <w:fldChar w:fldCharType="end"/>
      </w:r>
      <w:r>
        <w:noBreakHyphen/>
      </w:r>
      <w:r>
        <w:fldChar w:fldCharType="begin"/>
      </w:r>
      <w:r>
        <w:instrText xml:space="preserve"> SEQ Table \* ARABIC \s 1 </w:instrText>
      </w:r>
      <w:r>
        <w:fldChar w:fldCharType="separate"/>
      </w:r>
      <w:r>
        <w:t>5</w:t>
      </w:r>
      <w:r>
        <w:fldChar w:fldCharType="end"/>
      </w:r>
      <w:r>
        <w:t xml:space="preserve"> Primary and Alternative Site Locations</w:t>
      </w:r>
      <w:bookmarkEnd w:id="39"/>
    </w:p>
    <w:tbl>
      <w:tblPr>
        <w:tblStyle w:val="39"/>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6"/>
        <w:gridCol w:w="1712"/>
        <w:gridCol w:w="2070"/>
        <w:gridCol w:w="4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blHeader/>
        </w:trPr>
        <w:tc>
          <w:tcPr>
            <w:tcW w:w="1546"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pPr>
              <w:pStyle w:val="83"/>
            </w:pPr>
            <w:r>
              <w:t>Designation</w:t>
            </w:r>
          </w:p>
        </w:tc>
        <w:tc>
          <w:tcPr>
            <w:tcW w:w="1712"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pPr>
              <w:pStyle w:val="83"/>
            </w:pPr>
            <w:r>
              <w:t>Site Name</w:t>
            </w:r>
          </w:p>
        </w:tc>
        <w:tc>
          <w:tcPr>
            <w:tcW w:w="2070"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pPr>
              <w:pStyle w:val="83"/>
            </w:pPr>
            <w:r>
              <w:t>Site Type</w:t>
            </w:r>
          </w:p>
        </w:tc>
        <w:tc>
          <w:tcPr>
            <w:tcW w:w="4248" w:type="dxa"/>
            <w:tcBorders>
              <w:top w:val="single" w:color="auto" w:sz="4" w:space="0"/>
              <w:left w:val="single" w:color="auto" w:sz="4" w:space="0"/>
              <w:bottom w:val="single" w:color="auto" w:sz="4" w:space="0"/>
              <w:right w:val="single" w:color="auto" w:sz="4" w:space="0"/>
            </w:tcBorders>
            <w:shd w:val="clear" w:color="auto" w:fill="D9E2F3" w:themeFill="accent5" w:themeFillTint="33"/>
          </w:tcPr>
          <w:p>
            <w:pPr>
              <w:pStyle w:val="83"/>
            </w:pPr>
            <w:r>
              <w:t>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546" w:type="dxa"/>
            <w:tcBorders>
              <w:top w:val="single" w:color="auto" w:sz="4" w:space="0"/>
              <w:left w:val="single" w:color="auto" w:sz="4" w:space="0"/>
              <w:bottom w:val="single" w:color="auto" w:sz="4" w:space="0"/>
              <w:right w:val="single" w:color="auto" w:sz="4" w:space="0"/>
            </w:tcBorders>
          </w:tcPr>
          <w:p>
            <w:pPr>
              <w:pStyle w:val="84"/>
            </w:pPr>
            <w:r>
              <w:t>Primary Site</w:t>
            </w:r>
          </w:p>
        </w:tc>
        <w:tc>
          <w:tcPr>
            <w:tcW w:w="1712" w:type="dxa"/>
            <w:tcBorders>
              <w:top w:val="single" w:color="auto" w:sz="4" w:space="0"/>
              <w:left w:val="single" w:color="auto" w:sz="4" w:space="0"/>
              <w:bottom w:val="single" w:color="auto" w:sz="4" w:space="0"/>
              <w:right w:val="single" w:color="auto" w:sz="4" w:space="0"/>
            </w:tcBorders>
          </w:tcPr>
          <w:p>
            <w:pPr>
              <w:pStyle w:val="84"/>
            </w:pPr>
          </w:p>
        </w:tc>
        <w:tc>
          <w:tcPr>
            <w:tcW w:w="2070" w:type="dxa"/>
            <w:tcBorders>
              <w:top w:val="single" w:color="auto" w:sz="4" w:space="0"/>
              <w:left w:val="single" w:color="auto" w:sz="4" w:space="0"/>
              <w:bottom w:val="single" w:color="auto" w:sz="4" w:space="0"/>
              <w:right w:val="single" w:color="auto" w:sz="4" w:space="0"/>
            </w:tcBorders>
          </w:tcPr>
          <w:p>
            <w:pPr>
              <w:pStyle w:val="84"/>
            </w:pPr>
          </w:p>
        </w:tc>
        <w:tc>
          <w:tcPr>
            <w:tcW w:w="4248" w:type="dxa"/>
            <w:tcBorders>
              <w:top w:val="single" w:color="auto" w:sz="4" w:space="0"/>
              <w:left w:val="single" w:color="auto" w:sz="4" w:space="0"/>
              <w:bottom w:val="single" w:color="auto" w:sz="4" w:space="0"/>
              <w:right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546" w:type="dxa"/>
            <w:tcBorders>
              <w:top w:val="single" w:color="auto" w:sz="4" w:space="0"/>
              <w:left w:val="single" w:color="auto" w:sz="4" w:space="0"/>
              <w:bottom w:val="single" w:color="auto" w:sz="4" w:space="0"/>
              <w:right w:val="single" w:color="auto" w:sz="4" w:space="0"/>
            </w:tcBorders>
          </w:tcPr>
          <w:p>
            <w:pPr>
              <w:pStyle w:val="84"/>
            </w:pPr>
            <w:r>
              <w:t>Alternate Site</w:t>
            </w:r>
          </w:p>
        </w:tc>
        <w:tc>
          <w:tcPr>
            <w:tcW w:w="1712" w:type="dxa"/>
            <w:tcBorders>
              <w:top w:val="single" w:color="auto" w:sz="4" w:space="0"/>
              <w:left w:val="single" w:color="auto" w:sz="4" w:space="0"/>
              <w:bottom w:val="single" w:color="auto" w:sz="4" w:space="0"/>
              <w:right w:val="single" w:color="auto" w:sz="4" w:space="0"/>
            </w:tcBorders>
          </w:tcPr>
          <w:p>
            <w:pPr>
              <w:pStyle w:val="84"/>
            </w:pPr>
          </w:p>
        </w:tc>
        <w:tc>
          <w:tcPr>
            <w:tcW w:w="2070" w:type="dxa"/>
            <w:tcBorders>
              <w:top w:val="single" w:color="auto" w:sz="4" w:space="0"/>
              <w:left w:val="single" w:color="auto" w:sz="4" w:space="0"/>
              <w:bottom w:val="single" w:color="auto" w:sz="4" w:space="0"/>
              <w:right w:val="single" w:color="auto" w:sz="4" w:space="0"/>
            </w:tcBorders>
          </w:tcPr>
          <w:p>
            <w:pPr>
              <w:pStyle w:val="84"/>
            </w:pPr>
          </w:p>
        </w:tc>
        <w:tc>
          <w:tcPr>
            <w:tcW w:w="4248" w:type="dxa"/>
            <w:tcBorders>
              <w:top w:val="single" w:color="auto" w:sz="4" w:space="0"/>
              <w:left w:val="single" w:color="auto" w:sz="4" w:space="0"/>
              <w:bottom w:val="single" w:color="auto" w:sz="4" w:space="0"/>
              <w:right w:val="single" w:color="auto" w:sz="4" w:space="0"/>
            </w:tcBorders>
          </w:tcPr>
          <w:p>
            <w:pPr>
              <w:pStyle w:val="8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546" w:type="dxa"/>
            <w:tcBorders>
              <w:top w:val="single" w:color="auto" w:sz="4" w:space="0"/>
              <w:left w:val="single" w:color="auto" w:sz="4" w:space="0"/>
              <w:bottom w:val="single" w:color="auto" w:sz="4" w:space="0"/>
              <w:right w:val="single" w:color="auto" w:sz="4" w:space="0"/>
            </w:tcBorders>
          </w:tcPr>
          <w:p>
            <w:pPr>
              <w:pStyle w:val="84"/>
            </w:pPr>
            <w:r>
              <w:t>Alternate Site</w:t>
            </w:r>
          </w:p>
        </w:tc>
        <w:tc>
          <w:tcPr>
            <w:tcW w:w="1712" w:type="dxa"/>
            <w:tcBorders>
              <w:top w:val="single" w:color="auto" w:sz="4" w:space="0"/>
              <w:left w:val="single" w:color="auto" w:sz="4" w:space="0"/>
              <w:bottom w:val="single" w:color="auto" w:sz="4" w:space="0"/>
              <w:right w:val="single" w:color="auto" w:sz="4" w:space="0"/>
            </w:tcBorders>
          </w:tcPr>
          <w:p>
            <w:pPr>
              <w:pStyle w:val="84"/>
            </w:pPr>
          </w:p>
        </w:tc>
        <w:tc>
          <w:tcPr>
            <w:tcW w:w="2070" w:type="dxa"/>
            <w:tcBorders>
              <w:top w:val="single" w:color="auto" w:sz="4" w:space="0"/>
              <w:left w:val="single" w:color="auto" w:sz="4" w:space="0"/>
              <w:bottom w:val="single" w:color="auto" w:sz="4" w:space="0"/>
              <w:right w:val="single" w:color="auto" w:sz="4" w:space="0"/>
            </w:tcBorders>
          </w:tcPr>
          <w:p>
            <w:pPr>
              <w:pStyle w:val="84"/>
            </w:pPr>
          </w:p>
        </w:tc>
        <w:tc>
          <w:tcPr>
            <w:tcW w:w="4248" w:type="dxa"/>
            <w:tcBorders>
              <w:top w:val="single" w:color="auto" w:sz="4" w:space="0"/>
              <w:left w:val="single" w:color="auto" w:sz="4" w:space="0"/>
              <w:bottom w:val="single" w:color="auto" w:sz="4" w:space="0"/>
              <w:right w:val="single" w:color="auto" w:sz="4" w:space="0"/>
            </w:tcBorders>
          </w:tcPr>
          <w:p>
            <w:pPr>
              <w:pStyle w:val="84"/>
            </w:pPr>
          </w:p>
        </w:tc>
      </w:tr>
    </w:tbl>
    <w:p/>
    <w:p>
      <w:pPr>
        <w:pStyle w:val="3"/>
      </w:pPr>
      <w:bookmarkStart w:id="40" w:name="_Toc445197361"/>
      <w:bookmarkStart w:id="41" w:name="_Ref443757840"/>
      <w:r>
        <w:t>Roles and Responsibilities</w:t>
      </w:r>
      <w:bookmarkEnd w:id="40"/>
      <w:bookmarkEnd w:id="41"/>
      <w:r>
        <w:t xml:space="preserve"> </w:t>
      </w:r>
    </w:p>
    <w:p>
      <w:sdt>
        <w:sdtPr>
          <w:alias w:val="CSP Name"/>
          <w:tag w:val="cspname"/>
          <w:id w:val="-312345428"/>
          <w:placeholder>
            <w:docPart w:val="E3D09C3EC192404D85DADF687583CF8E"/>
          </w:placeholder>
          <w:text/>
        </w:sdtPr>
        <w:sdtContent>
          <w:r>
            <w:t>CSP Name</w:t>
          </w:r>
        </w:sdtContent>
      </w:sdt>
      <w:r>
        <w:t xml:space="preserve"> establishes multiple roles and responsibilities for responding to outages, disruptions, and disasters for the </w:t>
      </w:r>
      <w:sdt>
        <w:sdtPr>
          <w:alias w:val="Information System Name"/>
          <w:tag w:val="informationsystemname"/>
          <w:id w:val="-1274093350"/>
          <w:placeholder>
            <w:docPart w:val="9F64A4647982459A8E77D8BF9D5789BB"/>
          </w:placeholder>
          <w:showingPlcHdr/>
          <w:text/>
        </w:sdtPr>
        <w:sdtContent>
          <w:r>
            <w:rPr>
              <w:rStyle w:val="105"/>
            </w:rPr>
            <w:t>&lt;Information System Name&gt;</w:t>
          </w:r>
        </w:sdtContent>
      </w:sdt>
      <w:r>
        <w:t>.  Individuals who are assigned roles for recovery operations collectively make up the Contingency Plan Team and are trained annually in their duties.  Contingency Plan Team members are chosen based on their skills and knowledge.</w:t>
      </w:r>
    </w:p>
    <w:p>
      <w:pPr>
        <w:pStyle w:val="81"/>
      </w:pPr>
      <w:r>
        <w:t xml:space="preserve">Instruction: Describe each team and role responsible for executing or supporting system recovery and reconstitution.  Include responsibilities for each team/role including leadership roles.  FedRAMP has established default roles and a small set of default responsibilities which must be edited and modified to match the actual organizational role names, responsibilities, and associated duties for the organization.  </w:t>
      </w:r>
      <w:r>
        <w:br w:type="textWrapping"/>
      </w:r>
      <w:r>
        <w:t>Delete this instruction from your final version of this document.</w:t>
      </w:r>
    </w:p>
    <w:p>
      <w:r>
        <w:t>The Contingency Plan Team consists of personnel who have been selected to perform the roles and responsibilities described in the sections that follow.  All team leads are considered key personnel.</w:t>
      </w:r>
    </w:p>
    <w:p>
      <w:pPr>
        <w:pStyle w:val="4"/>
      </w:pPr>
      <w:bookmarkStart w:id="42" w:name="_Toc445197362"/>
      <w:r>
        <w:t>Contingency Planning Director (CPD)</w:t>
      </w:r>
      <w:bookmarkEnd w:id="42"/>
    </w:p>
    <w:p>
      <w:r>
        <w:t xml:space="preserve">The Contingency Planning Director (CPD) is a member of senior management and owns the responsibility for all facets of contingency and disaster recovery planning and execution.  </w:t>
      </w:r>
    </w:p>
    <w:p>
      <w:r>
        <w:t>The CPD performs the following duties:</w:t>
      </w:r>
    </w:p>
    <w:p>
      <w:pPr>
        <w:pStyle w:val="20"/>
      </w:pPr>
      <w:r>
        <w:t>Makes the decision on whether or not to activate the ISCP</w:t>
      </w:r>
    </w:p>
    <w:p>
      <w:pPr>
        <w:pStyle w:val="20"/>
      </w:pPr>
      <w:r>
        <w:t>Provides the initial notification to activate the ISCP</w:t>
      </w:r>
    </w:p>
    <w:p>
      <w:pPr>
        <w:pStyle w:val="20"/>
      </w:pPr>
      <w:r>
        <w:t>Reviews and approves the ISCP</w:t>
      </w:r>
    </w:p>
    <w:p>
      <w:pPr>
        <w:pStyle w:val="20"/>
      </w:pPr>
      <w:r>
        <w:t>Reviews and approves the Business Impact Analysis (BIA)</w:t>
      </w:r>
    </w:p>
    <w:p>
      <w:pPr>
        <w:pStyle w:val="20"/>
      </w:pPr>
      <w:r>
        <w:t>Notifies the Contingency Plan Team leads and members as necessary</w:t>
      </w:r>
    </w:p>
    <w:p>
      <w:pPr>
        <w:pStyle w:val="20"/>
      </w:pPr>
      <w:r>
        <w:t>Advises other Contingency Plan Team leads and members as appropriate</w:t>
      </w:r>
    </w:p>
    <w:p>
      <w:pPr>
        <w:pStyle w:val="20"/>
      </w:pPr>
      <w:r>
        <w:t>Issues a recovery declaration statement after the system has returned to normal operations</w:t>
      </w:r>
    </w:p>
    <w:p>
      <w:pPr>
        <w:pStyle w:val="20"/>
      </w:pPr>
      <w:r>
        <w:t>Designates key personnel</w:t>
      </w:r>
    </w:p>
    <w:p>
      <w:pPr>
        <w:pStyle w:val="4"/>
      </w:pPr>
      <w:bookmarkStart w:id="43" w:name="_Toc445197363"/>
      <w:r>
        <w:t>Contingency Planning Coordinator</w:t>
      </w:r>
      <w:bookmarkEnd w:id="43"/>
      <w:r>
        <w:t xml:space="preserve"> (CPC)</w:t>
      </w:r>
    </w:p>
    <w:p>
      <w:r>
        <w:t>The CPC performs the following duties:</w:t>
      </w:r>
    </w:p>
    <w:p>
      <w:pPr>
        <w:pStyle w:val="20"/>
      </w:pPr>
      <w:r>
        <w:t>Develops and documents the ISCP under direction of the CPD</w:t>
      </w:r>
    </w:p>
    <w:p>
      <w:pPr>
        <w:pStyle w:val="20"/>
      </w:pPr>
      <w:r>
        <w:t>Uses the BIA to prioritize recovery of components</w:t>
      </w:r>
    </w:p>
    <w:p>
      <w:pPr>
        <w:pStyle w:val="20"/>
      </w:pPr>
      <w:r>
        <w:t>Updates the ISCP annually</w:t>
      </w:r>
    </w:p>
    <w:p>
      <w:pPr>
        <w:pStyle w:val="20"/>
      </w:pPr>
      <w:r>
        <w:t>Ensures that annual ISCP training is conducted</w:t>
      </w:r>
    </w:p>
    <w:p>
      <w:pPr>
        <w:pStyle w:val="20"/>
      </w:pPr>
      <w:r>
        <w:t>Facilitates periodic ISCP testing exercises</w:t>
      </w:r>
    </w:p>
    <w:p>
      <w:pPr>
        <w:pStyle w:val="20"/>
      </w:pPr>
      <w:r>
        <w:t>Distributes copies of the plan to team members</w:t>
      </w:r>
    </w:p>
    <w:p>
      <w:pPr>
        <w:pStyle w:val="20"/>
      </w:pPr>
      <w:r>
        <w:t>Authorizes travel and housing arrangements for team members</w:t>
      </w:r>
    </w:p>
    <w:p>
      <w:pPr>
        <w:pStyle w:val="20"/>
      </w:pPr>
      <w:r>
        <w:t>Manages and monitors the overall recovery process</w:t>
      </w:r>
    </w:p>
    <w:p>
      <w:pPr>
        <w:pStyle w:val="20"/>
      </w:pPr>
      <w:r>
        <w:t>Leads the contingency response effort once the plan has been activated</w:t>
      </w:r>
    </w:p>
    <w:p>
      <w:pPr>
        <w:pStyle w:val="20"/>
      </w:pPr>
      <w:r>
        <w:t>Advises the Procurement and Logistics Coordinator on whether to order new equipment</w:t>
      </w:r>
    </w:p>
    <w:p>
      <w:pPr>
        <w:pStyle w:val="20"/>
      </w:pPr>
      <w:r>
        <w:t>Receives updates and status reports from team members</w:t>
      </w:r>
    </w:p>
    <w:p>
      <w:pPr>
        <w:pStyle w:val="20"/>
      </w:pPr>
      <w:r>
        <w:t>Sends out communications about the recovery</w:t>
      </w:r>
    </w:p>
    <w:p>
      <w:pPr>
        <w:pStyle w:val="20"/>
      </w:pPr>
      <w:r>
        <w:t>Advises the CPD on status as necessary</w:t>
      </w:r>
    </w:p>
    <w:p>
      <w:pPr>
        <w:pStyle w:val="20"/>
      </w:pPr>
      <w:r>
        <w:t>Designates key personnel</w:t>
      </w:r>
    </w:p>
    <w:p>
      <w:pPr>
        <w:pStyle w:val="4"/>
      </w:pPr>
      <w:bookmarkStart w:id="44" w:name="_Toc445197364"/>
      <w:r>
        <w:t>Outage and Damage Assessment Lead (ODAL)</w:t>
      </w:r>
      <w:bookmarkEnd w:id="44"/>
    </w:p>
    <w:p>
      <w:r>
        <w:t>The ODAL performs the following duties:</w:t>
      </w:r>
    </w:p>
    <w:p>
      <w:pPr>
        <w:pStyle w:val="20"/>
      </w:pPr>
      <w:r>
        <w:t>Determines if there has been loss of life or injuries</w:t>
      </w:r>
    </w:p>
    <w:p>
      <w:pPr>
        <w:pStyle w:val="20"/>
      </w:pPr>
      <w:r>
        <w:t>Assesses the extent of damage to the facilities and the information systems</w:t>
      </w:r>
    </w:p>
    <w:p>
      <w:pPr>
        <w:pStyle w:val="20"/>
      </w:pPr>
      <w:r>
        <w:t>Estimates the time to recover operations</w:t>
      </w:r>
    </w:p>
    <w:p>
      <w:pPr>
        <w:pStyle w:val="20"/>
      </w:pPr>
      <w:r>
        <w:t>Determines accessibility to facility, building, offices, and work areas</w:t>
      </w:r>
    </w:p>
    <w:p>
      <w:pPr>
        <w:pStyle w:val="20"/>
      </w:pPr>
      <w:r>
        <w:t>Assesses the need for and adequacy of physical security/guards</w:t>
      </w:r>
    </w:p>
    <w:p>
      <w:pPr>
        <w:pStyle w:val="20"/>
      </w:pPr>
      <w:r>
        <w:t>Advises the Security Coordinator that physical security/guards are required</w:t>
      </w:r>
    </w:p>
    <w:p>
      <w:pPr>
        <w:pStyle w:val="20"/>
      </w:pPr>
      <w:r>
        <w:t>Identifies salvageable hardware</w:t>
      </w:r>
    </w:p>
    <w:p>
      <w:pPr>
        <w:pStyle w:val="20"/>
      </w:pPr>
      <w:r>
        <w:t>Maintains a log/record of all salvageable equipment</w:t>
      </w:r>
    </w:p>
    <w:p>
      <w:pPr>
        <w:pStyle w:val="20"/>
      </w:pPr>
      <w:r>
        <w:t>Supports the cleanup of the data center following an incident</w:t>
      </w:r>
    </w:p>
    <w:p>
      <w:pPr>
        <w:pStyle w:val="20"/>
      </w:pPr>
      <w:r>
        <w:t>Develops and maintains a Damage Assessment Plan</w:t>
      </w:r>
    </w:p>
    <w:p>
      <w:pPr>
        <w:pStyle w:val="20"/>
      </w:pPr>
      <w:r>
        <w:t>Estimates levels of outside assistance required</w:t>
      </w:r>
    </w:p>
    <w:p>
      <w:pPr>
        <w:pStyle w:val="20"/>
      </w:pPr>
      <w:r>
        <w:t>Reports updates, status, and recommendations to the CPC</w:t>
      </w:r>
    </w:p>
    <w:p>
      <w:pPr>
        <w:pStyle w:val="20"/>
      </w:pPr>
      <w:r>
        <w:t>Designates key personnel</w:t>
      </w:r>
    </w:p>
    <w:p>
      <w:pPr>
        <w:pStyle w:val="4"/>
      </w:pPr>
      <w:bookmarkStart w:id="45" w:name="_Toc445197365"/>
      <w:r>
        <w:t>Hardware Recovery Team</w:t>
      </w:r>
      <w:bookmarkEnd w:id="45"/>
      <w:r>
        <w:t xml:space="preserve"> (HRT)</w:t>
      </w:r>
    </w:p>
    <w:p>
      <w:r>
        <w:t>The hardware recovery team performs the following duties:</w:t>
      </w:r>
    </w:p>
    <w:p>
      <w:pPr>
        <w:pStyle w:val="20"/>
      </w:pPr>
      <w:r>
        <w:t>Installs hardware and connects power</w:t>
      </w:r>
    </w:p>
    <w:p>
      <w:pPr>
        <w:pStyle w:val="20"/>
      </w:pPr>
      <w:r>
        <w:t>Runs cables and wiring as necessary</w:t>
      </w:r>
    </w:p>
    <w:p>
      <w:pPr>
        <w:pStyle w:val="20"/>
      </w:pPr>
      <w:r>
        <w:t>Makes arrangements to move salvageable hardware to other locations as necessary</w:t>
      </w:r>
    </w:p>
    <w:p>
      <w:pPr>
        <w:pStyle w:val="20"/>
      </w:pPr>
      <w:r>
        <w:t>Ensures electrical panels are operational</w:t>
      </w:r>
    </w:p>
    <w:p>
      <w:pPr>
        <w:pStyle w:val="20"/>
      </w:pPr>
      <w:r>
        <w:t>Ensures that fire suppression system is operational</w:t>
      </w:r>
    </w:p>
    <w:p>
      <w:pPr>
        <w:pStyle w:val="20"/>
      </w:pPr>
      <w:r>
        <w:t>Communicates with hardware vendors as needed (</w:t>
      </w:r>
      <w:r>
        <w:fldChar w:fldCharType="begin"/>
      </w:r>
      <w:r>
        <w:instrText xml:space="preserve"> REF _Ref443815561 \w \h </w:instrText>
      </w:r>
      <w:r>
        <w:fldChar w:fldCharType="separate"/>
      </w:r>
      <w:r>
        <w:t>C</w:t>
      </w:r>
      <w:r>
        <w:fldChar w:fldCharType="end"/>
      </w:r>
      <w:r>
        <w:t xml:space="preserve"> </w:t>
      </w:r>
      <w:r>
        <w:fldChar w:fldCharType="begin"/>
      </w:r>
      <w:r>
        <w:instrText xml:space="preserve"> REF _Ref443815532 \h </w:instrText>
      </w:r>
      <w:r>
        <w:fldChar w:fldCharType="separate"/>
      </w:r>
      <w:r>
        <w:t>Appendix – Vendor Contact List</w:t>
      </w:r>
      <w:r>
        <w:fldChar w:fldCharType="end"/>
      </w:r>
      <w:r>
        <w:t>)</w:t>
      </w:r>
    </w:p>
    <w:p>
      <w:pPr>
        <w:pStyle w:val="20"/>
      </w:pPr>
      <w:r>
        <w:t>Creates log of missing and required hardware</w:t>
      </w:r>
    </w:p>
    <w:p>
      <w:pPr>
        <w:pStyle w:val="20"/>
      </w:pPr>
      <w:r>
        <w:t>Advises the PLC if new hardware should be purchased</w:t>
      </w:r>
    </w:p>
    <w:p>
      <w:pPr>
        <w:pStyle w:val="20"/>
      </w:pPr>
      <w:r>
        <w:t>Connects network cables</w:t>
      </w:r>
    </w:p>
    <w:p>
      <w:pPr>
        <w:pStyle w:val="20"/>
      </w:pPr>
      <w:r>
        <w:t>Connects wireless access points</w:t>
      </w:r>
    </w:p>
    <w:p>
      <w:pPr>
        <w:pStyle w:val="4"/>
      </w:pPr>
      <w:bookmarkStart w:id="46" w:name="_Toc445197366"/>
      <w:r>
        <w:t>Software Recovery Team</w:t>
      </w:r>
      <w:bookmarkEnd w:id="46"/>
      <w:r>
        <w:t xml:space="preserve"> (SRT)</w:t>
      </w:r>
    </w:p>
    <w:p>
      <w:r>
        <w:t>The software recovery team performs the following duties:</w:t>
      </w:r>
    </w:p>
    <w:p>
      <w:pPr>
        <w:pStyle w:val="20"/>
      </w:pPr>
      <w:r>
        <w:t>Installs software on all systems at alternate site</w:t>
      </w:r>
    </w:p>
    <w:p>
      <w:pPr>
        <w:pStyle w:val="20"/>
      </w:pPr>
      <w:r>
        <w:t>Performs live migrations to alternate site prior to predictable disasters and outages</w:t>
      </w:r>
    </w:p>
    <w:p>
      <w:pPr>
        <w:pStyle w:val="20"/>
      </w:pPr>
      <w:r>
        <w:t>Installs servers in the order described in the BIA (</w:t>
      </w:r>
      <w:r>
        <w:fldChar w:fldCharType="begin"/>
      </w:r>
      <w:r>
        <w:instrText xml:space="preserve"> REF _Ref443815622 \w \h </w:instrText>
      </w:r>
      <w:r>
        <w:fldChar w:fldCharType="separate"/>
      </w:r>
      <w:r>
        <w:t>M</w:t>
      </w:r>
      <w:r>
        <w:fldChar w:fldCharType="end"/>
      </w:r>
      <w:r>
        <w:t xml:space="preserve"> </w:t>
      </w:r>
      <w:r>
        <w:fldChar w:fldCharType="begin"/>
      </w:r>
      <w:r>
        <w:instrText xml:space="preserve"> REF _Ref443815641 \h </w:instrText>
      </w:r>
      <w:r>
        <w:fldChar w:fldCharType="separate"/>
      </w:r>
      <w:r>
        <w:t>Appendix – Business Impact Analysis</w:t>
      </w:r>
      <w:r>
        <w:fldChar w:fldCharType="end"/>
      </w:r>
      <w:r>
        <w:t>)</w:t>
      </w:r>
    </w:p>
    <w:p>
      <w:pPr>
        <w:pStyle w:val="20"/>
      </w:pPr>
      <w:r>
        <w:t>Communicate with software vendors as needed (</w:t>
      </w:r>
      <w:r>
        <w:fldChar w:fldCharType="begin"/>
      </w:r>
      <w:r>
        <w:instrText xml:space="preserve"> REF _Ref443815676 \w \h </w:instrText>
      </w:r>
      <w:r>
        <w:fldChar w:fldCharType="separate"/>
      </w:r>
      <w:r>
        <w:t>C</w:t>
      </w:r>
      <w:r>
        <w:fldChar w:fldCharType="end"/>
      </w:r>
      <w:r>
        <w:t xml:space="preserve"> </w:t>
      </w:r>
      <w:r>
        <w:fldChar w:fldCharType="begin"/>
      </w:r>
      <w:r>
        <w:instrText xml:space="preserve"> REF _Ref443815685 \h </w:instrText>
      </w:r>
      <w:r>
        <w:fldChar w:fldCharType="separate"/>
      </w:r>
      <w:r>
        <w:t>Appendix – Vendor Contact List</w:t>
      </w:r>
      <w:r>
        <w:fldChar w:fldCharType="end"/>
      </w:r>
      <w:r>
        <w:t>)</w:t>
      </w:r>
    </w:p>
    <w:p>
      <w:pPr>
        <w:pStyle w:val="20"/>
      </w:pPr>
      <w:r>
        <w:t>Advises the PLC if new software needs to be purchased</w:t>
      </w:r>
    </w:p>
    <w:p>
      <w:pPr>
        <w:pStyle w:val="20"/>
      </w:pPr>
      <w:r>
        <w:t>Creates log of software installation problems</w:t>
      </w:r>
    </w:p>
    <w:p>
      <w:pPr>
        <w:pStyle w:val="20"/>
      </w:pPr>
      <w:r>
        <w:t>Restore systems from most current backup media</w:t>
      </w:r>
    </w:p>
    <w:p>
      <w:pPr>
        <w:pStyle w:val="20"/>
      </w:pPr>
      <w:r>
        <w:t>Maintains current system software configuration information in an off-site storage facility</w:t>
      </w:r>
    </w:p>
    <w:p>
      <w:pPr>
        <w:pStyle w:val="4"/>
      </w:pPr>
      <w:bookmarkStart w:id="47" w:name="_Toc445197367"/>
      <w:r>
        <w:t>Telecommunications Team</w:t>
      </w:r>
      <w:bookmarkEnd w:id="47"/>
      <w:r>
        <w:t xml:space="preserve"> (TC)</w:t>
      </w:r>
    </w:p>
    <w:p>
      <w:r>
        <w:t>The Telecomm team performs the following duties:</w:t>
      </w:r>
    </w:p>
    <w:p>
      <w:pPr>
        <w:pStyle w:val="20"/>
      </w:pPr>
      <w:r>
        <w:t xml:space="preserve">Assesses the need for alternative communications </w:t>
      </w:r>
    </w:p>
    <w:p>
      <w:pPr>
        <w:pStyle w:val="20"/>
      </w:pPr>
      <w:r>
        <w:t>Communicates Internet connectivity requirements with providers</w:t>
      </w:r>
    </w:p>
    <w:p>
      <w:pPr>
        <w:pStyle w:val="20"/>
      </w:pPr>
      <w:r>
        <w:t>Communicates with telephone vendors as needed</w:t>
      </w:r>
    </w:p>
    <w:p>
      <w:pPr>
        <w:pStyle w:val="20"/>
      </w:pPr>
      <w:r>
        <w:t>Establishes communications between the alternate site and the users</w:t>
      </w:r>
    </w:p>
    <w:p>
      <w:pPr>
        <w:pStyle w:val="20"/>
      </w:pPr>
      <w:r>
        <w:t>Coordinates transportation of salvageable telecomm equipment to the alternative site</w:t>
      </w:r>
    </w:p>
    <w:p>
      <w:pPr>
        <w:pStyle w:val="20"/>
      </w:pPr>
      <w:r>
        <w:t>Plans for procuring new hardware and telecommunication equipment</w:t>
      </w:r>
    </w:p>
    <w:p>
      <w:pPr>
        <w:pStyle w:val="20"/>
      </w:pPr>
      <w:r>
        <w:t>Advises the PLC if new equipment needs to be purchased</w:t>
      </w:r>
    </w:p>
    <w:p>
      <w:pPr>
        <w:pStyle w:val="20"/>
      </w:pPr>
      <w:r>
        <w:t>Retrieves communications configuration from the off-site storage facility</w:t>
      </w:r>
    </w:p>
    <w:p>
      <w:pPr>
        <w:pStyle w:val="20"/>
      </w:pPr>
      <w:r>
        <w:t>Plans, coordinates and installs communication equipment as needed at the alternate site</w:t>
      </w:r>
    </w:p>
    <w:p>
      <w:pPr>
        <w:pStyle w:val="20"/>
      </w:pPr>
      <w:r>
        <w:t xml:space="preserve">Maintains plan for installing and configuring VOIP </w:t>
      </w:r>
    </w:p>
    <w:p>
      <w:pPr>
        <w:pStyle w:val="20"/>
      </w:pPr>
      <w:r>
        <w:t>Maintains current telecommunications configuration information at off-site storage facility</w:t>
      </w:r>
    </w:p>
    <w:p>
      <w:pPr>
        <w:pStyle w:val="4"/>
      </w:pPr>
      <w:bookmarkStart w:id="48" w:name="_Toc445197368"/>
      <w:r>
        <w:t>Procurement and Logistics Coordinator (PLC)</w:t>
      </w:r>
      <w:bookmarkEnd w:id="48"/>
    </w:p>
    <w:p>
      <w:r>
        <w:t>The PLC performs the following duties:</w:t>
      </w:r>
    </w:p>
    <w:p>
      <w:pPr>
        <w:pStyle w:val="20"/>
      </w:pPr>
      <w:r>
        <w:t>Procures new equipment and supplies as necessary</w:t>
      </w:r>
    </w:p>
    <w:p>
      <w:pPr>
        <w:pStyle w:val="20"/>
      </w:pPr>
      <w:r>
        <w:t>Prepares, coordinates, and obtains approval for all procurement requests</w:t>
      </w:r>
    </w:p>
    <w:p>
      <w:pPr>
        <w:pStyle w:val="20"/>
      </w:pPr>
      <w:r>
        <w:t xml:space="preserve">Authorizes purchases up to </w:t>
      </w:r>
      <w:sdt>
        <w:sdtPr>
          <w:alias w:val="Amount"/>
          <w:tag w:val="amount"/>
          <w:id w:val="691185702"/>
          <w:placeholder>
            <w:docPart w:val="DefaultPlaceholder_1081868574"/>
          </w:placeholder>
        </w:sdtPr>
        <w:sdtContent>
          <w:r>
            <w:rPr>
              <w:i/>
            </w:rPr>
            <w:t>Enter $ amount</w:t>
          </w:r>
        </w:sdtContent>
      </w:sdt>
      <w:r>
        <w:t xml:space="preserve"> for recovery operations</w:t>
      </w:r>
    </w:p>
    <w:p>
      <w:pPr>
        <w:pStyle w:val="20"/>
      </w:pPr>
      <w:r>
        <w:t>Ensures that equipment and supplies are delivered to locations</w:t>
      </w:r>
    </w:p>
    <w:p>
      <w:pPr>
        <w:pStyle w:val="20"/>
      </w:pPr>
      <w:r>
        <w:t>Coordinates deliveries</w:t>
      </w:r>
    </w:p>
    <w:p>
      <w:pPr>
        <w:pStyle w:val="20"/>
      </w:pPr>
      <w:r>
        <w:t xml:space="preserve">Updates the CPC with status </w:t>
      </w:r>
    </w:p>
    <w:p>
      <w:pPr>
        <w:pStyle w:val="20"/>
      </w:pPr>
      <w:r>
        <w:t>Works with the CPC to provide transportation for staff as needed</w:t>
      </w:r>
    </w:p>
    <w:p>
      <w:pPr>
        <w:pStyle w:val="20"/>
      </w:pPr>
      <w:r>
        <w:t>Ensures details of administering emergency funds expenditures are known.</w:t>
      </w:r>
    </w:p>
    <w:p>
      <w:pPr>
        <w:pStyle w:val="20"/>
      </w:pPr>
      <w:r>
        <w:t>Processes requests for payment of all invoices related to the incident</w:t>
      </w:r>
    </w:p>
    <w:p>
      <w:pPr>
        <w:pStyle w:val="20"/>
      </w:pPr>
      <w:r>
        <w:t>Arranging for travel and lodging of staff to the alternate site as needed</w:t>
      </w:r>
    </w:p>
    <w:p>
      <w:pPr>
        <w:pStyle w:val="20"/>
      </w:pPr>
      <w:r>
        <w:t>Procures telephone equipment and leased lines as needed</w:t>
      </w:r>
    </w:p>
    <w:p>
      <w:pPr>
        <w:pStyle w:val="20"/>
      </w:pPr>
      <w:r>
        <w:t>Procures alternate communications for teams as needed</w:t>
      </w:r>
    </w:p>
    <w:p>
      <w:pPr>
        <w:pStyle w:val="4"/>
      </w:pPr>
      <w:bookmarkStart w:id="49" w:name="_Toc445197369"/>
      <w:r>
        <w:t>Security Coordinator</w:t>
      </w:r>
      <w:bookmarkEnd w:id="49"/>
      <w:r>
        <w:t xml:space="preserve"> (SC)</w:t>
      </w:r>
    </w:p>
    <w:p>
      <w:r>
        <w:t>The Security Coordinator performs the following duties:</w:t>
      </w:r>
    </w:p>
    <w:p>
      <w:pPr>
        <w:pStyle w:val="20"/>
      </w:pPr>
      <w:r>
        <w:t>Provides training for employees in facility emergency procedures and measures</w:t>
      </w:r>
    </w:p>
    <w:p>
      <w:pPr>
        <w:pStyle w:val="20"/>
      </w:pPr>
      <w:r>
        <w:t>Provides physical security, access control, and safety measures to support recovery effort</w:t>
      </w:r>
    </w:p>
    <w:p>
      <w:pPr>
        <w:pStyle w:val="20"/>
      </w:pPr>
      <w:r>
        <w:t>Cordons off the facility including offices to restrict unauthorized access</w:t>
      </w:r>
    </w:p>
    <w:p>
      <w:pPr>
        <w:pStyle w:val="20"/>
      </w:pPr>
      <w:r>
        <w:t>Coordinates with the building management and the CPC for authorized personnel access</w:t>
      </w:r>
    </w:p>
    <w:p>
      <w:pPr>
        <w:pStyle w:val="20"/>
      </w:pPr>
      <w:r>
        <w:t>Coordinates and manages additional physical security/guards as needed</w:t>
      </w:r>
    </w:p>
    <w:p>
      <w:pPr>
        <w:pStyle w:val="20"/>
      </w:pPr>
      <w:r>
        <w:t>Acts as a liaison with emergency personnel, such as fire and police departments</w:t>
      </w:r>
    </w:p>
    <w:p>
      <w:pPr>
        <w:pStyle w:val="20"/>
      </w:pPr>
      <w:r>
        <w:t>Provides assistance to officials in investigating the damaged facility/site</w:t>
      </w:r>
    </w:p>
    <w:p>
      <w:pPr>
        <w:pStyle w:val="20"/>
      </w:pPr>
      <w:r>
        <w:t>Ensures that data room/center at alternate site has locks (access controls) on the doors</w:t>
      </w:r>
    </w:p>
    <w:p>
      <w:pPr>
        <w:pStyle w:val="20"/>
      </w:pPr>
      <w:r>
        <w:t>Coordinates and secures the transportation of files, reports, and equipment in coordination with the CPC</w:t>
      </w:r>
    </w:p>
    <w:p>
      <w:pPr>
        <w:pStyle w:val="4"/>
      </w:pPr>
      <w:bookmarkStart w:id="50" w:name="_Toc445197370"/>
      <w:r>
        <w:t>Plan Distribution and Availability</w:t>
      </w:r>
      <w:bookmarkEnd w:id="50"/>
    </w:p>
    <w:p>
      <w:r>
        <w:t xml:space="preserve">During a disaster situation, the availability of the contingency plan is essential to the success of the restoration efforts.  The Contingency Plan Team has immediate access to the plan upon notification of an emergency.  The Contingency Plan Coordinator ensures that a copy of the most current version of the Contingency Plan is maintained at </w:t>
      </w:r>
      <w:sdt>
        <w:sdtPr>
          <w:alias w:val="CSP Name"/>
          <w:tag w:val="cspname"/>
          <w:id w:val="-1752956716"/>
          <w:placeholder>
            <w:docPart w:val="0822691579C6404F85FFBF60C9A5E4BD"/>
          </w:placeholder>
          <w:text/>
        </w:sdtPr>
        <w:sdtContent>
          <w:r>
            <w:t>CSP Name</w:t>
          </w:r>
        </w:sdtContent>
      </w:sdt>
      <w:r>
        <w:t xml:space="preserve">’s facility.  This plan has been distributed to all personnel listed in </w:t>
      </w:r>
      <w:r>
        <w:fldChar w:fldCharType="begin"/>
      </w:r>
      <w:r>
        <w:instrText xml:space="preserve"> REF _Ref443814746 \w \h </w:instrText>
      </w:r>
      <w:r>
        <w:fldChar w:fldCharType="separate"/>
      </w:r>
      <w:r>
        <w:t>B</w:t>
      </w:r>
      <w:r>
        <w:fldChar w:fldCharType="end"/>
      </w:r>
      <w:r>
        <w:t xml:space="preserve"> </w:t>
      </w:r>
      <w:r>
        <w:fldChar w:fldCharType="begin"/>
      </w:r>
      <w:r>
        <w:instrText xml:space="preserve"> REF _Ref443814746 \h </w:instrText>
      </w:r>
      <w:r>
        <w:fldChar w:fldCharType="separate"/>
      </w:r>
      <w:r>
        <w:t>Appendix – Key Personnel and Team Member Contact List</w:t>
      </w:r>
      <w:r>
        <w:fldChar w:fldCharType="end"/>
      </w:r>
      <w:r>
        <w:t>.</w:t>
      </w:r>
    </w:p>
    <w:p>
      <w:r>
        <w:t xml:space="preserve">Contingency Plan Team members are obligated to inform the Contingency Planning Coordinator, if and when, they no longer require a copy of the plan.  In addition, each recipient of the plan is obligated to return or destroy any portion of the plan that is no longer needed and upon termination from </w:t>
      </w:r>
      <w:sdt>
        <w:sdtPr>
          <w:alias w:val="CSP Name"/>
          <w:tag w:val="cspname"/>
          <w:id w:val="1253238664"/>
          <w:placeholder>
            <w:docPart w:val="45D6F49780BA46F8BA07AF5F34E5DA64"/>
          </w:placeholder>
          <w:text/>
        </w:sdtPr>
        <w:sdtContent>
          <w:r>
            <w:t>CSP Name</w:t>
          </w:r>
        </w:sdtContent>
      </w:sdt>
      <w:r>
        <w:t>.</w:t>
      </w:r>
    </w:p>
    <w:p>
      <w:pPr>
        <w:pStyle w:val="4"/>
      </w:pPr>
      <w:bookmarkStart w:id="51" w:name="_Toc445197371"/>
      <w:r>
        <w:t>Line of Succession/Alternates Roles</w:t>
      </w:r>
      <w:bookmarkEnd w:id="51"/>
    </w:p>
    <w:p>
      <w:r>
        <w:t xml:space="preserve">The </w:t>
      </w:r>
      <w:sdt>
        <w:sdtPr>
          <w:alias w:val="CSP Name"/>
          <w:tag w:val="cspname"/>
          <w:id w:val="280226881"/>
          <w:placeholder>
            <w:docPart w:val="C29F1108A46A4854946AA5855AE60F93"/>
          </w:placeholder>
          <w:text/>
        </w:sdtPr>
        <w:sdtContent>
          <w:r>
            <w:t>CSP Name</w:t>
          </w:r>
        </w:sdtContent>
      </w:sdt>
      <w:r>
        <w:t xml:space="preserve"> sets forth an order of succession, in coordination with the order set forth by the organization to ensure that decision-making authority for the </w:t>
      </w:r>
      <w:sdt>
        <w:sdtPr>
          <w:alias w:val="Information System Name"/>
          <w:tag w:val="informationsystemname"/>
          <w:id w:val="729039796"/>
          <w:placeholder>
            <w:docPart w:val="619A8EC82ABA49B7B99A98DFF831B31B"/>
          </w:placeholder>
          <w:showingPlcHdr/>
          <w:text/>
        </w:sdtPr>
        <w:sdtContent>
          <w:r>
            <w:rPr>
              <w:rStyle w:val="105"/>
            </w:rPr>
            <w:t>&lt;Information System Name&gt;</w:t>
          </w:r>
        </w:sdtContent>
      </w:sdt>
      <w:r>
        <w:t xml:space="preserve"> ISCP is uninterrupted.  </w:t>
      </w:r>
    </w:p>
    <w:p>
      <w:r>
        <w:t xml:space="preserve">In order to preserve the continuity of operations, individuals designated as key personnel have been assigned an individual who can assume the key personnel’s position if the key personnel is not able to perform their duties.  Alternate key personnel are named in a line of succession and are notified and trained to assume their alternate role, should the need arise.  The line of succession for key personnel can be found in </w:t>
      </w:r>
      <w:r>
        <w:fldChar w:fldCharType="begin"/>
      </w:r>
      <w:r>
        <w:instrText xml:space="preserve"> REF _Ref443814746 \w \h </w:instrText>
      </w:r>
      <w:r>
        <w:fldChar w:fldCharType="separate"/>
      </w:r>
      <w:r>
        <w:t>B</w:t>
      </w:r>
      <w:r>
        <w:fldChar w:fldCharType="end"/>
      </w:r>
      <w:r>
        <w:t xml:space="preserve"> </w:t>
      </w:r>
      <w:r>
        <w:fldChar w:fldCharType="begin"/>
      </w:r>
      <w:r>
        <w:instrText xml:space="preserve"> REF _Ref443814746 \h </w:instrText>
      </w:r>
      <w:r>
        <w:fldChar w:fldCharType="separate"/>
      </w:r>
      <w:r>
        <w:t>Appendix – Key Personnel and Team Member Contact List</w:t>
      </w:r>
      <w:r>
        <w:fldChar w:fldCharType="end"/>
      </w:r>
      <w:r>
        <w:t>.</w:t>
      </w:r>
    </w:p>
    <w:p>
      <w:pPr>
        <w:pStyle w:val="2"/>
      </w:pPr>
      <w:bookmarkStart w:id="52" w:name="_Toc445197372"/>
      <w:r>
        <w:t>Activation and Notification</w:t>
      </w:r>
      <w:bookmarkEnd w:id="52"/>
    </w:p>
    <w:p>
      <w:r>
        <w:t xml:space="preserve">The activation and notification phase defines initial actions taken once the </w:t>
      </w:r>
      <w:sdt>
        <w:sdtPr>
          <w:alias w:val="Information System Name"/>
          <w:tag w:val="informationsystemname"/>
          <w:id w:val="2029512882"/>
          <w:placeholder>
            <w:docPart w:val="6AED18DF90BB457AB3B03B735AE92A19"/>
          </w:placeholder>
          <w:showingPlcHdr/>
          <w:text/>
        </w:sdtPr>
        <w:sdtContent>
          <w:r>
            <w:rPr>
              <w:rStyle w:val="105"/>
            </w:rPr>
            <w:t>&lt;Information System Name&gt;</w:t>
          </w:r>
        </w:sdtContent>
      </w:sdt>
      <w:r>
        <w:t xml:space="preserve"> disruption has been detected or appears to be imminent.  This phase includes activities to notify recovery personnel, conduct an outage assessment, and activate the ISCP. </w:t>
      </w:r>
    </w:p>
    <w:p>
      <w:r>
        <w:t xml:space="preserve">At the completion of the Activation and Notification Phase, key </w:t>
      </w:r>
      <w:sdt>
        <w:sdtPr>
          <w:alias w:val="Information System Name"/>
          <w:tag w:val="informationsystemname"/>
          <w:id w:val="343754731"/>
          <w:placeholder>
            <w:docPart w:val="223ED31034A4465D9A618A8F66756286"/>
          </w:placeholder>
          <w:showingPlcHdr/>
          <w:text/>
        </w:sdtPr>
        <w:sdtContent>
          <w:r>
            <w:rPr>
              <w:rStyle w:val="105"/>
            </w:rPr>
            <w:t>&lt;Information System Name&gt;</w:t>
          </w:r>
        </w:sdtContent>
      </w:sdt>
      <w:r>
        <w:t xml:space="preserve"> ISCP staff will be prepared to perform recovery measures to restore system functions. </w:t>
      </w:r>
    </w:p>
    <w:p>
      <w:pPr>
        <w:pStyle w:val="3"/>
      </w:pPr>
      <w:bookmarkStart w:id="53" w:name="_Toc445197373"/>
      <w:r>
        <w:t>Activation Criteria and Procedure</w:t>
      </w:r>
      <w:bookmarkEnd w:id="53"/>
    </w:p>
    <w:p>
      <w:r>
        <w:t xml:space="preserve">The </w:t>
      </w:r>
      <w:sdt>
        <w:sdtPr>
          <w:alias w:val="Information System Name"/>
          <w:tag w:val="informationsystemname"/>
          <w:id w:val="-1026086013"/>
          <w:placeholder>
            <w:docPart w:val="B222E0FA9CB04B529EB3924EF82BFD73"/>
          </w:placeholder>
          <w:showingPlcHdr/>
          <w:text/>
        </w:sdtPr>
        <w:sdtContent>
          <w:r>
            <w:rPr>
              <w:rStyle w:val="105"/>
            </w:rPr>
            <w:t>&lt;Information System Name&gt;</w:t>
          </w:r>
        </w:sdtContent>
      </w:sdt>
      <w:r>
        <w:t xml:space="preserve"> ISCP may be activated if one or more of the following criteria are met: </w:t>
      </w:r>
    </w:p>
    <w:p>
      <w:pPr>
        <w:pStyle w:val="22"/>
      </w:pPr>
      <w:r>
        <w:t xml:space="preserve">The type of outage indicates </w:t>
      </w:r>
      <w:sdt>
        <w:sdtPr>
          <w:alias w:val="Information System Name"/>
          <w:tag w:val="informationsystemname"/>
          <w:id w:val="-1623069725"/>
          <w:placeholder>
            <w:docPart w:val="87B049986A594B22A140172717AF1D74"/>
          </w:placeholder>
          <w:showingPlcHdr/>
          <w:text/>
        </w:sdtPr>
        <w:sdtContent>
          <w:r>
            <w:rPr>
              <w:rStyle w:val="105"/>
            </w:rPr>
            <w:t>&lt;Information System Name&gt;</w:t>
          </w:r>
        </w:sdtContent>
      </w:sdt>
      <w:r>
        <w:t xml:space="preserve"> will be down for more than </w:t>
      </w:r>
      <w:sdt>
        <w:sdtPr>
          <w:alias w:val="Enter RTO Hours"/>
          <w:tag w:val="numberhours"/>
          <w:id w:val="-169866690"/>
          <w:placeholder>
            <w:docPart w:val="42D82E4C7802455D8BD0031C934345C8"/>
          </w:placeholder>
        </w:sdtPr>
        <w:sdtContent>
          <w:r>
            <w:rPr>
              <w:rStyle w:val="105"/>
              <w:i/>
            </w:rPr>
            <w:t>Enter Number</w:t>
          </w:r>
        </w:sdtContent>
      </w:sdt>
      <w:r>
        <w:t xml:space="preserve"> RTO hours.</w:t>
      </w:r>
    </w:p>
    <w:p>
      <w:pPr>
        <w:pStyle w:val="22"/>
      </w:pPr>
      <w:r>
        <w:t xml:space="preserve">The facility housing </w:t>
      </w:r>
      <w:sdt>
        <w:sdtPr>
          <w:alias w:val="Information System Name"/>
          <w:tag w:val="informationsystemname"/>
          <w:id w:val="2104913209"/>
          <w:placeholder>
            <w:docPart w:val="D7CE3CE99FDD478DA23959569ECEA3B9"/>
          </w:placeholder>
          <w:showingPlcHdr/>
          <w:text/>
        </w:sdtPr>
        <w:sdtContent>
          <w:r>
            <w:rPr>
              <w:rStyle w:val="105"/>
            </w:rPr>
            <w:t>&lt;Information System Name&gt;</w:t>
          </w:r>
        </w:sdtContent>
      </w:sdt>
      <w:r>
        <w:t xml:space="preserve"> is damaged and may not be available within </w:t>
      </w:r>
      <w:sdt>
        <w:sdtPr>
          <w:alias w:val="Enter RTO Hours"/>
          <w:tag w:val="numberhours"/>
          <w:id w:val="-1243719895"/>
          <w:placeholder>
            <w:docPart w:val="F5A67A91ECFC4619B743FD289432A1C1"/>
          </w:placeholder>
        </w:sdtPr>
        <w:sdtContent>
          <w:r>
            <w:rPr>
              <w:rStyle w:val="105"/>
              <w:i/>
            </w:rPr>
            <w:t>Enter Number</w:t>
          </w:r>
        </w:sdtContent>
      </w:sdt>
      <w:r>
        <w:t xml:space="preserve"> RTO hours</w:t>
      </w:r>
    </w:p>
    <w:p>
      <w:pPr>
        <w:pStyle w:val="22"/>
      </w:pPr>
      <w:r>
        <w:t>Other criteria, as appropriate.</w:t>
      </w:r>
    </w:p>
    <w:p>
      <w:r>
        <w:t xml:space="preserve">Personnel/roles listed in </w:t>
      </w:r>
      <w:r>
        <w:fldChar w:fldCharType="begin"/>
      </w:r>
      <w:r>
        <w:instrText xml:space="preserve"> REF _Ref443753503 \h </w:instrText>
      </w:r>
      <w:r>
        <w:fldChar w:fldCharType="separate"/>
      </w:r>
      <w:r>
        <w:t>Table 3</w:t>
      </w:r>
      <w:r>
        <w:noBreakHyphen/>
      </w:r>
      <w:r>
        <w:t>1 Personnel Authorized to Activate the ISCP</w:t>
      </w:r>
      <w:r>
        <w:fldChar w:fldCharType="end"/>
      </w:r>
      <w:r>
        <w:t xml:space="preserve"> are authorized to activate the ISCP.</w:t>
      </w:r>
    </w:p>
    <w:p>
      <w:pPr>
        <w:pStyle w:val="12"/>
      </w:pPr>
      <w:bookmarkStart w:id="54" w:name="_Ref443753503"/>
      <w:bookmarkStart w:id="55" w:name="_Toc445197170"/>
      <w:r>
        <w:t xml:space="preserve">Table </w:t>
      </w:r>
      <w:r>
        <w:fldChar w:fldCharType="begin"/>
      </w:r>
      <w:r>
        <w:instrText xml:space="preserve"> STYLEREF 1 \s </w:instrText>
      </w:r>
      <w:r>
        <w:fldChar w:fldCharType="separate"/>
      </w:r>
      <w:r>
        <w:t>3</w:t>
      </w:r>
      <w:r>
        <w:fldChar w:fldCharType="end"/>
      </w:r>
      <w:r>
        <w:noBreakHyphen/>
      </w:r>
      <w:r>
        <w:fldChar w:fldCharType="begin"/>
      </w:r>
      <w:r>
        <w:instrText xml:space="preserve"> SEQ Table \* ARABIC \s 1 </w:instrText>
      </w:r>
      <w:r>
        <w:fldChar w:fldCharType="separate"/>
      </w:r>
      <w:r>
        <w:t>1</w:t>
      </w:r>
      <w:r>
        <w:fldChar w:fldCharType="end"/>
      </w:r>
      <w:r>
        <w:t xml:space="preserve"> Personnel Authorized to Activate the ISCP</w:t>
      </w:r>
      <w:bookmarkEnd w:id="54"/>
      <w:bookmarkEnd w:id="55"/>
    </w:p>
    <w:tbl>
      <w:tblPr>
        <w:tblStyle w:val="112"/>
        <w:tblW w:w="957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08"/>
        <w:gridCol w:w="2995"/>
        <w:gridCol w:w="37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tblHeader/>
          <w:jc w:val="center"/>
        </w:trPr>
        <w:tc>
          <w:tcPr>
            <w:tcW w:w="2808" w:type="dxa"/>
            <w:shd w:val="clear" w:color="auto" w:fill="D9E2F3" w:themeFill="accent5" w:themeFillTint="33"/>
          </w:tcPr>
          <w:p>
            <w:pPr>
              <w:pStyle w:val="83"/>
              <w:rPr>
                <w:szCs w:val="20"/>
              </w:rPr>
            </w:pPr>
            <w:r>
              <w:rPr>
                <w:szCs w:val="20"/>
              </w:rPr>
              <w:t>Name</w:t>
            </w:r>
          </w:p>
        </w:tc>
        <w:tc>
          <w:tcPr>
            <w:tcW w:w="2995" w:type="dxa"/>
            <w:shd w:val="clear" w:color="auto" w:fill="D9E2F3" w:themeFill="accent5" w:themeFillTint="33"/>
          </w:tcPr>
          <w:p>
            <w:pPr>
              <w:pStyle w:val="83"/>
              <w:rPr>
                <w:szCs w:val="20"/>
              </w:rPr>
            </w:pPr>
            <w:r>
              <w:rPr>
                <w:szCs w:val="20"/>
              </w:rPr>
              <w:t>Title and ISCP Role</w:t>
            </w:r>
          </w:p>
        </w:tc>
        <w:tc>
          <w:tcPr>
            <w:tcW w:w="3773" w:type="dxa"/>
            <w:shd w:val="clear" w:color="auto" w:fill="D9E2F3" w:themeFill="accent5" w:themeFillTint="33"/>
          </w:tcPr>
          <w:p>
            <w:pPr>
              <w:pStyle w:val="83"/>
              <w:rPr>
                <w:szCs w:val="20"/>
              </w:rPr>
            </w:pPr>
            <w:r>
              <w:rPr>
                <w:szCs w:val="20"/>
              </w:rPr>
              <w:t>Contact Information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jc w:val="center"/>
        </w:trPr>
        <w:sdt>
          <w:sdtPr>
            <w:alias w:val="ISCP Contact Name"/>
            <w:tag w:val="iscpname"/>
            <w:id w:val="1511339918"/>
            <w:placeholder>
              <w:docPart w:val="24C3397105CE4C2BA95708294185CD8D"/>
            </w:placeholder>
            <w:showingPlcHdr/>
          </w:sdtPr>
          <w:sdtContent>
            <w:tc>
              <w:tcPr>
                <w:tcW w:w="2808" w:type="dxa"/>
                <w:vAlign w:val="center"/>
              </w:tcPr>
              <w:p>
                <w:pPr>
                  <w:pStyle w:val="84"/>
                  <w:rPr>
                    <w:szCs w:val="20"/>
                  </w:rPr>
                </w:pPr>
                <w:r>
                  <w:rPr>
                    <w:rStyle w:val="105"/>
                    <w:szCs w:val="20"/>
                  </w:rPr>
                  <w:t>Click here to enter text.</w:t>
                </w:r>
              </w:p>
            </w:tc>
          </w:sdtContent>
        </w:sdt>
        <w:sdt>
          <w:sdtPr>
            <w:alias w:val="ISCP Title and Role"/>
            <w:tag w:val="iscptitlerole"/>
            <w:id w:val="-1466193425"/>
            <w:placeholder>
              <w:docPart w:val="96A40B179A5B4C638F8DD73035EE83D3"/>
            </w:placeholder>
            <w:showingPlcHdr/>
          </w:sdtPr>
          <w:sdtContent>
            <w:tc>
              <w:tcPr>
                <w:tcW w:w="2995" w:type="dxa"/>
                <w:vAlign w:val="center"/>
              </w:tcPr>
              <w:p>
                <w:pPr>
                  <w:pStyle w:val="84"/>
                  <w:rPr>
                    <w:szCs w:val="20"/>
                  </w:rPr>
                </w:pPr>
                <w:r>
                  <w:rPr>
                    <w:rStyle w:val="105"/>
                    <w:szCs w:val="20"/>
                  </w:rPr>
                  <w:t>Click here to enter text.</w:t>
                </w:r>
              </w:p>
            </w:tc>
          </w:sdtContent>
        </w:sdt>
        <w:sdt>
          <w:sdtPr>
            <w:alias w:val="ISCP Contact Information"/>
            <w:tag w:val="iscpcontactinfo"/>
            <w:id w:val="809753745"/>
            <w:placeholder>
              <w:docPart w:val="5147C72117FD448B9BC24A1AC6D26FC2"/>
            </w:placeholder>
            <w:showingPlcHdr/>
          </w:sdtPr>
          <w:sdtContent>
            <w:tc>
              <w:tcPr>
                <w:tcW w:w="3773"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jc w:val="center"/>
        </w:trPr>
        <w:sdt>
          <w:sdtPr>
            <w:alias w:val="ISCP Contact Name"/>
            <w:tag w:val="iscpname"/>
            <w:id w:val="248700489"/>
            <w:placeholder>
              <w:docPart w:val="8750C661801146D1896E3284D8012A2B"/>
            </w:placeholder>
            <w:showingPlcHdr/>
          </w:sdtPr>
          <w:sdtContent>
            <w:tc>
              <w:tcPr>
                <w:tcW w:w="2808" w:type="dxa"/>
                <w:vAlign w:val="center"/>
              </w:tcPr>
              <w:p>
                <w:pPr>
                  <w:pStyle w:val="84"/>
                  <w:rPr>
                    <w:szCs w:val="20"/>
                  </w:rPr>
                </w:pPr>
                <w:r>
                  <w:rPr>
                    <w:rStyle w:val="105"/>
                    <w:szCs w:val="20"/>
                  </w:rPr>
                  <w:t>Click here to enter text.</w:t>
                </w:r>
              </w:p>
            </w:tc>
          </w:sdtContent>
        </w:sdt>
        <w:sdt>
          <w:sdtPr>
            <w:alias w:val="ISCP Title and Role"/>
            <w:tag w:val="iscptitlerole"/>
            <w:id w:val="-234085661"/>
            <w:placeholder>
              <w:docPart w:val="8750C661801146D1896E3284D8012A2B"/>
            </w:placeholder>
            <w:showingPlcHdr/>
          </w:sdtPr>
          <w:sdtContent>
            <w:tc>
              <w:tcPr>
                <w:tcW w:w="2995" w:type="dxa"/>
                <w:vAlign w:val="center"/>
              </w:tcPr>
              <w:p>
                <w:pPr>
                  <w:pStyle w:val="84"/>
                  <w:rPr>
                    <w:szCs w:val="20"/>
                  </w:rPr>
                </w:pPr>
                <w:r>
                  <w:rPr>
                    <w:rStyle w:val="105"/>
                    <w:szCs w:val="20"/>
                  </w:rPr>
                  <w:t>Click here to enter text.</w:t>
                </w:r>
              </w:p>
            </w:tc>
          </w:sdtContent>
        </w:sdt>
        <w:sdt>
          <w:sdtPr>
            <w:alias w:val="ISCP Contact Information"/>
            <w:tag w:val="iscpcontactinfo"/>
            <w:id w:val="-1309548933"/>
            <w:placeholder>
              <w:docPart w:val="8750C661801146D1896E3284D8012A2B"/>
            </w:placeholder>
            <w:showingPlcHdr/>
          </w:sdtPr>
          <w:sdtContent>
            <w:tc>
              <w:tcPr>
                <w:tcW w:w="3773"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 w:hRule="atLeast"/>
          <w:jc w:val="center"/>
        </w:trPr>
        <w:sdt>
          <w:sdtPr>
            <w:alias w:val="ISCP Contact Name"/>
            <w:tag w:val="iscpname"/>
            <w:id w:val="-2025010970"/>
            <w:placeholder>
              <w:docPart w:val="7BCBD244E6CB4AC587C7A313D1972AB1"/>
            </w:placeholder>
            <w:showingPlcHdr/>
          </w:sdtPr>
          <w:sdtContent>
            <w:tc>
              <w:tcPr>
                <w:tcW w:w="2808" w:type="dxa"/>
                <w:vAlign w:val="center"/>
              </w:tcPr>
              <w:p>
                <w:pPr>
                  <w:pStyle w:val="84"/>
                  <w:rPr>
                    <w:szCs w:val="20"/>
                  </w:rPr>
                </w:pPr>
                <w:r>
                  <w:rPr>
                    <w:rStyle w:val="105"/>
                    <w:szCs w:val="20"/>
                  </w:rPr>
                  <w:t>Click here to enter text.</w:t>
                </w:r>
              </w:p>
            </w:tc>
          </w:sdtContent>
        </w:sdt>
        <w:sdt>
          <w:sdtPr>
            <w:alias w:val="ISCP Title and Role"/>
            <w:tag w:val="iscptitlerole"/>
            <w:id w:val="1998376311"/>
            <w:placeholder>
              <w:docPart w:val="7BCBD244E6CB4AC587C7A313D1972AB1"/>
            </w:placeholder>
            <w:showingPlcHdr/>
          </w:sdtPr>
          <w:sdtContent>
            <w:tc>
              <w:tcPr>
                <w:tcW w:w="2995" w:type="dxa"/>
                <w:vAlign w:val="center"/>
              </w:tcPr>
              <w:p>
                <w:pPr>
                  <w:pStyle w:val="84"/>
                  <w:rPr>
                    <w:szCs w:val="20"/>
                  </w:rPr>
                </w:pPr>
                <w:r>
                  <w:rPr>
                    <w:rStyle w:val="105"/>
                    <w:szCs w:val="20"/>
                  </w:rPr>
                  <w:t>Click here to enter text.</w:t>
                </w:r>
              </w:p>
            </w:tc>
          </w:sdtContent>
        </w:sdt>
        <w:sdt>
          <w:sdtPr>
            <w:alias w:val="ISCP Contact Information"/>
            <w:tag w:val="iscpcontactinfo"/>
            <w:id w:val="-1332444114"/>
            <w:placeholder>
              <w:docPart w:val="7BCBD244E6CB4AC587C7A313D1972AB1"/>
            </w:placeholder>
            <w:showingPlcHdr/>
          </w:sdtPr>
          <w:sdtContent>
            <w:tc>
              <w:tcPr>
                <w:tcW w:w="3773" w:type="dxa"/>
              </w:tcPr>
              <w:p>
                <w:pPr>
                  <w:pStyle w:val="84"/>
                  <w:rPr>
                    <w:szCs w:val="20"/>
                  </w:rPr>
                </w:pPr>
                <w:r>
                  <w:rPr>
                    <w:rStyle w:val="105"/>
                    <w:szCs w:val="20"/>
                  </w:rPr>
                  <w:t>Click here to enter text.</w:t>
                </w:r>
              </w:p>
            </w:tc>
          </w:sdtContent>
        </w:sdt>
      </w:tr>
    </w:tbl>
    <w:p/>
    <w:p>
      <w:pPr>
        <w:pStyle w:val="3"/>
      </w:pPr>
      <w:bookmarkStart w:id="56" w:name="_Toc445197374"/>
      <w:r>
        <w:t>Notification Instructions</w:t>
      </w:r>
      <w:bookmarkEnd w:id="56"/>
    </w:p>
    <w:p>
      <w:pPr>
        <w:pStyle w:val="81"/>
      </w:pPr>
      <w:r>
        <w:t>Instruction: Describe established notifications procedures.  Notification procedures must include who makes the initial notifications, the sequence in which personnel are notified and the method of notification (e.g., email blast, call tree, text messaging, automated notification system, etc.). Delete this instruction from your final version of this document.</w:t>
      </w:r>
    </w:p>
    <w:p>
      <w:r>
        <w:t xml:space="preserve">Contact information for key personnel is located in </w:t>
      </w:r>
      <w:r>
        <w:rPr>
          <w:highlight w:val="yellow"/>
        </w:rPr>
        <w:fldChar w:fldCharType="begin"/>
      </w:r>
      <w:r>
        <w:instrText xml:space="preserve"> REF _Ref443814746 \w \h </w:instrText>
      </w:r>
      <w:r>
        <w:rPr>
          <w:highlight w:val="yellow"/>
        </w:rPr>
        <w:fldChar w:fldCharType="separate"/>
      </w:r>
      <w:r>
        <w:t>B</w:t>
      </w:r>
      <w:r>
        <w:rPr>
          <w:highlight w:val="yellow"/>
        </w:rPr>
        <w:fldChar w:fldCharType="end"/>
      </w:r>
      <w:r>
        <w:t xml:space="preserve"> </w:t>
      </w:r>
      <w:r>
        <w:rPr>
          <w:highlight w:val="yellow"/>
        </w:rPr>
        <w:fldChar w:fldCharType="begin"/>
      </w:r>
      <w:r>
        <w:instrText xml:space="preserve"> REF _Ref443814746 \h </w:instrText>
      </w:r>
      <w:r>
        <w:rPr>
          <w:highlight w:val="yellow"/>
        </w:rPr>
        <w:fldChar w:fldCharType="separate"/>
      </w:r>
      <w:r>
        <w:t>Appendix – Key Personnel and Team Member Contact List</w:t>
      </w:r>
      <w:r>
        <w:rPr>
          <w:highlight w:val="yellow"/>
        </w:rPr>
        <w:fldChar w:fldCharType="end"/>
      </w:r>
      <w:r>
        <w:t xml:space="preserve">.  </w:t>
      </w:r>
    </w:p>
    <w:p>
      <w:pPr>
        <w:pStyle w:val="3"/>
      </w:pPr>
      <w:bookmarkStart w:id="57" w:name="_Toc445197375"/>
      <w:r>
        <w:t>Outage Assessment</w:t>
      </w:r>
      <w:bookmarkEnd w:id="57"/>
    </w:p>
    <w:p>
      <w:r>
        <w:t xml:space="preserve">Following notification, a thorough outage assessment is necessary to determine the extent of the disruption, any damage, and expected recovery time.  This outage assessment is conducted by </w:t>
      </w:r>
      <w:sdt>
        <w:sdtPr>
          <w:alias w:val="Role Name"/>
          <w:tag w:val="rolename"/>
          <w:id w:val="2079859807"/>
          <w:placeholder>
            <w:docPart w:val="E1723A44283048BB906BC56DAD95FBD5"/>
          </w:placeholder>
          <w:showingPlcHdr/>
        </w:sdtPr>
        <w:sdtContent>
          <w:r>
            <w:rPr>
              <w:rStyle w:val="105"/>
              <w:i/>
            </w:rPr>
            <w:t>Insert role name</w:t>
          </w:r>
        </w:sdtContent>
      </w:sdt>
      <w:r>
        <w:t>.  Assessment results are provided to the Contingency Planning Coordinator to assist in the coordination of the recovery effort.</w:t>
      </w:r>
    </w:p>
    <w:p>
      <w:pPr>
        <w:pStyle w:val="81"/>
      </w:pPr>
      <w:r>
        <w:t xml:space="preserve">Instruction: Outline detailed procedures to include how to determine the cause of the outage; identification of potential for additional disruption or damage; assessment of affected physical area(s); and determination of the physical infrastructure status, IS equipment functionality, and inventory.  Procedures must include notation of items that will be needed to be replaced and estimated time to restore service to normal operations. </w:t>
      </w:r>
      <w:r>
        <w:br w:type="textWrapping"/>
      </w:r>
      <w:r>
        <w:t>Delete this instruction from your final version of this document.</w:t>
      </w:r>
    </w:p>
    <w:p>
      <w:pPr>
        <w:pStyle w:val="2"/>
      </w:pPr>
      <w:bookmarkStart w:id="58" w:name="_Toc445197376"/>
      <w:r>
        <w:t>Recovery</w:t>
      </w:r>
      <w:bookmarkEnd w:id="58"/>
    </w:p>
    <w:p>
      <w:r>
        <w:t xml:space="preserve">The recovery phase provides formal recovery operations that begin after the ISCP has been activated, outage assessments have been completed (if possible), personnel have been notified, and appropriate teams have been mobilized.  Recovery phase activities focus on implementing recovery strategies to restore system capabilities, repair damage, and resume operational capabilities at the original or an alternate location.  At the completion of the recovery phase, </w:t>
      </w:r>
      <w:sdt>
        <w:sdtPr>
          <w:alias w:val="Information System Name"/>
          <w:tag w:val="informationsystemname"/>
          <w:id w:val="1874573342"/>
          <w:placeholder>
            <w:docPart w:val="EC468B80020042FFB0DDB5865575EA16"/>
          </w:placeholder>
          <w:showingPlcHdr/>
          <w:text/>
        </w:sdtPr>
        <w:sdtContent>
          <w:r>
            <w:rPr>
              <w:rStyle w:val="105"/>
            </w:rPr>
            <w:t>&lt;Information System Name&gt;</w:t>
          </w:r>
        </w:sdtContent>
      </w:sdt>
      <w:r>
        <w:t xml:space="preserve"> will be functional and capable of performing the functions identified in Section </w:t>
      </w:r>
      <w:r>
        <w:fldChar w:fldCharType="begin"/>
      </w:r>
      <w:r>
        <w:instrText xml:space="preserve"> REF _Ref443754105 \r \h  \* MERGEFORMAT </w:instrText>
      </w:r>
      <w:r>
        <w:fldChar w:fldCharType="separate"/>
      </w:r>
      <w:r>
        <w:t>4.1</w:t>
      </w:r>
      <w:r>
        <w:fldChar w:fldCharType="end"/>
      </w:r>
      <w:r>
        <w:t xml:space="preserve"> </w:t>
      </w:r>
      <w:r>
        <w:rPr>
          <w:highlight w:val="yellow"/>
        </w:rPr>
        <w:fldChar w:fldCharType="begin"/>
      </w:r>
      <w:r>
        <w:rPr>
          <w:highlight w:val="yellow"/>
        </w:rPr>
        <w:instrText xml:space="preserve"> REF _Ref443754105 \h </w:instrText>
      </w:r>
      <w:r>
        <w:rPr>
          <w:highlight w:val="yellow"/>
        </w:rPr>
        <w:fldChar w:fldCharType="separate"/>
      </w:r>
      <w:r>
        <w:t>Sequence of Recovery Operations</w:t>
      </w:r>
      <w:r>
        <w:rPr>
          <w:highlight w:val="yellow"/>
        </w:rPr>
        <w:fldChar w:fldCharType="end"/>
      </w:r>
      <w:r>
        <w:t xml:space="preserve"> of the plan.  </w:t>
      </w:r>
    </w:p>
    <w:p>
      <w:pPr>
        <w:pStyle w:val="3"/>
      </w:pPr>
      <w:bookmarkStart w:id="59" w:name="_Ref443754105"/>
      <w:bookmarkStart w:id="60" w:name="_Toc445197377"/>
      <w:r>
        <w:t>Sequence of Recovery Operations</w:t>
      </w:r>
      <w:bookmarkEnd w:id="59"/>
      <w:bookmarkEnd w:id="60"/>
    </w:p>
    <w:p>
      <w:r>
        <w:t xml:space="preserve">The following activities occur during recovery of </w:t>
      </w:r>
      <w:sdt>
        <w:sdtPr>
          <w:alias w:val="Information System Name"/>
          <w:tag w:val="informationsystemname"/>
          <w:id w:val="1497849304"/>
          <w:placeholder>
            <w:docPart w:val="36069D537BE545718343784088487107"/>
          </w:placeholder>
          <w:showingPlcHdr/>
          <w:text/>
        </w:sdtPr>
        <w:sdtContent>
          <w:r>
            <w:rPr>
              <w:rStyle w:val="105"/>
            </w:rPr>
            <w:t>&lt;Information System Name&gt;</w:t>
          </w:r>
        </w:sdtContent>
      </w:sdt>
      <w:r>
        <w:t>:</w:t>
      </w:r>
    </w:p>
    <w:p>
      <w:pPr>
        <w:pStyle w:val="81"/>
      </w:pPr>
      <w:r>
        <w:t xml:space="preserve">Instruction: Modify the following list as appropriate for the system recovery strategy. </w:t>
      </w:r>
      <w:r>
        <w:br w:type="textWrapping"/>
      </w:r>
      <w:r>
        <w:t>Delete this instruction from your final version of this document.</w:t>
      </w:r>
    </w:p>
    <w:p>
      <w:pPr>
        <w:pStyle w:val="22"/>
        <w:numPr>
          <w:ilvl w:val="0"/>
          <w:numId w:val="13"/>
        </w:numPr>
      </w:pPr>
      <w:r>
        <w:t>Identification of recovery location (if not at original location)</w:t>
      </w:r>
    </w:p>
    <w:p>
      <w:pPr>
        <w:pStyle w:val="22"/>
        <w:numPr>
          <w:ilvl w:val="0"/>
          <w:numId w:val="13"/>
        </w:numPr>
      </w:pPr>
      <w:r>
        <w:t>Identification of required resources to perform recovery procedures</w:t>
      </w:r>
    </w:p>
    <w:p>
      <w:pPr>
        <w:pStyle w:val="22"/>
        <w:numPr>
          <w:ilvl w:val="0"/>
          <w:numId w:val="13"/>
        </w:numPr>
      </w:pPr>
      <w:r>
        <w:t>Retrieval of backup and system installation media</w:t>
      </w:r>
    </w:p>
    <w:p>
      <w:pPr>
        <w:pStyle w:val="22"/>
        <w:numPr>
          <w:ilvl w:val="0"/>
          <w:numId w:val="13"/>
        </w:numPr>
      </w:pPr>
      <w:r>
        <w:t>Recovery of hardware and operating system (if required)</w:t>
      </w:r>
    </w:p>
    <w:p>
      <w:pPr>
        <w:pStyle w:val="22"/>
        <w:numPr>
          <w:ilvl w:val="0"/>
          <w:numId w:val="13"/>
        </w:numPr>
      </w:pPr>
      <w:r>
        <w:t>Recovery of system from backup and system installation media</w:t>
      </w:r>
    </w:p>
    <w:p>
      <w:pPr>
        <w:pStyle w:val="22"/>
        <w:numPr>
          <w:ilvl w:val="0"/>
          <w:numId w:val="13"/>
        </w:numPr>
      </w:pPr>
      <w:r>
        <w:t>Implementation of transaction recovery for systems that are transaction-based</w:t>
      </w:r>
    </w:p>
    <w:p>
      <w:pPr>
        <w:pStyle w:val="3"/>
      </w:pPr>
      <w:bookmarkStart w:id="61" w:name="_Toc445197378"/>
      <w:r>
        <w:t>Recovery Procedures</w:t>
      </w:r>
      <w:bookmarkEnd w:id="61"/>
      <w:r>
        <w:t xml:space="preserve"> </w:t>
      </w:r>
    </w:p>
    <w:p>
      <w:r>
        <w:t xml:space="preserve">The following procedures are provided for recovery of </w:t>
      </w:r>
      <w:sdt>
        <w:sdtPr>
          <w:alias w:val="Information System Name"/>
          <w:tag w:val="informationsystemname"/>
          <w:id w:val="1857766138"/>
          <w:placeholder>
            <w:docPart w:val="1D7F99B8F9624260A9A5F973C8CA2E6C"/>
          </w:placeholder>
          <w:showingPlcHdr/>
          <w:text/>
        </w:sdtPr>
        <w:sdtContent>
          <w:r>
            <w:rPr>
              <w:rStyle w:val="105"/>
            </w:rPr>
            <w:t>&lt;Information System Name&gt;</w:t>
          </w:r>
        </w:sdtContent>
      </w:sdt>
      <w:r>
        <w:t xml:space="preserve"> at the original or established alternate location.  Recovery procedures are outlined per team and must be executed in the sequence presented to maintain an efficient recovery effort.  </w:t>
      </w:r>
    </w:p>
    <w:p>
      <w:pPr>
        <w:pStyle w:val="81"/>
      </w:pPr>
      <w:r>
        <w:t xml:space="preserve">Instruction:  Provide general procedures for the recovery of the system from backup media.  Specific keystroke-level procedures may be provided in an appendix.  If specific procedures are provided in an appendix, a reference to that appendix must be included in this section.  Teams or persons responsible for each procedure must be identified. </w:t>
      </w:r>
      <w:r>
        <w:br w:type="textWrapping"/>
      </w:r>
      <w:r>
        <w:t>Delete this instruction from your final version of this document.</w:t>
      </w:r>
    </w:p>
    <w:p>
      <w:pPr>
        <w:pStyle w:val="3"/>
      </w:pPr>
      <w:bookmarkStart w:id="62" w:name="_Toc445197379"/>
      <w:r>
        <w:t>Recovery Escalation Notices/Awareness</w:t>
      </w:r>
      <w:bookmarkEnd w:id="62"/>
    </w:p>
    <w:p>
      <w:r>
        <w:t>Notifications during recovery include problem escalation to leadership and status awareness to system owners and users.  This section describes the procedures for handling escalation notices that define and describe the events, thresholds, or other types of triggers that may require additional action.</w:t>
      </w:r>
    </w:p>
    <w:p>
      <w:pPr>
        <w:pStyle w:val="81"/>
      </w:pPr>
      <w:r>
        <w:t>Instruction: Provide appropriate procedures for escalation notices during the recovery efforts.  Teams or persons responsible for each escalation/awareness procedure must be identified. Delete this instruction from your final version of this document.</w:t>
      </w:r>
    </w:p>
    <w:p/>
    <w:p>
      <w:pPr>
        <w:pStyle w:val="2"/>
      </w:pPr>
      <w:bookmarkStart w:id="63" w:name="_Toc445197380"/>
      <w:r>
        <w:t>Reconstitution</w:t>
      </w:r>
      <w:bookmarkEnd w:id="63"/>
    </w:p>
    <w:p>
      <w:r>
        <w:t xml:space="preserve">Reconstitution is the process by which recovery activities are completed and normal system operations are resumed.  If the original facility is unrecoverable, the activities in this phase can also be applied to preparing a new permanent location to support system processing requirements.  A determination must be made whether the system has undergone significant change and will require reassessment and reauthorization.  The phase consists of two major activities: (1) validating successful reconstitution and (2) deactivation of the plan.  </w:t>
      </w:r>
    </w:p>
    <w:p>
      <w:r>
        <w:t>Concurrent processing is the process of running a system at two separate locations concurrently until there is a level of assurance that the recovered system is operating correctly and securely.</w:t>
      </w:r>
    </w:p>
    <w:p>
      <w:pPr>
        <w:pStyle w:val="3"/>
      </w:pPr>
      <w:bookmarkStart w:id="64" w:name="_Toc445197381"/>
      <w:r>
        <w:t>Data Validation Testing</w:t>
      </w:r>
      <w:bookmarkEnd w:id="64"/>
    </w:p>
    <w:p>
      <w:r>
        <w:t xml:space="preserve">Validation data testing is the process of testing and validating data to ensure that data files or databases have been recovered completely at the permanent location.  </w:t>
      </w:r>
    </w:p>
    <w:p>
      <w:pPr>
        <w:pStyle w:val="81"/>
      </w:pPr>
      <w:r>
        <w:t xml:space="preserve">Instruction: Describe procedures for testing and validation of data to ensure that data is correct and up to date as of the last available backup.  Teams or persons responsible for each procedure must be identified.  An example of a validation data test for a moderate-impact system would be to compare a database audit log to the recovered database to make sure all transactions were properly updated.  Detailed data test procedures may be provided in </w:t>
      </w:r>
      <w:r>
        <w:fldChar w:fldCharType="begin"/>
      </w:r>
      <w:r>
        <w:instrText xml:space="preserve"> REF _Ref443814973 \w \h  \* MERGEFORMAT </w:instrText>
      </w:r>
      <w:r>
        <w:fldChar w:fldCharType="separate"/>
      </w:r>
      <w:r>
        <w:t>F</w:t>
      </w:r>
      <w:r>
        <w:fldChar w:fldCharType="end"/>
      </w:r>
      <w:r>
        <w:t xml:space="preserve"> </w:t>
      </w:r>
      <w:r>
        <w:fldChar w:fldCharType="begin"/>
      </w:r>
      <w:r>
        <w:instrText xml:space="preserve"> REF _Ref443814991 \h  \* MERGEFORMAT </w:instrText>
      </w:r>
      <w:r>
        <w:fldChar w:fldCharType="separate"/>
      </w:r>
      <w:r>
        <w:t>Appendix – System Validation Test Plan</w:t>
      </w:r>
      <w:r>
        <w:fldChar w:fldCharType="end"/>
      </w:r>
      <w:r>
        <w:t xml:space="preserve">. </w:t>
      </w:r>
      <w:r>
        <w:br w:type="textWrapping"/>
      </w:r>
      <w:r>
        <w:t>Delete this instruction from your final version of this document.</w:t>
      </w:r>
    </w:p>
    <w:p/>
    <w:p>
      <w:pPr>
        <w:pStyle w:val="3"/>
      </w:pPr>
      <w:bookmarkStart w:id="65" w:name="_Toc445197382"/>
      <w:r>
        <w:t>Functional Validation Testing</w:t>
      </w:r>
      <w:bookmarkEnd w:id="65"/>
    </w:p>
    <w:p>
      <w:r>
        <w:t>Functionality testing is a process for verifying that all system functionality has been tested, and the system is ready to return to normal operations.</w:t>
      </w:r>
    </w:p>
    <w:p>
      <w:pPr>
        <w:pStyle w:val="81"/>
      </w:pPr>
      <w:r>
        <w:t xml:space="preserve">Instruction: Describe procedures for testing and validation functional and operational aspects of the system.  </w:t>
      </w:r>
      <w:r>
        <w:br w:type="textWrapping"/>
      </w:r>
      <w:r>
        <w:t>Delete this instruction from your final version of this document.</w:t>
      </w:r>
    </w:p>
    <w:p/>
    <w:p>
      <w:pPr>
        <w:pStyle w:val="3"/>
      </w:pPr>
      <w:bookmarkStart w:id="66" w:name="_Toc445197383"/>
      <w:r>
        <w:t>Recovery Declaration</w:t>
      </w:r>
      <w:bookmarkEnd w:id="66"/>
    </w:p>
    <w:p>
      <w:r>
        <w:t xml:space="preserve">Upon successfully completing testing and validation, the </w:t>
      </w:r>
      <w:sdt>
        <w:sdtPr>
          <w:alias w:val="Role Name"/>
          <w:tag w:val="rolename"/>
          <w:id w:val="-362441909"/>
          <w:placeholder>
            <w:docPart w:val="DD1896B0F6E0425483CE284D33E29F7F"/>
          </w:placeholder>
          <w:showingPlcHdr/>
        </w:sdtPr>
        <w:sdtContent>
          <w:r>
            <w:rPr>
              <w:rStyle w:val="105"/>
              <w:i/>
            </w:rPr>
            <w:t>Insert role name</w:t>
          </w:r>
        </w:sdtContent>
      </w:sdt>
      <w:r>
        <w:t xml:space="preserve"> will formally declare recovery efforts complete, and that </w:t>
      </w:r>
      <w:sdt>
        <w:sdtPr>
          <w:alias w:val="Information System Name"/>
          <w:tag w:val="informationsystemname"/>
          <w:id w:val="1401549333"/>
          <w:placeholder>
            <w:docPart w:val="D17F89EE84684F98944B6294C71BA3F2"/>
          </w:placeholder>
          <w:showingPlcHdr/>
          <w:text/>
        </w:sdtPr>
        <w:sdtContent>
          <w:r>
            <w:rPr>
              <w:rStyle w:val="105"/>
            </w:rPr>
            <w:t>&lt;Information System Name&gt;</w:t>
          </w:r>
        </w:sdtContent>
      </w:sdt>
      <w:r>
        <w:t xml:space="preserve"> is in normal operations.  </w:t>
      </w:r>
      <w:sdt>
        <w:sdtPr>
          <w:alias w:val="Information System Name"/>
          <w:tag w:val="informationsystemname"/>
          <w:id w:val="1459215939"/>
          <w:placeholder>
            <w:docPart w:val="551FE2C49229479993CF2BEA8B2DE949"/>
          </w:placeholder>
          <w:showingPlcHdr/>
          <w:text/>
        </w:sdtPr>
        <w:sdtContent>
          <w:r>
            <w:rPr>
              <w:rStyle w:val="105"/>
            </w:rPr>
            <w:t>&lt;Information System Name&gt;</w:t>
          </w:r>
        </w:sdtContent>
      </w:sdt>
      <w:r>
        <w:t xml:space="preserve"> business and technical POCs will be notified of the declaration by the Contingency Plan Coordinator.  The recovery declaration statement notifies the Contingency Plan Team and executive management that the </w:t>
      </w:r>
      <w:sdt>
        <w:sdtPr>
          <w:alias w:val="Information System Name"/>
          <w:tag w:val="informationsystemname"/>
          <w:id w:val="1957905628"/>
          <w:placeholder>
            <w:docPart w:val="FABDE8A2514040818A129E5F39339DB4"/>
          </w:placeholder>
          <w:showingPlcHdr/>
          <w:text/>
        </w:sdtPr>
        <w:sdtContent>
          <w:r>
            <w:rPr>
              <w:rStyle w:val="105"/>
            </w:rPr>
            <w:t>&lt;Information System Name&gt;</w:t>
          </w:r>
        </w:sdtContent>
      </w:sdt>
      <w:r>
        <w:t xml:space="preserve"> has returned to normal operations.  </w:t>
      </w:r>
    </w:p>
    <w:p>
      <w:pPr>
        <w:pStyle w:val="3"/>
      </w:pPr>
      <w:bookmarkStart w:id="67" w:name="_Toc445197384"/>
      <w:r>
        <w:t>User Notification</w:t>
      </w:r>
      <w:bookmarkEnd w:id="67"/>
    </w:p>
    <w:p>
      <w:r>
        <w:t xml:space="preserve">After the recovery declaration statement is made, notifications are sent to users and customers.  Notifications to customers are made in accordance with predetermined notification procedures.  </w:t>
      </w:r>
    </w:p>
    <w:p>
      <w:pPr>
        <w:pStyle w:val="81"/>
      </w:pPr>
      <w:r>
        <w:t xml:space="preserve">Instruction: Describe the notification procedures.  Ensure that the procedures described are consistent with Service Level Agreements and contracts.  </w:t>
      </w:r>
      <w:r>
        <w:br w:type="textWrapping"/>
      </w:r>
      <w:r>
        <w:t>Delete this instruction from your final version of this document.</w:t>
      </w:r>
    </w:p>
    <w:p>
      <w:pPr>
        <w:pStyle w:val="3"/>
      </w:pPr>
      <w:bookmarkStart w:id="68" w:name="_Toc445197385"/>
      <w:r>
        <w:t>Cleanup</w:t>
      </w:r>
      <w:bookmarkEnd w:id="68"/>
    </w:p>
    <w:p>
      <w:r>
        <w:t>Cleanup is the process of cleaning up or dismantling any temporary recovery locations, restocking supplies used, returning manuals or other documentation to their original locations, and readying the system for a possible future contingency event.</w:t>
      </w:r>
    </w:p>
    <w:p>
      <w:pPr>
        <w:pStyle w:val="81"/>
      </w:pPr>
      <w:r>
        <w:t xml:space="preserve">Instruction: Describe cleanup procedures and tasks including cleanup roles and responsibilities.  Insert cleanup responsibilities in </w:t>
      </w:r>
      <w:r>
        <w:fldChar w:fldCharType="begin"/>
      </w:r>
      <w:r>
        <w:instrText xml:space="preserve"> REF _Ref443755437 \h </w:instrText>
      </w:r>
      <w:r>
        <w:fldChar w:fldCharType="separate"/>
      </w:r>
      <w:r>
        <w:t>Table 5</w:t>
      </w:r>
      <w:r>
        <w:noBreakHyphen/>
      </w:r>
      <w:r>
        <w:t>1 Cleanup Roles and Responsibilities</w:t>
      </w:r>
      <w:r>
        <w:fldChar w:fldCharType="end"/>
      </w:r>
      <w:r>
        <w:t xml:space="preserve">.  Add additional rows as needed. </w:t>
      </w:r>
      <w:r>
        <w:br w:type="textWrapping"/>
      </w:r>
      <w:r>
        <w:t>Delete this instruction from your final version of this document.</w:t>
      </w:r>
    </w:p>
    <w:p>
      <w:pPr>
        <w:pStyle w:val="12"/>
      </w:pPr>
      <w:bookmarkStart w:id="69" w:name="_Ref443755437"/>
      <w:bookmarkStart w:id="70" w:name="_Toc445197171"/>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1</w:t>
      </w:r>
      <w:r>
        <w:fldChar w:fldCharType="end"/>
      </w:r>
      <w:r>
        <w:t xml:space="preserve"> Cleanup Roles and Responsibilities</w:t>
      </w:r>
      <w:bookmarkEnd w:id="69"/>
      <w:bookmarkEnd w:id="70"/>
    </w:p>
    <w:tbl>
      <w:tblPr>
        <w:tblStyle w:val="40"/>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6"/>
        <w:gridCol w:w="6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tblHeader/>
          <w:jc w:val="center"/>
        </w:trPr>
        <w:tc>
          <w:tcPr>
            <w:tcW w:w="3076" w:type="dxa"/>
            <w:shd w:val="clear" w:color="auto" w:fill="D9E2F3" w:themeFill="accent5" w:themeFillTint="33"/>
          </w:tcPr>
          <w:p>
            <w:pPr>
              <w:pStyle w:val="83"/>
            </w:pPr>
            <w:r>
              <w:t>Role</w:t>
            </w:r>
          </w:p>
        </w:tc>
        <w:tc>
          <w:tcPr>
            <w:tcW w:w="6500" w:type="dxa"/>
            <w:shd w:val="clear" w:color="auto" w:fill="D9E2F3" w:themeFill="accent5" w:themeFillTint="33"/>
          </w:tcPr>
          <w:p>
            <w:pPr>
              <w:pStyle w:val="83"/>
            </w:pPr>
            <w:r>
              <w:t>Cleanup Responsibilities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sdt>
          <w:sdtPr>
            <w:alias w:val="Cleanup Role"/>
            <w:tag w:val="cleanuprole"/>
            <w:id w:val="873735602"/>
            <w:placeholder>
              <w:docPart w:val="FC87FF345C944622ADEAE4BCE665AE31"/>
            </w:placeholder>
            <w:showingPlcHdr/>
          </w:sdtPr>
          <w:sdtContent>
            <w:tc>
              <w:tcPr>
                <w:tcW w:w="3076" w:type="dxa"/>
              </w:tcPr>
              <w:p>
                <w:pPr>
                  <w:pStyle w:val="84"/>
                </w:pPr>
                <w:r>
                  <w:rPr>
                    <w:rStyle w:val="105"/>
                  </w:rPr>
                  <w:t>Click here to enter text.</w:t>
                </w:r>
              </w:p>
            </w:tc>
          </w:sdtContent>
        </w:sdt>
        <w:sdt>
          <w:sdtPr>
            <w:alias w:val="Cleanup Responsibilities"/>
            <w:tag w:val="cleanupresponsibilities"/>
            <w:id w:val="1429070818"/>
            <w:placeholder>
              <w:docPart w:val="8E798C297FA7467E88E7A824A781C3AF"/>
            </w:placeholder>
            <w:showingPlcHdr/>
          </w:sdtPr>
          <w:sdtContent>
            <w:tc>
              <w:tcPr>
                <w:tcW w:w="6500"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jc w:val="center"/>
        </w:trPr>
        <w:sdt>
          <w:sdtPr>
            <w:alias w:val="Cleanup Role"/>
            <w:tag w:val="cleanuprole"/>
            <w:id w:val="1024749391"/>
            <w:placeholder>
              <w:docPart w:val="E69E0E3DF7364F07BAF65922855E3BB3"/>
            </w:placeholder>
            <w:showingPlcHdr/>
          </w:sdtPr>
          <w:sdtContent>
            <w:tc>
              <w:tcPr>
                <w:tcW w:w="3076" w:type="dxa"/>
              </w:tcPr>
              <w:p>
                <w:pPr>
                  <w:pStyle w:val="84"/>
                </w:pPr>
                <w:r>
                  <w:rPr>
                    <w:rStyle w:val="105"/>
                  </w:rPr>
                  <w:t>Click here to enter text.</w:t>
                </w:r>
              </w:p>
            </w:tc>
          </w:sdtContent>
        </w:sdt>
        <w:sdt>
          <w:sdtPr>
            <w:alias w:val="Cleanup Responsibilities"/>
            <w:tag w:val="cleanupresponsibilities"/>
            <w:id w:val="1620875356"/>
            <w:placeholder>
              <w:docPart w:val="A3594588B36D491DBA7D57EE4B00C0D2"/>
            </w:placeholder>
            <w:showingPlcHdr/>
          </w:sdtPr>
          <w:sdtContent>
            <w:tc>
              <w:tcPr>
                <w:tcW w:w="6500" w:type="dxa"/>
              </w:tcPr>
              <w:p>
                <w:pPr>
                  <w:pStyle w:val="84"/>
                </w:pPr>
                <w:r>
                  <w:rPr>
                    <w:rStyle w:val="105"/>
                  </w:rPr>
                  <w:t>Click here to enter text.</w:t>
                </w:r>
              </w:p>
            </w:tc>
          </w:sdtContent>
        </w:sdt>
      </w:tr>
    </w:tbl>
    <w:p/>
    <w:p>
      <w:pPr>
        <w:pStyle w:val="3"/>
      </w:pPr>
      <w:bookmarkStart w:id="71" w:name="_Toc445197386"/>
      <w:r>
        <w:t>Returning Backup Media</w:t>
      </w:r>
      <w:bookmarkEnd w:id="71"/>
    </w:p>
    <w:p>
      <w:r>
        <w:t xml:space="preserve">It is important that all backup and installation media used during recovery be returned to the off-site data storage location.  </w:t>
      </w:r>
    </w:p>
    <w:p>
      <w:pPr>
        <w:pStyle w:val="81"/>
      </w:pPr>
      <w:r>
        <w:t xml:space="preserve">Instruction: Provide procedures for returning retrieved backup or installation media to its offsite data storage location.  This may include proper logging and packaging of backup and installation media, preparing for transportation, and validating that media is securely stored at the offsite location. </w:t>
      </w:r>
      <w:r>
        <w:br w:type="textWrapping"/>
      </w:r>
      <w:r>
        <w:t>Delete this instruction from your final version of this document.</w:t>
      </w:r>
    </w:p>
    <w:p>
      <w:r>
        <w:t xml:space="preserve">The following procedures must be followed to return backup and installation media to its offsite data storage location.  </w:t>
      </w:r>
    </w:p>
    <w:p>
      <w:pPr>
        <w:pStyle w:val="3"/>
      </w:pPr>
      <w:bookmarkStart w:id="72" w:name="_Toc445197387"/>
      <w:r>
        <w:t>Backing-Up Restored Systems</w:t>
      </w:r>
      <w:bookmarkEnd w:id="72"/>
    </w:p>
    <w:p>
      <w:r>
        <w:t xml:space="preserve">As soon as reasonable following recovery, the system must be fully backed up and a new copy of the current operational system stored for future recovery efforts.  This full backup is then kept with other system backups.  </w:t>
      </w:r>
    </w:p>
    <w:p>
      <w:pPr>
        <w:pStyle w:val="81"/>
      </w:pPr>
      <w:r>
        <w:t xml:space="preserve">Instruction: Provide appropriate procedures for ensuring that a full system backup is conducted within a reasonable time frame, ideally at the next scheduled backup period. </w:t>
      </w:r>
      <w:r>
        <w:br w:type="textWrapping"/>
      </w:r>
      <w:r>
        <w:t>Delete this instruction from your final version of this document.</w:t>
      </w:r>
    </w:p>
    <w:p>
      <w:r>
        <w:t>The procedures for conducting a full system backup are:</w:t>
      </w:r>
    </w:p>
    <w:p>
      <w:pPr>
        <w:pStyle w:val="3"/>
      </w:pPr>
      <w:bookmarkStart w:id="73" w:name="_Toc445197388"/>
      <w:r>
        <w:t>Event Documentation</w:t>
      </w:r>
      <w:bookmarkEnd w:id="73"/>
    </w:p>
    <w:p>
      <w:r>
        <w:t>It is important that all recovery events be well-documented, including actions taken and problems encountered during the recovery and reconstitution effort.  Information on lessons learned must be included in the annual update to the ISCP.  It is the responsibility of each ISCP team or person to document their actions during the recovery event.</w:t>
      </w:r>
    </w:p>
    <w:p>
      <w:pPr>
        <w:pStyle w:val="81"/>
      </w:pPr>
      <w:r>
        <w:t xml:space="preserve">Instruction: Provide details about the types of information each ISCP team member is required to provide for the purpose of updating the ISCP.  Types of documentation that must be generated and collected after a recovery operation include: activity logs (including recovery steps performed and by whom, the time the steps were initiated and completed, and any problems or concerns encountered while executing activities); functionality and data testing results; lessons learned documentation; and an After Action Report. </w:t>
      </w:r>
      <w:r>
        <w:br w:type="textWrapping"/>
      </w:r>
      <w:r>
        <w:t>Delete this instruction from your final version of this document.</w:t>
      </w:r>
    </w:p>
    <w:p>
      <w:r>
        <w:fldChar w:fldCharType="begin"/>
      </w:r>
      <w:r>
        <w:instrText xml:space="preserve"> REF _Ref443755855 \h </w:instrText>
      </w:r>
      <w:r>
        <w:fldChar w:fldCharType="separate"/>
      </w:r>
      <w:r>
        <w:t>Table 5</w:t>
      </w:r>
      <w:r>
        <w:noBreakHyphen/>
      </w:r>
      <w:r>
        <w:t>2 Event Documentation Responsibility</w:t>
      </w:r>
      <w:r>
        <w:fldChar w:fldCharType="end"/>
      </w:r>
      <w:r>
        <w:t xml:space="preserve"> lists the responsibility of each ISCP team or person to document their actions during the recovery event.</w:t>
      </w:r>
    </w:p>
    <w:p>
      <w:pPr>
        <w:pStyle w:val="12"/>
      </w:pPr>
      <w:bookmarkStart w:id="74" w:name="_Toc445197172"/>
      <w:bookmarkStart w:id="75" w:name="_Ref443755855"/>
      <w:r>
        <w:t xml:space="preserve">Table </w:t>
      </w:r>
      <w:r>
        <w:fldChar w:fldCharType="begin"/>
      </w:r>
      <w:r>
        <w:instrText xml:space="preserve"> STYLEREF 1 \s </w:instrText>
      </w:r>
      <w:r>
        <w:fldChar w:fldCharType="separate"/>
      </w:r>
      <w:r>
        <w:t>5</w:t>
      </w:r>
      <w:r>
        <w:fldChar w:fldCharType="end"/>
      </w:r>
      <w:r>
        <w:noBreakHyphen/>
      </w:r>
      <w:r>
        <w:fldChar w:fldCharType="begin"/>
      </w:r>
      <w:r>
        <w:instrText xml:space="preserve"> SEQ Table \* ARABIC \s 1 </w:instrText>
      </w:r>
      <w:r>
        <w:fldChar w:fldCharType="separate"/>
      </w:r>
      <w:r>
        <w:t>2</w:t>
      </w:r>
      <w:r>
        <w:fldChar w:fldCharType="end"/>
      </w:r>
      <w:r>
        <w:t xml:space="preserve"> Event Documentation Responsibility</w:t>
      </w:r>
      <w:bookmarkEnd w:id="74"/>
      <w:bookmarkEnd w:id="75"/>
    </w:p>
    <w:tbl>
      <w:tblPr>
        <w:tblStyle w:val="40"/>
        <w:tblW w:w="95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8"/>
        <w:gridCol w:w="6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tblHeader/>
        </w:trPr>
        <w:tc>
          <w:tcPr>
            <w:tcW w:w="3078" w:type="dxa"/>
            <w:shd w:val="clear" w:color="auto" w:fill="D9E2F3" w:themeFill="accent5" w:themeFillTint="33"/>
          </w:tcPr>
          <w:p>
            <w:pPr>
              <w:pStyle w:val="83"/>
            </w:pPr>
            <w:r>
              <w:t>Role Name</w:t>
            </w:r>
          </w:p>
        </w:tc>
        <w:tc>
          <w:tcPr>
            <w:tcW w:w="6498" w:type="dxa"/>
            <w:shd w:val="clear" w:color="auto" w:fill="D9E2F3" w:themeFill="accent5" w:themeFillTint="33"/>
          </w:tcPr>
          <w:p>
            <w:pPr>
              <w:pStyle w:val="83"/>
            </w:pPr>
            <w:r>
              <w:t>Documentation Responsibility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sdt>
          <w:sdtPr>
            <w:alias w:val="Role Name"/>
            <w:tag w:val="rolename"/>
            <w:id w:val="682862755"/>
            <w:placeholder>
              <w:docPart w:val="8D61FCC37D0E4BCA9FF6770E51D67B0C"/>
            </w:placeholder>
            <w:showingPlcHdr/>
          </w:sdtPr>
          <w:sdtContent>
            <w:tc>
              <w:tcPr>
                <w:tcW w:w="3078" w:type="dxa"/>
              </w:tcPr>
              <w:p>
                <w:pPr>
                  <w:pStyle w:val="84"/>
                </w:pPr>
                <w:r>
                  <w:rPr>
                    <w:rStyle w:val="105"/>
                  </w:rPr>
                  <w:t>Click here to enter text.</w:t>
                </w:r>
              </w:p>
            </w:tc>
          </w:sdtContent>
        </w:sdt>
        <w:tc>
          <w:tcPr>
            <w:tcW w:w="6498" w:type="dxa"/>
          </w:tcPr>
          <w:p>
            <w:pPr>
              <w:pStyle w:val="84"/>
            </w:pPr>
            <w:r>
              <w:t>Activity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sdt>
          <w:sdtPr>
            <w:alias w:val="Role Name"/>
            <w:tag w:val="rolename"/>
            <w:id w:val="-171416214"/>
            <w:placeholder>
              <w:docPart w:val="B99EDD1E9ABB4C4FB49D4458E0AC92B7"/>
            </w:placeholder>
            <w:showingPlcHdr/>
          </w:sdtPr>
          <w:sdtContent>
            <w:tc>
              <w:tcPr>
                <w:tcW w:w="3078" w:type="dxa"/>
              </w:tcPr>
              <w:p>
                <w:pPr>
                  <w:pStyle w:val="84"/>
                </w:pPr>
                <w:r>
                  <w:rPr>
                    <w:rStyle w:val="105"/>
                  </w:rPr>
                  <w:t>Click here to enter text.</w:t>
                </w:r>
              </w:p>
            </w:tc>
          </w:sdtContent>
        </w:sdt>
        <w:tc>
          <w:tcPr>
            <w:tcW w:w="6498" w:type="dxa"/>
          </w:tcPr>
          <w:p>
            <w:pPr>
              <w:pStyle w:val="84"/>
            </w:pPr>
            <w:r>
              <w:t>Functionality and data testing results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sdt>
          <w:sdtPr>
            <w:alias w:val="Role Name"/>
            <w:tag w:val="rolename"/>
            <w:id w:val="1691647699"/>
            <w:placeholder>
              <w:docPart w:val="9A3EFA2B7AD447F7AFA5E98B6E580B46"/>
            </w:placeholder>
            <w:showingPlcHdr/>
          </w:sdtPr>
          <w:sdtContent>
            <w:tc>
              <w:tcPr>
                <w:tcW w:w="3078" w:type="dxa"/>
              </w:tcPr>
              <w:p>
                <w:pPr>
                  <w:pStyle w:val="84"/>
                </w:pPr>
                <w:r>
                  <w:rPr>
                    <w:rStyle w:val="105"/>
                  </w:rPr>
                  <w:t>Click here to enter text.</w:t>
                </w:r>
              </w:p>
            </w:tc>
          </w:sdtContent>
        </w:sdt>
        <w:tc>
          <w:tcPr>
            <w:tcW w:w="6498" w:type="dxa"/>
          </w:tcPr>
          <w:p>
            <w:pPr>
              <w:pStyle w:val="84"/>
            </w:pPr>
            <w:r>
              <w:t>Lessons learned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sdt>
          <w:sdtPr>
            <w:alias w:val="Role Name"/>
            <w:tag w:val="rolename"/>
            <w:id w:val="1277758593"/>
            <w:placeholder>
              <w:docPart w:val="DEEC7DE443994D4EB46CB593EF607C6C"/>
            </w:placeholder>
            <w:showingPlcHdr/>
          </w:sdtPr>
          <w:sdtContent>
            <w:tc>
              <w:tcPr>
                <w:tcW w:w="3078" w:type="dxa"/>
              </w:tcPr>
              <w:p>
                <w:pPr>
                  <w:pStyle w:val="84"/>
                </w:pPr>
                <w:r>
                  <w:rPr>
                    <w:rStyle w:val="105"/>
                  </w:rPr>
                  <w:t>Click here to enter text.</w:t>
                </w:r>
              </w:p>
            </w:tc>
          </w:sdtContent>
        </w:sdt>
        <w:tc>
          <w:tcPr>
            <w:tcW w:w="6498" w:type="dxa"/>
          </w:tcPr>
          <w:p>
            <w:pPr>
              <w:pStyle w:val="84"/>
            </w:pPr>
            <w:r>
              <w:t>After Action Report</w:t>
            </w:r>
          </w:p>
        </w:tc>
      </w:tr>
    </w:tbl>
    <w:p/>
    <w:p>
      <w:pPr>
        <w:pStyle w:val="2"/>
      </w:pPr>
      <w:bookmarkStart w:id="76" w:name="_Ref443809571"/>
      <w:bookmarkStart w:id="77" w:name="_Ref443809596"/>
      <w:bookmarkStart w:id="78" w:name="_Toc445197389"/>
      <w:bookmarkStart w:id="79" w:name="_Ref443809642"/>
      <w:bookmarkStart w:id="80" w:name="_Ref443809634"/>
      <w:bookmarkStart w:id="81" w:name="_Ref443815198"/>
      <w:r>
        <w:t>Contingency Plan Testing</w:t>
      </w:r>
      <w:bookmarkEnd w:id="76"/>
      <w:bookmarkEnd w:id="77"/>
      <w:bookmarkEnd w:id="78"/>
      <w:bookmarkEnd w:id="79"/>
      <w:bookmarkEnd w:id="80"/>
      <w:bookmarkEnd w:id="81"/>
    </w:p>
    <w:p>
      <w:r>
        <w:t xml:space="preserve">Contingency Plan operational tests of the </w:t>
      </w:r>
      <w:sdt>
        <w:sdtPr>
          <w:alias w:val="Information System Name"/>
          <w:tag w:val="informationsystemname"/>
          <w:id w:val="-33821852"/>
          <w:placeholder>
            <w:docPart w:val="B1C6F9F44EF74520A021FC734BACFF1D"/>
          </w:placeholder>
          <w:showingPlcHdr/>
          <w:text/>
        </w:sdtPr>
        <w:sdtContent>
          <w:r>
            <w:rPr>
              <w:rStyle w:val="105"/>
            </w:rPr>
            <w:t>&lt;Information System Name&gt;</w:t>
          </w:r>
        </w:sdtContent>
      </w:sdt>
      <w:r>
        <w:t xml:space="preserve"> are performed annually.  A Contingency Plan Test Report is documented after each annual test.  A template for the Contingency Plan Test Report is found in </w:t>
      </w:r>
      <w:r>
        <w:fldChar w:fldCharType="begin"/>
      </w:r>
      <w:r>
        <w:instrText xml:space="preserve"> REF _Ref443815070 \w \h </w:instrText>
      </w:r>
      <w:r>
        <w:fldChar w:fldCharType="separate"/>
      </w:r>
      <w:r>
        <w:t>G</w:t>
      </w:r>
      <w:r>
        <w:fldChar w:fldCharType="end"/>
      </w:r>
      <w:r>
        <w:t xml:space="preserve"> </w:t>
      </w:r>
      <w:r>
        <w:fldChar w:fldCharType="begin"/>
      </w:r>
      <w:r>
        <w:instrText xml:space="preserve"> REF _Ref443815054 \h </w:instrText>
      </w:r>
      <w:r>
        <w:fldChar w:fldCharType="separate"/>
      </w:r>
      <w:r>
        <w:t>Appendix – Contingency Plan Test Report</w:t>
      </w:r>
      <w:r>
        <w:fldChar w:fldCharType="end"/>
      </w:r>
      <w:r>
        <w:t>.</w:t>
      </w:r>
    </w:p>
    <w:p/>
    <w:p>
      <w:pPr>
        <w:sectPr>
          <w:footerReference r:id="rId8" w:type="default"/>
          <w:pgSz w:w="12240" w:h="15840"/>
          <w:pgMar w:top="1440" w:right="1440" w:bottom="1440" w:left="1440" w:header="720" w:footer="720" w:gutter="0"/>
          <w:pgNumType w:start="1"/>
          <w:cols w:space="720" w:num="1"/>
          <w:docGrid w:linePitch="360" w:charSpace="0"/>
        </w:sectPr>
      </w:pPr>
    </w:p>
    <w:p>
      <w:pPr>
        <w:pStyle w:val="45"/>
        <w:pageBreakBefore w:val="0"/>
        <w:spacing w:before="0" w:after="240" w:line="240" w:lineRule="auto"/>
        <w:rPr>
          <w:sz w:val="40"/>
        </w:rPr>
      </w:pPr>
      <w:bookmarkStart w:id="82" w:name="_Toc389567859"/>
      <w:r>
        <w:rPr>
          <w:sz w:val="40"/>
        </w:rPr>
        <w:t xml:space="preserve">Appendices </w:t>
      </w:r>
      <w:bookmarkEnd w:id="82"/>
    </w:p>
    <w:p/>
    <w:p>
      <w:r>
        <w:t>Appendix A</w:t>
      </w:r>
      <w:r>
        <w:tab/>
      </w:r>
      <w:r>
        <w:t xml:space="preserve">Acronyms and Definitions </w:t>
      </w:r>
    </w:p>
    <w:p>
      <w:r>
        <w:t>Appendix B</w:t>
      </w:r>
      <w:r>
        <w:tab/>
      </w:r>
      <w:r>
        <w:t>Key Personnel and Team Member Contact List</w:t>
      </w:r>
    </w:p>
    <w:p>
      <w:r>
        <w:t>Appendix C</w:t>
      </w:r>
      <w:r>
        <w:tab/>
      </w:r>
      <w:r>
        <w:t>Vendor Contact List</w:t>
      </w:r>
    </w:p>
    <w:p>
      <w:r>
        <w:t>Appendix D</w:t>
      </w:r>
      <w:r>
        <w:tab/>
      </w:r>
      <w:r>
        <w:t>Alternate Storage, Processing, &amp; Telecommunications Site Information</w:t>
      </w:r>
    </w:p>
    <w:p>
      <w:r>
        <w:t>Appendix E</w:t>
      </w:r>
      <w:r>
        <w:tab/>
      </w:r>
      <w:r>
        <w:t>Alternate Processing Procedures</w:t>
      </w:r>
    </w:p>
    <w:p>
      <w:r>
        <w:t>Appendix F</w:t>
      </w:r>
      <w:r>
        <w:tab/>
      </w:r>
      <w:r>
        <w:t>System Validation Test Plan</w:t>
      </w:r>
    </w:p>
    <w:p>
      <w:r>
        <w:t>Appendix G</w:t>
      </w:r>
      <w:r>
        <w:tab/>
      </w:r>
      <w:r>
        <w:t>Contingency Plan Test Report</w:t>
      </w:r>
    </w:p>
    <w:p>
      <w:r>
        <w:t>Appendix H</w:t>
      </w:r>
      <w:r>
        <w:tab/>
      </w:r>
      <w:r>
        <w:t>Diagrams</w:t>
      </w:r>
    </w:p>
    <w:p>
      <w:r>
        <w:t>Appendix I</w:t>
      </w:r>
      <w:r>
        <w:tab/>
      </w:r>
      <w:r>
        <w:t>Hardware and Software Inventory</w:t>
      </w:r>
    </w:p>
    <w:p>
      <w:r>
        <w:t>Appendix J</w:t>
      </w:r>
      <w:r>
        <w:tab/>
      </w:r>
      <w:r>
        <w:t>System Interconnections</w:t>
      </w:r>
    </w:p>
    <w:p>
      <w:r>
        <w:t>Appendix K</w:t>
      </w:r>
      <w:r>
        <w:tab/>
      </w:r>
      <w:r>
        <w:t>Test and Maintenance Schedule</w:t>
      </w:r>
    </w:p>
    <w:p>
      <w:r>
        <w:t>Appendix L</w:t>
      </w:r>
      <w:r>
        <w:tab/>
      </w:r>
      <w:r>
        <w:t>Associated Plans and Procedures</w:t>
      </w:r>
    </w:p>
    <w:p>
      <w:r>
        <w:t>Appendix M</w:t>
      </w:r>
      <w:r>
        <w:tab/>
      </w:r>
      <w:r>
        <w:t>Business Impact Analysis</w:t>
      </w:r>
    </w:p>
    <w:p>
      <w:pPr>
        <w:pStyle w:val="55"/>
      </w:pPr>
      <w:bookmarkStart w:id="83" w:name="_Toc445197390"/>
      <w:r>
        <w:t>Acronyms and Definitions</w:t>
      </w:r>
      <w:bookmarkEnd w:id="83"/>
    </w:p>
    <w:p>
      <w:pPr>
        <w:keepNext/>
        <w:keepLines/>
      </w:pPr>
      <w:r>
        <w:t xml:space="preserve">The master list of FedRAMP acronym and glossary definitions for all FedRAMP templates is available on the FedRAMP website </w:t>
      </w:r>
      <w:r>
        <w:fldChar w:fldCharType="begin"/>
      </w:r>
      <w:r>
        <w:instrText xml:space="preserve"> HYPERLINK "https://www.fedramp.gov/resources/documents-2016/" </w:instrText>
      </w:r>
      <w:r>
        <w:fldChar w:fldCharType="separate"/>
      </w:r>
      <w:r>
        <w:rPr>
          <w:rStyle w:val="37"/>
        </w:rPr>
        <w:t>Documents</w:t>
      </w:r>
      <w:r>
        <w:rPr>
          <w:rStyle w:val="37"/>
        </w:rPr>
        <w:fldChar w:fldCharType="end"/>
      </w:r>
      <w:r>
        <w:t xml:space="preserve"> page under Program Overview Documents.</w:t>
      </w:r>
    </w:p>
    <w:p>
      <w:pPr>
        <w:keepNext/>
        <w:keepLines/>
      </w:pPr>
      <w:r>
        <w:t>Please send suggestions about corrections, additions, or deletions to info@fedramp.gov.</w:t>
      </w:r>
    </w:p>
    <w:p>
      <w:pPr>
        <w:pStyle w:val="55"/>
      </w:pPr>
      <w:bookmarkStart w:id="84" w:name="_Ref443814746"/>
      <w:bookmarkStart w:id="85" w:name="_Toc445197391"/>
      <w:r>
        <w:t>Appendix – Key Personnel and Team Member Contact List</w:t>
      </w:r>
      <w:bookmarkEnd w:id="84"/>
      <w:bookmarkEnd w:id="85"/>
    </w:p>
    <w:p>
      <w:pPr>
        <w:pStyle w:val="81"/>
      </w:pPr>
      <w:r>
        <w:t xml:space="preserve">Instruction: All key personnel (and alternates) and Contingency Plan Team members designated in section 2.5 must be noted on this contact list.  The ISCP must be distributed to everyone on this list.  </w:t>
      </w:r>
      <w:r>
        <w:br w:type="textWrapping"/>
      </w:r>
      <w:r>
        <w:t>Delete this instruction from your final version of this document.</w:t>
      </w:r>
    </w:p>
    <w:p>
      <w:r>
        <w:fldChar w:fldCharType="begin"/>
      </w:r>
      <w:r>
        <w:instrText xml:space="preserve"> REF _Ref443757722 \h </w:instrText>
      </w:r>
      <w:r>
        <w:fldChar w:fldCharType="separate"/>
      </w:r>
      <w:r>
        <w:t>Table B</w:t>
      </w:r>
      <w:r>
        <w:noBreakHyphen/>
      </w:r>
      <w:r>
        <w:t>1 Key Personnel and Team Member Contact List</w:t>
      </w:r>
      <w:r>
        <w:fldChar w:fldCharType="end"/>
      </w:r>
      <w:r>
        <w:t xml:space="preserve"> includes Contingency Plan Team members designated in Section </w:t>
      </w:r>
      <w:r>
        <w:fldChar w:fldCharType="begin"/>
      </w:r>
      <w:r>
        <w:instrText xml:space="preserve"> REF _Ref443757840 \w \h </w:instrText>
      </w:r>
      <w:r>
        <w:fldChar w:fldCharType="separate"/>
      </w:r>
      <w:r>
        <w:t>2.5</w:t>
      </w:r>
      <w:r>
        <w:fldChar w:fldCharType="end"/>
      </w:r>
      <w:r>
        <w:t xml:space="preserve"> </w:t>
      </w:r>
      <w:r>
        <w:fldChar w:fldCharType="begin"/>
      </w:r>
      <w:r>
        <w:instrText xml:space="preserve"> REF _Ref443757840 \h </w:instrText>
      </w:r>
      <w:r>
        <w:fldChar w:fldCharType="separate"/>
      </w:r>
      <w:r>
        <w:t>Roles and Responsibilities</w:t>
      </w:r>
      <w:r>
        <w:fldChar w:fldCharType="end"/>
      </w:r>
      <w:r>
        <w:t xml:space="preserve"> and the ISCP has been distributed to everyone in this list.</w:t>
      </w:r>
    </w:p>
    <w:p>
      <w:pPr>
        <w:pStyle w:val="12"/>
      </w:pPr>
      <w:bookmarkStart w:id="86" w:name="_Ref443757722"/>
      <w:bookmarkStart w:id="87" w:name="_Toc445197173"/>
      <w:r>
        <w:t xml:space="preserve">Table </w:t>
      </w:r>
      <w:r>
        <w:fldChar w:fldCharType="begin"/>
      </w:r>
      <w:r>
        <w:instrText xml:space="preserve"> STYLEREF  \s "GSA Appendix Section"  \* MERGEFORMAT </w:instrText>
      </w:r>
      <w:r>
        <w:fldChar w:fldCharType="separate"/>
      </w:r>
      <w:r>
        <w:t>B</w:t>
      </w:r>
      <w:r>
        <w:fldChar w:fldCharType="end"/>
      </w:r>
      <w:r>
        <w:noBreakHyphen/>
      </w:r>
      <w:r>
        <w:fldChar w:fldCharType="begin"/>
      </w:r>
      <w:r>
        <w:instrText xml:space="preserve"> SEQ Table \* ARABIC \s 1 </w:instrText>
      </w:r>
      <w:r>
        <w:fldChar w:fldCharType="separate"/>
      </w:r>
      <w:r>
        <w:t>1</w:t>
      </w:r>
      <w:r>
        <w:fldChar w:fldCharType="end"/>
      </w:r>
      <w:r>
        <w:t xml:space="preserve"> Key Personnel and Team Member Contact List</w:t>
      </w:r>
      <w:bookmarkEnd w:id="86"/>
      <w:bookmarkEnd w:id="87"/>
    </w:p>
    <w:tbl>
      <w:tblPr>
        <w:tblStyle w:val="113"/>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06"/>
        <w:gridCol w:w="2396"/>
        <w:gridCol w:w="2306"/>
        <w:gridCol w:w="26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tcBorders>
              <w:bottom w:val="single" w:color="000000" w:sz="4" w:space="0"/>
            </w:tcBorders>
            <w:shd w:val="clear" w:color="auto" w:fill="D9E2F3" w:themeFill="accent5" w:themeFillTint="33"/>
          </w:tcPr>
          <w:p>
            <w:pPr>
              <w:pStyle w:val="83"/>
              <w:rPr>
                <w:szCs w:val="20"/>
              </w:rPr>
            </w:pPr>
            <w:r>
              <w:rPr>
                <w:szCs w:val="20"/>
              </w:rPr>
              <w:t>Role</w:t>
            </w:r>
          </w:p>
        </w:tc>
        <w:tc>
          <w:tcPr>
            <w:tcW w:w="2396" w:type="dxa"/>
            <w:tcBorders>
              <w:bottom w:val="single" w:color="000000" w:sz="4" w:space="0"/>
            </w:tcBorders>
            <w:shd w:val="clear" w:color="auto" w:fill="D9E2F3" w:themeFill="accent5" w:themeFillTint="33"/>
          </w:tcPr>
          <w:p>
            <w:pPr>
              <w:pStyle w:val="83"/>
              <w:rPr>
                <w:szCs w:val="20"/>
              </w:rPr>
            </w:pPr>
            <w:r>
              <w:rPr>
                <w:szCs w:val="20"/>
              </w:rPr>
              <w:t>Name and Home Address</w:t>
            </w:r>
          </w:p>
        </w:tc>
        <w:tc>
          <w:tcPr>
            <w:tcW w:w="2306" w:type="dxa"/>
            <w:tcBorders>
              <w:bottom w:val="single" w:color="000000" w:sz="4" w:space="0"/>
            </w:tcBorders>
            <w:shd w:val="clear" w:color="auto" w:fill="D9E2F3" w:themeFill="accent5" w:themeFillTint="33"/>
          </w:tcPr>
          <w:p>
            <w:pPr>
              <w:pStyle w:val="83"/>
              <w:rPr>
                <w:szCs w:val="20"/>
              </w:rPr>
            </w:pPr>
            <w:r>
              <w:rPr>
                <w:szCs w:val="20"/>
              </w:rPr>
              <w:t>Email</w:t>
            </w:r>
          </w:p>
        </w:tc>
        <w:tc>
          <w:tcPr>
            <w:tcW w:w="2668" w:type="dxa"/>
            <w:tcBorders>
              <w:bottom w:val="single" w:color="000000" w:sz="4" w:space="0"/>
            </w:tcBorders>
            <w:shd w:val="clear" w:color="auto" w:fill="D9E2F3" w:themeFill="accent5" w:themeFillTint="33"/>
          </w:tcPr>
          <w:p>
            <w:pPr>
              <w:pStyle w:val="83"/>
              <w:rPr>
                <w:szCs w:val="20"/>
              </w:rPr>
            </w:pPr>
            <w:r>
              <w:rPr>
                <w:szCs w:val="20"/>
              </w:rPr>
              <w:t>Phone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shd w:val="clear" w:color="auto" w:fill="F1F1F1" w:themeFill="background1" w:themeFillShade="F2"/>
          </w:tcPr>
          <w:p>
            <w:pPr>
              <w:pStyle w:val="84"/>
              <w:rPr>
                <w:szCs w:val="20"/>
              </w:rPr>
            </w:pPr>
            <w:r>
              <w:rPr>
                <w:szCs w:val="20"/>
              </w:rPr>
              <w:t>Contingency Plan Director</w:t>
            </w:r>
          </w:p>
        </w:tc>
        <w:sdt>
          <w:sdtPr>
            <w:alias w:val="Name and Home Address"/>
            <w:tag w:val="namehomeaddress"/>
            <w:id w:val="1788537441"/>
            <w:placeholder>
              <w:docPart w:val="7A12D2B353A04C86A73CF5DC1B5094A1"/>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1426713892"/>
            <w:placeholder>
              <w:docPart w:val="DBBF423F304A4945BD7AB1627D879BA2"/>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 xml:space="preserve">Primary: </w:t>
            </w:r>
            <w:sdt>
              <w:sdtPr>
                <w:id w:val="1961915716"/>
                <w:placeholder>
                  <w:docPart w:val="75641821EF7C4DE0BCA791BA8F1EE7AA"/>
                </w:placeholder>
                <w:showingPlcHdr/>
              </w:sdtPr>
              <w:sdtContent>
                <w:r>
                  <w:rPr>
                    <w:rStyle w:val="105"/>
                    <w:szCs w:val="20"/>
                  </w:rPr>
                  <w:t>Primary Phone.</w:t>
                </w:r>
              </w:sdtContent>
            </w:sdt>
          </w:p>
          <w:p>
            <w:pPr>
              <w:pStyle w:val="84"/>
              <w:rPr>
                <w:szCs w:val="20"/>
              </w:rPr>
            </w:pPr>
            <w:r>
              <w:rPr>
                <w:szCs w:val="20"/>
              </w:rPr>
              <w:t>Alternate:</w:t>
            </w:r>
            <w:sdt>
              <w:sdtPr>
                <w:id w:val="-744186836"/>
                <w:placeholder>
                  <w:docPart w:val="CC5F496559EC48748819005375B7C2B9"/>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shd w:val="clear" w:color="auto" w:fill="F1F1F1" w:themeFill="background1" w:themeFillShade="F2"/>
          </w:tcPr>
          <w:p>
            <w:pPr>
              <w:pStyle w:val="84"/>
              <w:rPr>
                <w:szCs w:val="20"/>
              </w:rPr>
            </w:pPr>
            <w:r>
              <w:rPr>
                <w:szCs w:val="20"/>
              </w:rPr>
              <w:t>Alternate Contingency Plan Director</w:t>
            </w:r>
          </w:p>
        </w:tc>
        <w:sdt>
          <w:sdtPr>
            <w:alias w:val="Name and Home Address"/>
            <w:tag w:val="namehomeaddress"/>
            <w:id w:val="-950549531"/>
            <w:placeholder>
              <w:docPart w:val="247D2013A203493987779322FDDE3455"/>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1272815368"/>
            <w:placeholder>
              <w:docPart w:val="4FD6F524E3EF49289DD989784B9BE521"/>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Primary:</w:t>
            </w:r>
            <w:sdt>
              <w:sdtPr>
                <w:id w:val="-368536066"/>
                <w:placeholder>
                  <w:docPart w:val="5174616FB93340138F6C3FBA9ABB672F"/>
                </w:placeholder>
              </w:sdtPr>
              <w:sdtContent>
                <w:r>
                  <w:rPr>
                    <w:szCs w:val="20"/>
                  </w:rPr>
                  <w:t xml:space="preserve"> </w:t>
                </w:r>
              </w:sdtContent>
            </w:sdt>
            <w:r>
              <w:rPr>
                <w:szCs w:val="20"/>
              </w:rPr>
              <w:t xml:space="preserve"> </w:t>
            </w:r>
            <w:sdt>
              <w:sdtPr>
                <w:id w:val="-1527241655"/>
                <w:placeholder>
                  <w:docPart w:val="167236BAD83643119B9B32B9A4219BD4"/>
                </w:placeholder>
                <w:showingPlcHdr/>
              </w:sdtPr>
              <w:sdtContent>
                <w:r>
                  <w:rPr>
                    <w:rStyle w:val="105"/>
                    <w:szCs w:val="20"/>
                  </w:rPr>
                  <w:t>Primary Phone.</w:t>
                </w:r>
              </w:sdtContent>
            </w:sdt>
          </w:p>
          <w:p>
            <w:pPr>
              <w:pStyle w:val="84"/>
              <w:rPr>
                <w:szCs w:val="20"/>
              </w:rPr>
            </w:pPr>
            <w:r>
              <w:rPr>
                <w:szCs w:val="20"/>
              </w:rPr>
              <w:t>Alternate:</w:t>
            </w:r>
            <w:sdt>
              <w:sdtPr>
                <w:id w:val="-1791117534"/>
                <w:placeholder>
                  <w:docPart w:val="F58F2226CADB4801AA1D7A2687DEF229"/>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tcPr>
          <w:p>
            <w:pPr>
              <w:pStyle w:val="84"/>
              <w:rPr>
                <w:szCs w:val="20"/>
              </w:rPr>
            </w:pPr>
            <w:r>
              <w:rPr>
                <w:szCs w:val="20"/>
              </w:rPr>
              <w:t>Contingency Plan Coordinator</w:t>
            </w:r>
          </w:p>
        </w:tc>
        <w:tc>
          <w:tcPr>
            <w:tcW w:w="2396" w:type="dxa"/>
          </w:tcPr>
          <w:p>
            <w:pPr>
              <w:pStyle w:val="84"/>
              <w:rPr>
                <w:szCs w:val="20"/>
              </w:rPr>
            </w:pPr>
            <w:sdt>
              <w:sdtPr>
                <w:alias w:val="Name and Home Address"/>
                <w:tag w:val="namehomeaddress"/>
                <w:id w:val="-1025089042"/>
                <w:placeholder>
                  <w:docPart w:val="2F7AD0C0118A469885C36D2C8A47CD7C"/>
                </w:placeholder>
                <w:showingPlcHdr/>
              </w:sdtPr>
              <w:sdtContent>
                <w:r>
                  <w:rPr>
                    <w:rStyle w:val="105"/>
                    <w:szCs w:val="20"/>
                  </w:rPr>
                  <w:t>Click here to enter text.</w:t>
                </w:r>
              </w:sdtContent>
            </w:sdt>
            <w:r>
              <w:rPr>
                <w:szCs w:val="20"/>
              </w:rPr>
              <w:t xml:space="preserve"> </w:t>
            </w:r>
          </w:p>
        </w:tc>
        <w:sdt>
          <w:sdtPr>
            <w:alias w:val="Email Address"/>
            <w:tag w:val="email"/>
            <w:id w:val="-2065246627"/>
            <w:placeholder>
              <w:docPart w:val="810404CDF5C547609FFFC5AA25015F94"/>
            </w:placeholder>
            <w:showingPlcHdr/>
          </w:sdtPr>
          <w:sdtContent>
            <w:tc>
              <w:tcPr>
                <w:tcW w:w="2306" w:type="dxa"/>
              </w:tcPr>
              <w:p>
                <w:pPr>
                  <w:pStyle w:val="84"/>
                  <w:rPr>
                    <w:szCs w:val="20"/>
                  </w:rPr>
                </w:pPr>
                <w:r>
                  <w:rPr>
                    <w:rStyle w:val="105"/>
                    <w:szCs w:val="20"/>
                  </w:rPr>
                  <w:t>Click here to enter text.</w:t>
                </w:r>
              </w:p>
            </w:tc>
          </w:sdtContent>
        </w:sdt>
        <w:tc>
          <w:tcPr>
            <w:tcW w:w="2668" w:type="dxa"/>
          </w:tcPr>
          <w:p>
            <w:pPr>
              <w:pStyle w:val="84"/>
              <w:rPr>
                <w:szCs w:val="20"/>
              </w:rPr>
            </w:pPr>
            <w:r>
              <w:rPr>
                <w:szCs w:val="20"/>
              </w:rPr>
              <w:t>Primary:</w:t>
            </w:r>
            <w:sdt>
              <w:sdtPr>
                <w:id w:val="1061063598"/>
                <w:placeholder>
                  <w:docPart w:val="0B223867F43746F59784F67A2D7E08F2"/>
                </w:placeholder>
              </w:sdtPr>
              <w:sdtContent>
                <w:r>
                  <w:rPr>
                    <w:szCs w:val="20"/>
                  </w:rPr>
                  <w:t xml:space="preserve"> </w:t>
                </w:r>
              </w:sdtContent>
            </w:sdt>
            <w:r>
              <w:rPr>
                <w:szCs w:val="20"/>
              </w:rPr>
              <w:t xml:space="preserve"> </w:t>
            </w:r>
            <w:sdt>
              <w:sdtPr>
                <w:id w:val="1339880031"/>
                <w:placeholder>
                  <w:docPart w:val="E18D63DA747B4A4B8C9CB60AFF959ABC"/>
                </w:placeholder>
                <w:showingPlcHdr/>
              </w:sdtPr>
              <w:sdtContent>
                <w:r>
                  <w:rPr>
                    <w:rStyle w:val="105"/>
                    <w:szCs w:val="20"/>
                  </w:rPr>
                  <w:t>Primary Phone.</w:t>
                </w:r>
              </w:sdtContent>
            </w:sdt>
          </w:p>
          <w:p>
            <w:pPr>
              <w:pStyle w:val="84"/>
              <w:rPr>
                <w:rFonts w:eastAsia="Lucida Sans Unicode"/>
                <w:b/>
                <w:color w:val="365F91"/>
                <w:kern w:val="1"/>
                <w:szCs w:val="20"/>
              </w:rPr>
            </w:pPr>
            <w:r>
              <w:rPr>
                <w:szCs w:val="20"/>
              </w:rPr>
              <w:t>Alternate:</w:t>
            </w:r>
            <w:sdt>
              <w:sdtPr>
                <w:id w:val="-185129675"/>
                <w:placeholder>
                  <w:docPart w:val="2DBB11AB50DD48D69611F5BFDF76823C"/>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tcBorders>
              <w:bottom w:val="single" w:color="000000" w:sz="4" w:space="0"/>
            </w:tcBorders>
          </w:tcPr>
          <w:p>
            <w:pPr>
              <w:pStyle w:val="84"/>
              <w:rPr>
                <w:szCs w:val="20"/>
              </w:rPr>
            </w:pPr>
            <w:r>
              <w:rPr>
                <w:szCs w:val="20"/>
              </w:rPr>
              <w:t>Alternate Contingency Plan Coordinator</w:t>
            </w:r>
          </w:p>
        </w:tc>
        <w:sdt>
          <w:sdtPr>
            <w:alias w:val="Name and Home Address"/>
            <w:tag w:val="namehomeaddress"/>
            <w:id w:val="-1590311327"/>
            <w:placeholder>
              <w:docPart w:val="79597433BA5C43178575766179282A1D"/>
            </w:placeholder>
            <w:showingPlcHdr/>
          </w:sdtPr>
          <w:sdtContent>
            <w:tc>
              <w:tcPr>
                <w:tcW w:w="2396" w:type="dxa"/>
                <w:tcBorders>
                  <w:bottom w:val="single" w:color="000000" w:sz="4" w:space="0"/>
                </w:tcBorders>
              </w:tcPr>
              <w:p>
                <w:pPr>
                  <w:pStyle w:val="84"/>
                  <w:rPr>
                    <w:szCs w:val="20"/>
                  </w:rPr>
                </w:pPr>
                <w:r>
                  <w:rPr>
                    <w:rStyle w:val="105"/>
                    <w:szCs w:val="20"/>
                  </w:rPr>
                  <w:t>Click here to enter text.</w:t>
                </w:r>
              </w:p>
            </w:tc>
          </w:sdtContent>
        </w:sdt>
        <w:sdt>
          <w:sdtPr>
            <w:alias w:val="Email Address"/>
            <w:tag w:val="email"/>
            <w:id w:val="1688323614"/>
            <w:placeholder>
              <w:docPart w:val="68ABE05745AF46E6A9FF617802C3D507"/>
            </w:placeholder>
            <w:showingPlcHdr/>
          </w:sdtPr>
          <w:sdtContent>
            <w:tc>
              <w:tcPr>
                <w:tcW w:w="2306" w:type="dxa"/>
                <w:tcBorders>
                  <w:bottom w:val="single" w:color="000000" w:sz="4" w:space="0"/>
                </w:tcBorders>
              </w:tcPr>
              <w:p>
                <w:pPr>
                  <w:pStyle w:val="84"/>
                  <w:rPr>
                    <w:szCs w:val="20"/>
                  </w:rPr>
                </w:pPr>
                <w:r>
                  <w:rPr>
                    <w:rStyle w:val="105"/>
                    <w:szCs w:val="20"/>
                  </w:rPr>
                  <w:t>Click here to enter text.</w:t>
                </w:r>
              </w:p>
            </w:tc>
          </w:sdtContent>
        </w:sdt>
        <w:tc>
          <w:tcPr>
            <w:tcW w:w="2668" w:type="dxa"/>
            <w:tcBorders>
              <w:bottom w:val="single" w:color="000000" w:sz="4" w:space="0"/>
            </w:tcBorders>
          </w:tcPr>
          <w:p>
            <w:pPr>
              <w:pStyle w:val="84"/>
              <w:rPr>
                <w:szCs w:val="20"/>
              </w:rPr>
            </w:pPr>
            <w:r>
              <w:rPr>
                <w:szCs w:val="20"/>
              </w:rPr>
              <w:t>Primary:</w:t>
            </w:r>
            <w:sdt>
              <w:sdtPr>
                <w:id w:val="329103414"/>
                <w:placeholder>
                  <w:docPart w:val="836CD4A1017E446B8AE53A07834A514D"/>
                </w:placeholder>
              </w:sdtPr>
              <w:sdtContent>
                <w:r>
                  <w:rPr>
                    <w:szCs w:val="20"/>
                  </w:rPr>
                  <w:t xml:space="preserve"> </w:t>
                </w:r>
              </w:sdtContent>
            </w:sdt>
            <w:r>
              <w:rPr>
                <w:szCs w:val="20"/>
              </w:rPr>
              <w:t xml:space="preserve"> </w:t>
            </w:r>
            <w:sdt>
              <w:sdtPr>
                <w:id w:val="848146188"/>
                <w:placeholder>
                  <w:docPart w:val="5B89B77D9EF4456B96E2C9048D40977C"/>
                </w:placeholder>
                <w:showingPlcHdr/>
              </w:sdtPr>
              <w:sdtContent>
                <w:r>
                  <w:rPr>
                    <w:rStyle w:val="105"/>
                    <w:szCs w:val="20"/>
                  </w:rPr>
                  <w:t>Primary Phone.</w:t>
                </w:r>
              </w:sdtContent>
            </w:sdt>
          </w:p>
          <w:p>
            <w:pPr>
              <w:pStyle w:val="84"/>
              <w:rPr>
                <w:szCs w:val="20"/>
              </w:rPr>
            </w:pPr>
            <w:r>
              <w:rPr>
                <w:szCs w:val="20"/>
              </w:rPr>
              <w:t>Alternate:</w:t>
            </w:r>
            <w:sdt>
              <w:sdtPr>
                <w:id w:val="-1152913609"/>
                <w:placeholder>
                  <w:docPart w:val="16E6DEC4804C46038FAC6E658DBD314D"/>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shd w:val="clear" w:color="auto" w:fill="F1F1F1" w:themeFill="background1" w:themeFillShade="F2"/>
          </w:tcPr>
          <w:p>
            <w:pPr>
              <w:pStyle w:val="84"/>
              <w:rPr>
                <w:szCs w:val="20"/>
              </w:rPr>
            </w:pPr>
            <w:r>
              <w:rPr>
                <w:szCs w:val="20"/>
              </w:rPr>
              <w:t>Outage and Damage Assessment Lead</w:t>
            </w:r>
          </w:p>
        </w:tc>
        <w:sdt>
          <w:sdtPr>
            <w:alias w:val="Name and Home Address"/>
            <w:tag w:val="namehomeaddress"/>
            <w:id w:val="1798182023"/>
            <w:placeholder>
              <w:docPart w:val="0F8AA949878A4289A1C889DF9FDADCFD"/>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1120373520"/>
            <w:placeholder>
              <w:docPart w:val="05A3E3A4370E4BD29D44E68E56154EA7"/>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Primary:</w:t>
            </w:r>
            <w:sdt>
              <w:sdtPr>
                <w:id w:val="53274750"/>
                <w:placeholder>
                  <w:docPart w:val="2BD036AFB5914CFA92D36C993748F214"/>
                </w:placeholder>
              </w:sdtPr>
              <w:sdtContent>
                <w:r>
                  <w:rPr>
                    <w:szCs w:val="20"/>
                  </w:rPr>
                  <w:t xml:space="preserve"> </w:t>
                </w:r>
              </w:sdtContent>
            </w:sdt>
            <w:r>
              <w:rPr>
                <w:szCs w:val="20"/>
              </w:rPr>
              <w:t xml:space="preserve"> </w:t>
            </w:r>
            <w:sdt>
              <w:sdtPr>
                <w:id w:val="-1829042226"/>
                <w:placeholder>
                  <w:docPart w:val="3A24DD37403A47A4A4EA81E07387F266"/>
                </w:placeholder>
                <w:showingPlcHdr/>
              </w:sdtPr>
              <w:sdtContent>
                <w:r>
                  <w:rPr>
                    <w:rStyle w:val="105"/>
                    <w:szCs w:val="20"/>
                  </w:rPr>
                  <w:t>Primary Phone.</w:t>
                </w:r>
              </w:sdtContent>
            </w:sdt>
          </w:p>
          <w:p>
            <w:pPr>
              <w:pStyle w:val="84"/>
              <w:rPr>
                <w:rFonts w:eastAsia="Lucida Sans Unicode"/>
                <w:b/>
                <w:color w:val="365F91"/>
                <w:kern w:val="1"/>
                <w:szCs w:val="20"/>
              </w:rPr>
            </w:pPr>
            <w:r>
              <w:rPr>
                <w:szCs w:val="20"/>
              </w:rPr>
              <w:t>Alternate:</w:t>
            </w:r>
            <w:sdt>
              <w:sdtPr>
                <w:id w:val="-1156905358"/>
                <w:placeholder>
                  <w:docPart w:val="0AED97E127E046D79D3754918C214DE7"/>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shd w:val="clear" w:color="auto" w:fill="F1F1F1" w:themeFill="background1" w:themeFillShade="F2"/>
          </w:tcPr>
          <w:p>
            <w:pPr>
              <w:pStyle w:val="84"/>
              <w:rPr>
                <w:szCs w:val="20"/>
              </w:rPr>
            </w:pPr>
            <w:r>
              <w:rPr>
                <w:szCs w:val="20"/>
              </w:rPr>
              <w:t>Alternate Outage and Damage Assessment Lead</w:t>
            </w:r>
          </w:p>
        </w:tc>
        <w:sdt>
          <w:sdtPr>
            <w:alias w:val="Name and Home Address"/>
            <w:tag w:val="namehomeaddress"/>
            <w:id w:val="-1822503807"/>
            <w:placeholder>
              <w:docPart w:val="BE7C29D955CC4801A21536265B29F0AF"/>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1370061984"/>
            <w:placeholder>
              <w:docPart w:val="2BC9BF7299B24301A454279D6F596DF1"/>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Primary:</w:t>
            </w:r>
            <w:sdt>
              <w:sdtPr>
                <w:id w:val="-1213493112"/>
                <w:placeholder>
                  <w:docPart w:val="303EBC53CB9643A381E801513B42EAD0"/>
                </w:placeholder>
              </w:sdtPr>
              <w:sdtContent>
                <w:r>
                  <w:rPr>
                    <w:szCs w:val="20"/>
                  </w:rPr>
                  <w:t xml:space="preserve"> </w:t>
                </w:r>
              </w:sdtContent>
            </w:sdt>
            <w:r>
              <w:rPr>
                <w:szCs w:val="20"/>
              </w:rPr>
              <w:t xml:space="preserve"> </w:t>
            </w:r>
            <w:sdt>
              <w:sdtPr>
                <w:id w:val="460846205"/>
                <w:placeholder>
                  <w:docPart w:val="2CAAE0E2F17740458BF5AAC75FAC75F4"/>
                </w:placeholder>
                <w:showingPlcHdr/>
              </w:sdtPr>
              <w:sdtContent>
                <w:r>
                  <w:rPr>
                    <w:rStyle w:val="105"/>
                    <w:szCs w:val="20"/>
                  </w:rPr>
                  <w:t>Primary Phone.</w:t>
                </w:r>
              </w:sdtContent>
            </w:sdt>
          </w:p>
          <w:p>
            <w:pPr>
              <w:pStyle w:val="84"/>
              <w:rPr>
                <w:szCs w:val="20"/>
              </w:rPr>
            </w:pPr>
            <w:r>
              <w:rPr>
                <w:szCs w:val="20"/>
              </w:rPr>
              <w:t>Alternate:</w:t>
            </w:r>
            <w:sdt>
              <w:sdtPr>
                <w:id w:val="-605580120"/>
                <w:placeholder>
                  <w:docPart w:val="18E5F02DF05F44F3AD1D1994F7329DED"/>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tcPr>
          <w:p>
            <w:pPr>
              <w:pStyle w:val="84"/>
              <w:rPr>
                <w:szCs w:val="20"/>
              </w:rPr>
            </w:pPr>
            <w:r>
              <w:rPr>
                <w:szCs w:val="20"/>
              </w:rPr>
              <w:t>Procurement and Logistics Coordinator</w:t>
            </w:r>
          </w:p>
        </w:tc>
        <w:sdt>
          <w:sdtPr>
            <w:alias w:val="Name and Home Address"/>
            <w:tag w:val="namehomeaddress"/>
            <w:id w:val="-208499527"/>
            <w:placeholder>
              <w:docPart w:val="BF0AF8F72616431484F7148A60ECA976"/>
            </w:placeholder>
            <w:showingPlcHdr/>
          </w:sdtPr>
          <w:sdtContent>
            <w:tc>
              <w:tcPr>
                <w:tcW w:w="2396" w:type="dxa"/>
              </w:tcPr>
              <w:p>
                <w:pPr>
                  <w:pStyle w:val="84"/>
                  <w:rPr>
                    <w:szCs w:val="20"/>
                  </w:rPr>
                </w:pPr>
                <w:r>
                  <w:rPr>
                    <w:rStyle w:val="105"/>
                    <w:szCs w:val="20"/>
                  </w:rPr>
                  <w:t>Click here to enter text.</w:t>
                </w:r>
              </w:p>
            </w:tc>
          </w:sdtContent>
        </w:sdt>
        <w:sdt>
          <w:sdtPr>
            <w:alias w:val="Email Address"/>
            <w:tag w:val="email"/>
            <w:id w:val="242306352"/>
            <w:placeholder>
              <w:docPart w:val="2528C79F32484B1C813E2B283687A1F1"/>
            </w:placeholder>
            <w:showingPlcHdr/>
          </w:sdtPr>
          <w:sdtContent>
            <w:tc>
              <w:tcPr>
                <w:tcW w:w="2306" w:type="dxa"/>
              </w:tcPr>
              <w:p>
                <w:pPr>
                  <w:pStyle w:val="84"/>
                  <w:rPr>
                    <w:szCs w:val="20"/>
                  </w:rPr>
                </w:pPr>
                <w:r>
                  <w:rPr>
                    <w:rStyle w:val="105"/>
                    <w:szCs w:val="20"/>
                  </w:rPr>
                  <w:t>Click here to enter text.</w:t>
                </w:r>
              </w:p>
            </w:tc>
          </w:sdtContent>
        </w:sdt>
        <w:tc>
          <w:tcPr>
            <w:tcW w:w="2668" w:type="dxa"/>
          </w:tcPr>
          <w:p>
            <w:pPr>
              <w:pStyle w:val="84"/>
              <w:rPr>
                <w:szCs w:val="20"/>
              </w:rPr>
            </w:pPr>
            <w:r>
              <w:rPr>
                <w:szCs w:val="20"/>
              </w:rPr>
              <w:t>Primary:</w:t>
            </w:r>
            <w:sdt>
              <w:sdtPr>
                <w:id w:val="1536151886"/>
                <w:placeholder>
                  <w:docPart w:val="FA8AE91114E945EC964CBB1E9DFE3294"/>
                </w:placeholder>
              </w:sdtPr>
              <w:sdtContent>
                <w:r>
                  <w:rPr>
                    <w:szCs w:val="20"/>
                  </w:rPr>
                  <w:t xml:space="preserve"> </w:t>
                </w:r>
              </w:sdtContent>
            </w:sdt>
            <w:r>
              <w:rPr>
                <w:szCs w:val="20"/>
              </w:rPr>
              <w:t xml:space="preserve"> </w:t>
            </w:r>
            <w:sdt>
              <w:sdtPr>
                <w:id w:val="324174935"/>
                <w:placeholder>
                  <w:docPart w:val="22A0D761328747E8A711040D0715B33C"/>
                </w:placeholder>
                <w:showingPlcHdr/>
              </w:sdtPr>
              <w:sdtContent>
                <w:r>
                  <w:rPr>
                    <w:rStyle w:val="105"/>
                    <w:szCs w:val="20"/>
                  </w:rPr>
                  <w:t>Primary Phone.</w:t>
                </w:r>
              </w:sdtContent>
            </w:sdt>
          </w:p>
          <w:p>
            <w:pPr>
              <w:pStyle w:val="84"/>
              <w:rPr>
                <w:rFonts w:eastAsia="Lucida Sans Unicode"/>
                <w:b/>
                <w:color w:val="365F91"/>
                <w:kern w:val="1"/>
                <w:szCs w:val="20"/>
              </w:rPr>
            </w:pPr>
            <w:r>
              <w:rPr>
                <w:szCs w:val="20"/>
              </w:rPr>
              <w:t>Alternate:</w:t>
            </w:r>
            <w:sdt>
              <w:sdtPr>
                <w:id w:val="1815610043"/>
                <w:placeholder>
                  <w:docPart w:val="924BF5065DB2418A998D022D454D3BEE"/>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206" w:type="dxa"/>
          </w:tcPr>
          <w:p>
            <w:pPr>
              <w:pStyle w:val="84"/>
              <w:rPr>
                <w:szCs w:val="20"/>
              </w:rPr>
            </w:pPr>
            <w:r>
              <w:rPr>
                <w:szCs w:val="20"/>
              </w:rPr>
              <w:t>Alternate Procurement and Logistics Coordinator</w:t>
            </w:r>
          </w:p>
        </w:tc>
        <w:sdt>
          <w:sdtPr>
            <w:alias w:val="Name and Home Address"/>
            <w:tag w:val="namehomeaddress"/>
            <w:id w:val="-527558913"/>
            <w:placeholder>
              <w:docPart w:val="C9B726E7DA06444CA4332C00ECCA58E9"/>
            </w:placeholder>
            <w:showingPlcHdr/>
          </w:sdtPr>
          <w:sdtContent>
            <w:tc>
              <w:tcPr>
                <w:tcW w:w="2396" w:type="dxa"/>
              </w:tcPr>
              <w:p>
                <w:pPr>
                  <w:pStyle w:val="84"/>
                  <w:rPr>
                    <w:szCs w:val="20"/>
                  </w:rPr>
                </w:pPr>
                <w:r>
                  <w:rPr>
                    <w:rStyle w:val="105"/>
                    <w:szCs w:val="20"/>
                  </w:rPr>
                  <w:t>Click here to enter text.</w:t>
                </w:r>
              </w:p>
            </w:tc>
          </w:sdtContent>
        </w:sdt>
        <w:sdt>
          <w:sdtPr>
            <w:alias w:val="Email Address"/>
            <w:tag w:val="email"/>
            <w:id w:val="-1858185972"/>
            <w:placeholder>
              <w:docPart w:val="83E39E3855CA47D4A259501A88B7D57C"/>
            </w:placeholder>
            <w:showingPlcHdr/>
          </w:sdtPr>
          <w:sdtContent>
            <w:tc>
              <w:tcPr>
                <w:tcW w:w="2306" w:type="dxa"/>
              </w:tcPr>
              <w:p>
                <w:pPr>
                  <w:pStyle w:val="84"/>
                  <w:rPr>
                    <w:szCs w:val="20"/>
                  </w:rPr>
                </w:pPr>
                <w:r>
                  <w:rPr>
                    <w:rStyle w:val="105"/>
                    <w:szCs w:val="20"/>
                  </w:rPr>
                  <w:t>Click here to enter text.</w:t>
                </w:r>
              </w:p>
            </w:tc>
          </w:sdtContent>
        </w:sdt>
        <w:tc>
          <w:tcPr>
            <w:tcW w:w="2668" w:type="dxa"/>
          </w:tcPr>
          <w:p>
            <w:pPr>
              <w:pStyle w:val="84"/>
              <w:rPr>
                <w:szCs w:val="20"/>
              </w:rPr>
            </w:pPr>
            <w:r>
              <w:rPr>
                <w:szCs w:val="20"/>
              </w:rPr>
              <w:t>Primary:</w:t>
            </w:r>
            <w:sdt>
              <w:sdtPr>
                <w:id w:val="1410887823"/>
                <w:placeholder>
                  <w:docPart w:val="E4F208ED99AC4E20B591341203181204"/>
                </w:placeholder>
              </w:sdtPr>
              <w:sdtContent>
                <w:r>
                  <w:rPr>
                    <w:szCs w:val="20"/>
                  </w:rPr>
                  <w:t xml:space="preserve"> </w:t>
                </w:r>
              </w:sdtContent>
            </w:sdt>
            <w:r>
              <w:rPr>
                <w:szCs w:val="20"/>
              </w:rPr>
              <w:t xml:space="preserve"> </w:t>
            </w:r>
            <w:sdt>
              <w:sdtPr>
                <w:id w:val="2014637584"/>
                <w:placeholder>
                  <w:docPart w:val="A81930EB681643D9A1DECB01CEA4F170"/>
                </w:placeholder>
                <w:showingPlcHdr/>
              </w:sdtPr>
              <w:sdtContent>
                <w:r>
                  <w:rPr>
                    <w:rStyle w:val="105"/>
                    <w:szCs w:val="20"/>
                  </w:rPr>
                  <w:t>Primary Phone.</w:t>
                </w:r>
              </w:sdtContent>
            </w:sdt>
          </w:p>
          <w:p>
            <w:pPr>
              <w:pStyle w:val="84"/>
              <w:rPr>
                <w:szCs w:val="20"/>
              </w:rPr>
            </w:pPr>
            <w:r>
              <w:rPr>
                <w:szCs w:val="20"/>
              </w:rPr>
              <w:t>Alternate:</w:t>
            </w:r>
            <w:sdt>
              <w:sdtPr>
                <w:id w:val="1201440596"/>
                <w:placeholder>
                  <w:docPart w:val="20E423B96265475BA19745147DAD9549"/>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Key Personnel Role"/>
            <w:tag w:val="keypersonnellrole"/>
            <w:id w:val="-151909227"/>
            <w:placeholder>
              <w:docPart w:val="BE391806C10349CFAD431952BC3B55A9"/>
            </w:placeholder>
            <w:showingPlcHdr/>
          </w:sdtPr>
          <w:sdtContent>
            <w:tc>
              <w:tcPr>
                <w:tcW w:w="2206" w:type="dxa"/>
                <w:shd w:val="clear" w:color="auto" w:fill="F1F1F1" w:themeFill="background1" w:themeFillShade="F2"/>
              </w:tcPr>
              <w:p>
                <w:pPr>
                  <w:pStyle w:val="84"/>
                  <w:rPr>
                    <w:szCs w:val="20"/>
                  </w:rPr>
                </w:pPr>
                <w:r>
                  <w:rPr>
                    <w:szCs w:val="20"/>
                  </w:rPr>
                  <w:t>Click here to enter text.</w:t>
                </w:r>
              </w:p>
            </w:tc>
          </w:sdtContent>
        </w:sdt>
        <w:sdt>
          <w:sdtPr>
            <w:alias w:val="Name and Home Address"/>
            <w:tag w:val="namehomeaddress"/>
            <w:id w:val="474720199"/>
            <w:placeholder>
              <w:docPart w:val="668CB7A1DCD343BFA75FE14CEB45BF6A"/>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889716017"/>
            <w:placeholder>
              <w:docPart w:val="876E5AEB13134C3C9FFF48F3C5BC5248"/>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Primary:</w:t>
            </w:r>
            <w:sdt>
              <w:sdtPr>
                <w:id w:val="2116783637"/>
                <w:placeholder>
                  <w:docPart w:val="0CE062A601814D36A86112C752CE2B76"/>
                </w:placeholder>
              </w:sdtPr>
              <w:sdtContent>
                <w:r>
                  <w:rPr>
                    <w:szCs w:val="20"/>
                  </w:rPr>
                  <w:t xml:space="preserve"> </w:t>
                </w:r>
              </w:sdtContent>
            </w:sdt>
            <w:r>
              <w:rPr>
                <w:szCs w:val="20"/>
              </w:rPr>
              <w:t xml:space="preserve"> </w:t>
            </w:r>
            <w:sdt>
              <w:sdtPr>
                <w:id w:val="553283980"/>
                <w:placeholder>
                  <w:docPart w:val="8FC36858FEB64B45858FC7DD4B77F106"/>
                </w:placeholder>
                <w:showingPlcHdr/>
              </w:sdtPr>
              <w:sdtContent>
                <w:r>
                  <w:rPr>
                    <w:rStyle w:val="105"/>
                    <w:szCs w:val="20"/>
                  </w:rPr>
                  <w:t>Primary Phone.</w:t>
                </w:r>
              </w:sdtContent>
            </w:sdt>
          </w:p>
          <w:p>
            <w:pPr>
              <w:pStyle w:val="84"/>
              <w:rPr>
                <w:szCs w:val="20"/>
              </w:rPr>
            </w:pPr>
            <w:r>
              <w:rPr>
                <w:szCs w:val="20"/>
              </w:rPr>
              <w:t>Alternate:</w:t>
            </w:r>
            <w:sdt>
              <w:sdtPr>
                <w:id w:val="1628053851"/>
                <w:placeholder>
                  <w:docPart w:val="E1AB213ECC0942EE8FF4380CB620AA75"/>
                </w:placeholder>
                <w:showingPlcHdr/>
              </w:sdtPr>
              <w:sdtContent>
                <w:r>
                  <w:rPr>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Alernate Personnel Role"/>
            <w:tag w:val="altenatepersonnelrole"/>
            <w:id w:val="1591653440"/>
            <w:placeholder>
              <w:docPart w:val="D49BBD9E9F904629B71DF1A18E9D3379"/>
            </w:placeholder>
            <w:showingPlcHdr/>
          </w:sdtPr>
          <w:sdtContent>
            <w:tc>
              <w:tcPr>
                <w:tcW w:w="2206" w:type="dxa"/>
                <w:shd w:val="clear" w:color="auto" w:fill="F1F1F1" w:themeFill="background1" w:themeFillShade="F2"/>
              </w:tcPr>
              <w:p>
                <w:pPr>
                  <w:pStyle w:val="84"/>
                  <w:rPr>
                    <w:szCs w:val="20"/>
                  </w:rPr>
                </w:pPr>
                <w:r>
                  <w:rPr>
                    <w:szCs w:val="20"/>
                  </w:rPr>
                  <w:t>Click here to enter text.</w:t>
                </w:r>
              </w:p>
            </w:tc>
          </w:sdtContent>
        </w:sdt>
        <w:sdt>
          <w:sdtPr>
            <w:alias w:val="Name and Home Address"/>
            <w:tag w:val="namehomeaddress"/>
            <w:id w:val="1650402663"/>
            <w:placeholder>
              <w:docPart w:val="9DEAEFA64ADD48CFBDE95FCDDBECC51F"/>
            </w:placeholder>
            <w:showingPlcHdr/>
          </w:sdtPr>
          <w:sdtContent>
            <w:tc>
              <w:tcPr>
                <w:tcW w:w="2396" w:type="dxa"/>
                <w:shd w:val="clear" w:color="auto" w:fill="F1F1F1" w:themeFill="background1" w:themeFillShade="F2"/>
              </w:tcPr>
              <w:p>
                <w:pPr>
                  <w:pStyle w:val="84"/>
                  <w:rPr>
                    <w:szCs w:val="20"/>
                  </w:rPr>
                </w:pPr>
                <w:r>
                  <w:rPr>
                    <w:rStyle w:val="105"/>
                    <w:szCs w:val="20"/>
                  </w:rPr>
                  <w:t>Click here to enter text.</w:t>
                </w:r>
              </w:p>
            </w:tc>
          </w:sdtContent>
        </w:sdt>
        <w:sdt>
          <w:sdtPr>
            <w:alias w:val="Email Address"/>
            <w:tag w:val="email"/>
            <w:id w:val="-1076441429"/>
            <w:placeholder>
              <w:docPart w:val="485517627B974C21AA2BF443F2E53171"/>
            </w:placeholder>
            <w:showingPlcHdr/>
          </w:sdtPr>
          <w:sdtContent>
            <w:tc>
              <w:tcPr>
                <w:tcW w:w="2306" w:type="dxa"/>
                <w:shd w:val="clear" w:color="auto" w:fill="F1F1F1" w:themeFill="background1" w:themeFillShade="F2"/>
              </w:tcPr>
              <w:p>
                <w:pPr>
                  <w:pStyle w:val="84"/>
                  <w:rPr>
                    <w:szCs w:val="20"/>
                  </w:rPr>
                </w:pPr>
                <w:r>
                  <w:rPr>
                    <w:rStyle w:val="105"/>
                    <w:szCs w:val="20"/>
                  </w:rPr>
                  <w:t>Click here to enter text.</w:t>
                </w:r>
              </w:p>
            </w:tc>
          </w:sdtContent>
        </w:sdt>
        <w:tc>
          <w:tcPr>
            <w:tcW w:w="2668" w:type="dxa"/>
            <w:shd w:val="clear" w:color="auto" w:fill="F1F1F1" w:themeFill="background1" w:themeFillShade="F2"/>
          </w:tcPr>
          <w:p>
            <w:pPr>
              <w:pStyle w:val="84"/>
              <w:rPr>
                <w:szCs w:val="20"/>
              </w:rPr>
            </w:pPr>
            <w:r>
              <w:rPr>
                <w:szCs w:val="20"/>
              </w:rPr>
              <w:t>Primary:</w:t>
            </w:r>
            <w:sdt>
              <w:sdtPr>
                <w:id w:val="971477838"/>
                <w:placeholder>
                  <w:docPart w:val="27ACB9C596434F9EAF4D24A3BE633CD0"/>
                </w:placeholder>
              </w:sdtPr>
              <w:sdtContent>
                <w:r>
                  <w:rPr>
                    <w:szCs w:val="20"/>
                  </w:rPr>
                  <w:t xml:space="preserve"> </w:t>
                </w:r>
              </w:sdtContent>
            </w:sdt>
            <w:r>
              <w:rPr>
                <w:szCs w:val="20"/>
              </w:rPr>
              <w:t xml:space="preserve"> </w:t>
            </w:r>
            <w:sdt>
              <w:sdtPr>
                <w:id w:val="1841492949"/>
                <w:placeholder>
                  <w:docPart w:val="3B1E7D7B714D4525B6BE7873D2DEDFB3"/>
                </w:placeholder>
                <w:showingPlcHdr/>
              </w:sdtPr>
              <w:sdtContent>
                <w:r>
                  <w:rPr>
                    <w:rStyle w:val="105"/>
                    <w:szCs w:val="20"/>
                  </w:rPr>
                  <w:t>Primary Phone.</w:t>
                </w:r>
              </w:sdtContent>
            </w:sdt>
          </w:p>
          <w:p>
            <w:pPr>
              <w:pStyle w:val="84"/>
              <w:rPr>
                <w:szCs w:val="20"/>
              </w:rPr>
            </w:pPr>
            <w:r>
              <w:rPr>
                <w:szCs w:val="20"/>
              </w:rPr>
              <w:t>Alternate:</w:t>
            </w:r>
            <w:sdt>
              <w:sdtPr>
                <w:id w:val="-1886172907"/>
                <w:placeholder>
                  <w:docPart w:val="2E454EAE7F594EA59C63C4A0C66282F6"/>
                </w:placeholder>
                <w:showingPlcHdr/>
              </w:sdtPr>
              <w:sdtContent>
                <w:r>
                  <w:rPr>
                    <w:szCs w:val="20"/>
                  </w:rPr>
                  <w:t>Secondary Phone</w:t>
                </w:r>
              </w:sdtContent>
            </w:sdt>
          </w:p>
        </w:tc>
      </w:tr>
    </w:tbl>
    <w:p/>
    <w:p>
      <w:pPr>
        <w:pStyle w:val="55"/>
      </w:pPr>
      <w:bookmarkStart w:id="88" w:name="_Toc445197392"/>
      <w:bookmarkStart w:id="89" w:name="_Ref443815676"/>
      <w:bookmarkStart w:id="90" w:name="_Ref443815532"/>
      <w:bookmarkStart w:id="91" w:name="_Ref443815561"/>
      <w:bookmarkStart w:id="92" w:name="_Ref443815685"/>
      <w:r>
        <w:t>Appendix – Vendor Contact List</w:t>
      </w:r>
      <w:bookmarkEnd w:id="88"/>
      <w:bookmarkEnd w:id="89"/>
      <w:bookmarkEnd w:id="90"/>
      <w:bookmarkEnd w:id="91"/>
      <w:bookmarkEnd w:id="92"/>
    </w:p>
    <w:p>
      <w:r>
        <w:fldChar w:fldCharType="begin"/>
      </w:r>
      <w:r>
        <w:instrText xml:space="preserve"> REF _Ref443758483 \h </w:instrText>
      </w:r>
      <w:r>
        <w:fldChar w:fldCharType="separate"/>
      </w:r>
      <w:r>
        <w:t>Table C</w:t>
      </w:r>
      <w:r>
        <w:noBreakHyphen/>
      </w:r>
      <w:r>
        <w:t>2 Vendor Contact List</w:t>
      </w:r>
      <w:r>
        <w:fldChar w:fldCharType="end"/>
      </w:r>
      <w:r>
        <w:t xml:space="preserve"> includes the vendors associated with the ISCP.</w:t>
      </w:r>
    </w:p>
    <w:p>
      <w:pPr>
        <w:pStyle w:val="12"/>
      </w:pPr>
      <w:bookmarkStart w:id="93" w:name="_Ref443758483"/>
      <w:bookmarkStart w:id="94" w:name="_Toc445197174"/>
      <w:r>
        <w:t xml:space="preserve">Table </w:t>
      </w:r>
      <w:r>
        <w:fldChar w:fldCharType="begin"/>
      </w:r>
      <w:r>
        <w:instrText xml:space="preserve"> STYLEREF  \s "GSA Appendix Section"  \* MERGEFORMAT </w:instrText>
      </w:r>
      <w:r>
        <w:fldChar w:fldCharType="separate"/>
      </w:r>
      <w:r>
        <w:t>C</w:t>
      </w:r>
      <w:r>
        <w:fldChar w:fldCharType="end"/>
      </w:r>
      <w:r>
        <w:noBreakHyphen/>
      </w:r>
      <w:r>
        <w:fldChar w:fldCharType="begin"/>
      </w:r>
      <w:r>
        <w:instrText xml:space="preserve"> SEQ Table \* ARABIC \s 1 </w:instrText>
      </w:r>
      <w:r>
        <w:fldChar w:fldCharType="separate"/>
      </w:r>
      <w:r>
        <w:t>2</w:t>
      </w:r>
      <w:r>
        <w:fldChar w:fldCharType="end"/>
      </w:r>
      <w:r>
        <w:t xml:space="preserve"> Vendor Contact List</w:t>
      </w:r>
      <w:bookmarkEnd w:id="93"/>
      <w:bookmarkEnd w:id="94"/>
    </w:p>
    <w:tbl>
      <w:tblPr>
        <w:tblStyle w:val="113"/>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4"/>
        <w:gridCol w:w="4056"/>
        <w:gridCol w:w="2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2944" w:type="dxa"/>
            <w:shd w:val="clear" w:color="auto" w:fill="D9E2F3" w:themeFill="accent5" w:themeFillTint="33"/>
          </w:tcPr>
          <w:p>
            <w:pPr>
              <w:pStyle w:val="83"/>
              <w:rPr>
                <w:szCs w:val="20"/>
              </w:rPr>
            </w:pPr>
            <w:r>
              <w:rPr>
                <w:szCs w:val="20"/>
              </w:rPr>
              <w:t>Vendor</w:t>
            </w:r>
          </w:p>
        </w:tc>
        <w:tc>
          <w:tcPr>
            <w:tcW w:w="4056" w:type="dxa"/>
            <w:shd w:val="clear" w:color="auto" w:fill="D9E2F3" w:themeFill="accent5" w:themeFillTint="33"/>
          </w:tcPr>
          <w:p>
            <w:pPr>
              <w:pStyle w:val="83"/>
              <w:rPr>
                <w:szCs w:val="20"/>
              </w:rPr>
            </w:pPr>
            <w:r>
              <w:rPr>
                <w:szCs w:val="20"/>
              </w:rPr>
              <w:t>Product or Service License #, Contract #, Account #, or SLA</w:t>
            </w:r>
          </w:p>
        </w:tc>
        <w:tc>
          <w:tcPr>
            <w:tcW w:w="2576" w:type="dxa"/>
            <w:shd w:val="clear" w:color="auto" w:fill="D9E2F3" w:themeFill="accent5" w:themeFillTint="33"/>
          </w:tcPr>
          <w:p>
            <w:pPr>
              <w:pStyle w:val="83"/>
              <w:rPr>
                <w:szCs w:val="20"/>
              </w:rPr>
            </w:pPr>
            <w:r>
              <w:rPr>
                <w:szCs w:val="20"/>
              </w:rPr>
              <w:t>Phone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1255478919"/>
            <w:placeholder>
              <w:docPart w:val="2C88F52846B9445BB57121B503A231AD"/>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2070378948"/>
            <w:placeholder>
              <w:docPart w:val="4DFB45E9ACED4FE4B6266C8F18818617"/>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1410455127"/>
                <w:placeholder>
                  <w:docPart w:val="1BF3CD3B692549EB887627F8A7C0C34E"/>
                </w:placeholder>
              </w:sdtPr>
              <w:sdtContent>
                <w:r>
                  <w:rPr>
                    <w:szCs w:val="20"/>
                  </w:rPr>
                  <w:t xml:space="preserve"> </w:t>
                </w:r>
              </w:sdtContent>
            </w:sdt>
            <w:r>
              <w:rPr>
                <w:szCs w:val="20"/>
              </w:rPr>
              <w:t xml:space="preserve"> </w:t>
            </w:r>
            <w:sdt>
              <w:sdtPr>
                <w:id w:val="-1820730309"/>
                <w:placeholder>
                  <w:docPart w:val="FA678E4BEBA1481DA631217D6F77AAD3"/>
                </w:placeholder>
                <w:showingPlcHdr/>
              </w:sdtPr>
              <w:sdtContent>
                <w:r>
                  <w:rPr>
                    <w:rStyle w:val="105"/>
                    <w:szCs w:val="20"/>
                  </w:rPr>
                  <w:t>Primary Phone.</w:t>
                </w:r>
              </w:sdtContent>
            </w:sdt>
          </w:p>
          <w:p>
            <w:pPr>
              <w:pStyle w:val="84"/>
              <w:rPr>
                <w:szCs w:val="20"/>
              </w:rPr>
            </w:pPr>
            <w:r>
              <w:rPr>
                <w:szCs w:val="20"/>
              </w:rPr>
              <w:t>Alternate:</w:t>
            </w:r>
            <w:sdt>
              <w:sdtPr>
                <w:id w:val="626205110"/>
                <w:placeholder>
                  <w:docPart w:val="04D121E3273B418A90AE7C6F80CE652D"/>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57858315"/>
            <w:placeholder>
              <w:docPart w:val="9D8430C1DD0046CEA9CBA166DBB853A5"/>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687488853"/>
            <w:placeholder>
              <w:docPart w:val="DD894E972E8D4841B17FD7333E5675F8"/>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1599980704"/>
                <w:placeholder>
                  <w:docPart w:val="33B19D32562F421E886F6619DF3FAA6D"/>
                </w:placeholder>
              </w:sdtPr>
              <w:sdtContent>
                <w:r>
                  <w:rPr>
                    <w:szCs w:val="20"/>
                  </w:rPr>
                  <w:t xml:space="preserve"> </w:t>
                </w:r>
              </w:sdtContent>
            </w:sdt>
            <w:r>
              <w:rPr>
                <w:szCs w:val="20"/>
              </w:rPr>
              <w:t xml:space="preserve"> </w:t>
            </w:r>
            <w:sdt>
              <w:sdtPr>
                <w:id w:val="-1874606048"/>
                <w:placeholder>
                  <w:docPart w:val="70DB00A8A7B94F7D83E09E464437B68D"/>
                </w:placeholder>
                <w:showingPlcHdr/>
              </w:sdtPr>
              <w:sdtContent>
                <w:r>
                  <w:rPr>
                    <w:rStyle w:val="105"/>
                    <w:szCs w:val="20"/>
                  </w:rPr>
                  <w:t>Primary Phone.</w:t>
                </w:r>
              </w:sdtContent>
            </w:sdt>
          </w:p>
          <w:p>
            <w:pPr>
              <w:pStyle w:val="84"/>
              <w:rPr>
                <w:szCs w:val="20"/>
              </w:rPr>
            </w:pPr>
            <w:r>
              <w:rPr>
                <w:szCs w:val="20"/>
              </w:rPr>
              <w:t>Alternate:</w:t>
            </w:r>
            <w:sdt>
              <w:sdtPr>
                <w:id w:val="-594562655"/>
                <w:placeholder>
                  <w:docPart w:val="ACA7C60A49614F2EA57EC0565E12E62A"/>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1204856812"/>
            <w:placeholder>
              <w:docPart w:val="AA8AFD0BE0B44B399ABA05507639D10E"/>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2950393"/>
            <w:placeholder>
              <w:docPart w:val="28363F965D1D427EB9AA1F27A2D48633"/>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1543327103"/>
                <w:placeholder>
                  <w:docPart w:val="0AEEE5913A474379AA610AA10EB642B4"/>
                </w:placeholder>
              </w:sdtPr>
              <w:sdtContent>
                <w:r>
                  <w:rPr>
                    <w:szCs w:val="20"/>
                  </w:rPr>
                  <w:t xml:space="preserve"> </w:t>
                </w:r>
              </w:sdtContent>
            </w:sdt>
            <w:r>
              <w:rPr>
                <w:szCs w:val="20"/>
              </w:rPr>
              <w:t xml:space="preserve"> </w:t>
            </w:r>
            <w:sdt>
              <w:sdtPr>
                <w:id w:val="1425993616"/>
                <w:placeholder>
                  <w:docPart w:val="310A9CC2739D4D95AD1DE2D5BB716C9D"/>
                </w:placeholder>
                <w:showingPlcHdr/>
              </w:sdtPr>
              <w:sdtContent>
                <w:r>
                  <w:rPr>
                    <w:rStyle w:val="105"/>
                    <w:szCs w:val="20"/>
                  </w:rPr>
                  <w:t>Primary Phone.</w:t>
                </w:r>
              </w:sdtContent>
            </w:sdt>
          </w:p>
          <w:p>
            <w:pPr>
              <w:pStyle w:val="84"/>
              <w:rPr>
                <w:szCs w:val="20"/>
              </w:rPr>
            </w:pPr>
            <w:r>
              <w:rPr>
                <w:szCs w:val="20"/>
              </w:rPr>
              <w:t>Alternate:</w:t>
            </w:r>
            <w:sdt>
              <w:sdtPr>
                <w:id w:val="-594559867"/>
                <w:placeholder>
                  <w:docPart w:val="57174776EC474651959DAFD2B80380EF"/>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1041325753"/>
            <w:placeholder>
              <w:docPart w:val="AAEF84FE97C44765BF013C47B9415702"/>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439138454"/>
            <w:placeholder>
              <w:docPart w:val="FC61DBB6C07A4544918B76F4F0B29C7C"/>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572791581"/>
                <w:placeholder>
                  <w:docPart w:val="FDC122ED703D451EB4E75028E3AB0FC4"/>
                </w:placeholder>
              </w:sdtPr>
              <w:sdtContent>
                <w:r>
                  <w:rPr>
                    <w:szCs w:val="20"/>
                  </w:rPr>
                  <w:t xml:space="preserve"> </w:t>
                </w:r>
              </w:sdtContent>
            </w:sdt>
            <w:r>
              <w:rPr>
                <w:szCs w:val="20"/>
              </w:rPr>
              <w:t xml:space="preserve"> </w:t>
            </w:r>
            <w:sdt>
              <w:sdtPr>
                <w:id w:val="1735115447"/>
                <w:placeholder>
                  <w:docPart w:val="4DA17F2206EE4421962404B7336E4E3A"/>
                </w:placeholder>
                <w:showingPlcHdr/>
              </w:sdtPr>
              <w:sdtContent>
                <w:r>
                  <w:rPr>
                    <w:rStyle w:val="105"/>
                    <w:szCs w:val="20"/>
                  </w:rPr>
                  <w:t>Primary Phone.</w:t>
                </w:r>
              </w:sdtContent>
            </w:sdt>
          </w:p>
          <w:p>
            <w:pPr>
              <w:pStyle w:val="84"/>
              <w:rPr>
                <w:szCs w:val="20"/>
              </w:rPr>
            </w:pPr>
            <w:r>
              <w:rPr>
                <w:szCs w:val="20"/>
              </w:rPr>
              <w:t>Alternate:</w:t>
            </w:r>
            <w:sdt>
              <w:sdtPr>
                <w:id w:val="1425689877"/>
                <w:placeholder>
                  <w:docPart w:val="DEB7EA7E85354AF0AADAE0870254ECE2"/>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314114923"/>
            <w:placeholder>
              <w:docPart w:val="95D72DF7E85C4D9ABAE50C058F51CD42"/>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219712373"/>
            <w:placeholder>
              <w:docPart w:val="0F40DC4EC22F403F8912F6C6C8EDC6E1"/>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185491665"/>
                <w:placeholder>
                  <w:docPart w:val="43D4A468527C459995556BDB512D094C"/>
                </w:placeholder>
              </w:sdtPr>
              <w:sdtContent>
                <w:r>
                  <w:rPr>
                    <w:szCs w:val="20"/>
                  </w:rPr>
                  <w:t xml:space="preserve"> </w:t>
                </w:r>
              </w:sdtContent>
            </w:sdt>
            <w:r>
              <w:rPr>
                <w:szCs w:val="20"/>
              </w:rPr>
              <w:t xml:space="preserve"> </w:t>
            </w:r>
            <w:sdt>
              <w:sdtPr>
                <w:id w:val="2027515310"/>
                <w:placeholder>
                  <w:docPart w:val="B09465F45FDD4BEF8C59FF406CF1B928"/>
                </w:placeholder>
                <w:showingPlcHdr/>
              </w:sdtPr>
              <w:sdtContent>
                <w:r>
                  <w:rPr>
                    <w:rStyle w:val="105"/>
                    <w:szCs w:val="20"/>
                  </w:rPr>
                  <w:t>Primary Phone.</w:t>
                </w:r>
              </w:sdtContent>
            </w:sdt>
          </w:p>
          <w:p>
            <w:pPr>
              <w:pStyle w:val="84"/>
              <w:rPr>
                <w:szCs w:val="20"/>
              </w:rPr>
            </w:pPr>
            <w:r>
              <w:rPr>
                <w:szCs w:val="20"/>
              </w:rPr>
              <w:t>Alternate:</w:t>
            </w:r>
            <w:sdt>
              <w:sdtPr>
                <w:id w:val="-88467678"/>
                <w:placeholder>
                  <w:docPart w:val="43A4A819C6E140FA8B01129DF4667302"/>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798217878"/>
            <w:placeholder>
              <w:docPart w:val="AFF0A9C7BDE9486BB25BA36BFD1F037C"/>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559102535"/>
            <w:placeholder>
              <w:docPart w:val="5AF60F5505004DA291A962DE47591CA0"/>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559172042"/>
                <w:placeholder>
                  <w:docPart w:val="AB9E0C3457C742F2996378472957C887"/>
                </w:placeholder>
              </w:sdtPr>
              <w:sdtContent>
                <w:r>
                  <w:rPr>
                    <w:szCs w:val="20"/>
                  </w:rPr>
                  <w:t xml:space="preserve"> </w:t>
                </w:r>
              </w:sdtContent>
            </w:sdt>
            <w:r>
              <w:rPr>
                <w:szCs w:val="20"/>
              </w:rPr>
              <w:t xml:space="preserve"> </w:t>
            </w:r>
            <w:sdt>
              <w:sdtPr>
                <w:id w:val="-1806382566"/>
                <w:placeholder>
                  <w:docPart w:val="D0F0531B69DC4ECBB54C4B40C3F43DEC"/>
                </w:placeholder>
                <w:showingPlcHdr/>
              </w:sdtPr>
              <w:sdtContent>
                <w:r>
                  <w:rPr>
                    <w:rStyle w:val="105"/>
                    <w:szCs w:val="20"/>
                  </w:rPr>
                  <w:t>Primary Phone.</w:t>
                </w:r>
              </w:sdtContent>
            </w:sdt>
          </w:p>
          <w:p>
            <w:pPr>
              <w:pStyle w:val="84"/>
              <w:rPr>
                <w:szCs w:val="20"/>
              </w:rPr>
            </w:pPr>
            <w:r>
              <w:rPr>
                <w:szCs w:val="20"/>
              </w:rPr>
              <w:t>Alternate:</w:t>
            </w:r>
            <w:sdt>
              <w:sdtPr>
                <w:id w:val="-1099716078"/>
                <w:placeholder>
                  <w:docPart w:val="E8FF9B9E6E494ACEB7D0B9118B6905CA"/>
                </w:placeholder>
                <w:showingPlcHdr/>
              </w:sdtPr>
              <w:sdtContent>
                <w:r>
                  <w:rPr>
                    <w:rStyle w:val="105"/>
                    <w:szCs w:val="20"/>
                  </w:rPr>
                  <w:t>Secondary Phone</w:t>
                </w:r>
              </w:sdtContent>
            </w:sdt>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alias w:val="Vendor"/>
            <w:tag w:val="vendor"/>
            <w:id w:val="1260265104"/>
            <w:placeholder>
              <w:docPart w:val="7618ABBFB0AF46DDA6687173A4F40A00"/>
            </w:placeholder>
            <w:showingPlcHdr/>
          </w:sdtPr>
          <w:sdtContent>
            <w:tc>
              <w:tcPr>
                <w:tcW w:w="2944" w:type="dxa"/>
              </w:tcPr>
              <w:p>
                <w:pPr>
                  <w:pStyle w:val="84"/>
                  <w:rPr>
                    <w:szCs w:val="20"/>
                  </w:rPr>
                </w:pPr>
                <w:r>
                  <w:rPr>
                    <w:rStyle w:val="105"/>
                    <w:szCs w:val="20"/>
                  </w:rPr>
                  <w:t>Click here to enter text.</w:t>
                </w:r>
              </w:p>
            </w:tc>
          </w:sdtContent>
        </w:sdt>
        <w:sdt>
          <w:sdtPr>
            <w:alias w:val="Liscense or Contract Number"/>
            <w:tag w:val="contractnumber"/>
            <w:id w:val="771357514"/>
            <w:placeholder>
              <w:docPart w:val="4F6DBEA4FD054D6A8B20EC93F5710FB3"/>
            </w:placeholder>
            <w:showingPlcHdr/>
          </w:sdtPr>
          <w:sdtContent>
            <w:tc>
              <w:tcPr>
                <w:tcW w:w="4056" w:type="dxa"/>
              </w:tcPr>
              <w:p>
                <w:pPr>
                  <w:pStyle w:val="84"/>
                  <w:rPr>
                    <w:szCs w:val="20"/>
                  </w:rPr>
                </w:pPr>
                <w:r>
                  <w:rPr>
                    <w:rStyle w:val="105"/>
                    <w:szCs w:val="20"/>
                  </w:rPr>
                  <w:t>Click here to enter text.</w:t>
                </w:r>
              </w:p>
            </w:tc>
          </w:sdtContent>
        </w:sdt>
        <w:tc>
          <w:tcPr>
            <w:tcW w:w="2576" w:type="dxa"/>
          </w:tcPr>
          <w:p>
            <w:pPr>
              <w:pStyle w:val="84"/>
              <w:rPr>
                <w:szCs w:val="20"/>
              </w:rPr>
            </w:pPr>
            <w:r>
              <w:rPr>
                <w:szCs w:val="20"/>
              </w:rPr>
              <w:t>Primary:</w:t>
            </w:r>
            <w:sdt>
              <w:sdtPr>
                <w:id w:val="-991566937"/>
                <w:placeholder>
                  <w:docPart w:val="27F18A38BFED49D9960B8EEBFCDBFC67"/>
                </w:placeholder>
              </w:sdtPr>
              <w:sdtContent>
                <w:r>
                  <w:rPr>
                    <w:szCs w:val="20"/>
                  </w:rPr>
                  <w:t xml:space="preserve"> </w:t>
                </w:r>
              </w:sdtContent>
            </w:sdt>
            <w:r>
              <w:rPr>
                <w:szCs w:val="20"/>
              </w:rPr>
              <w:t xml:space="preserve"> </w:t>
            </w:r>
            <w:sdt>
              <w:sdtPr>
                <w:id w:val="-624847134"/>
                <w:placeholder>
                  <w:docPart w:val="D0DA7DD56B094862AB3D9297195477DD"/>
                </w:placeholder>
                <w:showingPlcHdr/>
              </w:sdtPr>
              <w:sdtContent>
                <w:r>
                  <w:rPr>
                    <w:rStyle w:val="105"/>
                    <w:szCs w:val="20"/>
                  </w:rPr>
                  <w:t>Primary Phone.</w:t>
                </w:r>
              </w:sdtContent>
            </w:sdt>
          </w:p>
          <w:p>
            <w:pPr>
              <w:pStyle w:val="84"/>
              <w:rPr>
                <w:szCs w:val="20"/>
              </w:rPr>
            </w:pPr>
            <w:r>
              <w:rPr>
                <w:szCs w:val="20"/>
              </w:rPr>
              <w:t>Alternate:</w:t>
            </w:r>
            <w:sdt>
              <w:sdtPr>
                <w:id w:val="-1009604318"/>
                <w:placeholder>
                  <w:docPart w:val="BFA943BA9DFB4C29B29ACDD7E85ACC2B"/>
                </w:placeholder>
                <w:showingPlcHdr/>
              </w:sdtPr>
              <w:sdtContent>
                <w:r>
                  <w:rPr>
                    <w:rStyle w:val="105"/>
                    <w:szCs w:val="20"/>
                  </w:rPr>
                  <w:t>Secondary Phone</w:t>
                </w:r>
              </w:sdtContent>
            </w:sdt>
          </w:p>
        </w:tc>
      </w:tr>
    </w:tbl>
    <w:p/>
    <w:p>
      <w:pPr>
        <w:pStyle w:val="55"/>
      </w:pPr>
      <w:bookmarkStart w:id="95" w:name="_Toc445197393"/>
      <w:r>
        <w:t>Appendix Alternate Storage, Processing and Provisions</w:t>
      </w:r>
      <w:bookmarkEnd w:id="95"/>
    </w:p>
    <w:p/>
    <w:p>
      <w:pPr>
        <w:pStyle w:val="53"/>
      </w:pPr>
      <w:bookmarkStart w:id="96" w:name="_Ref443815383"/>
      <w:bookmarkStart w:id="97" w:name="_Toc445197394"/>
      <w:bookmarkStart w:id="98" w:name="_Ref443815397"/>
      <w:r>
        <w:t>Appendix – Alternate Storage Site Information</w:t>
      </w:r>
      <w:bookmarkEnd w:id="96"/>
      <w:bookmarkEnd w:id="97"/>
      <w:bookmarkEnd w:id="98"/>
    </w:p>
    <w:p>
      <w:r>
        <w:fldChar w:fldCharType="begin"/>
      </w:r>
      <w:r>
        <w:instrText xml:space="preserve"> REF _Ref443807686 \h </w:instrText>
      </w:r>
      <w:r>
        <w:fldChar w:fldCharType="separate"/>
      </w:r>
      <w:r>
        <w:t>Table D</w:t>
      </w:r>
      <w:r>
        <w:noBreakHyphen/>
      </w:r>
      <w:r>
        <w:t>3 Alternate Storage Site Information</w:t>
      </w:r>
      <w:r>
        <w:fldChar w:fldCharType="end"/>
      </w:r>
      <w:r>
        <w:t xml:space="preserve"> lists the alternative site location and details about schedules, data types and contacts.</w:t>
      </w:r>
    </w:p>
    <w:p>
      <w:pPr>
        <w:pStyle w:val="12"/>
      </w:pPr>
      <w:bookmarkStart w:id="99" w:name="_Toc445197175"/>
      <w:bookmarkStart w:id="100" w:name="_Ref443807686"/>
      <w:r>
        <w:t xml:space="preserve">Table </w:t>
      </w:r>
      <w:r>
        <w:fldChar w:fldCharType="begin"/>
      </w:r>
      <w:r>
        <w:instrText xml:space="preserve"> STYLEREF  \s "GSA Appendix Section"  \* MERGEFORMAT </w:instrText>
      </w:r>
      <w:r>
        <w:fldChar w:fldCharType="separate"/>
      </w:r>
      <w:r>
        <w:t>D</w:t>
      </w:r>
      <w:r>
        <w:fldChar w:fldCharType="end"/>
      </w:r>
      <w:r>
        <w:noBreakHyphen/>
      </w:r>
      <w:r>
        <w:fldChar w:fldCharType="begin"/>
      </w:r>
      <w:r>
        <w:instrText xml:space="preserve"> SEQ Table \* ARABIC \s 1 </w:instrText>
      </w:r>
      <w:r>
        <w:fldChar w:fldCharType="separate"/>
      </w:r>
      <w:r>
        <w:t>3</w:t>
      </w:r>
      <w:r>
        <w:fldChar w:fldCharType="end"/>
      </w:r>
      <w:r>
        <w:t xml:space="preserve"> Alternate Storage Site Information</w:t>
      </w:r>
      <w:bookmarkEnd w:id="99"/>
      <w:bookmarkEnd w:id="100"/>
    </w:p>
    <w:tbl>
      <w:tblPr>
        <w:tblStyle w:val="115"/>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04"/>
        <w:gridCol w:w="49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blHeader/>
        </w:trPr>
        <w:tc>
          <w:tcPr>
            <w:tcW w:w="9576" w:type="dxa"/>
            <w:gridSpan w:val="2"/>
            <w:shd w:val="clear" w:color="auto" w:fill="D9E2F3" w:themeFill="accent5" w:themeFillTint="33"/>
          </w:tcPr>
          <w:p>
            <w:pPr>
              <w:pStyle w:val="83"/>
              <w:rPr>
                <w:szCs w:val="20"/>
              </w:rPr>
            </w:pPr>
            <w:r>
              <w:rPr>
                <w:szCs w:val="20"/>
              </w:rPr>
              <w:t>Storage Site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Address of alternate storage site</w:t>
            </w:r>
          </w:p>
        </w:tc>
        <w:sdt>
          <w:sdtPr>
            <w:alias w:val="Storage Site Address"/>
            <w:tag w:val="ssadress"/>
            <w:id w:val="-1151214309"/>
            <w:placeholder>
              <w:docPart w:val="D3F7296A75C24B30815C2D2827439296"/>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Distance from primary facility</w:t>
            </w:r>
          </w:p>
        </w:tc>
        <w:sdt>
          <w:sdtPr>
            <w:alias w:val="Storage Site Distance from Primary Facility"/>
            <w:tag w:val="ssdistance"/>
            <w:id w:val="-1092239512"/>
            <w:placeholder>
              <w:docPart w:val="ECEFF49CA30341538ED5E45E38E38E23"/>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Is alternate storage facility owned by the organization or is a third-party storage provider?</w:t>
            </w:r>
          </w:p>
        </w:tc>
        <w:sdt>
          <w:sdtPr>
            <w:alias w:val="Storage Site Owner"/>
            <w:tag w:val="ssowner"/>
            <w:id w:val="788013460"/>
            <w:placeholder>
              <w:docPart w:val="C416983852084CF69068C1224CBBF836"/>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Points of contact at alternate storage location</w:t>
            </w:r>
          </w:p>
        </w:tc>
        <w:sdt>
          <w:sdtPr>
            <w:alias w:val="Storage Site Point of Contact"/>
            <w:tag w:val="sspoc"/>
            <w:id w:val="-1607735498"/>
            <w:placeholder>
              <w:docPart w:val="2C6279ACD52C4C3FA70DAFC0BF7B122D"/>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Delivery schedule and procedures for packaging media for delivery to alternate storage facility</w:t>
            </w:r>
          </w:p>
        </w:tc>
        <w:sdt>
          <w:sdtPr>
            <w:alias w:val="Storage Site Schedule"/>
            <w:tag w:val="ssschedule"/>
            <w:id w:val="2022198760"/>
            <w:placeholder>
              <w:docPart w:val="B1D7DDD370E246A9A97532C8DB6CDCB7"/>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shd w:val="clear" w:color="auto" w:fill="auto"/>
          </w:tcPr>
          <w:p>
            <w:pPr>
              <w:pStyle w:val="84"/>
              <w:rPr>
                <w:szCs w:val="20"/>
              </w:rPr>
            </w:pPr>
            <w:r>
              <w:rPr>
                <w:szCs w:val="20"/>
              </w:rPr>
              <w:t>Procedures for retrieving media from the alternate storage facility</w:t>
            </w:r>
          </w:p>
        </w:tc>
        <w:sdt>
          <w:sdtPr>
            <w:alias w:val="Storage Site Retrieval Process"/>
            <w:tag w:val="ssretrieval"/>
            <w:id w:val="893384523"/>
            <w:placeholder>
              <w:docPart w:val="26FF387AD0744B84B03392780E999CD1"/>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tcPr>
          <w:p>
            <w:pPr>
              <w:pStyle w:val="84"/>
              <w:rPr>
                <w:szCs w:val="20"/>
              </w:rPr>
            </w:pPr>
            <w:r>
              <w:rPr>
                <w:szCs w:val="20"/>
              </w:rPr>
              <w:t>Names and contact information for those persons authorized to retrieve media</w:t>
            </w:r>
          </w:p>
        </w:tc>
        <w:sdt>
          <w:sdtPr>
            <w:alias w:val="Storage Site POC Authorized to Retrieve Media"/>
            <w:tag w:val="sspocretrieval"/>
            <w:id w:val="922762495"/>
            <w:placeholder>
              <w:docPart w:val="5ED053901B5F4D55830D947374C63A5B"/>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tcPr>
          <w:p>
            <w:pPr>
              <w:pStyle w:val="84"/>
              <w:rPr>
                <w:szCs w:val="20"/>
              </w:rPr>
            </w:pPr>
            <w:r>
              <w:rPr>
                <w:szCs w:val="20"/>
              </w:rPr>
              <w:t>Potential accessibility problems to the alternate storage site in the event of a widespread disruption or disaster (e.g.,  roads that might be closed, anticipate traffic)</w:t>
            </w:r>
          </w:p>
        </w:tc>
        <w:sdt>
          <w:sdtPr>
            <w:alias w:val="Storage Site Alternate Site"/>
            <w:tag w:val="ssalternatesite"/>
            <w:id w:val="961462257"/>
            <w:placeholder>
              <w:docPart w:val="DB6727DC06FF4C869E364FE7C422ECE7"/>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tcPr>
          <w:p>
            <w:pPr>
              <w:pStyle w:val="84"/>
              <w:rPr>
                <w:szCs w:val="20"/>
              </w:rPr>
            </w:pPr>
            <w:r>
              <w:rPr>
                <w:szCs w:val="20"/>
              </w:rPr>
              <w:t>Mitigation steps to access alternate storage site in the event of a widespread disruption or disaster</w:t>
            </w:r>
          </w:p>
        </w:tc>
        <w:sdt>
          <w:sdtPr>
            <w:alias w:val="Storage Site Disaster Recovery Plan"/>
            <w:tag w:val="ssdisasterrecplan"/>
            <w:id w:val="-1411538260"/>
            <w:placeholder>
              <w:docPart w:val="846088D2CA044BBABBE41EF5AB080709"/>
            </w:placeholder>
            <w:showingPlcHdr/>
          </w:sdtPr>
          <w:sdtContent>
            <w:tc>
              <w:tcPr>
                <w:tcW w:w="4972"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4604" w:type="dxa"/>
          </w:tcPr>
          <w:p>
            <w:pPr>
              <w:pStyle w:val="84"/>
              <w:rPr>
                <w:szCs w:val="20"/>
              </w:rPr>
            </w:pPr>
            <w:r>
              <w:rPr>
                <w:szCs w:val="20"/>
              </w:rPr>
              <w:t>Types of data located at alternate storage site, including databases, application software, operating systems, and other critical information system software</w:t>
            </w:r>
          </w:p>
        </w:tc>
        <w:sdt>
          <w:sdtPr>
            <w:alias w:val="Storage Site  Data Types Stored"/>
            <w:tag w:val="sstypesofdatastored"/>
            <w:id w:val="1785383857"/>
            <w:placeholder>
              <w:docPart w:val="A4A83480FF32482BAA0CCEC8CA6A8EB8"/>
            </w:placeholder>
            <w:showingPlcHdr/>
          </w:sdtPr>
          <w:sdtContent>
            <w:tc>
              <w:tcPr>
                <w:tcW w:w="4972" w:type="dxa"/>
              </w:tcPr>
              <w:p>
                <w:pPr>
                  <w:pStyle w:val="84"/>
                  <w:rPr>
                    <w:szCs w:val="20"/>
                  </w:rPr>
                </w:pPr>
                <w:r>
                  <w:rPr>
                    <w:rStyle w:val="105"/>
                    <w:szCs w:val="20"/>
                  </w:rPr>
                  <w:t>Click here to enter text.</w:t>
                </w:r>
              </w:p>
            </w:tc>
          </w:sdtContent>
        </w:sdt>
      </w:tr>
    </w:tbl>
    <w:p/>
    <w:p>
      <w:pPr>
        <w:pStyle w:val="53"/>
      </w:pPr>
      <w:bookmarkStart w:id="101" w:name="_Toc445197395"/>
      <w:r>
        <w:t>Appendix – Alternate Processing Site Information</w:t>
      </w:r>
      <w:bookmarkEnd w:id="101"/>
    </w:p>
    <w:p>
      <w:r>
        <w:fldChar w:fldCharType="begin"/>
      </w:r>
      <w:r>
        <w:instrText xml:space="preserve"> REF _Ref443807844 \h </w:instrText>
      </w:r>
      <w:r>
        <w:fldChar w:fldCharType="separate"/>
      </w:r>
      <w:r>
        <w:t>Table D</w:t>
      </w:r>
      <w:r>
        <w:noBreakHyphen/>
      </w:r>
      <w:r>
        <w:t>4 Alternate Processing Site Information</w:t>
      </w:r>
      <w:r>
        <w:fldChar w:fldCharType="end"/>
      </w:r>
      <w:r>
        <w:t xml:space="preserve"> </w:t>
      </w:r>
    </w:p>
    <w:p>
      <w:pPr>
        <w:pStyle w:val="12"/>
      </w:pPr>
      <w:bookmarkStart w:id="102" w:name="_Ref443807844"/>
      <w:bookmarkStart w:id="103" w:name="_Toc445197176"/>
      <w:r>
        <w:t xml:space="preserve">Table </w:t>
      </w:r>
      <w:r>
        <w:fldChar w:fldCharType="begin"/>
      </w:r>
      <w:r>
        <w:instrText xml:space="preserve"> STYLEREF  \s "GSA Appendix Section"  \* MERGEFORMAT </w:instrText>
      </w:r>
      <w:r>
        <w:fldChar w:fldCharType="separate"/>
      </w:r>
      <w:r>
        <w:t>D</w:t>
      </w:r>
      <w:r>
        <w:fldChar w:fldCharType="end"/>
      </w:r>
      <w:r>
        <w:noBreakHyphen/>
      </w:r>
      <w:r>
        <w:fldChar w:fldCharType="begin"/>
      </w:r>
      <w:r>
        <w:instrText xml:space="preserve"> SEQ Table \* ARABIC \s 1 </w:instrText>
      </w:r>
      <w:r>
        <w:fldChar w:fldCharType="separate"/>
      </w:r>
      <w:r>
        <w:t>4</w:t>
      </w:r>
      <w:r>
        <w:fldChar w:fldCharType="end"/>
      </w:r>
      <w:r>
        <w:t xml:space="preserve"> Alternate Processing Site Information</w:t>
      </w:r>
      <w:bookmarkEnd w:id="102"/>
      <w:bookmarkEnd w:id="103"/>
    </w:p>
    <w:tbl>
      <w:tblPr>
        <w:tblStyle w:val="116"/>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18"/>
        <w:gridCol w:w="5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blHeader/>
        </w:trPr>
        <w:tc>
          <w:tcPr>
            <w:tcW w:w="9576" w:type="dxa"/>
            <w:gridSpan w:val="2"/>
            <w:shd w:val="clear" w:color="auto" w:fill="D9E2F3" w:themeFill="accent5" w:themeFillTint="33"/>
          </w:tcPr>
          <w:p>
            <w:pPr>
              <w:pStyle w:val="83"/>
              <w:rPr>
                <w:szCs w:val="20"/>
              </w:rPr>
            </w:pPr>
            <w:r>
              <w:rPr>
                <w:szCs w:val="20"/>
              </w:rPr>
              <w:t>Alternate Processing Site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Address</w:t>
            </w:r>
          </w:p>
        </w:tc>
        <w:sdt>
          <w:sdtPr>
            <w:alias w:val="Alternate Storage Site Address"/>
            <w:tag w:val="altssaddress"/>
            <w:id w:val="-1521162176"/>
            <w:placeholder>
              <w:docPart w:val="F8B85F53F9BA4CEAB585A7B97FB927CC"/>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Distance from primary facility</w:t>
            </w:r>
          </w:p>
        </w:tc>
        <w:sdt>
          <w:sdtPr>
            <w:alias w:val="Alternate Storage Site Distance from Facility"/>
            <w:tag w:val="altssdistance"/>
            <w:id w:val="3256024"/>
            <w:placeholder>
              <w:docPart w:val="3861DF2547FA447491294489AE5FCFD5"/>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Alternate processing site is owned by the organization or is a third-party site provider</w:t>
            </w:r>
          </w:p>
        </w:tc>
        <w:sdt>
          <w:sdtPr>
            <w:alias w:val="Alternate Storage Site Owner"/>
            <w:tag w:val="altssover"/>
            <w:id w:val="-369766003"/>
            <w:placeholder>
              <w:docPart w:val="1DE0F0046E5C4C7BA547EE7735C0D107"/>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Point of Contact</w:t>
            </w:r>
          </w:p>
        </w:tc>
        <w:sdt>
          <w:sdtPr>
            <w:alias w:val="Alternate Storage Site POC"/>
            <w:tag w:val="altsspoc"/>
            <w:id w:val="2019029955"/>
            <w:placeholder>
              <w:docPart w:val="19D72C9E331C407F846701919E57B26E"/>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Procedures for accessing and using the alternate processing site, and access security features of alternate processing site</w:t>
            </w:r>
          </w:p>
        </w:tc>
        <w:sdt>
          <w:sdtPr>
            <w:alias w:val="Alternate Storage Site Process for Access"/>
            <w:tag w:val="altssaccess"/>
            <w:id w:val="-1920096048"/>
            <w:placeholder>
              <w:docPart w:val="D889F501D9574EB3AC73E0A344B7E79F"/>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Names and contact information for those persons authorized to go to alternate processing site</w:t>
            </w:r>
          </w:p>
        </w:tc>
        <w:sdt>
          <w:sdtPr>
            <w:alias w:val="Alternate Storage Site POC"/>
            <w:tag w:val="altsspoc"/>
            <w:id w:val="1694116697"/>
            <w:placeholder>
              <w:docPart w:val="A2699994D57D4D869DADB7829EC90F77"/>
            </w:placeholder>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 xml:space="preserve">Type of Site (from </w:t>
            </w:r>
            <w:r>
              <w:rPr>
                <w:szCs w:val="20"/>
              </w:rPr>
              <w:fldChar w:fldCharType="begin"/>
            </w:r>
            <w:r>
              <w:rPr>
                <w:szCs w:val="20"/>
              </w:rPr>
              <w:instrText xml:space="preserve"> REF _Ref443737582 \h  \* MERGEFORMAT </w:instrText>
            </w:r>
            <w:r>
              <w:rPr>
                <w:szCs w:val="20"/>
              </w:rPr>
              <w:fldChar w:fldCharType="separate"/>
            </w:r>
            <w:r>
              <w:rPr>
                <w:szCs w:val="20"/>
              </w:rPr>
              <w:t>Table 2</w:t>
            </w:r>
            <w:r>
              <w:rPr>
                <w:szCs w:val="20"/>
              </w:rPr>
              <w:noBreakHyphen/>
            </w:r>
            <w:r>
              <w:rPr>
                <w:szCs w:val="20"/>
              </w:rPr>
              <w:t>4 Alternative Site Types</w:t>
            </w:r>
            <w:r>
              <w:rPr>
                <w:szCs w:val="20"/>
              </w:rPr>
              <w:fldChar w:fldCharType="end"/>
            </w:r>
            <w:r>
              <w:rPr>
                <w:szCs w:val="20"/>
              </w:rPr>
              <w:t>)</w:t>
            </w:r>
          </w:p>
        </w:tc>
        <w:sdt>
          <w:sdtPr>
            <w:alias w:val="Alternate Storage Site Type"/>
            <w:tag w:val="altsstype"/>
            <w:id w:val="915831609"/>
            <w:placeholder>
              <w:docPart w:val="1AAD25BD9C444E8EA35F98DEAD1528E7"/>
            </w:placeholder>
            <w:showingPlcHdr/>
            <w:dropDownList>
              <w:listItem w:value="Choose an item."/>
              <w:listItem w:displayText="Cold Site" w:value="Cold Site"/>
              <w:listItem w:displayText="Warm Site" w:value="Warm Site"/>
              <w:listItem w:displayText="Hot Site" w:value="Hot Site"/>
              <w:listItem w:displayText="Mirrored Site" w:value="Mirrored Site"/>
            </w:dropDownList>
          </w:sdtPr>
          <w:sdtContent>
            <w:tc>
              <w:tcPr>
                <w:tcW w:w="5958" w:type="dxa"/>
              </w:tcPr>
              <w:p>
                <w:pPr>
                  <w:pStyle w:val="84"/>
                  <w:rPr>
                    <w:szCs w:val="20"/>
                  </w:rPr>
                </w:pPr>
                <w:r>
                  <w:rPr>
                    <w:rStyle w:val="105"/>
                    <w:szCs w:val="20"/>
                  </w:rPr>
                  <w:t>Choose an item.</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rPr>
        <w:tc>
          <w:tcPr>
            <w:tcW w:w="3618" w:type="dxa"/>
          </w:tcPr>
          <w:p>
            <w:pPr>
              <w:pStyle w:val="84"/>
              <w:rPr>
                <w:szCs w:val="20"/>
              </w:rPr>
            </w:pPr>
            <w:r>
              <w:rPr>
                <w:szCs w:val="20"/>
              </w:rPr>
              <w:t>Mitigation steps to access alternate processing site in the event of a widespread disruption or disaster</w:t>
            </w:r>
          </w:p>
        </w:tc>
        <w:sdt>
          <w:sdtPr>
            <w:alias w:val="Alternate Storage Site Disaster Recovery Plan"/>
            <w:tag w:val="altssdisasterrecplan"/>
            <w:id w:val="1251545766"/>
            <w:placeholder>
              <w:docPart w:val="591AC682AEBC49228AA85B8720C309E6"/>
            </w:placeholder>
            <w:showingPlcHdr/>
          </w:sdtPr>
          <w:sdtContent>
            <w:tc>
              <w:tcPr>
                <w:tcW w:w="5958" w:type="dxa"/>
              </w:tcPr>
              <w:p>
                <w:pPr>
                  <w:pStyle w:val="84"/>
                  <w:rPr>
                    <w:szCs w:val="20"/>
                  </w:rPr>
                </w:pPr>
                <w:r>
                  <w:rPr>
                    <w:rStyle w:val="105"/>
                    <w:szCs w:val="20"/>
                  </w:rPr>
                  <w:t>Click here to enter text.</w:t>
                </w:r>
              </w:p>
            </w:tc>
          </w:sdtContent>
        </w:sdt>
      </w:tr>
    </w:tbl>
    <w:p/>
    <w:bookmarkEnd w:id="3"/>
    <w:bookmarkEnd w:id="4"/>
    <w:bookmarkEnd w:id="5"/>
    <w:bookmarkEnd w:id="6"/>
    <w:bookmarkEnd w:id="7"/>
    <w:bookmarkEnd w:id="8"/>
    <w:bookmarkEnd w:id="9"/>
    <w:bookmarkEnd w:id="10"/>
    <w:p>
      <w:pPr>
        <w:pStyle w:val="53"/>
      </w:pPr>
      <w:bookmarkStart w:id="104" w:name="_Toc445197396"/>
      <w:r>
        <w:t>Appendix – Alternate Telecommunications Provisions</w:t>
      </w:r>
      <w:bookmarkEnd w:id="104"/>
    </w:p>
    <w:p>
      <w:r>
        <w:fldChar w:fldCharType="begin"/>
      </w:r>
      <w:r>
        <w:instrText xml:space="preserve"> REF _Ref443808448 \h </w:instrText>
      </w:r>
      <w:r>
        <w:fldChar w:fldCharType="separate"/>
      </w:r>
      <w:r>
        <w:t>Table D</w:t>
      </w:r>
      <w:r>
        <w:noBreakHyphen/>
      </w:r>
      <w:r>
        <w:t>5 Alternate Telecommunications Provisions</w:t>
      </w:r>
      <w:r>
        <w:fldChar w:fldCharType="end"/>
      </w:r>
      <w:r>
        <w:t xml:space="preserve"> show the details for the alternate communications vendors, agreements and capacity.</w:t>
      </w:r>
    </w:p>
    <w:p>
      <w:pPr>
        <w:pStyle w:val="12"/>
      </w:pPr>
      <w:bookmarkStart w:id="105" w:name="_Ref443808448"/>
      <w:bookmarkStart w:id="106" w:name="_Toc445197177"/>
      <w:r>
        <w:t xml:space="preserve">Table </w:t>
      </w:r>
      <w:r>
        <w:fldChar w:fldCharType="begin"/>
      </w:r>
      <w:r>
        <w:instrText xml:space="preserve"> STYLEREF  \s "GSA Appendix Section"  \* MERGEFORMAT </w:instrText>
      </w:r>
      <w:r>
        <w:fldChar w:fldCharType="separate"/>
      </w:r>
      <w:r>
        <w:t>D</w:t>
      </w:r>
      <w:r>
        <w:fldChar w:fldCharType="end"/>
      </w:r>
      <w:r>
        <w:noBreakHyphen/>
      </w:r>
      <w:r>
        <w:fldChar w:fldCharType="begin"/>
      </w:r>
      <w:r>
        <w:instrText xml:space="preserve"> SEQ Table \* ARABIC \s 1 </w:instrText>
      </w:r>
      <w:r>
        <w:fldChar w:fldCharType="separate"/>
      </w:r>
      <w:r>
        <w:t>5</w:t>
      </w:r>
      <w:r>
        <w:fldChar w:fldCharType="end"/>
      </w:r>
      <w:r>
        <w:t xml:space="preserve"> Alternate Telecommunications Provisions</w:t>
      </w:r>
      <w:bookmarkEnd w:id="105"/>
      <w:bookmarkEnd w:id="106"/>
    </w:p>
    <w:tbl>
      <w:tblPr>
        <w:tblStyle w:val="117"/>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18"/>
        <w:gridCol w:w="595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blHeader/>
        </w:trPr>
        <w:tc>
          <w:tcPr>
            <w:tcW w:w="9576" w:type="dxa"/>
            <w:gridSpan w:val="2"/>
            <w:shd w:val="clear" w:color="auto" w:fill="D9E2F3" w:themeFill="accent5" w:themeFillTint="33"/>
          </w:tcPr>
          <w:p>
            <w:pPr>
              <w:pStyle w:val="83"/>
              <w:rPr>
                <w:i/>
                <w:szCs w:val="20"/>
              </w:rPr>
            </w:pPr>
            <w:r>
              <w:rPr>
                <w:szCs w:val="20"/>
              </w:rPr>
              <w:t>Alternate Telecommunications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3618" w:type="dxa"/>
          </w:tcPr>
          <w:p>
            <w:pPr>
              <w:pStyle w:val="84"/>
              <w:rPr>
                <w:szCs w:val="20"/>
              </w:rPr>
            </w:pPr>
            <w:r>
              <w:rPr>
                <w:szCs w:val="20"/>
              </w:rPr>
              <w:t>Name and contact information of alternate telecommunications vendors by priority</w:t>
            </w:r>
          </w:p>
        </w:tc>
        <w:sdt>
          <w:sdtPr>
            <w:alias w:val="Alternate Telecom POC"/>
            <w:tag w:val="alttlcpoc"/>
            <w:id w:val="-142731480"/>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3618" w:type="dxa"/>
          </w:tcPr>
          <w:p>
            <w:pPr>
              <w:pStyle w:val="84"/>
              <w:rPr>
                <w:szCs w:val="20"/>
              </w:rPr>
            </w:pPr>
            <w:r>
              <w:rPr>
                <w:szCs w:val="20"/>
              </w:rPr>
              <w:t>Agreements currently in place with alternate communications vendors</w:t>
            </w:r>
          </w:p>
        </w:tc>
        <w:sdt>
          <w:sdtPr>
            <w:alias w:val="Alternate Telecom Agreement"/>
            <w:tag w:val="alttlcagreement"/>
            <w:id w:val="1421681986"/>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3618" w:type="dxa"/>
          </w:tcPr>
          <w:p>
            <w:pPr>
              <w:pStyle w:val="84"/>
              <w:rPr>
                <w:szCs w:val="20"/>
              </w:rPr>
            </w:pPr>
            <w:r>
              <w:rPr>
                <w:szCs w:val="20"/>
              </w:rPr>
              <w:t>Contracted capacity of alternate telecommunications</w:t>
            </w:r>
          </w:p>
        </w:tc>
        <w:sdt>
          <w:sdtPr>
            <w:alias w:val="Alternate Telecomm Capacity"/>
            <w:tag w:val="alttlccapacity"/>
            <w:id w:val="-451474139"/>
            <w:showingPlcHdr/>
          </w:sdtPr>
          <w:sdtContent>
            <w:tc>
              <w:tcPr>
                <w:tcW w:w="595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tc>
          <w:tcPr>
            <w:tcW w:w="3618" w:type="dxa"/>
          </w:tcPr>
          <w:p>
            <w:pPr>
              <w:pStyle w:val="84"/>
              <w:rPr>
                <w:szCs w:val="20"/>
              </w:rPr>
            </w:pPr>
            <w:r>
              <w:rPr>
                <w:szCs w:val="20"/>
              </w:rPr>
              <w:t>Names and contact information of individuals authorized to implement or use alternate telecommunications</w:t>
            </w:r>
          </w:p>
        </w:tc>
        <w:sdt>
          <w:sdtPr>
            <w:alias w:val="Alternate Telecom Implementation POC"/>
            <w:tag w:val="alttlcpocimplementation"/>
            <w:id w:val="1586193627"/>
            <w:showingPlcHdr/>
          </w:sdtPr>
          <w:sdtContent>
            <w:tc>
              <w:tcPr>
                <w:tcW w:w="5958" w:type="dxa"/>
              </w:tcPr>
              <w:p>
                <w:pPr>
                  <w:pStyle w:val="84"/>
                  <w:rPr>
                    <w:szCs w:val="20"/>
                  </w:rPr>
                </w:pPr>
                <w:r>
                  <w:rPr>
                    <w:rStyle w:val="105"/>
                    <w:szCs w:val="20"/>
                  </w:rPr>
                  <w:t>Click here to enter text.</w:t>
                </w:r>
              </w:p>
            </w:tc>
          </w:sdtContent>
        </w:sdt>
      </w:tr>
    </w:tbl>
    <w:p/>
    <w:p>
      <w:pPr>
        <w:pStyle w:val="55"/>
      </w:pPr>
      <w:bookmarkStart w:id="107" w:name="_Toc445197397"/>
      <w:r>
        <w:t>Appendix – Alternate Processing Procedures</w:t>
      </w:r>
      <w:bookmarkEnd w:id="107"/>
    </w:p>
    <w:p>
      <w:pPr>
        <w:pStyle w:val="81"/>
      </w:pPr>
      <w:r>
        <w:t>Instruction: This section must identify any alternate manual or technical processing procedures available that allow the business unit to continue some processing of information that would normally be done by the affected system.  Examples of alternate processes include manual forms processing, input into workstations to store data until it can be uploaded and processed, or queuing of data input.</w:t>
      </w:r>
      <w:r>
        <w:br w:type="textWrapping"/>
      </w:r>
      <w:r>
        <w:t>Delete this instruction from your final version of this document.</w:t>
      </w:r>
    </w:p>
    <w:p/>
    <w:p>
      <w:pPr>
        <w:pStyle w:val="55"/>
      </w:pPr>
      <w:bookmarkStart w:id="108" w:name="_Ref443814973"/>
      <w:bookmarkStart w:id="109" w:name="_Ref443814991"/>
      <w:bookmarkStart w:id="110" w:name="_Toc445197398"/>
      <w:r>
        <w:t>Appendix – System Validation Test Plan</w:t>
      </w:r>
      <w:bookmarkEnd w:id="108"/>
      <w:bookmarkEnd w:id="109"/>
      <w:bookmarkEnd w:id="110"/>
    </w:p>
    <w:p>
      <w:pPr>
        <w:pStyle w:val="81"/>
      </w:pPr>
      <w:r>
        <w:t>Instruction: Describe the system acceptance procedures that are performed after the system has been recovered and prior to putting the system into full operation and returned to users.  The System Validation Test Plan may include the regression or functionality testing conducted prior to implementation of a system upgrade or change.  Edit (or replace) the sample validation test plan provided to reflect the actual validation test plan for the system.</w:t>
      </w:r>
      <w:r>
        <w:br w:type="textWrapping"/>
      </w:r>
      <w:r>
        <w:t>Delete this instruction from your final version of this document.</w:t>
      </w:r>
    </w:p>
    <w:p>
      <w:r>
        <w:fldChar w:fldCharType="begin"/>
      </w:r>
      <w:r>
        <w:instrText xml:space="preserve"> REF _Ref443809189 \h </w:instrText>
      </w:r>
      <w:r>
        <w:fldChar w:fldCharType="separate"/>
      </w:r>
      <w:r>
        <w:t>Table F</w:t>
      </w:r>
      <w:r>
        <w:noBreakHyphen/>
      </w:r>
      <w:r>
        <w:t>6 System Validation Test Plan</w:t>
      </w:r>
      <w:r>
        <w:fldChar w:fldCharType="end"/>
      </w:r>
      <w:r>
        <w:t xml:space="preserve"> shows the results of testing after the system has recovered and prior to the system being put into full operation.</w:t>
      </w:r>
    </w:p>
    <w:p>
      <w:pPr>
        <w:pStyle w:val="12"/>
      </w:pPr>
      <w:bookmarkStart w:id="111" w:name="_Toc445197178"/>
      <w:bookmarkStart w:id="112" w:name="_Ref443809189"/>
      <w:r>
        <w:t xml:space="preserve">Table </w:t>
      </w:r>
      <w:r>
        <w:fldChar w:fldCharType="begin"/>
      </w:r>
      <w:r>
        <w:instrText xml:space="preserve"> STYLEREF  \s "GSA Appendix Section"  \* MERGEFORMAT </w:instrText>
      </w:r>
      <w:r>
        <w:fldChar w:fldCharType="separate"/>
      </w:r>
      <w:r>
        <w:t>F</w:t>
      </w:r>
      <w:r>
        <w:fldChar w:fldCharType="end"/>
      </w:r>
      <w:r>
        <w:noBreakHyphen/>
      </w:r>
      <w:r>
        <w:fldChar w:fldCharType="begin"/>
      </w:r>
      <w:r>
        <w:instrText xml:space="preserve"> SEQ Table \* ARABIC \s 1 </w:instrText>
      </w:r>
      <w:r>
        <w:fldChar w:fldCharType="separate"/>
      </w:r>
      <w:r>
        <w:t>6</w:t>
      </w:r>
      <w:r>
        <w:fldChar w:fldCharType="end"/>
      </w:r>
      <w:r>
        <w:t xml:space="preserve"> System Validation Test Plan</w:t>
      </w:r>
      <w:bookmarkEnd w:id="111"/>
      <w:bookmarkEnd w:id="112"/>
    </w:p>
    <w:tbl>
      <w:tblPr>
        <w:tblStyle w:val="39"/>
        <w:tblW w:w="9576" w:type="dxa"/>
        <w:tblInd w:w="0" w:type="dxa"/>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
      <w:tblGrid>
        <w:gridCol w:w="2538"/>
        <w:gridCol w:w="2520"/>
        <w:gridCol w:w="1890"/>
        <w:gridCol w:w="1201"/>
        <w:gridCol w:w="1427"/>
      </w:tblGrid>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blHeader/>
        </w:trPr>
        <w:tc>
          <w:tcPr>
            <w:tcW w:w="2538" w:type="dxa"/>
            <w:tcBorders>
              <w:top w:val="single" w:color="000000" w:sz="8" w:space="0"/>
              <w:bottom w:val="single" w:color="000000" w:sz="8" w:space="0"/>
              <w:right w:val="single" w:color="000000" w:sz="8" w:space="0"/>
            </w:tcBorders>
            <w:shd w:val="clear" w:color="auto" w:fill="D9E2F3" w:themeFill="accent5" w:themeFillTint="33"/>
          </w:tcPr>
          <w:p>
            <w:pPr>
              <w:pStyle w:val="83"/>
            </w:pPr>
            <w:r>
              <w:t xml:space="preserve">Procedure </w:t>
            </w:r>
          </w:p>
        </w:tc>
        <w:tc>
          <w:tcPr>
            <w:tcW w:w="2520" w:type="dxa"/>
            <w:tcBorders>
              <w:top w:val="single" w:color="000000" w:sz="8" w:space="0"/>
              <w:left w:val="single" w:color="000000" w:sz="8" w:space="0"/>
              <w:bottom w:val="single" w:color="000000" w:sz="8" w:space="0"/>
              <w:right w:val="single" w:color="000000" w:sz="8" w:space="0"/>
            </w:tcBorders>
            <w:shd w:val="clear" w:color="auto" w:fill="D9E2F3" w:themeFill="accent5" w:themeFillTint="33"/>
          </w:tcPr>
          <w:p>
            <w:pPr>
              <w:pStyle w:val="83"/>
            </w:pPr>
            <w:r>
              <w:t xml:space="preserve">Expected Results </w:t>
            </w:r>
          </w:p>
        </w:tc>
        <w:tc>
          <w:tcPr>
            <w:tcW w:w="1890" w:type="dxa"/>
            <w:tcBorders>
              <w:top w:val="single" w:color="000000" w:sz="8" w:space="0"/>
              <w:left w:val="single" w:color="000000" w:sz="8" w:space="0"/>
              <w:bottom w:val="single" w:color="000000" w:sz="8" w:space="0"/>
              <w:right w:val="single" w:color="000000" w:sz="8" w:space="0"/>
            </w:tcBorders>
            <w:shd w:val="clear" w:color="auto" w:fill="D9E2F3" w:themeFill="accent5" w:themeFillTint="33"/>
          </w:tcPr>
          <w:p>
            <w:pPr>
              <w:pStyle w:val="83"/>
            </w:pPr>
            <w:r>
              <w:t xml:space="preserve">Actual Results </w:t>
            </w:r>
          </w:p>
        </w:tc>
        <w:tc>
          <w:tcPr>
            <w:tcW w:w="1201" w:type="dxa"/>
            <w:tcBorders>
              <w:top w:val="single" w:color="000000" w:sz="8" w:space="0"/>
              <w:left w:val="single" w:color="000000" w:sz="8" w:space="0"/>
              <w:bottom w:val="single" w:color="000000" w:sz="8" w:space="0"/>
              <w:right w:val="single" w:color="000000" w:sz="8" w:space="0"/>
            </w:tcBorders>
            <w:shd w:val="clear" w:color="auto" w:fill="D9E2F3" w:themeFill="accent5" w:themeFillTint="33"/>
          </w:tcPr>
          <w:p>
            <w:pPr>
              <w:pStyle w:val="83"/>
            </w:pPr>
            <w:r>
              <w:t xml:space="preserve">Successful?  </w:t>
            </w:r>
          </w:p>
        </w:tc>
        <w:tc>
          <w:tcPr>
            <w:tcW w:w="1427" w:type="dxa"/>
            <w:tcBorders>
              <w:top w:val="single" w:color="000000" w:sz="8" w:space="0"/>
              <w:left w:val="single" w:color="000000" w:sz="8" w:space="0"/>
              <w:bottom w:val="single" w:color="000000" w:sz="8" w:space="0"/>
            </w:tcBorders>
            <w:shd w:val="clear" w:color="auto" w:fill="D9E2F3" w:themeFill="accent5" w:themeFillTint="33"/>
          </w:tcPr>
          <w:p>
            <w:pPr>
              <w:pStyle w:val="83"/>
            </w:pPr>
            <w:r>
              <w:t xml:space="preserve">Performed by </w:t>
            </w: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At the Command Prompt, type in system name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System Log-in Screen appears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Log-in as user test user, using password test pass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Initial Screen with Main Menu shows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From menu, select                      5-Generate Report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Report Generation Screen shows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Select  Current Date Report </w:t>
            </w:r>
          </w:p>
          <w:p>
            <w:pPr>
              <w:pStyle w:val="84"/>
            </w:pPr>
            <w:r>
              <w:t xml:space="preserve">Select  Weekly </w:t>
            </w:r>
          </w:p>
          <w:p>
            <w:pPr>
              <w:pStyle w:val="84"/>
            </w:pPr>
            <w:r>
              <w:t xml:space="preserve">Select  To Screen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Report is generated on screen with last successful transaction included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Select Close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Report Generation Screen Shows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Select Return to Main Menu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Initial Screen with Main Menu shows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r>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538" w:type="dxa"/>
            <w:tcBorders>
              <w:top w:val="single" w:color="000000" w:sz="8" w:space="0"/>
              <w:bottom w:val="single" w:color="000000" w:sz="8" w:space="0"/>
              <w:right w:val="single" w:color="000000" w:sz="8" w:space="0"/>
            </w:tcBorders>
            <w:shd w:val="clear" w:color="auto" w:fill="FFFFFF"/>
          </w:tcPr>
          <w:p>
            <w:pPr>
              <w:pStyle w:val="84"/>
            </w:pPr>
            <w:r>
              <w:t xml:space="preserve">Select Log-Off </w:t>
            </w:r>
          </w:p>
        </w:tc>
        <w:tc>
          <w:tcPr>
            <w:tcW w:w="252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r>
              <w:t xml:space="preserve">Log-in Screen appears </w:t>
            </w:r>
          </w:p>
        </w:tc>
        <w:tc>
          <w:tcPr>
            <w:tcW w:w="1890"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201" w:type="dxa"/>
            <w:tcBorders>
              <w:top w:val="single" w:color="000000" w:sz="8" w:space="0"/>
              <w:left w:val="single" w:color="000000" w:sz="8" w:space="0"/>
              <w:bottom w:val="single" w:color="000000" w:sz="8" w:space="0"/>
              <w:right w:val="single" w:color="000000" w:sz="8" w:space="0"/>
            </w:tcBorders>
            <w:shd w:val="clear" w:color="auto" w:fill="FFFFFF"/>
          </w:tcPr>
          <w:p>
            <w:pPr>
              <w:pStyle w:val="84"/>
            </w:pPr>
          </w:p>
        </w:tc>
        <w:tc>
          <w:tcPr>
            <w:tcW w:w="1427" w:type="dxa"/>
            <w:tcBorders>
              <w:top w:val="single" w:color="000000" w:sz="8" w:space="0"/>
              <w:left w:val="single" w:color="000000" w:sz="8" w:space="0"/>
              <w:bottom w:val="single" w:color="000000" w:sz="8" w:space="0"/>
            </w:tcBorders>
            <w:shd w:val="clear" w:color="auto" w:fill="FFFFFF"/>
          </w:tcPr>
          <w:p>
            <w:pPr>
              <w:pStyle w:val="84"/>
            </w:pPr>
          </w:p>
        </w:tc>
      </w:tr>
    </w:tbl>
    <w:p/>
    <w:p>
      <w:pPr>
        <w:pStyle w:val="55"/>
      </w:pPr>
      <w:bookmarkStart w:id="113" w:name="_Ref443815479"/>
      <w:bookmarkStart w:id="114" w:name="_Ref443815070"/>
      <w:bookmarkStart w:id="115" w:name="_Ref443815490"/>
      <w:bookmarkStart w:id="116" w:name="_Toc445197399"/>
      <w:bookmarkStart w:id="117" w:name="_Ref443815054"/>
      <w:r>
        <w:t>Appendix – Contingency Plan Test Report</w:t>
      </w:r>
      <w:bookmarkEnd w:id="113"/>
      <w:bookmarkEnd w:id="114"/>
      <w:bookmarkEnd w:id="115"/>
      <w:bookmarkEnd w:id="116"/>
      <w:bookmarkEnd w:id="117"/>
    </w:p>
    <w:p>
      <w:pPr>
        <w:pStyle w:val="81"/>
      </w:pPr>
      <w:r>
        <w:t xml:space="preserve">Instruction: This section must include a summary of the last Contingency Plan Test.  The actual procedures used to test the plan must be described in Section </w:t>
      </w:r>
      <w:r>
        <w:fldChar w:fldCharType="begin"/>
      </w:r>
      <w:r>
        <w:instrText xml:space="preserve"> REF _Ref443815198 \w \h </w:instrText>
      </w:r>
      <w:r>
        <w:fldChar w:fldCharType="separate"/>
      </w:r>
      <w:r>
        <w:t>6</w:t>
      </w:r>
      <w:r>
        <w:fldChar w:fldCharType="end"/>
      </w:r>
      <w:r>
        <w:t xml:space="preserve">, not here.  </w:t>
      </w:r>
      <w:r>
        <w:br w:type="textWrapping"/>
      </w:r>
      <w:r>
        <w:t>Delete this instruction from your final version of this document.</w:t>
      </w:r>
    </w:p>
    <w:p>
      <w:r>
        <w:fldChar w:fldCharType="begin"/>
      </w:r>
      <w:r>
        <w:instrText xml:space="preserve"> REF _Ref443809537 \h </w:instrText>
      </w:r>
      <w:r>
        <w:fldChar w:fldCharType="separate"/>
      </w:r>
      <w:r>
        <w:t>Table G</w:t>
      </w:r>
      <w:r>
        <w:noBreakHyphen/>
      </w:r>
      <w:r>
        <w:t>7 Contingency Plan Test Report</w:t>
      </w:r>
      <w:r>
        <w:fldChar w:fldCharType="end"/>
      </w:r>
      <w:r>
        <w:t xml:space="preserve"> reflects a summary of the last Contingency Plan Test.  The actual procedures used to test the plan are described in Section </w:t>
      </w:r>
      <w:r>
        <w:fldChar w:fldCharType="begin"/>
      </w:r>
      <w:r>
        <w:instrText xml:space="preserve"> REF _Ref443809634 \w \h </w:instrText>
      </w:r>
      <w:r>
        <w:fldChar w:fldCharType="separate"/>
      </w:r>
      <w:r>
        <w:t>6</w:t>
      </w:r>
      <w:r>
        <w:fldChar w:fldCharType="end"/>
      </w:r>
      <w:r>
        <w:t xml:space="preserve"> </w:t>
      </w:r>
      <w:r>
        <w:fldChar w:fldCharType="begin"/>
      </w:r>
      <w:r>
        <w:instrText xml:space="preserve"> REF _Ref443809642 \h </w:instrText>
      </w:r>
      <w:r>
        <w:fldChar w:fldCharType="separate"/>
      </w:r>
      <w:r>
        <w:t>Contingency Plan Testing</w:t>
      </w:r>
      <w:r>
        <w:fldChar w:fldCharType="end"/>
      </w:r>
      <w:r>
        <w:t>.</w:t>
      </w:r>
    </w:p>
    <w:p>
      <w:pPr>
        <w:pStyle w:val="12"/>
      </w:pPr>
      <w:bookmarkStart w:id="118" w:name="_Toc445197179"/>
      <w:bookmarkStart w:id="119" w:name="_Ref443809537"/>
      <w:r>
        <w:t xml:space="preserve">Table </w:t>
      </w:r>
      <w:r>
        <w:fldChar w:fldCharType="begin"/>
      </w:r>
      <w:r>
        <w:instrText xml:space="preserve"> STYLEREF  \s "GSA Appendix Section"  \* MERGEFORMAT </w:instrText>
      </w:r>
      <w:r>
        <w:fldChar w:fldCharType="separate"/>
      </w:r>
      <w:r>
        <w:t>G</w:t>
      </w:r>
      <w:r>
        <w:fldChar w:fldCharType="end"/>
      </w:r>
      <w:r>
        <w:noBreakHyphen/>
      </w:r>
      <w:r>
        <w:fldChar w:fldCharType="begin"/>
      </w:r>
      <w:r>
        <w:instrText xml:space="preserve"> SEQ Table \* ARABIC \s 1 </w:instrText>
      </w:r>
      <w:r>
        <w:fldChar w:fldCharType="separate"/>
      </w:r>
      <w:r>
        <w:t>7</w:t>
      </w:r>
      <w:r>
        <w:fldChar w:fldCharType="end"/>
      </w:r>
      <w:r>
        <w:t xml:space="preserve"> Contingency Plan Test Report</w:t>
      </w:r>
      <w:bookmarkEnd w:id="118"/>
      <w:bookmarkEnd w:id="119"/>
    </w:p>
    <w:tbl>
      <w:tblPr>
        <w:tblStyle w:val="39"/>
        <w:tblW w:w="95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9"/>
        <w:gridCol w:w="5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tblHeader/>
          <w:jc w:val="center"/>
        </w:trPr>
        <w:tc>
          <w:tcPr>
            <w:tcW w:w="3589" w:type="dxa"/>
            <w:shd w:val="clear" w:color="auto" w:fill="D9E2F3" w:themeFill="accent5" w:themeFillTint="33"/>
          </w:tcPr>
          <w:p>
            <w:pPr>
              <w:pStyle w:val="83"/>
            </w:pPr>
            <w:r>
              <w:t>Test Information</w:t>
            </w:r>
          </w:p>
        </w:tc>
        <w:tc>
          <w:tcPr>
            <w:tcW w:w="5987" w:type="dxa"/>
            <w:shd w:val="clear" w:color="auto" w:fill="D9E2F3" w:themeFill="accent5" w:themeFillTint="33"/>
          </w:tcPr>
          <w:p>
            <w:pPr>
              <w:pStyle w:val="8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Name of Test</w:t>
            </w:r>
          </w:p>
        </w:tc>
        <w:sdt>
          <w:sdtPr>
            <w:id w:val="-1643413629"/>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System Name</w:t>
            </w:r>
          </w:p>
        </w:tc>
        <w:sdt>
          <w:sdtPr>
            <w:id w:val="1934243232"/>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Date of Test</w:t>
            </w:r>
          </w:p>
        </w:tc>
        <w:sdt>
          <w:sdtPr>
            <w:id w:val="757488500"/>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Team Test Lead and Point of Contact</w:t>
            </w:r>
          </w:p>
        </w:tc>
        <w:sdt>
          <w:sdtPr>
            <w:id w:val="-1641181098"/>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Location Where Conducted</w:t>
            </w:r>
          </w:p>
        </w:tc>
        <w:sdt>
          <w:sdtPr>
            <w:id w:val="22059548"/>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Participants</w:t>
            </w:r>
          </w:p>
        </w:tc>
        <w:sdt>
          <w:sdtPr>
            <w:id w:val="1341200739"/>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Components</w:t>
            </w:r>
          </w:p>
        </w:tc>
        <w:sdt>
          <w:sdtPr>
            <w:id w:val="-1288898271"/>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Assumptions</w:t>
            </w:r>
          </w:p>
        </w:tc>
        <w:sdt>
          <w:sdtPr>
            <w:id w:val="523133731"/>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Objectives</w:t>
            </w:r>
          </w:p>
        </w:tc>
        <w:tc>
          <w:tcPr>
            <w:tcW w:w="5987" w:type="dxa"/>
          </w:tcPr>
          <w:p>
            <w:pPr>
              <w:pStyle w:val="84"/>
            </w:pPr>
            <w:sdt>
              <w:sdtPr>
                <w:id w:val="1134841323"/>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effectiveness of system recovery at alternate site</w:t>
            </w:r>
          </w:p>
          <w:p>
            <w:pPr>
              <w:pStyle w:val="84"/>
            </w:pPr>
            <w:sdt>
              <w:sdtPr>
                <w:id w:val="-267240016"/>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effectiveness of coordination among recovery teams</w:t>
            </w:r>
          </w:p>
          <w:p>
            <w:pPr>
              <w:pStyle w:val="84"/>
            </w:pPr>
            <w:sdt>
              <w:sdtPr>
                <w:id w:val="-1172941705"/>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systems functionality using alternate equipment</w:t>
            </w:r>
          </w:p>
          <w:p>
            <w:pPr>
              <w:pStyle w:val="84"/>
            </w:pPr>
            <w:sdt>
              <w:sdtPr>
                <w:id w:val="-391815930"/>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performance of alternate equipment</w:t>
            </w:r>
          </w:p>
          <w:p>
            <w:pPr>
              <w:pStyle w:val="84"/>
            </w:pPr>
            <w:sdt>
              <w:sdtPr>
                <w:id w:val="-2045517043"/>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effectiveness of procedures</w:t>
            </w:r>
          </w:p>
          <w:p>
            <w:pPr>
              <w:pStyle w:val="84"/>
            </w:pPr>
            <w:sdt>
              <w:sdtPr>
                <w:id w:val="-1288118882"/>
                <w14:checkbox>
                  <w14:checked w14:val="0"/>
                  <w14:checkedState w14:val="2612" w14:font="ＭＳ ゴシック"/>
                  <w14:uncheckedState w14:val="2610" w14:font="ＭＳ ゴシック"/>
                </w14:checkbox>
              </w:sdtPr>
              <w:sdtContent>
                <w:r>
                  <w:rPr>
                    <w:rFonts w:hint="eastAsia" w:ascii="MS Gothic" w:hAnsi="MS Gothic" w:eastAsia="MS Gothic"/>
                  </w:rPr>
                  <w:t>☐</w:t>
                </w:r>
              </w:sdtContent>
            </w:sdt>
            <w:r>
              <w:t xml:space="preserve"> Assess effectiveness of notification procedures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Methodology</w:t>
            </w:r>
          </w:p>
        </w:tc>
        <w:sdt>
          <w:sdtPr>
            <w:id w:val="636229273"/>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Activities and Results (Action, Expected Results, Actual Results)</w:t>
            </w:r>
          </w:p>
        </w:tc>
        <w:sdt>
          <w:sdtPr>
            <w:id w:val="1157952157"/>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Post Test Action Items</w:t>
            </w:r>
          </w:p>
        </w:tc>
        <w:sdt>
          <w:sdtPr>
            <w:id w:val="2024359796"/>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Lessons Learned and Analysis of Test</w:t>
            </w:r>
          </w:p>
        </w:tc>
        <w:sdt>
          <w:sdtPr>
            <w:id w:val="-1758286623"/>
            <w:showingPlcHdr/>
          </w:sdtPr>
          <w:sdtContent>
            <w:tc>
              <w:tcPr>
                <w:tcW w:w="5987" w:type="dxa"/>
              </w:tcPr>
              <w:p>
                <w:pPr>
                  <w:pStyle w:val="84"/>
                </w:pPr>
                <w:r>
                  <w:rPr>
                    <w:rStyle w:val="105"/>
                  </w:rPr>
                  <w:t>Click here to enter text.</w:t>
                </w:r>
              </w:p>
            </w:tc>
          </w:sdtContent>
        </w:sdt>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8" w:hRule="atLeast"/>
          <w:jc w:val="center"/>
        </w:trPr>
        <w:tc>
          <w:tcPr>
            <w:tcW w:w="3589" w:type="dxa"/>
          </w:tcPr>
          <w:p>
            <w:pPr>
              <w:pStyle w:val="84"/>
            </w:pPr>
            <w:r>
              <w:t>Recommended Changes to Contingency Plan Based on Test Outcomes</w:t>
            </w:r>
          </w:p>
        </w:tc>
        <w:sdt>
          <w:sdtPr>
            <w:id w:val="1638533030"/>
            <w:showingPlcHdr/>
          </w:sdtPr>
          <w:sdtContent>
            <w:tc>
              <w:tcPr>
                <w:tcW w:w="5987" w:type="dxa"/>
              </w:tcPr>
              <w:p>
                <w:pPr>
                  <w:pStyle w:val="84"/>
                </w:pPr>
                <w:r>
                  <w:rPr>
                    <w:rStyle w:val="105"/>
                  </w:rPr>
                  <w:t>Click here to enter text.</w:t>
                </w:r>
              </w:p>
            </w:tc>
          </w:sdtContent>
        </w:sdt>
      </w:tr>
    </w:tbl>
    <w:p/>
    <w:p>
      <w:pPr>
        <w:pStyle w:val="55"/>
      </w:pPr>
      <w:bookmarkStart w:id="120" w:name="_Ref443815260"/>
      <w:bookmarkStart w:id="121" w:name="_Ref443815294"/>
      <w:bookmarkStart w:id="122" w:name="_Toc445197400"/>
      <w:r>
        <w:t>Appendix – Diagrams</w:t>
      </w:r>
      <w:bookmarkEnd w:id="120"/>
      <w:bookmarkEnd w:id="121"/>
      <w:bookmarkEnd w:id="122"/>
    </w:p>
    <w:p>
      <w:pPr>
        <w:pStyle w:val="81"/>
      </w:pPr>
      <w:r>
        <w:t>Instruction: Insert network diagrams, data flow diagrams, and any relevant component diagrams here.  All of the diagrams used must be consistent with those found in the System Security Plan (SSP).</w:t>
      </w:r>
      <w:r>
        <w:br w:type="textWrapping"/>
      </w:r>
      <w:r>
        <w:t>Delete this instruction from your final version of this document.</w:t>
      </w:r>
    </w:p>
    <w:p>
      <w:pPr>
        <w:keepNext/>
      </w:pPr>
      <w:r>
        <w:fldChar w:fldCharType="begin"/>
      </w:r>
      <w:r>
        <w:instrText xml:space="preserve"> REF _Ref443761337 \h </w:instrText>
      </w:r>
      <w:r>
        <w:fldChar w:fldCharType="separate"/>
      </w:r>
      <w:r>
        <w:t>Figure H</w:t>
      </w:r>
      <w:r>
        <w:noBreakHyphen/>
      </w:r>
      <w:r>
        <w:t>1 Authorization Boundary Diagram</w:t>
      </w:r>
      <w:r>
        <w:fldChar w:fldCharType="end"/>
      </w:r>
      <w:r>
        <w:t xml:space="preserve"> is consistent with Figure 9 1 Authorization Boundary Diagram in the SSP.</w:t>
      </w:r>
    </w:p>
    <w:tbl>
      <w:tblPr>
        <w:tblStyle w:val="4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350" w:type="dxa"/>
          </w:tcPr>
          <w:p>
            <w:pPr>
              <w:pStyle w:val="84"/>
            </w:pPr>
          </w:p>
          <w:sdt>
            <w:sdtPr>
              <w:alias w:val="Insert Diagram"/>
              <w:tag w:val="insertdiagram"/>
              <w:id w:val="-461499277"/>
              <w:temporary/>
              <w:showingPlcHdr/>
              <w:picture/>
            </w:sdtPr>
            <w:sdtContent>
              <w:p>
                <w:pPr>
                  <w:pStyle w:val="84"/>
                </w:pPr>
                <w:r>
                  <w:drawing>
                    <wp:inline distT="0" distB="0" distL="0" distR="0">
                      <wp:extent cx="1524000" cy="152400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pic:spPr>
                          </pic:pic>
                        </a:graphicData>
                      </a:graphic>
                    </wp:inline>
                  </w:drawing>
                </w:r>
              </w:p>
            </w:sdtContent>
          </w:sdt>
          <w:p>
            <w:pPr>
              <w:pStyle w:val="84"/>
            </w:pPr>
          </w:p>
        </w:tc>
      </w:tr>
    </w:tbl>
    <w:p>
      <w:pPr>
        <w:pStyle w:val="12"/>
      </w:pPr>
      <w:bookmarkStart w:id="123" w:name="_Toc445197334"/>
      <w:bookmarkStart w:id="124" w:name="_Ref443761337"/>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1</w:t>
      </w:r>
      <w:r>
        <w:fldChar w:fldCharType="end"/>
      </w:r>
      <w:r>
        <w:t xml:space="preserve"> Authorization Boundary Diagram</w:t>
      </w:r>
      <w:bookmarkEnd w:id="123"/>
      <w:bookmarkEnd w:id="124"/>
    </w:p>
    <w:p/>
    <w:p>
      <w:pPr>
        <w:keepNext/>
      </w:pPr>
      <w:r>
        <w:fldChar w:fldCharType="begin"/>
      </w:r>
      <w:r>
        <w:instrText xml:space="preserve"> REF _Ref443761372 \h </w:instrText>
      </w:r>
      <w:r>
        <w:fldChar w:fldCharType="separate"/>
      </w:r>
      <w:r>
        <w:t>Figure H</w:t>
      </w:r>
      <w:r>
        <w:noBreakHyphen/>
      </w:r>
      <w:r>
        <w:t>2 Network Diagram</w:t>
      </w:r>
      <w:r>
        <w:fldChar w:fldCharType="end"/>
      </w:r>
      <w:r>
        <w:t xml:space="preserve"> is consistent with Figure 9-2 Network Diagram in the SSP.</w:t>
      </w:r>
    </w:p>
    <w:tbl>
      <w:tblPr>
        <w:tblStyle w:val="4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350" w:type="dxa"/>
          </w:tcPr>
          <w:p>
            <w:pPr>
              <w:pStyle w:val="84"/>
            </w:pPr>
          </w:p>
          <w:sdt>
            <w:sdtPr>
              <w:alias w:val="Insert Diagram"/>
              <w:tag w:val="insertdiagram"/>
              <w:id w:val="896704647"/>
              <w:temporary/>
              <w:showingPlcHdr/>
              <w:picture/>
            </w:sdtPr>
            <w:sdtContent>
              <w:p>
                <w:pPr>
                  <w:pStyle w:val="84"/>
                  <w:rPr>
                    <w:rFonts w:eastAsiaTheme="minorEastAsia" w:cstheme="minorBidi"/>
                    <w:b/>
                    <w:lang w:eastAsia="zh-TW"/>
                  </w:rPr>
                </w:pPr>
                <w:r>
                  <w:drawing>
                    <wp:inline distT="0" distB="0" distL="0" distR="0">
                      <wp:extent cx="1524000" cy="15240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pic:spPr>
                          </pic:pic>
                        </a:graphicData>
                      </a:graphic>
                    </wp:inline>
                  </w:drawing>
                </w:r>
              </w:p>
            </w:sdtContent>
          </w:sdt>
          <w:p>
            <w:pPr>
              <w:pStyle w:val="84"/>
            </w:pPr>
          </w:p>
        </w:tc>
      </w:tr>
    </w:tbl>
    <w:p>
      <w:pPr>
        <w:pStyle w:val="12"/>
      </w:pPr>
      <w:bookmarkStart w:id="125" w:name="_Ref443761372"/>
      <w:bookmarkStart w:id="126" w:name="_Toc445197335"/>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2</w:t>
      </w:r>
      <w:r>
        <w:fldChar w:fldCharType="end"/>
      </w:r>
      <w:r>
        <w:t xml:space="preserve"> Network Diagram</w:t>
      </w:r>
      <w:bookmarkEnd w:id="125"/>
      <w:bookmarkEnd w:id="126"/>
    </w:p>
    <w:p/>
    <w:p>
      <w:pPr>
        <w:keepNext/>
      </w:pPr>
      <w:r>
        <w:fldChar w:fldCharType="begin"/>
      </w:r>
      <w:r>
        <w:instrText xml:space="preserve"> REF _Ref443761396 \h </w:instrText>
      </w:r>
      <w:r>
        <w:fldChar w:fldCharType="separate"/>
      </w:r>
      <w:r>
        <w:t>Figure H</w:t>
      </w:r>
      <w:r>
        <w:noBreakHyphen/>
      </w:r>
      <w:r>
        <w:t>3 Data Flow Diagram</w:t>
      </w:r>
      <w:r>
        <w:fldChar w:fldCharType="end"/>
      </w:r>
      <w:r>
        <w:t xml:space="preserve"> is consistent with Figure 10-1 Data Flow Diagram in the SSP.</w:t>
      </w:r>
    </w:p>
    <w:tbl>
      <w:tblPr>
        <w:tblStyle w:val="40"/>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350" w:type="dxa"/>
          </w:tcPr>
          <w:p>
            <w:pPr>
              <w:pStyle w:val="84"/>
            </w:pPr>
          </w:p>
          <w:sdt>
            <w:sdtPr>
              <w:alias w:val="Insert Diagram"/>
              <w:tag w:val="insertdiagram"/>
              <w:id w:val="789629989"/>
              <w:temporary/>
              <w:showingPlcHdr/>
              <w:picture/>
            </w:sdtPr>
            <w:sdtContent>
              <w:p>
                <w:pPr>
                  <w:pStyle w:val="84"/>
                </w:pPr>
                <w:r>
                  <w:drawing>
                    <wp:inline distT="0" distB="0" distL="0" distR="0">
                      <wp:extent cx="1524000" cy="1524000"/>
                      <wp:effectExtent l="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524000" cy="1524000"/>
                              </a:xfrm>
                              <a:prstGeom prst="rect">
                                <a:avLst/>
                              </a:prstGeom>
                              <a:noFill/>
                              <a:ln>
                                <a:noFill/>
                              </a:ln>
                            </pic:spPr>
                          </pic:pic>
                        </a:graphicData>
                      </a:graphic>
                    </wp:inline>
                  </w:drawing>
                </w:r>
              </w:p>
            </w:sdtContent>
          </w:sdt>
          <w:p>
            <w:pPr>
              <w:pStyle w:val="84"/>
            </w:pPr>
          </w:p>
        </w:tc>
      </w:tr>
    </w:tbl>
    <w:p>
      <w:pPr>
        <w:pStyle w:val="12"/>
      </w:pPr>
      <w:bookmarkStart w:id="127" w:name="_Ref443761396"/>
      <w:bookmarkStart w:id="128" w:name="_Toc445197336"/>
      <w:r>
        <w:t xml:space="preserve">Figure </w:t>
      </w:r>
      <w:r>
        <w:fldChar w:fldCharType="begin"/>
      </w:r>
      <w:r>
        <w:instrText xml:space="preserve"> STYLEREF  \s "GSA Appendix Section" </w:instrText>
      </w:r>
      <w:r>
        <w:fldChar w:fldCharType="separate"/>
      </w:r>
      <w:r>
        <w:t>H</w:t>
      </w:r>
      <w:r>
        <w:fldChar w:fldCharType="end"/>
      </w:r>
      <w:r>
        <w:noBreakHyphen/>
      </w:r>
      <w:r>
        <w:fldChar w:fldCharType="begin"/>
      </w:r>
      <w:r>
        <w:instrText xml:space="preserve"> SEQ Figure \* ARABIC \s 1 </w:instrText>
      </w:r>
      <w:r>
        <w:fldChar w:fldCharType="separate"/>
      </w:r>
      <w:r>
        <w:t>3</w:t>
      </w:r>
      <w:r>
        <w:fldChar w:fldCharType="end"/>
      </w:r>
      <w:r>
        <w:t xml:space="preserve"> Data Flow Diagram</w:t>
      </w:r>
      <w:bookmarkEnd w:id="127"/>
      <w:bookmarkEnd w:id="128"/>
    </w:p>
    <w:p/>
    <w:p>
      <w:pPr>
        <w:pStyle w:val="55"/>
      </w:pPr>
      <w:bookmarkStart w:id="129" w:name="_Toc445197401"/>
      <w:r>
        <w:t>Appendix – Hardware and Software Inventory</w:t>
      </w:r>
      <w:bookmarkEnd w:id="129"/>
    </w:p>
    <w:p>
      <w:pPr>
        <w:pStyle w:val="81"/>
      </w:pPr>
      <w:r>
        <w:t xml:space="preserve">Instruction: This section should reference the system’s Integrated Inventory Workbook, which should be maintained and updated monthly by the CSP.  </w:t>
      </w:r>
    </w:p>
    <w:p>
      <w:pPr>
        <w:pStyle w:val="81"/>
      </w:pPr>
      <w:r>
        <w:t>Delete this instruction from your final version of this document.</w:t>
      </w:r>
    </w:p>
    <w:p>
      <w:r>
        <w:t>The Integrated Inventory Workbook, also provided as Attachment 13 of the &lt;</w:t>
      </w:r>
      <w:r>
        <w:rPr>
          <w:i/>
        </w:rPr>
        <w:t>System Name</w:t>
      </w:r>
      <w:r>
        <w:t>&gt; System Security Plan, provides the complete listing of system components addressed by this Information System Contingency Plan.</w:t>
      </w:r>
    </w:p>
    <w:p>
      <w:r>
        <w:t xml:space="preserve">The Inventory Template Link can be found on this page: </w:t>
      </w:r>
      <w:r>
        <w:fldChar w:fldCharType="begin"/>
      </w:r>
      <w:r>
        <w:instrText xml:space="preserve"> HYPERLINK "https://www.fedramp.gov/resources/templates-3/" \o "Templates" </w:instrText>
      </w:r>
      <w:r>
        <w:fldChar w:fldCharType="separate"/>
      </w:r>
      <w:r>
        <w:rPr>
          <w:rStyle w:val="37"/>
        </w:rPr>
        <w:t>Templates</w:t>
      </w:r>
      <w:r>
        <w:rPr>
          <w:rStyle w:val="37"/>
        </w:rPr>
        <w:fldChar w:fldCharType="end"/>
      </w:r>
    </w:p>
    <w:p/>
    <w:p/>
    <w:p>
      <w:pPr>
        <w:sectPr>
          <w:pgSz w:w="12240" w:h="15840"/>
          <w:pgMar w:top="1440" w:right="1440" w:bottom="1440" w:left="1440" w:header="720" w:footer="720" w:gutter="0"/>
          <w:cols w:space="720" w:num="1"/>
          <w:docGrid w:linePitch="360" w:charSpace="0"/>
        </w:sectPr>
      </w:pPr>
    </w:p>
    <w:p>
      <w:pPr>
        <w:pStyle w:val="55"/>
      </w:pPr>
      <w:bookmarkStart w:id="130" w:name="_Toc445197402"/>
      <w:r>
        <w:t>Appendix – System Interconnections</w:t>
      </w:r>
      <w:bookmarkEnd w:id="130"/>
    </w:p>
    <w:p>
      <w:pPr>
        <w:pStyle w:val="81"/>
      </w:pPr>
      <w:r>
        <w:t xml:space="preserve">Instruction: Provide a system Interconnection Table which must be consistent with the Interconnections Table found in the System Security Plan (SSP).  The Interconnections Table from the System Security Plan can be copied and pasted into this Appendix. </w:t>
      </w:r>
      <w:r>
        <w:br w:type="textWrapping"/>
      </w:r>
      <w:r>
        <w:t>Delete this instruction from your final version of this document.</w:t>
      </w:r>
    </w:p>
    <w:p>
      <w:r>
        <w:fldChar w:fldCharType="begin"/>
      </w:r>
      <w:r>
        <w:instrText xml:space="preserve"> REF _Ref443810333 \h </w:instrText>
      </w:r>
      <w:r>
        <w:fldChar w:fldCharType="separate"/>
      </w:r>
      <w:r>
        <w:t>Table J</w:t>
      </w:r>
      <w:r>
        <w:noBreakHyphen/>
      </w:r>
      <w:r>
        <w:t>8 System Interconnections</w:t>
      </w:r>
      <w:r>
        <w:fldChar w:fldCharType="end"/>
      </w:r>
      <w:r>
        <w:t xml:space="preserve"> below is consistent with SSP Table 11-1 System Interconnections and SSP Table 12 3 CA-3 Authorized Connections.</w:t>
      </w:r>
    </w:p>
    <w:p>
      <w:pPr>
        <w:pStyle w:val="12"/>
      </w:pPr>
      <w:bookmarkStart w:id="131" w:name="_Ref443810333"/>
      <w:bookmarkStart w:id="132" w:name="_Toc445197180"/>
      <w:r>
        <w:t xml:space="preserve">Table </w:t>
      </w:r>
      <w:r>
        <w:fldChar w:fldCharType="begin"/>
      </w:r>
      <w:r>
        <w:instrText xml:space="preserve"> STYLEREF  \s "GSA Appendix Section"  \* MERGEFORMAT </w:instrText>
      </w:r>
      <w:r>
        <w:fldChar w:fldCharType="separate"/>
      </w:r>
      <w:r>
        <w:t>J</w:t>
      </w:r>
      <w:r>
        <w:fldChar w:fldCharType="end"/>
      </w:r>
      <w:r>
        <w:noBreakHyphen/>
      </w:r>
      <w:r>
        <w:fldChar w:fldCharType="begin"/>
      </w:r>
      <w:r>
        <w:instrText xml:space="preserve"> SEQ Table \* ARABIC \s 1 </w:instrText>
      </w:r>
      <w:r>
        <w:fldChar w:fldCharType="separate"/>
      </w:r>
      <w:r>
        <w:t>8</w:t>
      </w:r>
      <w:r>
        <w:fldChar w:fldCharType="end"/>
      </w:r>
      <w:r>
        <w:t xml:space="preserve"> System Interconnections</w:t>
      </w:r>
      <w:bookmarkEnd w:id="131"/>
      <w:bookmarkEnd w:id="132"/>
    </w:p>
    <w:tbl>
      <w:tblPr>
        <w:tblStyle w:val="39"/>
        <w:tblW w:w="1317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89"/>
        <w:gridCol w:w="1410"/>
        <w:gridCol w:w="1681"/>
        <w:gridCol w:w="2182"/>
        <w:gridCol w:w="1726"/>
        <w:gridCol w:w="2817"/>
        <w:gridCol w:w="17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88" w:hRule="atLeast"/>
          <w:tblHeader/>
          <w:jc w:val="center"/>
        </w:trPr>
        <w:tc>
          <w:tcPr>
            <w:tcW w:w="1589" w:type="dxa"/>
            <w:tcBorders>
              <w:left w:val="single" w:color="auto" w:sz="4" w:space="0"/>
              <w:bottom w:val="single" w:color="auto" w:sz="4" w:space="0"/>
            </w:tcBorders>
            <w:shd w:val="clear" w:color="auto" w:fill="D9E2F3" w:themeFill="accent5" w:themeFillTint="33"/>
            <w:vAlign w:val="center"/>
          </w:tcPr>
          <w:p>
            <w:pPr>
              <w:pStyle w:val="83"/>
            </w:pPr>
            <w:r>
              <w:t>SP IP Address and Interface</w:t>
            </w:r>
          </w:p>
        </w:tc>
        <w:tc>
          <w:tcPr>
            <w:tcW w:w="1410" w:type="dxa"/>
            <w:tcBorders>
              <w:bottom w:val="single" w:color="auto" w:sz="4" w:space="0"/>
            </w:tcBorders>
            <w:shd w:val="clear" w:color="auto" w:fill="D9E2F3" w:themeFill="accent5" w:themeFillTint="33"/>
            <w:vAlign w:val="center"/>
          </w:tcPr>
          <w:p>
            <w:pPr>
              <w:pStyle w:val="83"/>
            </w:pPr>
            <w:r>
              <w:t>External Organization Name and IP Address of System</w:t>
            </w:r>
          </w:p>
        </w:tc>
        <w:tc>
          <w:tcPr>
            <w:tcW w:w="1681" w:type="dxa"/>
            <w:tcBorders>
              <w:bottom w:val="single" w:color="auto" w:sz="4" w:space="0"/>
            </w:tcBorders>
            <w:shd w:val="clear" w:color="auto" w:fill="D9E2F3" w:themeFill="accent5" w:themeFillTint="33"/>
            <w:vAlign w:val="center"/>
          </w:tcPr>
          <w:p>
            <w:pPr>
              <w:pStyle w:val="83"/>
            </w:pPr>
            <w:r>
              <w:t>External Point of Contact and Phone Number</w:t>
            </w:r>
          </w:p>
        </w:tc>
        <w:tc>
          <w:tcPr>
            <w:tcW w:w="2182" w:type="dxa"/>
            <w:tcBorders>
              <w:bottom w:val="single" w:color="auto" w:sz="4" w:space="0"/>
            </w:tcBorders>
            <w:shd w:val="clear" w:color="auto" w:fill="D9E2F3" w:themeFill="accent5" w:themeFillTint="33"/>
            <w:vAlign w:val="center"/>
          </w:tcPr>
          <w:p>
            <w:pPr>
              <w:pStyle w:val="83"/>
            </w:pPr>
            <w:r>
              <w:t>Connection Security (IPSec VPN, SSL, Certificates, Secure File Transfer etc.)</w:t>
            </w:r>
          </w:p>
        </w:tc>
        <w:tc>
          <w:tcPr>
            <w:tcW w:w="1726" w:type="dxa"/>
            <w:tcBorders>
              <w:bottom w:val="single" w:color="auto" w:sz="4" w:space="0"/>
            </w:tcBorders>
            <w:shd w:val="clear" w:color="auto" w:fill="D9E2F3" w:themeFill="accent5" w:themeFillTint="33"/>
            <w:vAlign w:val="center"/>
          </w:tcPr>
          <w:p>
            <w:pPr>
              <w:pStyle w:val="83"/>
            </w:pPr>
            <w:r>
              <w:t>Data Direction              (incoming, outgoing, or both)</w:t>
            </w:r>
          </w:p>
        </w:tc>
        <w:tc>
          <w:tcPr>
            <w:tcW w:w="2817" w:type="dxa"/>
            <w:tcBorders>
              <w:bottom w:val="single" w:color="auto" w:sz="4" w:space="0"/>
            </w:tcBorders>
            <w:shd w:val="clear" w:color="auto" w:fill="D9E2F3" w:themeFill="accent5" w:themeFillTint="33"/>
            <w:vAlign w:val="center"/>
          </w:tcPr>
          <w:p>
            <w:pPr>
              <w:pStyle w:val="83"/>
            </w:pPr>
            <w:r>
              <w:t>Information Being Transmitted</w:t>
            </w:r>
          </w:p>
        </w:tc>
        <w:tc>
          <w:tcPr>
            <w:tcW w:w="1771" w:type="dxa"/>
            <w:tcBorders>
              <w:bottom w:val="single" w:color="auto" w:sz="4" w:space="0"/>
            </w:tcBorders>
            <w:shd w:val="clear" w:color="auto" w:fill="D9E2F3" w:themeFill="accent5" w:themeFillTint="33"/>
            <w:vAlign w:val="center"/>
          </w:tcPr>
          <w:p>
            <w:pPr>
              <w:pStyle w:val="83"/>
            </w:pPr>
            <w:r>
              <w:t>Ports or Circuit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46114957"/>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762588189"/>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2095667901"/>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1153187677"/>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523895477"/>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409157560"/>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199432497"/>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180977267"/>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478957308"/>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957566274"/>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1981039064"/>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512175408"/>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485049186"/>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392033896"/>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687223489"/>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566607728"/>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87395403"/>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1122501558"/>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428872922"/>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255366263"/>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100015767"/>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42833121"/>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375083418"/>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201796145"/>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949467579"/>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392625388"/>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269969122"/>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549144358"/>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1944337983"/>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498067002"/>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4951079"/>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315692325"/>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889144111"/>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550734649"/>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853834625"/>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1106348939"/>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66068396"/>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302042906"/>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1893527587"/>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693920631"/>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573880052"/>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132987787"/>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528108112"/>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1797671121"/>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319897347"/>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67854667"/>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775639536"/>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99568713"/>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448864033"/>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1648250380"/>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2007897452"/>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1646203870"/>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1083113629"/>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844627284"/>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904994110"/>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749883432"/>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sdt>
          <w:sdtPr>
            <w:id w:val="741455058"/>
            <w:showingPlcHdr/>
            <w:text/>
          </w:sdtPr>
          <w:sdtContent>
            <w:tc>
              <w:tcPr>
                <w:tcW w:w="1589" w:type="dxa"/>
                <w:tcBorders>
                  <w:top w:val="single" w:color="auto" w:sz="4" w:space="0"/>
                  <w:left w:val="single" w:color="auto" w:sz="4" w:space="0"/>
                </w:tcBorders>
                <w:shd w:val="clear" w:color="auto" w:fill="auto"/>
              </w:tcPr>
              <w:p>
                <w:pPr>
                  <w:pStyle w:val="84"/>
                </w:pPr>
                <w:r>
                  <w:rPr>
                    <w:rStyle w:val="105"/>
                    <w:rFonts w:eastAsiaTheme="majorEastAsia"/>
                  </w:rPr>
                  <w:t>Enter text.</w:t>
                </w:r>
              </w:p>
            </w:tc>
          </w:sdtContent>
        </w:sdt>
        <w:sdt>
          <w:sdtPr>
            <w:id w:val="904420518"/>
            <w:showingPlcHdr/>
            <w:text/>
          </w:sdtPr>
          <w:sdtContent>
            <w:tc>
              <w:tcPr>
                <w:tcW w:w="1410" w:type="dxa"/>
                <w:tcBorders>
                  <w:top w:val="single" w:color="auto" w:sz="4" w:space="0"/>
                </w:tcBorders>
                <w:shd w:val="clear" w:color="auto" w:fill="auto"/>
              </w:tcPr>
              <w:p>
                <w:pPr>
                  <w:pStyle w:val="84"/>
                </w:pPr>
                <w:r>
                  <w:rPr>
                    <w:rStyle w:val="105"/>
                    <w:rFonts w:eastAsiaTheme="majorEastAsia"/>
                  </w:rPr>
                  <w:t>Enter text.</w:t>
                </w:r>
              </w:p>
            </w:tc>
          </w:sdtContent>
        </w:sdt>
        <w:sdt>
          <w:sdtPr>
            <w:id w:val="-1476678487"/>
            <w:showingPlcHdr/>
            <w:text/>
          </w:sdtPr>
          <w:sdtContent>
            <w:tc>
              <w:tcPr>
                <w:tcW w:w="1681" w:type="dxa"/>
                <w:tcBorders>
                  <w:top w:val="single" w:color="auto" w:sz="4" w:space="0"/>
                </w:tcBorders>
                <w:shd w:val="clear" w:color="auto" w:fill="auto"/>
              </w:tcPr>
              <w:p>
                <w:pPr>
                  <w:pStyle w:val="84"/>
                </w:pPr>
                <w:r>
                  <w:rPr>
                    <w:rStyle w:val="105"/>
                    <w:rFonts w:eastAsiaTheme="majorEastAsia"/>
                  </w:rPr>
                  <w:t>Enter text.</w:t>
                </w:r>
              </w:p>
            </w:tc>
          </w:sdtContent>
        </w:sdt>
        <w:sdt>
          <w:sdtPr>
            <w:id w:val="922606108"/>
            <w:showingPlcHdr/>
            <w:text/>
          </w:sdtPr>
          <w:sdtContent>
            <w:tc>
              <w:tcPr>
                <w:tcW w:w="2182"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676496275"/>
            <w:showingPlcHdr/>
            <w:text/>
          </w:sdtPr>
          <w:sdtContent>
            <w:tc>
              <w:tcPr>
                <w:tcW w:w="1726"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109576543"/>
            <w:showingPlcHdr/>
            <w:text/>
          </w:sdtPr>
          <w:sdtContent>
            <w:tc>
              <w:tcPr>
                <w:tcW w:w="2817" w:type="dxa"/>
                <w:tcBorders>
                  <w:top w:val="single" w:color="auto" w:sz="4" w:space="0"/>
                </w:tcBorders>
                <w:shd w:val="clear" w:color="auto" w:fill="auto"/>
              </w:tcPr>
              <w:p>
                <w:pPr>
                  <w:pStyle w:val="84"/>
                </w:pPr>
                <w:r>
                  <w:t>E</w:t>
                </w:r>
                <w:r>
                  <w:rPr>
                    <w:rStyle w:val="105"/>
                    <w:rFonts w:eastAsiaTheme="majorEastAsia"/>
                  </w:rPr>
                  <w:t>nter text.</w:t>
                </w:r>
              </w:p>
            </w:tc>
          </w:sdtContent>
        </w:sdt>
        <w:sdt>
          <w:sdtPr>
            <w:id w:val="1154256648"/>
            <w:showingPlcHdr/>
            <w:text/>
          </w:sdtPr>
          <w:sdtContent>
            <w:tc>
              <w:tcPr>
                <w:tcW w:w="1771" w:type="dxa"/>
                <w:tcBorders>
                  <w:top w:val="single" w:color="auto" w:sz="4" w:space="0"/>
                </w:tcBorders>
                <w:shd w:val="clear" w:color="auto" w:fill="auto"/>
              </w:tcPr>
              <w:p>
                <w:pPr>
                  <w:pStyle w:val="84"/>
                </w:pPr>
                <w:r>
                  <w:t>E</w:t>
                </w:r>
                <w:r>
                  <w:rPr>
                    <w:rStyle w:val="105"/>
                    <w:rFonts w:eastAsiaTheme="majorEastAsia"/>
                  </w:rPr>
                  <w:t>nter text.</w:t>
                </w:r>
              </w:p>
            </w:tc>
          </w:sdtContent>
        </w:sdt>
      </w:tr>
    </w:tbl>
    <w:p>
      <w:pPr>
        <w:sectPr>
          <w:pgSz w:w="15840" w:h="12240" w:orient="landscape"/>
          <w:pgMar w:top="1440" w:right="1440" w:bottom="1440" w:left="1440" w:header="720" w:footer="720" w:gutter="0"/>
          <w:cols w:space="720" w:num="1"/>
          <w:docGrid w:linePitch="360" w:charSpace="0"/>
        </w:sectPr>
      </w:pPr>
    </w:p>
    <w:p>
      <w:pPr>
        <w:pStyle w:val="55"/>
      </w:pPr>
      <w:bookmarkStart w:id="133" w:name="_Toc445197403"/>
      <w:r>
        <w:t>Appendix – Test and Maintenance Schedule</w:t>
      </w:r>
      <w:bookmarkEnd w:id="133"/>
    </w:p>
    <w:p>
      <w:pPr>
        <w:pStyle w:val="81"/>
      </w:pPr>
      <w:r>
        <w:t>Instruction: All ISCPs must be reviewed and/or tested according to regular schedules.  Provide complete information and a schedule for the testing of the system according to all ISCP security control requirements.</w:t>
      </w:r>
      <w:r>
        <w:br w:type="textWrapping"/>
      </w:r>
      <w:r>
        <w:t>Delete this instruction from your final version of this document.</w:t>
      </w:r>
    </w:p>
    <w:p/>
    <w:p>
      <w:pPr>
        <w:pStyle w:val="55"/>
      </w:pPr>
      <w:bookmarkStart w:id="134" w:name="_Toc445197404"/>
      <w:r>
        <w:t>Appendix – Associated Plans and Procedures</w:t>
      </w:r>
      <w:bookmarkEnd w:id="134"/>
    </w:p>
    <w:p>
      <w:pPr>
        <w:pStyle w:val="81"/>
      </w:pPr>
      <w:r>
        <w:t>Instruction: ISCPs for other systems that either interconnect or support the system must be identified in this Appendix.  The most current version of the ISCP, location of ISCP, and primary point of contact (such as the ISCP Coordinator) must be noted.</w:t>
      </w:r>
      <w:r>
        <w:br w:type="textWrapping"/>
      </w:r>
      <w:r>
        <w:t>Delete this instruction from your final version of this document.</w:t>
      </w:r>
    </w:p>
    <w:p>
      <w:r>
        <w:t xml:space="preserve">ISCPs for other systems that either interconnect or support the system must be identified in </w:t>
      </w:r>
      <w:r>
        <w:fldChar w:fldCharType="begin"/>
      </w:r>
      <w:r>
        <w:instrText xml:space="preserve"> REF _Ref443810681 \h </w:instrText>
      </w:r>
      <w:r>
        <w:fldChar w:fldCharType="separate"/>
      </w:r>
      <w:r>
        <w:t>Table L</w:t>
      </w:r>
      <w:r>
        <w:noBreakHyphen/>
      </w:r>
      <w:r>
        <w:t>9 Associated Plans and Procedures</w:t>
      </w:r>
      <w:r>
        <w:fldChar w:fldCharType="end"/>
      </w:r>
      <w:r>
        <w:t>.</w:t>
      </w:r>
    </w:p>
    <w:p>
      <w:pPr>
        <w:pStyle w:val="12"/>
      </w:pPr>
      <w:bookmarkStart w:id="135" w:name="_Ref443810681"/>
      <w:bookmarkStart w:id="136" w:name="_Toc445197181"/>
      <w:r>
        <w:t xml:space="preserve">Table </w:t>
      </w:r>
      <w:r>
        <w:fldChar w:fldCharType="begin"/>
      </w:r>
      <w:r>
        <w:instrText xml:space="preserve"> STYLEREF  \s "GSA Appendix Section" </w:instrText>
      </w:r>
      <w:r>
        <w:fldChar w:fldCharType="separate"/>
      </w:r>
      <w:r>
        <w:t>L</w:t>
      </w:r>
      <w:r>
        <w:fldChar w:fldCharType="end"/>
      </w:r>
      <w:r>
        <w:noBreakHyphen/>
      </w:r>
      <w:r>
        <w:fldChar w:fldCharType="begin"/>
      </w:r>
      <w:r>
        <w:instrText xml:space="preserve"> SEQ Table \* ARABIC \s 1 </w:instrText>
      </w:r>
      <w:r>
        <w:fldChar w:fldCharType="separate"/>
      </w:r>
      <w:r>
        <w:t>9</w:t>
      </w:r>
      <w:r>
        <w:fldChar w:fldCharType="end"/>
      </w:r>
      <w:r>
        <w:t xml:space="preserve"> Associated Plans and Procedures</w:t>
      </w:r>
      <w:bookmarkEnd w:id="135"/>
      <w:bookmarkEnd w:id="136"/>
    </w:p>
    <w:tbl>
      <w:tblPr>
        <w:tblStyle w:val="118"/>
        <w:tblW w:w="957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08"/>
        <w:gridCol w:w="58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blHeader/>
        </w:trPr>
        <w:tc>
          <w:tcPr>
            <w:tcW w:w="3708" w:type="dxa"/>
            <w:shd w:val="clear" w:color="auto" w:fill="D9E2F3" w:themeFill="accent5" w:themeFillTint="33"/>
          </w:tcPr>
          <w:p>
            <w:pPr>
              <w:pStyle w:val="83"/>
              <w:rPr>
                <w:szCs w:val="20"/>
              </w:rPr>
            </w:pPr>
            <w:r>
              <w:rPr>
                <w:szCs w:val="20"/>
              </w:rPr>
              <w:t>System Name</w:t>
            </w:r>
          </w:p>
        </w:tc>
        <w:tc>
          <w:tcPr>
            <w:tcW w:w="5868" w:type="dxa"/>
            <w:shd w:val="clear" w:color="auto" w:fill="D9E2F3" w:themeFill="accent5" w:themeFillTint="33"/>
          </w:tcPr>
          <w:p>
            <w:pPr>
              <w:pStyle w:val="83"/>
              <w:rPr>
                <w:szCs w:val="20"/>
              </w:rPr>
            </w:pPr>
            <w:r>
              <w:rPr>
                <w:szCs w:val="20"/>
              </w:rPr>
              <w:t>Plan Name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id w:val="1183943148"/>
            <w:showingPlcHdr/>
          </w:sdtPr>
          <w:sdtContent>
            <w:tc>
              <w:tcPr>
                <w:tcW w:w="3708" w:type="dxa"/>
              </w:tcPr>
              <w:p>
                <w:pPr>
                  <w:pStyle w:val="84"/>
                  <w:rPr>
                    <w:szCs w:val="20"/>
                  </w:rPr>
                </w:pPr>
                <w:r>
                  <w:rPr>
                    <w:rStyle w:val="105"/>
                    <w:szCs w:val="20"/>
                  </w:rPr>
                  <w:t>Click here to enter text.</w:t>
                </w:r>
              </w:p>
            </w:tc>
          </w:sdtContent>
        </w:sdt>
        <w:sdt>
          <w:sdtPr>
            <w:id w:val="1287618315"/>
            <w:showingPlcHdr/>
          </w:sdtPr>
          <w:sdtContent>
            <w:tc>
              <w:tcPr>
                <w:tcW w:w="586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id w:val="2032990782"/>
            <w:showingPlcHdr/>
          </w:sdtPr>
          <w:sdtContent>
            <w:tc>
              <w:tcPr>
                <w:tcW w:w="3708" w:type="dxa"/>
              </w:tcPr>
              <w:p>
                <w:pPr>
                  <w:pStyle w:val="84"/>
                  <w:rPr>
                    <w:szCs w:val="20"/>
                  </w:rPr>
                </w:pPr>
                <w:r>
                  <w:rPr>
                    <w:rStyle w:val="105"/>
                    <w:szCs w:val="20"/>
                  </w:rPr>
                  <w:t>Click here to enter text.</w:t>
                </w:r>
              </w:p>
            </w:tc>
          </w:sdtContent>
        </w:sdt>
        <w:sdt>
          <w:sdtPr>
            <w:id w:val="-504828348"/>
            <w:showingPlcHdr/>
          </w:sdtPr>
          <w:sdtContent>
            <w:tc>
              <w:tcPr>
                <w:tcW w:w="5868" w:type="dxa"/>
              </w:tcPr>
              <w:p>
                <w:pPr>
                  <w:pStyle w:val="84"/>
                  <w:rPr>
                    <w:szCs w:val="20"/>
                  </w:rPr>
                </w:pPr>
                <w:r>
                  <w:rPr>
                    <w:rStyle w:val="105"/>
                    <w:szCs w:val="20"/>
                  </w:rPr>
                  <w:t>Click here to enter text.</w:t>
                </w:r>
              </w:p>
            </w:tc>
          </w:sdtContent>
        </w:sdt>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trPr>
        <w:sdt>
          <w:sdtPr>
            <w:id w:val="464779040"/>
            <w:showingPlcHdr/>
          </w:sdtPr>
          <w:sdtContent>
            <w:tc>
              <w:tcPr>
                <w:tcW w:w="3708" w:type="dxa"/>
              </w:tcPr>
              <w:p>
                <w:pPr>
                  <w:pStyle w:val="84"/>
                  <w:rPr>
                    <w:szCs w:val="20"/>
                  </w:rPr>
                </w:pPr>
                <w:r>
                  <w:rPr>
                    <w:rStyle w:val="105"/>
                    <w:szCs w:val="20"/>
                  </w:rPr>
                  <w:t>Click here to enter text.</w:t>
                </w:r>
              </w:p>
            </w:tc>
          </w:sdtContent>
        </w:sdt>
        <w:sdt>
          <w:sdtPr>
            <w:id w:val="-1282723791"/>
            <w:showingPlcHdr/>
          </w:sdtPr>
          <w:sdtContent>
            <w:tc>
              <w:tcPr>
                <w:tcW w:w="5868" w:type="dxa"/>
              </w:tcPr>
              <w:p>
                <w:pPr>
                  <w:pStyle w:val="84"/>
                  <w:rPr>
                    <w:szCs w:val="20"/>
                  </w:rPr>
                </w:pPr>
                <w:r>
                  <w:rPr>
                    <w:rStyle w:val="105"/>
                    <w:szCs w:val="20"/>
                  </w:rPr>
                  <w:t>Click here to enter text.</w:t>
                </w:r>
              </w:p>
            </w:tc>
          </w:sdtContent>
        </w:sdt>
      </w:tr>
    </w:tbl>
    <w:p/>
    <w:p>
      <w:pPr>
        <w:pStyle w:val="55"/>
      </w:pPr>
      <w:bookmarkStart w:id="137" w:name="_Ref443815622"/>
      <w:bookmarkStart w:id="138" w:name="_Ref443815641"/>
      <w:bookmarkStart w:id="139" w:name="_Toc445197405"/>
      <w:r>
        <w:t>Appendix – Business Impact Analysis</w:t>
      </w:r>
      <w:bookmarkEnd w:id="137"/>
      <w:bookmarkEnd w:id="138"/>
      <w:bookmarkEnd w:id="139"/>
    </w:p>
    <w:p>
      <w:pPr>
        <w:pStyle w:val="81"/>
      </w:pPr>
      <w:r>
        <w:t xml:space="preserve">Instruction: Insert Business Impact Analysis here.  Please see NIST SP 800-34, Revision 1 for more information on how to conduct a Business Impact Analysis.  </w:t>
      </w:r>
      <w:r>
        <w:br w:type="textWrapping"/>
      </w:r>
      <w:r>
        <w:t>Delete this instruction from your final version of this document.</w:t>
      </w:r>
    </w:p>
    <w:p/>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ＭＳ 明朝">
    <w:altName w:val="Segoe Print"/>
    <w:panose1 w:val="00000000000000000000"/>
    <w:charset w:val="4E"/>
    <w:family w:val="auto"/>
    <w:pitch w:val="default"/>
    <w:sig w:usb0="00000000" w:usb1="00000000" w:usb2="00000010" w:usb3="00000000" w:csb0="00020000" w:csb1="00000000"/>
  </w:font>
  <w:font w:name="ＭＳ 明朝">
    <w:altName w:val="SimSun"/>
    <w:panose1 w:val="00000000000000000000"/>
    <w:charset w:val="86"/>
    <w:family w:val="auto"/>
    <w:pitch w:val="default"/>
    <w:sig w:usb0="00000000" w:usb1="00000000" w:usb2="00000000" w:usb3="00000000" w:csb0="00000000" w:csb1="00000000"/>
  </w:font>
  <w:font w:name="ＭＳ ゴシック">
    <w:altName w:val="Segoe Print"/>
    <w:panose1 w:val="00000000000000000000"/>
    <w:charset w:val="4E"/>
    <w:family w:val="auto"/>
    <w:pitch w:val="default"/>
    <w:sig w:usb0="00000000" w:usb1="00000000" w:usb2="00000010" w:usb3="00000000" w:csb0="00020000" w:csb1="00000000"/>
  </w:font>
  <w:font w:name="Calibri Light">
    <w:panose1 w:val="020F0302020204030204"/>
    <w:charset w:val="00"/>
    <w:family w:val="auto"/>
    <w:pitch w:val="default"/>
    <w:sig w:usb0="A00002EF" w:usb1="4000207B" w:usb2="00000000" w:usb3="00000000" w:csb0="2000019F" w:csb1="00000000"/>
  </w:font>
  <w:font w:name="Hypatia Sans Pro">
    <w:altName w:val="Cambria"/>
    <w:panose1 w:val="00000000000000000000"/>
    <w:charset w:val="00"/>
    <w:family w:val="auto"/>
    <w:pitch w:val="default"/>
    <w:sig w:usb0="00000000" w:usb1="00000000" w:usb2="00000000" w:usb3="00000000" w:csb0="00000001" w:csb1="00000000"/>
  </w:font>
  <w:font w:name="Lucida Sans Unicode">
    <w:panose1 w:val="020B0602030504020204"/>
    <w:charset w:val="00"/>
    <w:family w:val="auto"/>
    <w:pitch w:val="default"/>
    <w:sig w:usb0="80001AFF" w:usb1="0000396B" w:usb2="00000000" w:usb3="00000000" w:csb0="200000BF" w:csb1="D7F7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auto"/>
    <w:pitch w:val="default"/>
    <w:sig w:usb0="00000000" w:usb1="00000000" w:usb2="00000000" w:usb3="00000000" w:csb0="80000000" w:csb1="00000000"/>
  </w:font>
  <w:font w:name="MS Gothic">
    <w:altName w:val="Yu Gothic"/>
    <w:panose1 w:val="00000000000000000000"/>
    <w:charset w:val="80"/>
    <w:family w:val="auto"/>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1959982"/>
      <w:docPartObj>
        <w:docPartGallery w:val="AutoText"/>
      </w:docPartObj>
    </w:sdtPr>
    <w:sdtEndPr>
      <w:rPr>
        <w:rFonts w:cs="Times New Roman"/>
      </w:rPr>
    </w:sdtEndPr>
    <w:sdtContent>
      <w:p>
        <w:pPr>
          <w:pStyle w:val="15"/>
          <w:jc w:val="right"/>
        </w:pPr>
        <w:r>
          <w:tab/>
        </w:r>
        <w:r>
          <w:t>Unclassified Confidential Information</w:t>
        </w:r>
        <w:r>
          <w:tab/>
        </w:r>
        <w:r>
          <w:rPr>
            <w:rFonts w:cs="Times New Roman"/>
            <w:sz w:val="20"/>
            <w:szCs w:val="20"/>
          </w:rPr>
          <w:t>Page</w:t>
        </w:r>
        <w:r>
          <w:t xml:space="preserve"> </w:t>
        </w:r>
        <w:r>
          <w:fldChar w:fldCharType="begin"/>
        </w:r>
        <w:r>
          <w:instrText xml:space="preserve"> PAGE   \* MERGEFORMAT </w:instrText>
        </w:r>
        <w:r>
          <w:fldChar w:fldCharType="separate"/>
        </w:r>
        <w:r>
          <w:t>ii</w:t>
        </w:r>
        <w:r>
          <w:fldChar w:fldCharType="end"/>
        </w:r>
      </w:p>
    </w:sdtContent>
  </w:sdt>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88508981"/>
      <w:docPartObj>
        <w:docPartGallery w:val="AutoText"/>
      </w:docPartObj>
    </w:sdtPr>
    <w:sdtEndPr>
      <w:rPr>
        <w:rFonts w:cs="Times New Roman"/>
      </w:rPr>
    </w:sdtEndPr>
    <w:sdtContent>
      <w:p>
        <w:pPr>
          <w:pStyle w:val="15"/>
          <w:jc w:val="right"/>
        </w:pPr>
        <w:r>
          <w:t>Controlled Unclassified Information</w:t>
        </w:r>
        <w:r>
          <w:tab/>
        </w:r>
        <w:r>
          <w:tab/>
        </w:r>
        <w:r>
          <w:rPr>
            <w:rFonts w:cs="Times New Roman"/>
            <w:sz w:val="20"/>
            <w:szCs w:val="20"/>
          </w:rPr>
          <w:t>Page</w:t>
        </w:r>
        <w:r>
          <w:t xml:space="preserve"> </w:t>
        </w:r>
        <w:r>
          <w:fldChar w:fldCharType="begin"/>
        </w:r>
        <w:r>
          <w:instrText xml:space="preserve"> PAGE   \* MERGEFORMAT </w:instrText>
        </w:r>
        <w:r>
          <w:fldChar w:fldCharType="separate"/>
        </w:r>
        <w:r>
          <w:t>ii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2797454"/>
      <w:docPartObj>
        <w:docPartGallery w:val="AutoText"/>
      </w:docPartObj>
    </w:sdtPr>
    <w:sdtEndPr>
      <w:rPr>
        <w:rFonts w:cs="Times New Roman"/>
      </w:rPr>
    </w:sdtEndPr>
    <w:sdtContent>
      <w:p>
        <w:pPr>
          <w:pStyle w:val="15"/>
          <w:jc w:val="right"/>
        </w:pPr>
        <w:r>
          <w:t>Unclassified Confidential Information</w:t>
        </w:r>
        <w:r>
          <w:tab/>
        </w:r>
        <w:r>
          <w:tab/>
        </w:r>
        <w:r>
          <w:rPr>
            <w:rFonts w:cs="Times New Roman"/>
            <w:sz w:val="20"/>
            <w:szCs w:val="20"/>
          </w:rPr>
          <w:t>Page</w:t>
        </w:r>
        <w:r>
          <w:t xml:space="preserve"> </w:t>
        </w:r>
        <w:r>
          <w:fldChar w:fldCharType="begin"/>
        </w:r>
        <w:r>
          <w:instrText xml:space="preserve"> PAGE   \* MERGEFORMAT </w:instrText>
        </w:r>
        <w:r>
          <w:fldChar w:fldCharType="separate"/>
        </w:r>
        <w:r>
          <w:t>16</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3426252"/>
      <w:docPartObj>
        <w:docPartGallery w:val="AutoText"/>
      </w:docPartObj>
    </w:sdtPr>
    <w:sdtEndPr>
      <w:rPr>
        <w:rFonts w:cs="Times New Roman"/>
      </w:rPr>
    </w:sdtEndPr>
    <w:sdtContent>
      <w:p>
        <w:pPr>
          <w:pStyle w:val="15"/>
        </w:pPr>
        <w:r>
          <w:t>Controlled Unclassified Information</w:t>
        </w:r>
        <w:r>
          <w:tab/>
        </w:r>
        <w:r>
          <w:tab/>
        </w:r>
        <w:r>
          <w:rPr>
            <w:rFonts w:cs="Times New Roman"/>
            <w:sz w:val="20"/>
            <w:szCs w:val="20"/>
          </w:rPr>
          <w:t>Page</w:t>
        </w:r>
        <w:r>
          <w:t xml:space="preserve"> </w:t>
        </w:r>
        <w:r>
          <w:fldChar w:fldCharType="begin"/>
        </w:r>
        <w:r>
          <w:instrText xml:space="preserve"> PAGE   \* MERGEFORMAT </w:instrText>
        </w:r>
        <w:r>
          <w:fldChar w:fldCharType="separate"/>
        </w:r>
        <w:r>
          <w:t>31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sdt>
      <w:sdtPr>
        <w:alias w:val="Information System Name"/>
        <w:tag w:val="informationsystemname"/>
        <w:id w:val="-760134043"/>
        <w:showingPlcHdr/>
        <w:text/>
      </w:sdtPr>
      <w:sdtContent>
        <w:r>
          <w:rPr>
            <w:rStyle w:val="105"/>
          </w:rPr>
          <w:t>&lt;Information System Name&gt;</w:t>
        </w:r>
      </w:sdtContent>
    </w:sdt>
    <w:r>
      <w:t xml:space="preserve"> FedRAMP ISCP Template </w:t>
    </w:r>
    <w:r>
      <w:br w:type="textWrapping"/>
    </w:r>
    <w:r>
      <w:t xml:space="preserve">Version </w:t>
    </w:r>
    <w:sdt>
      <w:sdtPr>
        <w:alias w:val="Version Number"/>
        <w:tag w:val="versionnumber"/>
        <w:id w:val="1110860814"/>
        <w:text/>
      </w:sdtPr>
      <w:sdtContent>
        <w:r>
          <w:t>#.#</w:t>
        </w:r>
      </w:sdtContent>
    </w:sdt>
    <w:r>
      <w:tab/>
    </w:r>
    <w:sdt>
      <w:sdtPr>
        <w:alias w:val="Version Date"/>
        <w:tag w:val="versiondate"/>
        <w:id w:val="-857431425"/>
        <w:date>
          <w:dateFormat w:val="MMMM d, yyyy"/>
          <w:lid w:val="en-US"/>
          <w:storeMappedDataAs w:val="datetime"/>
          <w:calendar w:val="gregorian"/>
        </w:date>
      </w:sdtPr>
      <w:sdtContent>
        <w:r>
          <w:t>Date</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sdt>
      <w:sdtPr>
        <w:alias w:val="Information System Name"/>
        <w:tag w:val="informationsystemname"/>
        <w:id w:val="1731344359"/>
        <w:showingPlcHdr/>
        <w:text/>
      </w:sdtPr>
      <w:sdtContent>
        <w:r>
          <w:rPr>
            <w:rStyle w:val="105"/>
          </w:rPr>
          <w:t>&lt;Information System Name&gt;</w:t>
        </w:r>
      </w:sdtContent>
    </w:sdt>
    <w:r>
      <w:t xml:space="preserve"> Information System Contingency Plan</w:t>
    </w:r>
    <w:r>
      <w:br w:type="textWrapping"/>
    </w:r>
    <w:r>
      <w:t xml:space="preserve">Version </w:t>
    </w:r>
    <w:sdt>
      <w:sdtPr>
        <w:alias w:val="Version Number"/>
        <w:tag w:val="versionnumber"/>
        <w:id w:val="-454644393"/>
        <w:text/>
      </w:sdtPr>
      <w:sdtContent>
        <w:r>
          <w:t>#.#</w:t>
        </w:r>
      </w:sdtContent>
    </w:sdt>
    <w:r>
      <w:tab/>
    </w:r>
    <w:sdt>
      <w:sdtPr>
        <w:alias w:val="Version Date"/>
        <w:tag w:val="versiondate"/>
        <w:id w:val="1032693556"/>
        <w:date>
          <w:dateFormat w:val="MMMM d, yyyy"/>
          <w:lid w:val="en-US"/>
          <w:storeMappedDataAs w:val="datetime"/>
          <w:calendar w:val="gregorian"/>
        </w:date>
      </w:sdtPr>
      <w:sdtContent>
        <w:r>
          <w:t>Date</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tentative="0">
      <w:start w:val="1"/>
      <w:numFmt w:val="decimal"/>
      <w:pStyle w:val="22"/>
      <w:lvlText w:val="%1."/>
      <w:lvlJc w:val="left"/>
      <w:pPr>
        <w:tabs>
          <w:tab w:val="left" w:pos="720"/>
        </w:tabs>
        <w:ind w:left="720" w:hanging="360"/>
      </w:pPr>
    </w:lvl>
  </w:abstractNum>
  <w:abstractNum w:abstractNumId="1">
    <w:nsid w:val="FFFFFF83"/>
    <w:multiLevelType w:val="singleLevel"/>
    <w:tmpl w:val="FFFFFF83"/>
    <w:lvl w:ilvl="0" w:tentative="0">
      <w:start w:val="1"/>
      <w:numFmt w:val="bullet"/>
      <w:pStyle w:val="20"/>
      <w:lvlText w:val=""/>
      <w:lvlJc w:val="left"/>
      <w:pPr>
        <w:tabs>
          <w:tab w:val="left" w:pos="720"/>
        </w:tabs>
        <w:ind w:left="720" w:hanging="360"/>
      </w:pPr>
      <w:rPr>
        <w:rFonts w:hint="default" w:ascii="Symbol" w:hAnsi="Symbol"/>
      </w:rPr>
    </w:lvl>
  </w:abstractNum>
  <w:abstractNum w:abstractNumId="2">
    <w:nsid w:val="FFFFFF88"/>
    <w:multiLevelType w:val="singleLevel"/>
    <w:tmpl w:val="FFFFFF88"/>
    <w:lvl w:ilvl="0" w:tentative="0">
      <w:start w:val="1"/>
      <w:numFmt w:val="decimal"/>
      <w:pStyle w:val="21"/>
      <w:lvlText w:val="%1."/>
      <w:lvlJc w:val="left"/>
      <w:pPr>
        <w:tabs>
          <w:tab w:val="left" w:pos="360"/>
        </w:tabs>
        <w:ind w:left="360" w:hanging="36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4">
    <w:nsid w:val="1272441A"/>
    <w:multiLevelType w:val="multilevel"/>
    <w:tmpl w:val="1272441A"/>
    <w:lvl w:ilvl="0" w:tentative="0">
      <w:start w:val="1"/>
      <w:numFmt w:val="upperLetter"/>
      <w:pStyle w:val="55"/>
      <w:suff w:val="space"/>
      <w:lvlText w:val="%1."/>
      <w:lvlJc w:val="left"/>
      <w:pPr>
        <w:ind w:left="0" w:firstLine="0"/>
      </w:pPr>
      <w:rPr>
        <w:rFonts w:hint="default"/>
      </w:rPr>
    </w:lvl>
    <w:lvl w:ilvl="1" w:tentative="0">
      <w:start w:val="1"/>
      <w:numFmt w:val="decimal"/>
      <w:pStyle w:val="53"/>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upperLetter"/>
      <w:lvlText w:val="%6."/>
      <w:lvlJc w:val="left"/>
      <w:pPr>
        <w:ind w:left="0" w:firstLine="0"/>
      </w:pPr>
      <w:rPr>
        <w:rFonts w:hint="default"/>
      </w:rPr>
    </w:lvl>
    <w:lvl w:ilvl="6" w:tentative="0">
      <w:start w:val="1"/>
      <w:numFmt w:val="decimal"/>
      <w:lvlText w:val="%6.%7."/>
      <w:lvlJc w:val="left"/>
      <w:pPr>
        <w:ind w:left="0" w:firstLine="0"/>
      </w:pPr>
      <w:rPr>
        <w:rFonts w:hint="default"/>
      </w:rPr>
    </w:lvl>
    <w:lvl w:ilvl="7" w:tentative="0">
      <w:start w:val="1"/>
      <w:numFmt w:val="decimal"/>
      <w:lvlText w:val="%6.%7.%8."/>
      <w:lvlJc w:val="left"/>
      <w:pPr>
        <w:ind w:left="0" w:firstLine="0"/>
      </w:pPr>
      <w:rPr>
        <w:rFonts w:hint="default"/>
      </w:rPr>
    </w:lvl>
    <w:lvl w:ilvl="8" w:tentative="0">
      <w:start w:val="1"/>
      <w:numFmt w:val="decimal"/>
      <w:lvlText w:val="%6.%7.%8.%9."/>
      <w:lvlJc w:val="left"/>
      <w:pPr>
        <w:ind w:left="0" w:firstLine="0"/>
      </w:pPr>
      <w:rPr>
        <w:rFonts w:hint="default"/>
      </w:rPr>
    </w:lvl>
  </w:abstractNum>
  <w:abstractNum w:abstractNumId="5">
    <w:nsid w:val="13845E24"/>
    <w:multiLevelType w:val="multilevel"/>
    <w:tmpl w:val="13845E24"/>
    <w:lvl w:ilvl="0" w:tentative="0">
      <w:start w:val="1"/>
      <w:numFmt w:val="lowerLetter"/>
      <w:lvlText w:val="(%1)"/>
      <w:lvlJc w:val="left"/>
      <w:pPr>
        <w:tabs>
          <w:tab w:val="left" w:pos="360"/>
        </w:tabs>
        <w:ind w:left="1066" w:hanging="360"/>
      </w:pPr>
      <w:rPr>
        <w:rFonts w:hint="default" w:ascii="Times New Roman" w:hAnsi="Times New Roman"/>
        <w:color w:val="auto"/>
        <w:sz w:val="24"/>
      </w:rPr>
    </w:lvl>
    <w:lvl w:ilvl="1" w:tentative="0">
      <w:start w:val="1"/>
      <w:numFmt w:val="decimal"/>
      <w:lvlText w:val="(%2)"/>
      <w:lvlJc w:val="left"/>
      <w:pPr>
        <w:tabs>
          <w:tab w:val="left" w:pos="988"/>
        </w:tabs>
        <w:ind w:left="1680" w:hanging="360"/>
      </w:pPr>
      <w:rPr>
        <w:rFonts w:ascii="Times New Roman" w:hAnsi="Times New Roman"/>
        <w:color w:val="auto"/>
        <w:sz w:val="24"/>
      </w:rPr>
    </w:lvl>
    <w:lvl w:ilvl="2" w:tentative="0">
      <w:start w:val="1"/>
      <w:numFmt w:val="lowerRoman"/>
      <w:lvlText w:val="%3."/>
      <w:lvlJc w:val="right"/>
      <w:pPr>
        <w:tabs>
          <w:tab w:val="left" w:pos="2160"/>
        </w:tabs>
        <w:ind w:left="2160" w:hanging="180"/>
      </w:pPr>
      <w:rPr>
        <w:rFonts w:hint="default"/>
      </w:rPr>
    </w:lvl>
    <w:lvl w:ilvl="3" w:tentative="0">
      <w:start w:val="1"/>
      <w:numFmt w:val="decimal"/>
      <w:lvlText w:val="%4."/>
      <w:lvlJc w:val="left"/>
      <w:pPr>
        <w:tabs>
          <w:tab w:val="left" w:pos="2880"/>
        </w:tabs>
        <w:ind w:left="2880" w:hanging="360"/>
      </w:pPr>
      <w:rPr>
        <w:rFonts w:hint="default"/>
      </w:rPr>
    </w:lvl>
    <w:lvl w:ilvl="4" w:tentative="0">
      <w:start w:val="1"/>
      <w:numFmt w:val="lowerLetter"/>
      <w:lvlText w:val="%5."/>
      <w:lvlJc w:val="left"/>
      <w:pPr>
        <w:tabs>
          <w:tab w:val="left" w:pos="3600"/>
        </w:tabs>
        <w:ind w:left="3600" w:hanging="360"/>
      </w:pPr>
      <w:rPr>
        <w:rFonts w:hint="default"/>
      </w:rPr>
    </w:lvl>
    <w:lvl w:ilvl="5" w:tentative="0">
      <w:start w:val="1"/>
      <w:numFmt w:val="lowerRoman"/>
      <w:lvlText w:val="%6."/>
      <w:lvlJc w:val="right"/>
      <w:pPr>
        <w:tabs>
          <w:tab w:val="left" w:pos="4320"/>
        </w:tabs>
        <w:ind w:left="4320" w:hanging="180"/>
      </w:pPr>
      <w:rPr>
        <w:rFonts w:hint="default"/>
      </w:rPr>
    </w:lvl>
    <w:lvl w:ilvl="6" w:tentative="0">
      <w:start w:val="1"/>
      <w:numFmt w:val="decimal"/>
      <w:lvlText w:val="%7."/>
      <w:lvlJc w:val="left"/>
      <w:pPr>
        <w:tabs>
          <w:tab w:val="left" w:pos="5040"/>
        </w:tabs>
        <w:ind w:left="5040" w:hanging="360"/>
      </w:pPr>
      <w:rPr>
        <w:rFonts w:hint="default"/>
      </w:rPr>
    </w:lvl>
    <w:lvl w:ilvl="7" w:tentative="0">
      <w:start w:val="1"/>
      <w:numFmt w:val="lowerLetter"/>
      <w:lvlText w:val="%8."/>
      <w:lvlJc w:val="left"/>
      <w:pPr>
        <w:tabs>
          <w:tab w:val="left" w:pos="5760"/>
        </w:tabs>
        <w:ind w:left="5760" w:hanging="360"/>
      </w:pPr>
      <w:rPr>
        <w:rFonts w:hint="default"/>
      </w:rPr>
    </w:lvl>
    <w:lvl w:ilvl="8" w:tentative="0">
      <w:start w:val="1"/>
      <w:numFmt w:val="lowerRoman"/>
      <w:lvlText w:val="%9."/>
      <w:lvlJc w:val="right"/>
      <w:pPr>
        <w:tabs>
          <w:tab w:val="left" w:pos="6480"/>
        </w:tabs>
        <w:ind w:left="6480" w:hanging="180"/>
      </w:pPr>
      <w:rPr>
        <w:rFonts w:hint="default"/>
      </w:rPr>
    </w:lvl>
  </w:abstractNum>
  <w:abstractNum w:abstractNumId="6">
    <w:nsid w:val="23C5074B"/>
    <w:multiLevelType w:val="multilevel"/>
    <w:tmpl w:val="23C5074B"/>
    <w:lvl w:ilvl="0" w:tentative="0">
      <w:start w:val="0"/>
      <w:numFmt w:val="bullet"/>
      <w:lvlText w:val="•"/>
      <w:lvlJc w:val="left"/>
      <w:pPr>
        <w:ind w:left="1080" w:hanging="72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292F2C1C"/>
    <w:multiLevelType w:val="multilevel"/>
    <w:tmpl w:val="292F2C1C"/>
    <w:lvl w:ilvl="0" w:tentative="0">
      <w:start w:val="1"/>
      <w:numFmt w:val="decimal"/>
      <w:pStyle w:val="65"/>
      <w:lvlText w:val="Table %1."/>
      <w:lvlJc w:val="left"/>
      <w:pPr>
        <w:ind w:left="333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25C3B08"/>
    <w:multiLevelType w:val="multilevel"/>
    <w:tmpl w:val="325C3B08"/>
    <w:lvl w:ilvl="0" w:tentative="0">
      <w:start w:val="1"/>
      <w:numFmt w:val="decimal"/>
      <w:pStyle w:val="75"/>
      <w:lvlText w:val="%1"/>
      <w:lvlJc w:val="left"/>
      <w:pPr>
        <w:ind w:left="432" w:hanging="432"/>
      </w:pPr>
      <w:rPr>
        <w:rFonts w:hint="default"/>
      </w:rPr>
    </w:lvl>
    <w:lvl w:ilvl="1" w:tentative="0">
      <w:start w:val="1"/>
      <w:numFmt w:val="decimal"/>
      <w:pStyle w:val="79"/>
      <w:lvlText w:val="%1.%2"/>
      <w:lvlJc w:val="left"/>
      <w:pPr>
        <w:ind w:left="576" w:hanging="576"/>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9">
    <w:nsid w:val="5EBD37E9"/>
    <w:multiLevelType w:val="multilevel"/>
    <w:tmpl w:val="5EBD37E9"/>
    <w:lvl w:ilvl="0" w:tentative="0">
      <w:start w:val="1"/>
      <w:numFmt w:val="decimal"/>
      <w:pStyle w:val="66"/>
      <w:lvlText w:val="Figure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E2B28A5"/>
    <w:multiLevelType w:val="multilevel"/>
    <w:tmpl w:val="6E2B28A5"/>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11">
    <w:nsid w:val="7CC97916"/>
    <w:multiLevelType w:val="multilevel"/>
    <w:tmpl w:val="7CC97916"/>
    <w:lvl w:ilvl="0" w:tentative="0">
      <w:start w:val="1"/>
      <w:numFmt w:val="bullet"/>
      <w:pStyle w:val="106"/>
      <w:lvlText w:val="­"/>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0"/>
  </w:num>
  <w:num w:numId="2">
    <w:abstractNumId w:val="3"/>
  </w:num>
  <w:num w:numId="3">
    <w:abstractNumId w:val="1"/>
  </w:num>
  <w:num w:numId="4">
    <w:abstractNumId w:val="2"/>
  </w:num>
  <w:num w:numId="5">
    <w:abstractNumId w:val="0"/>
  </w:num>
  <w:num w:numId="6">
    <w:abstractNumId w:val="4"/>
  </w:num>
  <w:num w:numId="7">
    <w:abstractNumId w:val="7"/>
  </w:num>
  <w:num w:numId="8">
    <w:abstractNumId w:val="9"/>
  </w:num>
  <w:num w:numId="9">
    <w:abstractNumId w:val="8"/>
  </w:num>
  <w:num w:numId="10">
    <w:abstractNumId w:val="5"/>
    <w:lvlOverride w:ilvl="0">
      <w:lvl w:ilvl="0" w:tentative="1">
        <w:start w:val="1"/>
        <w:numFmt w:val="lowerLetter"/>
        <w:pStyle w:val="97"/>
        <w:lvlText w:val="(%1)"/>
        <w:lvlJc w:val="left"/>
        <w:pPr>
          <w:tabs>
            <w:tab w:val="left" w:pos="360"/>
          </w:tabs>
          <w:ind w:left="1066" w:hanging="360"/>
        </w:pPr>
        <w:rPr>
          <w:rFonts w:hint="default" w:ascii="Times New Roman" w:hAnsi="Times New Roman"/>
          <w:color w:val="auto"/>
          <w:sz w:val="24"/>
        </w:rPr>
      </w:lvl>
    </w:lvlOverride>
    <w:lvlOverride w:ilvl="1">
      <w:lvl w:ilvl="1" w:tentative="1">
        <w:start w:val="1"/>
        <w:numFmt w:val="decimal"/>
        <w:pStyle w:val="101"/>
        <w:lvlText w:val="(%2)"/>
        <w:lvlJc w:val="left"/>
        <w:pPr>
          <w:tabs>
            <w:tab w:val="left" w:pos="988"/>
          </w:tabs>
          <w:ind w:left="1680" w:hanging="360"/>
        </w:pPr>
        <w:rPr>
          <w:rFonts w:ascii="Times New Roman" w:hAnsi="Times New Roman"/>
          <w:color w:val="auto"/>
          <w:sz w:val="24"/>
        </w:rPr>
      </w:lvl>
    </w:lvlOverride>
    <w:lvlOverride w:ilvl="2">
      <w:lvl w:ilvl="2" w:tentative="1">
        <w:start w:val="1"/>
        <w:numFmt w:val="lowerRoman"/>
        <w:lvlText w:val="%3."/>
        <w:lvlJc w:val="right"/>
        <w:pPr>
          <w:tabs>
            <w:tab w:val="left" w:pos="2160"/>
          </w:tabs>
          <w:ind w:left="2160" w:hanging="180"/>
        </w:pPr>
        <w:rPr>
          <w:rFonts w:hint="default"/>
        </w:rPr>
      </w:lvl>
    </w:lvlOverride>
    <w:lvlOverride w:ilvl="3">
      <w:lvl w:ilvl="3" w:tentative="1">
        <w:start w:val="1"/>
        <w:numFmt w:val="decimal"/>
        <w:lvlText w:val="%4."/>
        <w:lvlJc w:val="left"/>
        <w:pPr>
          <w:tabs>
            <w:tab w:val="left" w:pos="2880"/>
          </w:tabs>
          <w:ind w:left="2880" w:hanging="360"/>
        </w:pPr>
        <w:rPr>
          <w:rFonts w:hint="default"/>
        </w:rPr>
      </w:lvl>
    </w:lvlOverride>
    <w:lvlOverride w:ilvl="4">
      <w:lvl w:ilvl="4" w:tentative="1">
        <w:start w:val="1"/>
        <w:numFmt w:val="lowerLetter"/>
        <w:lvlText w:val="%5."/>
        <w:lvlJc w:val="left"/>
        <w:pPr>
          <w:tabs>
            <w:tab w:val="left" w:pos="3600"/>
          </w:tabs>
          <w:ind w:left="3600" w:hanging="360"/>
        </w:pPr>
        <w:rPr>
          <w:rFonts w:hint="default"/>
        </w:rPr>
      </w:lvl>
    </w:lvlOverride>
    <w:lvlOverride w:ilvl="5">
      <w:lvl w:ilvl="5" w:tentative="1">
        <w:start w:val="1"/>
        <w:numFmt w:val="lowerRoman"/>
        <w:lvlText w:val="%6."/>
        <w:lvlJc w:val="right"/>
        <w:pPr>
          <w:tabs>
            <w:tab w:val="left" w:pos="4320"/>
          </w:tabs>
          <w:ind w:left="4320" w:hanging="180"/>
        </w:pPr>
        <w:rPr>
          <w:rFonts w:hint="default"/>
        </w:rPr>
      </w:lvl>
    </w:lvlOverride>
    <w:lvlOverride w:ilvl="6">
      <w:lvl w:ilvl="6" w:tentative="1">
        <w:start w:val="1"/>
        <w:numFmt w:val="decimal"/>
        <w:lvlText w:val="%7."/>
        <w:lvlJc w:val="left"/>
        <w:pPr>
          <w:tabs>
            <w:tab w:val="left" w:pos="5040"/>
          </w:tabs>
          <w:ind w:left="5040" w:hanging="360"/>
        </w:pPr>
        <w:rPr>
          <w:rFonts w:hint="default"/>
        </w:rPr>
      </w:lvl>
    </w:lvlOverride>
    <w:lvlOverride w:ilvl="7">
      <w:lvl w:ilvl="7" w:tentative="1">
        <w:start w:val="1"/>
        <w:numFmt w:val="lowerLetter"/>
        <w:lvlText w:val="%8."/>
        <w:lvlJc w:val="left"/>
        <w:pPr>
          <w:tabs>
            <w:tab w:val="left" w:pos="5760"/>
          </w:tabs>
          <w:ind w:left="5760" w:hanging="360"/>
        </w:pPr>
        <w:rPr>
          <w:rFonts w:hint="default"/>
        </w:rPr>
      </w:lvl>
    </w:lvlOverride>
    <w:lvlOverride w:ilvl="8">
      <w:lvl w:ilvl="8" w:tentative="1">
        <w:start w:val="1"/>
        <w:numFmt w:val="lowerRoman"/>
        <w:lvlText w:val="%9."/>
        <w:lvlJc w:val="right"/>
        <w:pPr>
          <w:tabs>
            <w:tab w:val="left" w:pos="6480"/>
          </w:tabs>
          <w:ind w:left="6480" w:hanging="180"/>
        </w:pPr>
        <w:rPr>
          <w:rFonts w:hint="default"/>
        </w:rPr>
      </w:lvl>
    </w:lvlOverride>
  </w:num>
  <w:num w:numId="11">
    <w:abstractNumId w:val="11"/>
  </w:num>
  <w:num w:numId="12">
    <w:abstractNumId w:val="6"/>
  </w:num>
  <w:num w:numId="1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AAB"/>
    <w:rsid w:val="00000858"/>
    <w:rsid w:val="0000140A"/>
    <w:rsid w:val="00002984"/>
    <w:rsid w:val="00012C8B"/>
    <w:rsid w:val="000145CC"/>
    <w:rsid w:val="000311D9"/>
    <w:rsid w:val="00033252"/>
    <w:rsid w:val="00033C20"/>
    <w:rsid w:val="000410CA"/>
    <w:rsid w:val="000420D0"/>
    <w:rsid w:val="00043FD3"/>
    <w:rsid w:val="00044BE9"/>
    <w:rsid w:val="00044F27"/>
    <w:rsid w:val="000465EE"/>
    <w:rsid w:val="00047C1E"/>
    <w:rsid w:val="0005151F"/>
    <w:rsid w:val="00054022"/>
    <w:rsid w:val="00054817"/>
    <w:rsid w:val="0005491E"/>
    <w:rsid w:val="00063C81"/>
    <w:rsid w:val="00063E5A"/>
    <w:rsid w:val="000708D6"/>
    <w:rsid w:val="000722B1"/>
    <w:rsid w:val="000725F0"/>
    <w:rsid w:val="00072BBE"/>
    <w:rsid w:val="00077F8C"/>
    <w:rsid w:val="0008268D"/>
    <w:rsid w:val="00082DDF"/>
    <w:rsid w:val="00083EEB"/>
    <w:rsid w:val="00093D6A"/>
    <w:rsid w:val="00097CAF"/>
    <w:rsid w:val="000A40AB"/>
    <w:rsid w:val="000C2E3E"/>
    <w:rsid w:val="000C66D6"/>
    <w:rsid w:val="000D06DD"/>
    <w:rsid w:val="000D47F5"/>
    <w:rsid w:val="000D50B1"/>
    <w:rsid w:val="000D6DBC"/>
    <w:rsid w:val="000E03E2"/>
    <w:rsid w:val="000E4192"/>
    <w:rsid w:val="000E681B"/>
    <w:rsid w:val="000E7541"/>
    <w:rsid w:val="000E7FA1"/>
    <w:rsid w:val="000F17D9"/>
    <w:rsid w:val="000F3CE5"/>
    <w:rsid w:val="000F45DE"/>
    <w:rsid w:val="0010278A"/>
    <w:rsid w:val="001031EA"/>
    <w:rsid w:val="00111DE5"/>
    <w:rsid w:val="00123607"/>
    <w:rsid w:val="001376BF"/>
    <w:rsid w:val="00137D82"/>
    <w:rsid w:val="00140176"/>
    <w:rsid w:val="0014241C"/>
    <w:rsid w:val="00144A70"/>
    <w:rsid w:val="00145DD0"/>
    <w:rsid w:val="001472D1"/>
    <w:rsid w:val="001474C9"/>
    <w:rsid w:val="00152E6B"/>
    <w:rsid w:val="00162DD4"/>
    <w:rsid w:val="001661F4"/>
    <w:rsid w:val="001665AF"/>
    <w:rsid w:val="00167A2E"/>
    <w:rsid w:val="00167BD0"/>
    <w:rsid w:val="00171504"/>
    <w:rsid w:val="001716B8"/>
    <w:rsid w:val="00172893"/>
    <w:rsid w:val="001752FE"/>
    <w:rsid w:val="00176F69"/>
    <w:rsid w:val="0018526A"/>
    <w:rsid w:val="001969E9"/>
    <w:rsid w:val="001A4DCD"/>
    <w:rsid w:val="001A6DDE"/>
    <w:rsid w:val="001B36E9"/>
    <w:rsid w:val="001B53C6"/>
    <w:rsid w:val="001B5853"/>
    <w:rsid w:val="001B7D8F"/>
    <w:rsid w:val="001C09FA"/>
    <w:rsid w:val="001C15D8"/>
    <w:rsid w:val="001C2E10"/>
    <w:rsid w:val="001C3AC8"/>
    <w:rsid w:val="001C4645"/>
    <w:rsid w:val="001C499A"/>
    <w:rsid w:val="001C59C2"/>
    <w:rsid w:val="001D150E"/>
    <w:rsid w:val="001D67FE"/>
    <w:rsid w:val="001D6BF5"/>
    <w:rsid w:val="001E1E19"/>
    <w:rsid w:val="001F0EEE"/>
    <w:rsid w:val="001F3AC3"/>
    <w:rsid w:val="001F3BF7"/>
    <w:rsid w:val="001F526C"/>
    <w:rsid w:val="001F684E"/>
    <w:rsid w:val="00200794"/>
    <w:rsid w:val="0020115D"/>
    <w:rsid w:val="00205390"/>
    <w:rsid w:val="00211AC6"/>
    <w:rsid w:val="002140A1"/>
    <w:rsid w:val="00215F00"/>
    <w:rsid w:val="00216C40"/>
    <w:rsid w:val="00217E78"/>
    <w:rsid w:val="002223F4"/>
    <w:rsid w:val="002247BF"/>
    <w:rsid w:val="00224E0A"/>
    <w:rsid w:val="00225438"/>
    <w:rsid w:val="00225A9F"/>
    <w:rsid w:val="00227FD1"/>
    <w:rsid w:val="002333E8"/>
    <w:rsid w:val="00236EC4"/>
    <w:rsid w:val="00240788"/>
    <w:rsid w:val="002438CD"/>
    <w:rsid w:val="002445FF"/>
    <w:rsid w:val="00245DFE"/>
    <w:rsid w:val="00254FD7"/>
    <w:rsid w:val="002577A4"/>
    <w:rsid w:val="00263679"/>
    <w:rsid w:val="00267787"/>
    <w:rsid w:val="002706A1"/>
    <w:rsid w:val="00282A0D"/>
    <w:rsid w:val="0028400F"/>
    <w:rsid w:val="00284766"/>
    <w:rsid w:val="00285E8F"/>
    <w:rsid w:val="00285E99"/>
    <w:rsid w:val="0029421B"/>
    <w:rsid w:val="002A0BBB"/>
    <w:rsid w:val="002B27B4"/>
    <w:rsid w:val="002B6CF6"/>
    <w:rsid w:val="002C7F4B"/>
    <w:rsid w:val="002D0302"/>
    <w:rsid w:val="002D038E"/>
    <w:rsid w:val="002D334A"/>
    <w:rsid w:val="002D349E"/>
    <w:rsid w:val="002D3D82"/>
    <w:rsid w:val="002E1060"/>
    <w:rsid w:val="002F16D3"/>
    <w:rsid w:val="002F7962"/>
    <w:rsid w:val="003005C0"/>
    <w:rsid w:val="00307C82"/>
    <w:rsid w:val="00311077"/>
    <w:rsid w:val="00313DCB"/>
    <w:rsid w:val="00323085"/>
    <w:rsid w:val="00325ED9"/>
    <w:rsid w:val="00326E38"/>
    <w:rsid w:val="0033391E"/>
    <w:rsid w:val="00334215"/>
    <w:rsid w:val="00343109"/>
    <w:rsid w:val="00343D77"/>
    <w:rsid w:val="00345A50"/>
    <w:rsid w:val="00345C9B"/>
    <w:rsid w:val="00353AE8"/>
    <w:rsid w:val="00356364"/>
    <w:rsid w:val="00357591"/>
    <w:rsid w:val="003576B4"/>
    <w:rsid w:val="00364A89"/>
    <w:rsid w:val="00366D54"/>
    <w:rsid w:val="003679C4"/>
    <w:rsid w:val="00371B70"/>
    <w:rsid w:val="00374826"/>
    <w:rsid w:val="003757CC"/>
    <w:rsid w:val="00375ED8"/>
    <w:rsid w:val="00380DDD"/>
    <w:rsid w:val="00384CF7"/>
    <w:rsid w:val="00390EF9"/>
    <w:rsid w:val="00393C79"/>
    <w:rsid w:val="003A1C56"/>
    <w:rsid w:val="003A2431"/>
    <w:rsid w:val="003A4B25"/>
    <w:rsid w:val="003B0AFB"/>
    <w:rsid w:val="003B2B1A"/>
    <w:rsid w:val="003B3DBB"/>
    <w:rsid w:val="003B4A20"/>
    <w:rsid w:val="003B5EE7"/>
    <w:rsid w:val="003C0279"/>
    <w:rsid w:val="003C4002"/>
    <w:rsid w:val="003C4DEF"/>
    <w:rsid w:val="003C4ECC"/>
    <w:rsid w:val="003D06A5"/>
    <w:rsid w:val="003D1DB3"/>
    <w:rsid w:val="003D25BC"/>
    <w:rsid w:val="003D2797"/>
    <w:rsid w:val="003D4DE5"/>
    <w:rsid w:val="003D68A5"/>
    <w:rsid w:val="003D7524"/>
    <w:rsid w:val="003F3543"/>
    <w:rsid w:val="004063DD"/>
    <w:rsid w:val="00407A63"/>
    <w:rsid w:val="00416EEC"/>
    <w:rsid w:val="00423B6B"/>
    <w:rsid w:val="00424C14"/>
    <w:rsid w:val="004338C8"/>
    <w:rsid w:val="0044027A"/>
    <w:rsid w:val="0044141A"/>
    <w:rsid w:val="00442FA0"/>
    <w:rsid w:val="004434F5"/>
    <w:rsid w:val="00450374"/>
    <w:rsid w:val="0045355B"/>
    <w:rsid w:val="00455B4A"/>
    <w:rsid w:val="004572A7"/>
    <w:rsid w:val="00463801"/>
    <w:rsid w:val="00463E30"/>
    <w:rsid w:val="00486E79"/>
    <w:rsid w:val="00490EDF"/>
    <w:rsid w:val="00494D55"/>
    <w:rsid w:val="00496BE2"/>
    <w:rsid w:val="004A0209"/>
    <w:rsid w:val="004A229D"/>
    <w:rsid w:val="004A2D80"/>
    <w:rsid w:val="004A7BAC"/>
    <w:rsid w:val="004B2C81"/>
    <w:rsid w:val="004B518D"/>
    <w:rsid w:val="004C6243"/>
    <w:rsid w:val="004C66D1"/>
    <w:rsid w:val="004D2D53"/>
    <w:rsid w:val="004D743D"/>
    <w:rsid w:val="004D75E0"/>
    <w:rsid w:val="004E0826"/>
    <w:rsid w:val="004E2D29"/>
    <w:rsid w:val="004E42FC"/>
    <w:rsid w:val="004E66F0"/>
    <w:rsid w:val="004F01BC"/>
    <w:rsid w:val="004F1EFC"/>
    <w:rsid w:val="004F63B3"/>
    <w:rsid w:val="004F6F49"/>
    <w:rsid w:val="004F7200"/>
    <w:rsid w:val="004F76D0"/>
    <w:rsid w:val="00500462"/>
    <w:rsid w:val="0050134F"/>
    <w:rsid w:val="00504F47"/>
    <w:rsid w:val="005062E9"/>
    <w:rsid w:val="00507AFC"/>
    <w:rsid w:val="005102F4"/>
    <w:rsid w:val="00511893"/>
    <w:rsid w:val="00513D65"/>
    <w:rsid w:val="00514CD0"/>
    <w:rsid w:val="00515DAE"/>
    <w:rsid w:val="00522897"/>
    <w:rsid w:val="00527EBA"/>
    <w:rsid w:val="00531626"/>
    <w:rsid w:val="00532104"/>
    <w:rsid w:val="005321F1"/>
    <w:rsid w:val="00532C58"/>
    <w:rsid w:val="005348C8"/>
    <w:rsid w:val="005360BD"/>
    <w:rsid w:val="005378FE"/>
    <w:rsid w:val="00537A57"/>
    <w:rsid w:val="00537B9F"/>
    <w:rsid w:val="00543141"/>
    <w:rsid w:val="0055397E"/>
    <w:rsid w:val="00556CE7"/>
    <w:rsid w:val="00557F66"/>
    <w:rsid w:val="005632F8"/>
    <w:rsid w:val="005633E2"/>
    <w:rsid w:val="00563834"/>
    <w:rsid w:val="00564BDD"/>
    <w:rsid w:val="0057093C"/>
    <w:rsid w:val="0057286B"/>
    <w:rsid w:val="0057779D"/>
    <w:rsid w:val="00580390"/>
    <w:rsid w:val="005813BE"/>
    <w:rsid w:val="00581640"/>
    <w:rsid w:val="00582AFA"/>
    <w:rsid w:val="00583B0C"/>
    <w:rsid w:val="00586C22"/>
    <w:rsid w:val="00587E17"/>
    <w:rsid w:val="00592B94"/>
    <w:rsid w:val="0059379B"/>
    <w:rsid w:val="005949FE"/>
    <w:rsid w:val="00595214"/>
    <w:rsid w:val="005A0B62"/>
    <w:rsid w:val="005A0FDE"/>
    <w:rsid w:val="005A46C7"/>
    <w:rsid w:val="005A791F"/>
    <w:rsid w:val="005B0189"/>
    <w:rsid w:val="005B52FD"/>
    <w:rsid w:val="005B5472"/>
    <w:rsid w:val="005B5810"/>
    <w:rsid w:val="005B6EE2"/>
    <w:rsid w:val="005B7598"/>
    <w:rsid w:val="005C1342"/>
    <w:rsid w:val="005C7C4C"/>
    <w:rsid w:val="005C7FD0"/>
    <w:rsid w:val="005D2CF8"/>
    <w:rsid w:val="005F354B"/>
    <w:rsid w:val="005F70F5"/>
    <w:rsid w:val="006027F5"/>
    <w:rsid w:val="00605CBB"/>
    <w:rsid w:val="00607C03"/>
    <w:rsid w:val="006118B6"/>
    <w:rsid w:val="00612732"/>
    <w:rsid w:val="00612F66"/>
    <w:rsid w:val="00613226"/>
    <w:rsid w:val="006134A5"/>
    <w:rsid w:val="00614A5E"/>
    <w:rsid w:val="00620453"/>
    <w:rsid w:val="00622D5F"/>
    <w:rsid w:val="00633F37"/>
    <w:rsid w:val="006369AA"/>
    <w:rsid w:val="006430EA"/>
    <w:rsid w:val="006437A4"/>
    <w:rsid w:val="00645636"/>
    <w:rsid w:val="00645A01"/>
    <w:rsid w:val="006473DC"/>
    <w:rsid w:val="00650BF7"/>
    <w:rsid w:val="006524CA"/>
    <w:rsid w:val="00675E05"/>
    <w:rsid w:val="00677D9E"/>
    <w:rsid w:val="006826BB"/>
    <w:rsid w:val="006828E1"/>
    <w:rsid w:val="006866CA"/>
    <w:rsid w:val="00695B9C"/>
    <w:rsid w:val="00696EFA"/>
    <w:rsid w:val="006A4A00"/>
    <w:rsid w:val="006A6437"/>
    <w:rsid w:val="006A7910"/>
    <w:rsid w:val="006C117F"/>
    <w:rsid w:val="006C1340"/>
    <w:rsid w:val="006C4D89"/>
    <w:rsid w:val="006C5ACA"/>
    <w:rsid w:val="006E01AE"/>
    <w:rsid w:val="006E2CEC"/>
    <w:rsid w:val="006E631C"/>
    <w:rsid w:val="006E720F"/>
    <w:rsid w:val="006F0335"/>
    <w:rsid w:val="006F4B2F"/>
    <w:rsid w:val="00700EB0"/>
    <w:rsid w:val="0070115A"/>
    <w:rsid w:val="007029AA"/>
    <w:rsid w:val="00711A02"/>
    <w:rsid w:val="007124F6"/>
    <w:rsid w:val="00713AB3"/>
    <w:rsid w:val="00720338"/>
    <w:rsid w:val="0072119B"/>
    <w:rsid w:val="0072168A"/>
    <w:rsid w:val="0072496F"/>
    <w:rsid w:val="007252F6"/>
    <w:rsid w:val="0072681A"/>
    <w:rsid w:val="00740CCE"/>
    <w:rsid w:val="007422C1"/>
    <w:rsid w:val="0075528D"/>
    <w:rsid w:val="00761FF6"/>
    <w:rsid w:val="007634CE"/>
    <w:rsid w:val="007654D6"/>
    <w:rsid w:val="007671A7"/>
    <w:rsid w:val="007711EE"/>
    <w:rsid w:val="00774741"/>
    <w:rsid w:val="00780BCF"/>
    <w:rsid w:val="007852ED"/>
    <w:rsid w:val="00790A48"/>
    <w:rsid w:val="00797939"/>
    <w:rsid w:val="007A1A38"/>
    <w:rsid w:val="007A1EA4"/>
    <w:rsid w:val="007A1EF9"/>
    <w:rsid w:val="007A693B"/>
    <w:rsid w:val="007A791F"/>
    <w:rsid w:val="007A7CA3"/>
    <w:rsid w:val="007B32A4"/>
    <w:rsid w:val="007B6F6C"/>
    <w:rsid w:val="007D2247"/>
    <w:rsid w:val="007D6A76"/>
    <w:rsid w:val="007E36AD"/>
    <w:rsid w:val="007E3E4B"/>
    <w:rsid w:val="007F19E5"/>
    <w:rsid w:val="007F41D7"/>
    <w:rsid w:val="007F650A"/>
    <w:rsid w:val="00800AC1"/>
    <w:rsid w:val="00803BD9"/>
    <w:rsid w:val="00806574"/>
    <w:rsid w:val="00810AF1"/>
    <w:rsid w:val="008141D6"/>
    <w:rsid w:val="00814F6C"/>
    <w:rsid w:val="0081532F"/>
    <w:rsid w:val="00820D86"/>
    <w:rsid w:val="0082299F"/>
    <w:rsid w:val="008334A7"/>
    <w:rsid w:val="00840A79"/>
    <w:rsid w:val="008413F9"/>
    <w:rsid w:val="008420E7"/>
    <w:rsid w:val="008429EE"/>
    <w:rsid w:val="0086125E"/>
    <w:rsid w:val="008725A4"/>
    <w:rsid w:val="00876E7C"/>
    <w:rsid w:val="00877292"/>
    <w:rsid w:val="00884240"/>
    <w:rsid w:val="008955CD"/>
    <w:rsid w:val="00897243"/>
    <w:rsid w:val="008A00AB"/>
    <w:rsid w:val="008B29E7"/>
    <w:rsid w:val="008C23E3"/>
    <w:rsid w:val="008C62A0"/>
    <w:rsid w:val="008D4A9A"/>
    <w:rsid w:val="008E0EE6"/>
    <w:rsid w:val="008E1F67"/>
    <w:rsid w:val="008E4536"/>
    <w:rsid w:val="008E5DEA"/>
    <w:rsid w:val="008E5E18"/>
    <w:rsid w:val="008F18D5"/>
    <w:rsid w:val="008F2640"/>
    <w:rsid w:val="008F5206"/>
    <w:rsid w:val="008F6E98"/>
    <w:rsid w:val="00900BC5"/>
    <w:rsid w:val="0090255C"/>
    <w:rsid w:val="00915C83"/>
    <w:rsid w:val="00923EB6"/>
    <w:rsid w:val="0093143A"/>
    <w:rsid w:val="009421FC"/>
    <w:rsid w:val="00943CB6"/>
    <w:rsid w:val="00944769"/>
    <w:rsid w:val="009478EB"/>
    <w:rsid w:val="00951B26"/>
    <w:rsid w:val="0095312E"/>
    <w:rsid w:val="00953292"/>
    <w:rsid w:val="00961264"/>
    <w:rsid w:val="00962A32"/>
    <w:rsid w:val="00963B71"/>
    <w:rsid w:val="00965522"/>
    <w:rsid w:val="009663B5"/>
    <w:rsid w:val="00976FE7"/>
    <w:rsid w:val="009809DD"/>
    <w:rsid w:val="00985D03"/>
    <w:rsid w:val="0098647C"/>
    <w:rsid w:val="00987BA7"/>
    <w:rsid w:val="00991CC4"/>
    <w:rsid w:val="009A022C"/>
    <w:rsid w:val="009B5413"/>
    <w:rsid w:val="009B5E0D"/>
    <w:rsid w:val="009B5F6F"/>
    <w:rsid w:val="009D24D2"/>
    <w:rsid w:val="009D32E3"/>
    <w:rsid w:val="009D3687"/>
    <w:rsid w:val="009D4C3A"/>
    <w:rsid w:val="009E0F2F"/>
    <w:rsid w:val="009E62E2"/>
    <w:rsid w:val="009F18B7"/>
    <w:rsid w:val="009F5393"/>
    <w:rsid w:val="009F57D8"/>
    <w:rsid w:val="00A07E92"/>
    <w:rsid w:val="00A10829"/>
    <w:rsid w:val="00A11769"/>
    <w:rsid w:val="00A11980"/>
    <w:rsid w:val="00A23DCE"/>
    <w:rsid w:val="00A2441E"/>
    <w:rsid w:val="00A307F5"/>
    <w:rsid w:val="00A43EFE"/>
    <w:rsid w:val="00A44419"/>
    <w:rsid w:val="00A46597"/>
    <w:rsid w:val="00A4713D"/>
    <w:rsid w:val="00A4784E"/>
    <w:rsid w:val="00A529B1"/>
    <w:rsid w:val="00A5397E"/>
    <w:rsid w:val="00A54199"/>
    <w:rsid w:val="00A55CB3"/>
    <w:rsid w:val="00A65197"/>
    <w:rsid w:val="00A6790F"/>
    <w:rsid w:val="00A83671"/>
    <w:rsid w:val="00A841D1"/>
    <w:rsid w:val="00A85BE6"/>
    <w:rsid w:val="00A85E0C"/>
    <w:rsid w:val="00A92CDC"/>
    <w:rsid w:val="00A97A21"/>
    <w:rsid w:val="00AA3608"/>
    <w:rsid w:val="00AA4D06"/>
    <w:rsid w:val="00AB2856"/>
    <w:rsid w:val="00AB4902"/>
    <w:rsid w:val="00AB5D84"/>
    <w:rsid w:val="00AB7F44"/>
    <w:rsid w:val="00AC18BE"/>
    <w:rsid w:val="00AC715E"/>
    <w:rsid w:val="00AE0B48"/>
    <w:rsid w:val="00AE183E"/>
    <w:rsid w:val="00AE2B9F"/>
    <w:rsid w:val="00AF2B3C"/>
    <w:rsid w:val="00AF3625"/>
    <w:rsid w:val="00AF3A36"/>
    <w:rsid w:val="00AF4508"/>
    <w:rsid w:val="00B031FE"/>
    <w:rsid w:val="00B03E2C"/>
    <w:rsid w:val="00B055F7"/>
    <w:rsid w:val="00B1124D"/>
    <w:rsid w:val="00B11450"/>
    <w:rsid w:val="00B11C4F"/>
    <w:rsid w:val="00B11C71"/>
    <w:rsid w:val="00B11D3A"/>
    <w:rsid w:val="00B121E9"/>
    <w:rsid w:val="00B1366E"/>
    <w:rsid w:val="00B13C14"/>
    <w:rsid w:val="00B1429F"/>
    <w:rsid w:val="00B17532"/>
    <w:rsid w:val="00B23B98"/>
    <w:rsid w:val="00B27A49"/>
    <w:rsid w:val="00B3573B"/>
    <w:rsid w:val="00B47604"/>
    <w:rsid w:val="00B607D2"/>
    <w:rsid w:val="00B64B60"/>
    <w:rsid w:val="00B667CC"/>
    <w:rsid w:val="00B73066"/>
    <w:rsid w:val="00B73D77"/>
    <w:rsid w:val="00B7620C"/>
    <w:rsid w:val="00B81883"/>
    <w:rsid w:val="00B906B7"/>
    <w:rsid w:val="00B90EE5"/>
    <w:rsid w:val="00B93FE3"/>
    <w:rsid w:val="00BA50EF"/>
    <w:rsid w:val="00BB407A"/>
    <w:rsid w:val="00BB6C34"/>
    <w:rsid w:val="00BC09A0"/>
    <w:rsid w:val="00BC3E88"/>
    <w:rsid w:val="00BD2FDC"/>
    <w:rsid w:val="00BD3E63"/>
    <w:rsid w:val="00BE2F50"/>
    <w:rsid w:val="00BE5868"/>
    <w:rsid w:val="00C046A7"/>
    <w:rsid w:val="00C06227"/>
    <w:rsid w:val="00C07E03"/>
    <w:rsid w:val="00C13AE7"/>
    <w:rsid w:val="00C15AAB"/>
    <w:rsid w:val="00C22E08"/>
    <w:rsid w:val="00C2309C"/>
    <w:rsid w:val="00C25BBF"/>
    <w:rsid w:val="00C3406D"/>
    <w:rsid w:val="00C34E9E"/>
    <w:rsid w:val="00C402F1"/>
    <w:rsid w:val="00C406CE"/>
    <w:rsid w:val="00C45D14"/>
    <w:rsid w:val="00C51E09"/>
    <w:rsid w:val="00C52815"/>
    <w:rsid w:val="00C675F4"/>
    <w:rsid w:val="00C70DA0"/>
    <w:rsid w:val="00C716ED"/>
    <w:rsid w:val="00C717F9"/>
    <w:rsid w:val="00C7314F"/>
    <w:rsid w:val="00C73DC4"/>
    <w:rsid w:val="00C75C9F"/>
    <w:rsid w:val="00C82DC1"/>
    <w:rsid w:val="00C84553"/>
    <w:rsid w:val="00C85716"/>
    <w:rsid w:val="00C86F44"/>
    <w:rsid w:val="00C879A1"/>
    <w:rsid w:val="00C9134B"/>
    <w:rsid w:val="00C93C46"/>
    <w:rsid w:val="00C94FF6"/>
    <w:rsid w:val="00C9746A"/>
    <w:rsid w:val="00CA28B8"/>
    <w:rsid w:val="00CA2EAE"/>
    <w:rsid w:val="00CA52C0"/>
    <w:rsid w:val="00CA7286"/>
    <w:rsid w:val="00CA74D8"/>
    <w:rsid w:val="00CB060F"/>
    <w:rsid w:val="00CB1B53"/>
    <w:rsid w:val="00CB2A90"/>
    <w:rsid w:val="00CC3367"/>
    <w:rsid w:val="00CC3443"/>
    <w:rsid w:val="00CC3EFF"/>
    <w:rsid w:val="00CC424F"/>
    <w:rsid w:val="00CC42CD"/>
    <w:rsid w:val="00CD7BDB"/>
    <w:rsid w:val="00CE74D1"/>
    <w:rsid w:val="00CF6A4C"/>
    <w:rsid w:val="00CF7D3D"/>
    <w:rsid w:val="00D04EC5"/>
    <w:rsid w:val="00D11647"/>
    <w:rsid w:val="00D13958"/>
    <w:rsid w:val="00D145FC"/>
    <w:rsid w:val="00D26DC3"/>
    <w:rsid w:val="00D27BCF"/>
    <w:rsid w:val="00D346CA"/>
    <w:rsid w:val="00D418CB"/>
    <w:rsid w:val="00D47B3A"/>
    <w:rsid w:val="00D503B3"/>
    <w:rsid w:val="00D51A3D"/>
    <w:rsid w:val="00D54A98"/>
    <w:rsid w:val="00D61CEB"/>
    <w:rsid w:val="00D62DDE"/>
    <w:rsid w:val="00D63849"/>
    <w:rsid w:val="00D65B3D"/>
    <w:rsid w:val="00D71ABA"/>
    <w:rsid w:val="00D71B9D"/>
    <w:rsid w:val="00D73F7D"/>
    <w:rsid w:val="00D9134D"/>
    <w:rsid w:val="00D914B4"/>
    <w:rsid w:val="00D91802"/>
    <w:rsid w:val="00D935E5"/>
    <w:rsid w:val="00D944C6"/>
    <w:rsid w:val="00D950AD"/>
    <w:rsid w:val="00D96C1F"/>
    <w:rsid w:val="00D9785C"/>
    <w:rsid w:val="00D97FDB"/>
    <w:rsid w:val="00DA0761"/>
    <w:rsid w:val="00DA1743"/>
    <w:rsid w:val="00DB6C39"/>
    <w:rsid w:val="00DC581D"/>
    <w:rsid w:val="00DC67E1"/>
    <w:rsid w:val="00DD0E54"/>
    <w:rsid w:val="00DD1070"/>
    <w:rsid w:val="00DD3FF6"/>
    <w:rsid w:val="00DD4E6D"/>
    <w:rsid w:val="00DF05E9"/>
    <w:rsid w:val="00DF111B"/>
    <w:rsid w:val="00DF6562"/>
    <w:rsid w:val="00E011CE"/>
    <w:rsid w:val="00E01613"/>
    <w:rsid w:val="00E03E13"/>
    <w:rsid w:val="00E06AD8"/>
    <w:rsid w:val="00E074DE"/>
    <w:rsid w:val="00E07E56"/>
    <w:rsid w:val="00E144A9"/>
    <w:rsid w:val="00E21513"/>
    <w:rsid w:val="00E369BE"/>
    <w:rsid w:val="00E4135A"/>
    <w:rsid w:val="00E44257"/>
    <w:rsid w:val="00E47ACA"/>
    <w:rsid w:val="00E54FBC"/>
    <w:rsid w:val="00E55D05"/>
    <w:rsid w:val="00E60051"/>
    <w:rsid w:val="00E62F27"/>
    <w:rsid w:val="00E64C6A"/>
    <w:rsid w:val="00E72004"/>
    <w:rsid w:val="00E77746"/>
    <w:rsid w:val="00E8277A"/>
    <w:rsid w:val="00E841E8"/>
    <w:rsid w:val="00E8503E"/>
    <w:rsid w:val="00E854A2"/>
    <w:rsid w:val="00E9005E"/>
    <w:rsid w:val="00E90E68"/>
    <w:rsid w:val="00E95641"/>
    <w:rsid w:val="00E97CE2"/>
    <w:rsid w:val="00EA073F"/>
    <w:rsid w:val="00EA16ED"/>
    <w:rsid w:val="00EA1F87"/>
    <w:rsid w:val="00EA590E"/>
    <w:rsid w:val="00EA5E1F"/>
    <w:rsid w:val="00EA69CF"/>
    <w:rsid w:val="00EB1593"/>
    <w:rsid w:val="00EB25FC"/>
    <w:rsid w:val="00EB2BEA"/>
    <w:rsid w:val="00EB42E1"/>
    <w:rsid w:val="00EC0579"/>
    <w:rsid w:val="00EC06A3"/>
    <w:rsid w:val="00EC4F89"/>
    <w:rsid w:val="00EC7E7F"/>
    <w:rsid w:val="00ED0E5D"/>
    <w:rsid w:val="00ED2171"/>
    <w:rsid w:val="00EF17DF"/>
    <w:rsid w:val="00EF6D38"/>
    <w:rsid w:val="00F02EE4"/>
    <w:rsid w:val="00F11CFE"/>
    <w:rsid w:val="00F13A43"/>
    <w:rsid w:val="00F15F8D"/>
    <w:rsid w:val="00F16577"/>
    <w:rsid w:val="00F1708A"/>
    <w:rsid w:val="00F170D4"/>
    <w:rsid w:val="00F2483A"/>
    <w:rsid w:val="00F25C41"/>
    <w:rsid w:val="00F3306F"/>
    <w:rsid w:val="00F425A4"/>
    <w:rsid w:val="00F4423D"/>
    <w:rsid w:val="00F45561"/>
    <w:rsid w:val="00F56576"/>
    <w:rsid w:val="00F60286"/>
    <w:rsid w:val="00F6620A"/>
    <w:rsid w:val="00F74F7E"/>
    <w:rsid w:val="00F75FD3"/>
    <w:rsid w:val="00F800DD"/>
    <w:rsid w:val="00F821FA"/>
    <w:rsid w:val="00F824EB"/>
    <w:rsid w:val="00F925A8"/>
    <w:rsid w:val="00F933BF"/>
    <w:rsid w:val="00FA4C1F"/>
    <w:rsid w:val="00FA509F"/>
    <w:rsid w:val="00FA77A2"/>
    <w:rsid w:val="00FB0336"/>
    <w:rsid w:val="00FB25B6"/>
    <w:rsid w:val="00FB5D6A"/>
    <w:rsid w:val="00FC2DB2"/>
    <w:rsid w:val="00FD53AA"/>
    <w:rsid w:val="00FD6B98"/>
    <w:rsid w:val="00FE1DDC"/>
    <w:rsid w:val="00FF2117"/>
    <w:rsid w:val="00FF26F0"/>
    <w:rsid w:val="00FF4A7F"/>
    <w:rsid w:val="0F2B46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uiPriority="9" w:semiHidden="0" w:name="heading 3"/>
    <w:lsdException w:qFormat="1" w:uiPriority="9" w:semiHidden="0" w:name="heading 4"/>
    <w:lsdException w:qFormat="1" w:uiPriority="9" w:name="heading 5"/>
    <w:lsdException w:qFormat="1" w:uiPriority="9"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semiHidden="0" w:name="caption"/>
    <w:lsdException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name="List 3"/>
    <w:lsdException w:uiPriority="99" w:name="List 4"/>
    <w:lsdException w:uiPriority="99" w:name="List 5"/>
    <w:lsdException w:uiPriority="99" w:semiHidden="0" w:name="List Bullet 2"/>
    <w:lsdException w:uiPriority="99" w:name="List Bullet 3"/>
    <w:lsdException w:uiPriority="99" w:name="List Bullet 4"/>
    <w:lsdException w:uiPriority="99" w:name="List Bullet 5"/>
    <w:lsdException w:uiPriority="99" w:semiHidden="0"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40" w:lineRule="auto"/>
    </w:pPr>
    <w:rPr>
      <w:rFonts w:ascii="Times New Roman" w:hAnsi="Times New Roman" w:eastAsiaTheme="minorEastAsia" w:cstheme="minorBidi"/>
      <w:sz w:val="24"/>
      <w:szCs w:val="22"/>
      <w:lang w:val="en-US" w:eastAsia="zh-TW" w:bidi="ar-SA"/>
    </w:rPr>
  </w:style>
  <w:style w:type="paragraph" w:styleId="2">
    <w:name w:val="heading 1"/>
    <w:basedOn w:val="1"/>
    <w:next w:val="1"/>
    <w:link w:val="41"/>
    <w:qFormat/>
    <w:uiPriority w:val="9"/>
    <w:pPr>
      <w:keepNext/>
      <w:keepLines/>
      <w:widowControl w:val="0"/>
      <w:numPr>
        <w:ilvl w:val="0"/>
        <w:numId w:val="1"/>
      </w:numPr>
      <w:suppressAutoHyphens/>
      <w:spacing w:before="240" w:after="120"/>
      <w:outlineLvl w:val="0"/>
    </w:pPr>
    <w:rPr>
      <w:rFonts w:eastAsiaTheme="majorEastAsia" w:cstheme="majorBidi"/>
      <w:b/>
      <w:caps/>
      <w:color w:val="002060"/>
      <w:sz w:val="32"/>
      <w:szCs w:val="32"/>
    </w:rPr>
  </w:style>
  <w:style w:type="paragraph" w:styleId="3">
    <w:name w:val="heading 2"/>
    <w:basedOn w:val="1"/>
    <w:next w:val="1"/>
    <w:link w:val="42"/>
    <w:unhideWhenUsed/>
    <w:qFormat/>
    <w:uiPriority w:val="9"/>
    <w:pPr>
      <w:keepNext/>
      <w:keepLines/>
      <w:numPr>
        <w:ilvl w:val="1"/>
        <w:numId w:val="1"/>
      </w:numPr>
      <w:spacing w:before="240" w:after="120"/>
      <w:outlineLvl w:val="1"/>
    </w:pPr>
    <w:rPr>
      <w:rFonts w:eastAsiaTheme="majorEastAsia" w:cstheme="majorBidi"/>
      <w:b/>
      <w:caps/>
      <w:color w:val="002060"/>
      <w:sz w:val="28"/>
      <w:szCs w:val="26"/>
    </w:rPr>
  </w:style>
  <w:style w:type="paragraph" w:styleId="4">
    <w:name w:val="heading 3"/>
    <w:basedOn w:val="1"/>
    <w:next w:val="1"/>
    <w:link w:val="62"/>
    <w:unhideWhenUsed/>
    <w:uiPriority w:val="9"/>
    <w:pPr>
      <w:keepNext/>
      <w:keepLines/>
      <w:numPr>
        <w:ilvl w:val="2"/>
        <w:numId w:val="1"/>
      </w:numPr>
      <w:spacing w:before="40"/>
      <w:outlineLvl w:val="2"/>
    </w:pPr>
    <w:rPr>
      <w:rFonts w:cs="Times New Roman" w:eastAsiaTheme="majorEastAsia"/>
      <w:b/>
      <w:color w:val="001030" w:themeColor="accent1" w:themeShade="80"/>
      <w:szCs w:val="24"/>
    </w:rPr>
  </w:style>
  <w:style w:type="paragraph" w:styleId="5">
    <w:name w:val="heading 4"/>
    <w:basedOn w:val="1"/>
    <w:next w:val="1"/>
    <w:link w:val="58"/>
    <w:unhideWhenUsed/>
    <w:qFormat/>
    <w:uiPriority w:val="9"/>
    <w:pPr>
      <w:keepNext/>
      <w:keepLines/>
      <w:numPr>
        <w:ilvl w:val="3"/>
        <w:numId w:val="1"/>
      </w:numPr>
      <w:spacing w:before="200" w:after="0"/>
      <w:outlineLvl w:val="3"/>
    </w:pPr>
    <w:rPr>
      <w:rFonts w:cs="Times New Roman" w:eastAsiaTheme="majorEastAsia"/>
      <w:b/>
      <w:bCs/>
      <w:i/>
      <w:iCs/>
      <w:color w:val="002060" w:themeColor="accent1"/>
      <w14:textFill>
        <w14:solidFill>
          <w14:schemeClr w14:val="accent1"/>
        </w14:solidFill>
      </w14:textFill>
    </w:rPr>
  </w:style>
  <w:style w:type="paragraph" w:styleId="6">
    <w:name w:val="heading 5"/>
    <w:basedOn w:val="1"/>
    <w:next w:val="1"/>
    <w:link w:val="57"/>
    <w:semiHidden/>
    <w:unhideWhenUsed/>
    <w:qFormat/>
    <w:uiPriority w:val="9"/>
    <w:pPr>
      <w:keepNext/>
      <w:keepLines/>
      <w:numPr>
        <w:ilvl w:val="4"/>
        <w:numId w:val="1"/>
      </w:numPr>
      <w:spacing w:before="200" w:after="0"/>
      <w:outlineLvl w:val="4"/>
    </w:pPr>
    <w:rPr>
      <w:rFonts w:asciiTheme="majorHAnsi" w:hAnsiTheme="majorHAnsi" w:eastAsiaTheme="majorEastAsia" w:cstheme="majorBidi"/>
      <w:color w:val="001030" w:themeColor="accent1" w:themeShade="80"/>
    </w:rPr>
  </w:style>
  <w:style w:type="paragraph" w:styleId="7">
    <w:name w:val="heading 6"/>
    <w:basedOn w:val="1"/>
    <w:next w:val="1"/>
    <w:link w:val="77"/>
    <w:semiHidden/>
    <w:unhideWhenUsed/>
    <w:qFormat/>
    <w:uiPriority w:val="9"/>
    <w:pPr>
      <w:keepNext/>
      <w:keepLines/>
      <w:numPr>
        <w:ilvl w:val="5"/>
        <w:numId w:val="1"/>
      </w:numPr>
      <w:spacing w:before="200" w:after="0"/>
      <w:outlineLvl w:val="5"/>
    </w:pPr>
    <w:rPr>
      <w:rFonts w:asciiTheme="majorHAnsi" w:hAnsiTheme="majorHAnsi" w:eastAsiaTheme="majorEastAsia" w:cstheme="majorBidi"/>
      <w:i/>
      <w:iCs/>
      <w:color w:val="001030" w:themeColor="accent1" w:themeShade="80"/>
    </w:rPr>
  </w:style>
  <w:style w:type="paragraph" w:styleId="8">
    <w:name w:val="heading 7"/>
    <w:basedOn w:val="1"/>
    <w:next w:val="1"/>
    <w:link w:val="76"/>
    <w:unhideWhenUsed/>
    <w:qFormat/>
    <w:uiPriority w:val="9"/>
    <w:pPr>
      <w:keepNext/>
      <w:keepLines/>
      <w:numPr>
        <w:ilvl w:val="6"/>
        <w:numId w:val="1"/>
      </w:numPr>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9">
    <w:name w:val="heading 8"/>
    <w:basedOn w:val="1"/>
    <w:next w:val="1"/>
    <w:link w:val="80"/>
    <w:semiHidden/>
    <w:unhideWhenUsed/>
    <w:qFormat/>
    <w:uiPriority w:val="9"/>
    <w:pPr>
      <w:keepNext/>
      <w:keepLines/>
      <w:numPr>
        <w:ilvl w:val="7"/>
        <w:numId w:val="1"/>
      </w:numPr>
      <w:spacing w:before="200" w:after="0"/>
      <w:outlineLvl w:val="7"/>
    </w:pPr>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styleId="10">
    <w:name w:val="heading 9"/>
    <w:basedOn w:val="1"/>
    <w:next w:val="1"/>
    <w:link w:val="82"/>
    <w:semiHidden/>
    <w:unhideWhenUsed/>
    <w:qFormat/>
    <w:uiPriority w:val="9"/>
    <w:pPr>
      <w:keepNext/>
      <w:keepLines/>
      <w:numPr>
        <w:ilvl w:val="8"/>
        <w:numId w:val="1"/>
      </w:numPr>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34">
    <w:name w:val="Default Paragraph Font"/>
    <w:semiHidden/>
    <w:unhideWhenUsed/>
    <w:qFormat/>
    <w:uiPriority w:val="1"/>
  </w:style>
  <w:style w:type="table" w:default="1" w:styleId="3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70"/>
    <w:semiHidden/>
    <w:unhideWhenUsed/>
    <w:uiPriority w:val="99"/>
    <w:pPr>
      <w:spacing w:after="0"/>
    </w:pPr>
    <w:rPr>
      <w:rFonts w:ascii="Tahoma" w:hAnsi="Tahoma" w:cs="Tahoma"/>
      <w:sz w:val="16"/>
      <w:szCs w:val="16"/>
    </w:rPr>
  </w:style>
  <w:style w:type="paragraph" w:styleId="12">
    <w:name w:val="caption"/>
    <w:basedOn w:val="1"/>
    <w:next w:val="1"/>
    <w:link w:val="67"/>
    <w:unhideWhenUsed/>
    <w:qFormat/>
    <w:uiPriority w:val="35"/>
    <w:pPr>
      <w:keepNext/>
      <w:spacing w:after="200"/>
      <w:jc w:val="center"/>
    </w:pPr>
    <w:rPr>
      <w:rFonts w:ascii="Calibri" w:hAnsi="Calibri"/>
      <w:b/>
      <w:i/>
      <w:iCs/>
      <w:color w:val="002060"/>
      <w:sz w:val="20"/>
      <w:szCs w:val="18"/>
    </w:rPr>
  </w:style>
  <w:style w:type="paragraph" w:styleId="13">
    <w:name w:val="annotation text"/>
    <w:basedOn w:val="1"/>
    <w:link w:val="73"/>
    <w:unhideWhenUsed/>
    <w:uiPriority w:val="99"/>
    <w:rPr>
      <w:sz w:val="20"/>
      <w:szCs w:val="20"/>
    </w:rPr>
  </w:style>
  <w:style w:type="paragraph" w:styleId="14">
    <w:name w:val="annotation subject"/>
    <w:basedOn w:val="13"/>
    <w:next w:val="13"/>
    <w:link w:val="74"/>
    <w:semiHidden/>
    <w:unhideWhenUsed/>
    <w:uiPriority w:val="99"/>
    <w:rPr>
      <w:b/>
      <w:bCs/>
    </w:rPr>
  </w:style>
  <w:style w:type="paragraph" w:styleId="15">
    <w:name w:val="footer"/>
    <w:basedOn w:val="1"/>
    <w:link w:val="49"/>
    <w:unhideWhenUsed/>
    <w:uiPriority w:val="99"/>
    <w:pPr>
      <w:tabs>
        <w:tab w:val="center" w:pos="4680"/>
        <w:tab w:val="right" w:pos="9360"/>
      </w:tabs>
      <w:spacing w:after="0"/>
    </w:pPr>
  </w:style>
  <w:style w:type="paragraph" w:styleId="16">
    <w:name w:val="header"/>
    <w:basedOn w:val="1"/>
    <w:link w:val="48"/>
    <w:unhideWhenUsed/>
    <w:uiPriority w:val="99"/>
    <w:pPr>
      <w:tabs>
        <w:tab w:val="center" w:pos="4680"/>
        <w:tab w:val="right" w:pos="9360"/>
      </w:tabs>
      <w:spacing w:after="0"/>
    </w:pPr>
  </w:style>
  <w:style w:type="paragraph" w:styleId="17">
    <w:name w:val="List"/>
    <w:basedOn w:val="1"/>
    <w:unhideWhenUsed/>
    <w:uiPriority w:val="99"/>
    <w:pPr>
      <w:ind w:left="360" w:hanging="360"/>
      <w:contextualSpacing/>
    </w:pPr>
  </w:style>
  <w:style w:type="paragraph" w:styleId="18">
    <w:name w:val="List 2"/>
    <w:basedOn w:val="1"/>
    <w:unhideWhenUsed/>
    <w:uiPriority w:val="99"/>
    <w:pPr>
      <w:ind w:left="720" w:hanging="360"/>
      <w:contextualSpacing/>
    </w:pPr>
  </w:style>
  <w:style w:type="paragraph" w:styleId="19">
    <w:name w:val="List Bullet"/>
    <w:basedOn w:val="1"/>
    <w:unhideWhenUsed/>
    <w:uiPriority w:val="99"/>
    <w:pPr>
      <w:numPr>
        <w:ilvl w:val="0"/>
        <w:numId w:val="2"/>
      </w:numPr>
      <w:contextualSpacing/>
    </w:pPr>
  </w:style>
  <w:style w:type="paragraph" w:styleId="20">
    <w:name w:val="List Bullet 2"/>
    <w:basedOn w:val="1"/>
    <w:unhideWhenUsed/>
    <w:uiPriority w:val="99"/>
    <w:pPr>
      <w:numPr>
        <w:ilvl w:val="0"/>
        <w:numId w:val="3"/>
      </w:numPr>
      <w:contextualSpacing/>
    </w:pPr>
  </w:style>
  <w:style w:type="paragraph" w:styleId="21">
    <w:name w:val="List Number"/>
    <w:basedOn w:val="1"/>
    <w:unhideWhenUsed/>
    <w:uiPriority w:val="99"/>
    <w:pPr>
      <w:numPr>
        <w:ilvl w:val="0"/>
        <w:numId w:val="4"/>
      </w:numPr>
      <w:spacing w:after="40"/>
    </w:pPr>
  </w:style>
  <w:style w:type="paragraph" w:styleId="22">
    <w:name w:val="List Number 2"/>
    <w:basedOn w:val="1"/>
    <w:unhideWhenUsed/>
    <w:uiPriority w:val="99"/>
    <w:pPr>
      <w:numPr>
        <w:ilvl w:val="0"/>
        <w:numId w:val="5"/>
      </w:numPr>
      <w:contextualSpacing/>
    </w:pPr>
  </w:style>
  <w:style w:type="paragraph" w:styleId="23">
    <w:name w:val="Normal (Web)"/>
    <w:basedOn w:val="1"/>
    <w:unhideWhenUsed/>
    <w:uiPriority w:val="99"/>
    <w:pPr>
      <w:spacing w:before="100" w:beforeAutospacing="1" w:after="100" w:afterAutospacing="1"/>
    </w:pPr>
    <w:rPr>
      <w:rFonts w:eastAsia="Times New Roman" w:cs="Times New Roman"/>
      <w:szCs w:val="24"/>
      <w:lang w:eastAsia="en-US"/>
    </w:rPr>
  </w:style>
  <w:style w:type="paragraph" w:styleId="24">
    <w:name w:val="table of figures"/>
    <w:basedOn w:val="1"/>
    <w:next w:val="1"/>
    <w:unhideWhenUsed/>
    <w:uiPriority w:val="99"/>
    <w:pPr>
      <w:spacing w:after="0"/>
    </w:pPr>
    <w:rPr>
      <w:rFonts w:ascii="Calibri" w:hAnsi="Calibri"/>
      <w:sz w:val="22"/>
    </w:rPr>
  </w:style>
  <w:style w:type="paragraph" w:styleId="25">
    <w:name w:val="toc 1"/>
    <w:basedOn w:val="1"/>
    <w:next w:val="1"/>
    <w:unhideWhenUsed/>
    <w:qFormat/>
    <w:uiPriority w:val="39"/>
    <w:pPr>
      <w:spacing w:after="120"/>
    </w:pPr>
    <w:rPr>
      <w:rFonts w:ascii="Calibri" w:hAnsi="Calibri"/>
      <w:sz w:val="22"/>
    </w:rPr>
  </w:style>
  <w:style w:type="paragraph" w:styleId="26">
    <w:name w:val="toc 2"/>
    <w:basedOn w:val="1"/>
    <w:next w:val="1"/>
    <w:unhideWhenUsed/>
    <w:qFormat/>
    <w:uiPriority w:val="39"/>
    <w:pPr>
      <w:tabs>
        <w:tab w:val="right" w:leader="dot" w:pos="9350"/>
      </w:tabs>
      <w:spacing w:after="0"/>
      <w:ind w:left="245"/>
    </w:pPr>
    <w:rPr>
      <w:rFonts w:ascii="Calibri" w:hAnsi="Calibri"/>
      <w:sz w:val="22"/>
    </w:rPr>
  </w:style>
  <w:style w:type="paragraph" w:styleId="27">
    <w:name w:val="toc 3"/>
    <w:basedOn w:val="1"/>
    <w:next w:val="1"/>
    <w:unhideWhenUsed/>
    <w:qFormat/>
    <w:uiPriority w:val="39"/>
    <w:pPr>
      <w:tabs>
        <w:tab w:val="right" w:leader="dot" w:pos="9360"/>
      </w:tabs>
      <w:spacing w:after="0"/>
      <w:ind w:left="446"/>
    </w:pPr>
    <w:rPr>
      <w:rFonts w:ascii="Calibri" w:hAnsi="Calibri" w:cstheme="majorBidi"/>
      <w:sz w:val="22"/>
      <w:szCs w:val="24"/>
    </w:rPr>
  </w:style>
  <w:style w:type="paragraph" w:styleId="28">
    <w:name w:val="toc 4"/>
    <w:basedOn w:val="1"/>
    <w:next w:val="1"/>
    <w:unhideWhenUsed/>
    <w:uiPriority w:val="39"/>
    <w:pPr>
      <w:tabs>
        <w:tab w:val="right" w:leader="dot" w:pos="9350"/>
      </w:tabs>
      <w:spacing w:after="0"/>
      <w:ind w:left="662"/>
    </w:pPr>
    <w:rPr>
      <w:rFonts w:ascii="Calibri" w:hAnsi="Calibri"/>
      <w:sz w:val="22"/>
    </w:rPr>
  </w:style>
  <w:style w:type="paragraph" w:styleId="29">
    <w:name w:val="toc 5"/>
    <w:basedOn w:val="1"/>
    <w:next w:val="1"/>
    <w:unhideWhenUsed/>
    <w:uiPriority w:val="39"/>
    <w:pPr>
      <w:tabs>
        <w:tab w:val="right" w:leader="dot" w:pos="9350"/>
      </w:tabs>
      <w:spacing w:after="0"/>
      <w:ind w:left="878"/>
    </w:pPr>
    <w:rPr>
      <w:rFonts w:ascii="Calibri" w:hAnsi="Calibri"/>
      <w:sz w:val="22"/>
    </w:rPr>
  </w:style>
  <w:style w:type="paragraph" w:styleId="30">
    <w:name w:val="toc 6"/>
    <w:basedOn w:val="1"/>
    <w:next w:val="1"/>
    <w:unhideWhenUsed/>
    <w:uiPriority w:val="39"/>
    <w:pPr>
      <w:tabs>
        <w:tab w:val="right" w:leader="dot" w:pos="9350"/>
      </w:tabs>
      <w:spacing w:after="100"/>
    </w:pPr>
    <w:rPr>
      <w:rFonts w:asciiTheme="minorHAnsi" w:hAnsiTheme="minorHAnsi"/>
      <w:sz w:val="22"/>
    </w:rPr>
  </w:style>
  <w:style w:type="paragraph" w:styleId="31">
    <w:name w:val="toc 7"/>
    <w:basedOn w:val="26"/>
    <w:next w:val="1"/>
    <w:unhideWhenUsed/>
    <w:uiPriority w:val="39"/>
  </w:style>
  <w:style w:type="paragraph" w:styleId="32">
    <w:name w:val="toc 8"/>
    <w:basedOn w:val="27"/>
    <w:next w:val="1"/>
    <w:unhideWhenUsed/>
    <w:uiPriority w:val="39"/>
  </w:style>
  <w:style w:type="paragraph" w:styleId="33">
    <w:name w:val="toc 9"/>
    <w:basedOn w:val="28"/>
    <w:next w:val="1"/>
    <w:unhideWhenUsed/>
    <w:uiPriority w:val="39"/>
  </w:style>
  <w:style w:type="character" w:styleId="35">
    <w:name w:val="annotation reference"/>
    <w:basedOn w:val="34"/>
    <w:semiHidden/>
    <w:unhideWhenUsed/>
    <w:uiPriority w:val="99"/>
    <w:rPr>
      <w:sz w:val="16"/>
      <w:szCs w:val="16"/>
    </w:rPr>
  </w:style>
  <w:style w:type="character" w:styleId="36">
    <w:name w:val="FollowedHyperlink"/>
    <w:basedOn w:val="34"/>
    <w:semiHidden/>
    <w:unhideWhenUsed/>
    <w:uiPriority w:val="99"/>
    <w:rPr>
      <w:color w:val="954F72" w:themeColor="followedHyperlink"/>
      <w:u w:val="single"/>
      <w14:textFill>
        <w14:solidFill>
          <w14:schemeClr w14:val="folHlink"/>
        </w14:solidFill>
      </w14:textFill>
    </w:rPr>
  </w:style>
  <w:style w:type="character" w:styleId="37">
    <w:name w:val="Hyperlink"/>
    <w:basedOn w:val="34"/>
    <w:unhideWhenUsed/>
    <w:uiPriority w:val="99"/>
    <w:rPr>
      <w:color w:val="0563C1" w:themeColor="hyperlink"/>
      <w:u w:val="single"/>
      <w14:textFill>
        <w14:solidFill>
          <w14:schemeClr w14:val="hlink"/>
        </w14:solidFill>
      </w14:textFill>
    </w:rPr>
  </w:style>
  <w:style w:type="character" w:styleId="38">
    <w:name w:val="Strong"/>
    <w:basedOn w:val="34"/>
    <w:uiPriority w:val="22"/>
    <w:rPr>
      <w:b/>
      <w:bCs/>
    </w:rPr>
  </w:style>
  <w:style w:type="table" w:styleId="40">
    <w:name w:val="Table Grid"/>
    <w:basedOn w:val="39"/>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1">
    <w:name w:val="Heading 1 Char"/>
    <w:basedOn w:val="34"/>
    <w:link w:val="2"/>
    <w:uiPriority w:val="9"/>
    <w:rPr>
      <w:rFonts w:ascii="Times New Roman" w:hAnsi="Times New Roman" w:eastAsiaTheme="majorEastAsia" w:cstheme="majorBidi"/>
      <w:b/>
      <w:caps/>
      <w:color w:val="002060"/>
      <w:sz w:val="32"/>
      <w:szCs w:val="32"/>
    </w:rPr>
  </w:style>
  <w:style w:type="character" w:customStyle="1" w:styleId="42">
    <w:name w:val="Heading 2 Char"/>
    <w:basedOn w:val="34"/>
    <w:link w:val="3"/>
    <w:qFormat/>
    <w:uiPriority w:val="9"/>
    <w:rPr>
      <w:rFonts w:ascii="Times New Roman" w:hAnsi="Times New Roman" w:eastAsiaTheme="majorEastAsia" w:cstheme="majorBidi"/>
      <w:b/>
      <w:caps/>
      <w:color w:val="002060"/>
      <w:sz w:val="28"/>
      <w:szCs w:val="26"/>
    </w:rPr>
  </w:style>
  <w:style w:type="paragraph" w:customStyle="1" w:styleId="43">
    <w:name w:val="GSA Title"/>
    <w:basedOn w:val="1"/>
    <w:link w:val="44"/>
    <w:qFormat/>
    <w:uiPriority w:val="0"/>
    <w:pPr>
      <w:pBdr>
        <w:top w:val="single" w:color="002060" w:themeColor="accent1" w:sz="8" w:space="3"/>
      </w:pBdr>
      <w:spacing w:before="300" w:after="0"/>
      <w:jc w:val="center"/>
    </w:pPr>
    <w:rPr>
      <w:rFonts w:ascii="Hypatia Sans Pro" w:hAnsi="Hypatia Sans Pro" w:eastAsia="Lucida Sans Unicode" w:cstheme="majorBidi"/>
      <w:color w:val="002060"/>
      <w:spacing w:val="5"/>
      <w:kern w:val="1"/>
      <w:sz w:val="36"/>
      <w:szCs w:val="24"/>
    </w:rPr>
  </w:style>
  <w:style w:type="character" w:customStyle="1" w:styleId="44">
    <w:name w:val="GSA Title Char"/>
    <w:basedOn w:val="34"/>
    <w:link w:val="43"/>
    <w:qFormat/>
    <w:uiPriority w:val="0"/>
    <w:rPr>
      <w:rFonts w:ascii="Hypatia Sans Pro" w:hAnsi="Hypatia Sans Pro" w:eastAsia="Lucida Sans Unicode" w:cstheme="majorBidi"/>
      <w:color w:val="002060"/>
      <w:spacing w:val="5"/>
      <w:kern w:val="1"/>
      <w:sz w:val="36"/>
      <w:szCs w:val="24"/>
    </w:rPr>
  </w:style>
  <w:style w:type="paragraph" w:customStyle="1" w:styleId="45">
    <w:name w:val="GSA Title-YES for TOC"/>
    <w:next w:val="1"/>
    <w:link w:val="63"/>
    <w:qFormat/>
    <w:uiPriority w:val="0"/>
    <w:pPr>
      <w:pageBreakBefore/>
      <w:pBdr>
        <w:bottom w:val="single" w:color="002060" w:themeColor="accent1" w:sz="4" w:space="1"/>
      </w:pBdr>
      <w:spacing w:before="120" w:after="120" w:line="360" w:lineRule="auto"/>
      <w:jc w:val="center"/>
    </w:pPr>
    <w:rPr>
      <w:rFonts w:ascii="Times New Roman" w:hAnsi="Times New Roman" w:eastAsiaTheme="majorEastAsia" w:cstheme="majorBidi"/>
      <w:color w:val="002060"/>
      <w:spacing w:val="5"/>
      <w:kern w:val="28"/>
      <w:sz w:val="32"/>
      <w:szCs w:val="52"/>
      <w:lang w:val="en-US" w:eastAsia="en-US" w:bidi="ar-SA"/>
    </w:rPr>
  </w:style>
  <w:style w:type="paragraph" w:customStyle="1" w:styleId="46">
    <w:name w:val="GSA Title Version"/>
    <w:next w:val="1"/>
    <w:link w:val="47"/>
    <w:qFormat/>
    <w:uiPriority w:val="0"/>
    <w:pPr>
      <w:spacing w:after="160" w:line="259" w:lineRule="auto"/>
      <w:jc w:val="center"/>
    </w:pPr>
    <w:rPr>
      <w:rFonts w:ascii="Times New Roman" w:hAnsi="Times New Roman" w:eastAsiaTheme="majorEastAsia" w:cstheme="majorBidi"/>
      <w:color w:val="002060"/>
      <w:spacing w:val="5"/>
      <w:kern w:val="28"/>
      <w:sz w:val="40"/>
      <w:szCs w:val="52"/>
      <w:lang w:val="en-US" w:eastAsia="en-US" w:bidi="ar-SA"/>
    </w:rPr>
  </w:style>
  <w:style w:type="character" w:customStyle="1" w:styleId="47">
    <w:name w:val="GSA Title Version Char"/>
    <w:basedOn w:val="34"/>
    <w:link w:val="46"/>
    <w:uiPriority w:val="0"/>
    <w:rPr>
      <w:rFonts w:ascii="Times New Roman" w:hAnsi="Times New Roman" w:eastAsiaTheme="majorEastAsia" w:cstheme="majorBidi"/>
      <w:color w:val="002060"/>
      <w:spacing w:val="5"/>
      <w:kern w:val="28"/>
      <w:sz w:val="40"/>
      <w:szCs w:val="52"/>
      <w:lang w:eastAsia="en-US"/>
    </w:rPr>
  </w:style>
  <w:style w:type="character" w:customStyle="1" w:styleId="48">
    <w:name w:val="Header Char"/>
    <w:basedOn w:val="34"/>
    <w:link w:val="16"/>
    <w:uiPriority w:val="99"/>
    <w:rPr>
      <w:rFonts w:ascii="Times New Roman" w:hAnsi="Times New Roman"/>
      <w:sz w:val="24"/>
    </w:rPr>
  </w:style>
  <w:style w:type="character" w:customStyle="1" w:styleId="49">
    <w:name w:val="Footer Char"/>
    <w:basedOn w:val="34"/>
    <w:link w:val="15"/>
    <w:uiPriority w:val="99"/>
  </w:style>
  <w:style w:type="paragraph" w:styleId="50">
    <w:name w:val="List Paragraph"/>
    <w:basedOn w:val="1"/>
    <w:link w:val="51"/>
    <w:uiPriority w:val="34"/>
    <w:pPr>
      <w:ind w:left="720"/>
      <w:contextualSpacing/>
    </w:pPr>
  </w:style>
  <w:style w:type="character" w:customStyle="1" w:styleId="51">
    <w:name w:val="List Paragraph Char"/>
    <w:basedOn w:val="34"/>
    <w:link w:val="50"/>
    <w:uiPriority w:val="34"/>
    <w:rPr>
      <w:rFonts w:ascii="Times New Roman" w:hAnsi="Times New Roman"/>
      <w:sz w:val="24"/>
    </w:rPr>
  </w:style>
  <w:style w:type="character" w:customStyle="1" w:styleId="52">
    <w:name w:val="Subtle Emphasis"/>
    <w:basedOn w:val="34"/>
    <w:uiPriority w:val="19"/>
    <w:rPr>
      <w:i/>
      <w:iCs/>
      <w:color w:val="404040" w:themeColor="text1" w:themeTint="BF"/>
      <w14:textFill>
        <w14:solidFill>
          <w14:schemeClr w14:val="tx1">
            <w14:lumMod w14:val="75000"/>
            <w14:lumOff w14:val="25000"/>
          </w14:schemeClr>
        </w14:solidFill>
      </w14:textFill>
    </w:rPr>
  </w:style>
  <w:style w:type="paragraph" w:customStyle="1" w:styleId="53">
    <w:name w:val="GSA Appendix Subsection Level 2"/>
    <w:basedOn w:val="3"/>
    <w:next w:val="1"/>
    <w:link w:val="54"/>
    <w:qFormat/>
    <w:uiPriority w:val="0"/>
    <w:pPr>
      <w:numPr>
        <w:numId w:val="6"/>
      </w:numPr>
      <w:tabs>
        <w:tab w:val="left" w:pos="900"/>
      </w:tabs>
      <w:spacing w:before="0"/>
    </w:pPr>
  </w:style>
  <w:style w:type="character" w:customStyle="1" w:styleId="54">
    <w:name w:val="GSA Appendix Subsection Level 2 Char"/>
    <w:basedOn w:val="41"/>
    <w:link w:val="53"/>
    <w:uiPriority w:val="0"/>
    <w:rPr>
      <w:rFonts w:ascii="Times New Roman" w:hAnsi="Times New Roman" w:eastAsiaTheme="majorEastAsia" w:cstheme="majorBidi"/>
      <w:color w:val="002060"/>
      <w:sz w:val="28"/>
      <w:szCs w:val="26"/>
    </w:rPr>
  </w:style>
  <w:style w:type="paragraph" w:customStyle="1" w:styleId="55">
    <w:name w:val="GSA Appendix Section"/>
    <w:basedOn w:val="2"/>
    <w:next w:val="1"/>
    <w:link w:val="56"/>
    <w:qFormat/>
    <w:uiPriority w:val="0"/>
    <w:pPr>
      <w:pageBreakBefore/>
      <w:numPr>
        <w:ilvl w:val="0"/>
        <w:numId w:val="6"/>
      </w:numPr>
    </w:pPr>
  </w:style>
  <w:style w:type="character" w:customStyle="1" w:styleId="56">
    <w:name w:val="GSA Appendix Section Char"/>
    <w:basedOn w:val="41"/>
    <w:link w:val="55"/>
    <w:uiPriority w:val="0"/>
    <w:rPr>
      <w:rFonts w:ascii="Times New Roman" w:hAnsi="Times New Roman" w:eastAsiaTheme="majorEastAsia" w:cstheme="majorBidi"/>
      <w:color w:val="002060"/>
      <w:sz w:val="32"/>
      <w:szCs w:val="32"/>
    </w:rPr>
  </w:style>
  <w:style w:type="character" w:customStyle="1" w:styleId="57">
    <w:name w:val="Heading 5 Char"/>
    <w:basedOn w:val="34"/>
    <w:link w:val="6"/>
    <w:semiHidden/>
    <w:uiPriority w:val="9"/>
    <w:rPr>
      <w:rFonts w:asciiTheme="majorHAnsi" w:hAnsiTheme="majorHAnsi" w:eastAsiaTheme="majorEastAsia" w:cstheme="majorBidi"/>
      <w:color w:val="001030" w:themeColor="accent1" w:themeShade="80"/>
      <w:sz w:val="24"/>
    </w:rPr>
  </w:style>
  <w:style w:type="character" w:customStyle="1" w:styleId="58">
    <w:name w:val="Heading 4 Char"/>
    <w:basedOn w:val="34"/>
    <w:link w:val="5"/>
    <w:uiPriority w:val="9"/>
    <w:rPr>
      <w:rFonts w:ascii="Times New Roman" w:hAnsi="Times New Roman" w:cs="Times New Roman" w:eastAsiaTheme="majorEastAsia"/>
      <w:b/>
      <w:bCs/>
      <w:i/>
      <w:iCs/>
      <w:color w:val="002060" w:themeColor="accent1"/>
      <w:sz w:val="24"/>
      <w14:textFill>
        <w14:solidFill>
          <w14:schemeClr w14:val="accent1"/>
        </w14:solidFill>
      </w14:textFill>
    </w:rPr>
  </w:style>
  <w:style w:type="paragraph" w:customStyle="1" w:styleId="59">
    <w:name w:val="GSA Appendix subsection Level 3"/>
    <w:basedOn w:val="1"/>
    <w:next w:val="1"/>
    <w:link w:val="60"/>
    <w:qFormat/>
    <w:uiPriority w:val="0"/>
    <w:pPr>
      <w:spacing w:before="120" w:after="120"/>
      <w:jc w:val="center"/>
    </w:pPr>
    <w:rPr>
      <w:rFonts w:eastAsia="Times New Roman" w:cs="Times New Roman"/>
      <w:sz w:val="20"/>
      <w:szCs w:val="20"/>
      <w:lang w:eastAsia="en-US"/>
    </w:rPr>
  </w:style>
  <w:style w:type="character" w:customStyle="1" w:styleId="60">
    <w:name w:val="GSA Appendix subsection Level 3 Char"/>
    <w:basedOn w:val="54"/>
    <w:link w:val="59"/>
    <w:uiPriority w:val="0"/>
    <w:rPr>
      <w:rFonts w:ascii="Times New Roman" w:hAnsi="Times New Roman" w:eastAsia="Times New Roman" w:cs="Times New Roman"/>
      <w:b w:val="0"/>
      <w:caps w:val="0"/>
      <w:color w:val="002060"/>
      <w:sz w:val="20"/>
      <w:szCs w:val="20"/>
      <w:lang w:eastAsia="en-US"/>
    </w:rPr>
  </w:style>
  <w:style w:type="paragraph" w:customStyle="1" w:styleId="61">
    <w:name w:val="GSA Title-Not for TOC"/>
    <w:basedOn w:val="45"/>
    <w:link w:val="64"/>
    <w:qFormat/>
    <w:uiPriority w:val="0"/>
    <w:pPr>
      <w:keepNext/>
      <w:pageBreakBefore w:val="0"/>
      <w:pBdr>
        <w:bottom w:val="single" w:color="auto" w:sz="4" w:space="1"/>
      </w:pBdr>
    </w:pPr>
  </w:style>
  <w:style w:type="character" w:customStyle="1" w:styleId="62">
    <w:name w:val="Heading 3 Char"/>
    <w:basedOn w:val="34"/>
    <w:link w:val="4"/>
    <w:uiPriority w:val="9"/>
    <w:rPr>
      <w:rFonts w:ascii="Times New Roman" w:hAnsi="Times New Roman" w:cs="Times New Roman" w:eastAsiaTheme="majorEastAsia"/>
      <w:b/>
      <w:color w:val="001030" w:themeColor="accent1" w:themeShade="80"/>
      <w:sz w:val="24"/>
      <w:szCs w:val="24"/>
    </w:rPr>
  </w:style>
  <w:style w:type="character" w:customStyle="1" w:styleId="63">
    <w:name w:val="GSA Title-YES for TOC Char"/>
    <w:basedOn w:val="34"/>
    <w:link w:val="45"/>
    <w:uiPriority w:val="0"/>
    <w:rPr>
      <w:rFonts w:ascii="Times New Roman" w:hAnsi="Times New Roman" w:eastAsiaTheme="majorEastAsia" w:cstheme="majorBidi"/>
      <w:color w:val="002060"/>
      <w:spacing w:val="5"/>
      <w:kern w:val="28"/>
      <w:sz w:val="32"/>
      <w:szCs w:val="52"/>
      <w:lang w:eastAsia="en-US"/>
    </w:rPr>
  </w:style>
  <w:style w:type="character" w:customStyle="1" w:styleId="64">
    <w:name w:val="GSA Title-Not for TOC Char"/>
    <w:basedOn w:val="63"/>
    <w:link w:val="61"/>
    <w:uiPriority w:val="0"/>
    <w:rPr>
      <w:rFonts w:ascii="Times New Roman" w:hAnsi="Times New Roman" w:eastAsiaTheme="majorEastAsia" w:cstheme="majorBidi"/>
      <w:color w:val="002060"/>
      <w:spacing w:val="5"/>
      <w:kern w:val="28"/>
      <w:sz w:val="32"/>
      <w:szCs w:val="52"/>
      <w:lang w:eastAsia="en-US"/>
    </w:rPr>
  </w:style>
  <w:style w:type="paragraph" w:customStyle="1" w:styleId="65">
    <w:name w:val="GSA Table Caption"/>
    <w:basedOn w:val="12"/>
    <w:next w:val="1"/>
    <w:link w:val="68"/>
    <w:qFormat/>
    <w:uiPriority w:val="0"/>
    <w:pPr>
      <w:keepLines/>
      <w:numPr>
        <w:ilvl w:val="0"/>
        <w:numId w:val="7"/>
      </w:numPr>
      <w:spacing w:before="120"/>
      <w:jc w:val="left"/>
    </w:pPr>
  </w:style>
  <w:style w:type="paragraph" w:customStyle="1" w:styleId="66">
    <w:name w:val="GSA Figure Caption"/>
    <w:basedOn w:val="12"/>
    <w:next w:val="1"/>
    <w:link w:val="69"/>
    <w:qFormat/>
    <w:uiPriority w:val="0"/>
    <w:pPr>
      <w:numPr>
        <w:ilvl w:val="0"/>
        <w:numId w:val="8"/>
      </w:numPr>
    </w:pPr>
  </w:style>
  <w:style w:type="character" w:customStyle="1" w:styleId="67">
    <w:name w:val="Caption Char"/>
    <w:basedOn w:val="34"/>
    <w:link w:val="12"/>
    <w:uiPriority w:val="35"/>
    <w:rPr>
      <w:rFonts w:ascii="Calibri" w:hAnsi="Calibri"/>
      <w:b/>
      <w:i/>
      <w:iCs/>
      <w:color w:val="002060"/>
      <w:sz w:val="20"/>
      <w:szCs w:val="18"/>
    </w:rPr>
  </w:style>
  <w:style w:type="character" w:customStyle="1" w:styleId="68">
    <w:name w:val="GSA Table Caption Char"/>
    <w:basedOn w:val="67"/>
    <w:link w:val="65"/>
    <w:uiPriority w:val="0"/>
    <w:rPr>
      <w:rFonts w:ascii="Calibri" w:hAnsi="Calibri"/>
      <w:color w:val="002060"/>
      <w:sz w:val="20"/>
      <w:szCs w:val="18"/>
    </w:rPr>
  </w:style>
  <w:style w:type="character" w:customStyle="1" w:styleId="69">
    <w:name w:val="GSA Figure Caption Char"/>
    <w:basedOn w:val="68"/>
    <w:link w:val="66"/>
    <w:uiPriority w:val="0"/>
    <w:rPr>
      <w:rFonts w:ascii="Calibri" w:hAnsi="Calibri"/>
      <w:color w:val="002060"/>
      <w:sz w:val="20"/>
      <w:szCs w:val="18"/>
    </w:rPr>
  </w:style>
  <w:style w:type="character" w:customStyle="1" w:styleId="70">
    <w:name w:val="Balloon Text Char"/>
    <w:basedOn w:val="34"/>
    <w:link w:val="11"/>
    <w:semiHidden/>
    <w:uiPriority w:val="99"/>
    <w:rPr>
      <w:rFonts w:ascii="Tahoma" w:hAnsi="Tahoma" w:cs="Tahoma"/>
      <w:sz w:val="16"/>
      <w:szCs w:val="16"/>
    </w:rPr>
  </w:style>
  <w:style w:type="paragraph" w:styleId="71">
    <w:name w:val="Quote"/>
    <w:basedOn w:val="1"/>
    <w:next w:val="1"/>
    <w:link w:val="72"/>
    <w:uiPriority w:val="29"/>
    <w:pPr>
      <w:spacing w:before="20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72">
    <w:name w:val="Quote Char"/>
    <w:basedOn w:val="34"/>
    <w:link w:val="71"/>
    <w:uiPriority w:val="29"/>
    <w:rPr>
      <w:rFonts w:ascii="Times New Roman" w:hAnsi="Times New Roman"/>
      <w:i/>
      <w:iCs/>
      <w:color w:val="404040" w:themeColor="text1" w:themeTint="BF"/>
      <w:sz w:val="24"/>
      <w14:textFill>
        <w14:solidFill>
          <w14:schemeClr w14:val="tx1">
            <w14:lumMod w14:val="75000"/>
            <w14:lumOff w14:val="25000"/>
          </w14:schemeClr>
        </w14:solidFill>
      </w14:textFill>
    </w:rPr>
  </w:style>
  <w:style w:type="character" w:customStyle="1" w:styleId="73">
    <w:name w:val="Comment Text Char"/>
    <w:basedOn w:val="34"/>
    <w:link w:val="13"/>
    <w:uiPriority w:val="99"/>
    <w:rPr>
      <w:rFonts w:ascii="Times New Roman" w:hAnsi="Times New Roman"/>
      <w:sz w:val="20"/>
      <w:szCs w:val="20"/>
    </w:rPr>
  </w:style>
  <w:style w:type="character" w:customStyle="1" w:styleId="74">
    <w:name w:val="Comment Subject Char"/>
    <w:basedOn w:val="73"/>
    <w:link w:val="14"/>
    <w:semiHidden/>
    <w:uiPriority w:val="99"/>
    <w:rPr>
      <w:rFonts w:ascii="Times New Roman" w:hAnsi="Times New Roman"/>
      <w:b/>
      <w:bCs/>
      <w:sz w:val="20"/>
      <w:szCs w:val="20"/>
    </w:rPr>
  </w:style>
  <w:style w:type="paragraph" w:customStyle="1" w:styleId="75">
    <w:name w:val="TOC Heading"/>
    <w:basedOn w:val="2"/>
    <w:next w:val="1"/>
    <w:semiHidden/>
    <w:unhideWhenUsed/>
    <w:qFormat/>
    <w:uiPriority w:val="39"/>
    <w:pPr>
      <w:numPr>
        <w:numId w:val="9"/>
      </w:numPr>
      <w:spacing w:before="480" w:after="0" w:line="276" w:lineRule="auto"/>
      <w:outlineLvl w:val="9"/>
    </w:pPr>
    <w:rPr>
      <w:rFonts w:asciiTheme="majorHAnsi" w:hAnsiTheme="majorHAnsi"/>
      <w:bCs/>
      <w:caps w:val="0"/>
      <w:color w:val="001848" w:themeColor="accent1" w:themeShade="BF"/>
      <w:sz w:val="28"/>
      <w:szCs w:val="28"/>
      <w:lang w:eastAsia="ja-JP"/>
    </w:rPr>
  </w:style>
  <w:style w:type="character" w:customStyle="1" w:styleId="76">
    <w:name w:val="Heading 7 Char"/>
    <w:basedOn w:val="34"/>
    <w:link w:val="8"/>
    <w:uiPriority w:val="9"/>
    <w:rPr>
      <w:rFonts w:asciiTheme="majorHAnsi" w:hAnsiTheme="majorHAnsi" w:eastAsiaTheme="majorEastAsia" w:cstheme="majorBidi"/>
      <w:i/>
      <w:iCs/>
      <w:color w:val="404040" w:themeColor="text1" w:themeTint="BF"/>
      <w:sz w:val="24"/>
      <w14:textFill>
        <w14:solidFill>
          <w14:schemeClr w14:val="tx1">
            <w14:lumMod w14:val="75000"/>
            <w14:lumOff w14:val="25000"/>
          </w14:schemeClr>
        </w14:solidFill>
      </w14:textFill>
    </w:rPr>
  </w:style>
  <w:style w:type="character" w:customStyle="1" w:styleId="77">
    <w:name w:val="Heading 6 Char"/>
    <w:basedOn w:val="34"/>
    <w:link w:val="7"/>
    <w:semiHidden/>
    <w:uiPriority w:val="9"/>
    <w:rPr>
      <w:rFonts w:asciiTheme="majorHAnsi" w:hAnsiTheme="majorHAnsi" w:eastAsiaTheme="majorEastAsia" w:cstheme="majorBidi"/>
      <w:i/>
      <w:iCs/>
      <w:color w:val="001030" w:themeColor="accent1" w:themeShade="80"/>
      <w:sz w:val="24"/>
    </w:rPr>
  </w:style>
  <w:style w:type="paragraph" w:customStyle="1" w:styleId="78">
    <w:name w:val="GSA Front Matter Level 1"/>
    <w:basedOn w:val="2"/>
    <w:next w:val="1"/>
    <w:qFormat/>
    <w:uiPriority w:val="0"/>
    <w:pPr>
      <w:pageBreakBefore/>
      <w:numPr>
        <w:ilvl w:val="0"/>
        <w:numId w:val="0"/>
      </w:numPr>
      <w:ind w:left="432" w:hanging="432"/>
    </w:pPr>
  </w:style>
  <w:style w:type="paragraph" w:customStyle="1" w:styleId="79">
    <w:name w:val="GSA Front Matter Level 2"/>
    <w:basedOn w:val="3"/>
    <w:next w:val="1"/>
    <w:qFormat/>
    <w:uiPriority w:val="0"/>
    <w:pPr>
      <w:numPr>
        <w:numId w:val="9"/>
      </w:numPr>
    </w:pPr>
  </w:style>
  <w:style w:type="character" w:customStyle="1" w:styleId="80">
    <w:name w:val="Heading 8 Char"/>
    <w:basedOn w:val="34"/>
    <w:link w:val="9"/>
    <w:semiHidden/>
    <w:uiPriority w:val="9"/>
    <w:rPr>
      <w:rFonts w:asciiTheme="majorHAnsi" w:hAnsiTheme="majorHAnsi" w:eastAsiaTheme="majorEastAsia" w:cstheme="majorBidi"/>
      <w:color w:val="404040" w:themeColor="text1" w:themeTint="BF"/>
      <w:sz w:val="20"/>
      <w:szCs w:val="20"/>
      <w14:textFill>
        <w14:solidFill>
          <w14:schemeClr w14:val="tx1">
            <w14:lumMod w14:val="75000"/>
            <w14:lumOff w14:val="25000"/>
          </w14:schemeClr>
        </w14:solidFill>
      </w14:textFill>
    </w:rPr>
  </w:style>
  <w:style w:type="paragraph" w:customStyle="1" w:styleId="81">
    <w:name w:val="GSA Instruction Text"/>
    <w:basedOn w:val="1"/>
    <w:next w:val="1"/>
    <w:qFormat/>
    <w:uiPriority w:val="0"/>
    <w:pPr>
      <w:keepLines/>
      <w:pBdr>
        <w:top w:val="single" w:color="0070C0" w:sz="4" w:space="1"/>
        <w:left w:val="single" w:color="0070C0" w:sz="4" w:space="4"/>
        <w:bottom w:val="single" w:color="0070C0" w:sz="4" w:space="1"/>
        <w:right w:val="single" w:color="0070C0" w:sz="4" w:space="4"/>
      </w:pBdr>
    </w:pPr>
    <w:rPr>
      <w:i/>
      <w:color w:val="365F91"/>
    </w:rPr>
  </w:style>
  <w:style w:type="character" w:customStyle="1" w:styleId="82">
    <w:name w:val="Heading 9 Char"/>
    <w:basedOn w:val="34"/>
    <w:link w:val="10"/>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customStyle="1" w:styleId="83">
    <w:name w:val="GSA Table Heading"/>
    <w:basedOn w:val="1"/>
    <w:qFormat/>
    <w:uiPriority w:val="0"/>
    <w:pPr>
      <w:keepNext/>
      <w:keepLines/>
      <w:spacing w:after="0"/>
      <w:jc w:val="center"/>
    </w:pPr>
    <w:rPr>
      <w:rFonts w:ascii="Calibri" w:hAnsi="Calibri" w:eastAsia="Calibri" w:cs="Arial"/>
      <w:b/>
      <w:sz w:val="20"/>
      <w:lang w:eastAsia="en-US"/>
    </w:rPr>
  </w:style>
  <w:style w:type="paragraph" w:customStyle="1" w:styleId="84">
    <w:name w:val="GSA Table Text"/>
    <w:basedOn w:val="1"/>
    <w:next w:val="1"/>
    <w:link w:val="102"/>
    <w:qFormat/>
    <w:uiPriority w:val="0"/>
    <w:pPr>
      <w:spacing w:after="0"/>
    </w:pPr>
    <w:rPr>
      <w:rFonts w:ascii="Calibri" w:hAnsi="Calibri" w:eastAsia="Calibri" w:cs="Arial"/>
      <w:sz w:val="20"/>
      <w:lang w:eastAsia="en-US"/>
    </w:rPr>
  </w:style>
  <w:style w:type="paragraph" w:customStyle="1" w:styleId="85">
    <w:name w:val="GSA Table Text Center"/>
    <w:basedOn w:val="84"/>
    <w:next w:val="1"/>
    <w:qFormat/>
    <w:uiPriority w:val="0"/>
    <w:pPr>
      <w:jc w:val="center"/>
    </w:pPr>
  </w:style>
  <w:style w:type="paragraph" w:customStyle="1" w:styleId="86">
    <w:name w:val="GSA Table Text Right"/>
    <w:basedOn w:val="84"/>
    <w:qFormat/>
    <w:uiPriority w:val="0"/>
    <w:pPr>
      <w:jc w:val="right"/>
    </w:pPr>
  </w:style>
  <w:style w:type="paragraph" w:customStyle="1" w:styleId="87">
    <w:name w:val="GSA Example Text"/>
    <w:basedOn w:val="1"/>
    <w:next w:val="1"/>
    <w:qFormat/>
    <w:uiPriority w:val="0"/>
    <w:rPr>
      <w:color w:val="A6A6A6" w:themeColor="background1" w:themeShade="A6"/>
    </w:rPr>
  </w:style>
  <w:style w:type="paragraph" w:customStyle="1" w:styleId="88">
    <w:name w:val="GSA Table Text Example"/>
    <w:basedOn w:val="1"/>
    <w:next w:val="84"/>
    <w:qFormat/>
    <w:uiPriority w:val="0"/>
    <w:pPr>
      <w:spacing w:after="0"/>
    </w:pPr>
    <w:rPr>
      <w:rFonts w:cs="Arial" w:asciiTheme="minorHAnsi" w:hAnsiTheme="minorHAnsi"/>
      <w:color w:val="A6A6A6"/>
    </w:rPr>
  </w:style>
  <w:style w:type="paragraph" w:customStyle="1" w:styleId="89">
    <w:name w:val="GSA Bold Text"/>
    <w:basedOn w:val="1"/>
    <w:next w:val="1"/>
    <w:link w:val="90"/>
    <w:qFormat/>
    <w:uiPriority w:val="0"/>
    <w:pPr>
      <w:spacing w:after="0"/>
    </w:pPr>
    <w:rPr>
      <w:rFonts w:cs="Times New Roman"/>
      <w:b/>
    </w:rPr>
  </w:style>
  <w:style w:type="character" w:customStyle="1" w:styleId="90">
    <w:name w:val="GSA Bold Text Char"/>
    <w:basedOn w:val="34"/>
    <w:link w:val="89"/>
    <w:uiPriority w:val="0"/>
    <w:rPr>
      <w:rFonts w:ascii="Times New Roman" w:hAnsi="Times New Roman" w:cs="Times New Roman"/>
      <w:b/>
      <w:sz w:val="24"/>
    </w:rPr>
  </w:style>
  <w:style w:type="paragraph" w:customStyle="1" w:styleId="91">
    <w:name w:val="GSA Title Cover Page"/>
    <w:basedOn w:val="45"/>
    <w:link w:val="92"/>
    <w:qFormat/>
    <w:uiPriority w:val="0"/>
    <w:pPr>
      <w:pageBreakBefore w:val="0"/>
      <w:spacing w:before="720" w:after="240" w:line="240" w:lineRule="auto"/>
    </w:pPr>
    <w:rPr>
      <w:sz w:val="40"/>
    </w:rPr>
  </w:style>
  <w:style w:type="character" w:customStyle="1" w:styleId="92">
    <w:name w:val="GSA Title Cover Page Char"/>
    <w:basedOn w:val="63"/>
    <w:link w:val="91"/>
    <w:uiPriority w:val="0"/>
    <w:rPr>
      <w:rFonts w:ascii="Times New Roman" w:hAnsi="Times New Roman" w:eastAsiaTheme="majorEastAsia" w:cstheme="majorBidi"/>
      <w:color w:val="002060"/>
      <w:spacing w:val="5"/>
      <w:kern w:val="28"/>
      <w:sz w:val="40"/>
      <w:szCs w:val="52"/>
      <w:lang w:eastAsia="en-US"/>
    </w:rPr>
  </w:style>
  <w:style w:type="paragraph" w:customStyle="1" w:styleId="93">
    <w:name w:val="GSA Cover Page Logo"/>
    <w:basedOn w:val="1"/>
    <w:next w:val="1"/>
    <w:uiPriority w:val="0"/>
    <w:pPr>
      <w:widowControl w:val="0"/>
      <w:suppressAutoHyphens/>
      <w:spacing w:after="120"/>
      <w:jc w:val="center"/>
    </w:pPr>
    <w:rPr>
      <w:rFonts w:eastAsia="Times New Roman" w:cs="Times New Roman" w:asciiTheme="minorHAnsi" w:hAnsiTheme="minorHAnsi"/>
      <w:color w:val="000000"/>
      <w:kern w:val="1"/>
      <w:szCs w:val="20"/>
      <w:lang w:eastAsia="en-US"/>
    </w:rPr>
  </w:style>
  <w:style w:type="paragraph" w:customStyle="1" w:styleId="94">
    <w:name w:val="GSA Cover Page InsertName"/>
    <w:next w:val="1"/>
    <w:link w:val="95"/>
    <w:uiPriority w:val="0"/>
    <w:pPr>
      <w:spacing w:before="160" w:after="160" w:line="259" w:lineRule="auto"/>
      <w:jc w:val="center"/>
    </w:pPr>
    <w:rPr>
      <w:rFonts w:ascii="Times New Roman" w:hAnsi="Times New Roman" w:eastAsiaTheme="majorEastAsia" w:cstheme="majorBidi"/>
      <w:color w:val="002060"/>
      <w:spacing w:val="5"/>
      <w:kern w:val="28"/>
      <w:sz w:val="40"/>
      <w:szCs w:val="52"/>
      <w:lang w:val="en-US" w:eastAsia="en-US" w:bidi="ar-SA"/>
    </w:rPr>
  </w:style>
  <w:style w:type="character" w:customStyle="1" w:styleId="95">
    <w:name w:val="GSA Cover Page InsertName Char"/>
    <w:basedOn w:val="34"/>
    <w:link w:val="94"/>
    <w:uiPriority w:val="0"/>
    <w:rPr>
      <w:rFonts w:ascii="Times New Roman" w:hAnsi="Times New Roman" w:eastAsiaTheme="majorEastAsia" w:cstheme="majorBidi"/>
      <w:color w:val="002060"/>
      <w:spacing w:val="5"/>
      <w:kern w:val="28"/>
      <w:sz w:val="40"/>
      <w:szCs w:val="52"/>
      <w:lang w:eastAsia="en-US"/>
    </w:rPr>
  </w:style>
  <w:style w:type="paragraph" w:customStyle="1" w:styleId="96">
    <w:name w:val="GSA Italic Emphasis"/>
    <w:basedOn w:val="97"/>
    <w:link w:val="98"/>
    <w:qFormat/>
    <w:uiPriority w:val="0"/>
    <w:pPr>
      <w:tabs>
        <w:tab w:val="left" w:pos="360"/>
      </w:tabs>
    </w:pPr>
    <w:rPr>
      <w:i/>
    </w:rPr>
  </w:style>
  <w:style w:type="paragraph" w:customStyle="1" w:styleId="97">
    <w:name w:val="GSA List Paragraph (alpha)"/>
    <w:basedOn w:val="50"/>
    <w:qFormat/>
    <w:uiPriority w:val="0"/>
    <w:pPr>
      <w:widowControl w:val="0"/>
      <w:numPr>
        <w:ilvl w:val="0"/>
        <w:numId w:val="10"/>
      </w:numPr>
      <w:suppressAutoHyphens/>
      <w:spacing w:after="120"/>
      <w:contextualSpacing w:val="0"/>
    </w:pPr>
    <w:rPr>
      <w:rFonts w:eastAsia="Lucida Sans Unicode" w:cs="Times New Roman"/>
      <w:color w:val="000000"/>
      <w:kern w:val="1"/>
      <w:szCs w:val="24"/>
      <w:lang w:eastAsia="en-US"/>
    </w:rPr>
  </w:style>
  <w:style w:type="character" w:customStyle="1" w:styleId="98">
    <w:name w:val="GSA Italic Emphasis Char"/>
    <w:basedOn w:val="51"/>
    <w:link w:val="96"/>
    <w:uiPriority w:val="0"/>
    <w:rPr>
      <w:rFonts w:ascii="Times New Roman" w:hAnsi="Times New Roman" w:eastAsia="Lucida Sans Unicode" w:cs="Times New Roman"/>
      <w:i/>
      <w:color w:val="000000"/>
      <w:kern w:val="1"/>
      <w:sz w:val="24"/>
      <w:szCs w:val="24"/>
      <w:lang w:eastAsia="en-US"/>
    </w:rPr>
  </w:style>
  <w:style w:type="paragraph" w:customStyle="1" w:styleId="99">
    <w:name w:val="GSA Front Matter Title 2"/>
    <w:basedOn w:val="1"/>
    <w:next w:val="1"/>
    <w:link w:val="100"/>
    <w:qFormat/>
    <w:uiPriority w:val="0"/>
    <w:pPr>
      <w:widowControl w:val="0"/>
      <w:suppressAutoHyphens/>
      <w:spacing w:after="120"/>
    </w:pPr>
    <w:rPr>
      <w:rFonts w:eastAsia="Lucida Sans Unicode" w:cs="Times New Roman"/>
      <w:b/>
      <w:color w:val="333F50" w:themeColor="text2" w:themeShade="BF"/>
      <w:kern w:val="1"/>
      <w:szCs w:val="20"/>
      <w:lang w:eastAsia="en-US"/>
    </w:rPr>
  </w:style>
  <w:style w:type="character" w:customStyle="1" w:styleId="100">
    <w:name w:val="GSA Front Matter Title 2 Char"/>
    <w:basedOn w:val="34"/>
    <w:link w:val="99"/>
    <w:uiPriority w:val="0"/>
    <w:rPr>
      <w:rFonts w:ascii="Times New Roman" w:hAnsi="Times New Roman" w:eastAsia="Lucida Sans Unicode" w:cs="Times New Roman"/>
      <w:b/>
      <w:color w:val="333F50" w:themeColor="text2" w:themeShade="BF"/>
      <w:kern w:val="1"/>
      <w:sz w:val="24"/>
      <w:szCs w:val="20"/>
      <w:lang w:eastAsia="en-US"/>
    </w:rPr>
  </w:style>
  <w:style w:type="paragraph" w:customStyle="1" w:styleId="101">
    <w:name w:val="GSA List Paragraph (alpha2)"/>
    <w:basedOn w:val="97"/>
    <w:qFormat/>
    <w:uiPriority w:val="0"/>
    <w:pPr>
      <w:numPr>
        <w:ilvl w:val="1"/>
      </w:numPr>
      <w:tabs>
        <w:tab w:val="left" w:pos="1800"/>
      </w:tabs>
      <w:contextualSpacing/>
    </w:pPr>
  </w:style>
  <w:style w:type="character" w:customStyle="1" w:styleId="102">
    <w:name w:val="GSA Table Text Char"/>
    <w:basedOn w:val="103"/>
    <w:link w:val="84"/>
    <w:uiPriority w:val="0"/>
    <w:rPr>
      <w:rFonts w:ascii="Calibri" w:hAnsi="Calibri" w:eastAsia="Calibri" w:cs="Arial"/>
      <w:color w:val="000000"/>
      <w:spacing w:val="-5"/>
      <w:kern w:val="1"/>
      <w:sz w:val="20"/>
      <w:szCs w:val="24"/>
      <w:lang w:eastAsia="en-US"/>
    </w:rPr>
  </w:style>
  <w:style w:type="character" w:customStyle="1" w:styleId="103">
    <w:name w:val="Table Text Char"/>
    <w:link w:val="104"/>
    <w:uiPriority w:val="0"/>
    <w:rPr>
      <w:rFonts w:ascii="Arial" w:hAnsi="Arial" w:eastAsia="Lucida Sans Unicode" w:cs="Arial"/>
      <w:color w:val="000000"/>
      <w:spacing w:val="-5"/>
      <w:kern w:val="1"/>
      <w:szCs w:val="24"/>
      <w:lang w:eastAsia="en-US"/>
    </w:rPr>
  </w:style>
  <w:style w:type="paragraph" w:customStyle="1" w:styleId="104">
    <w:name w:val="Table Text"/>
    <w:basedOn w:val="1"/>
    <w:link w:val="103"/>
    <w:uiPriority w:val="0"/>
    <w:pPr>
      <w:widowControl w:val="0"/>
      <w:suppressAutoHyphens/>
      <w:overflowPunct w:val="0"/>
      <w:spacing w:after="120"/>
      <w:textAlignment w:val="baseline"/>
    </w:pPr>
    <w:rPr>
      <w:rFonts w:ascii="Arial" w:hAnsi="Arial" w:eastAsia="Lucida Sans Unicode" w:cs="Arial"/>
      <w:color w:val="000000"/>
      <w:spacing w:val="-5"/>
      <w:kern w:val="1"/>
      <w:sz w:val="22"/>
      <w:szCs w:val="24"/>
      <w:lang w:eastAsia="en-US"/>
    </w:rPr>
  </w:style>
  <w:style w:type="character" w:styleId="105">
    <w:name w:val="Placeholder Text"/>
    <w:basedOn w:val="34"/>
    <w:semiHidden/>
    <w:uiPriority w:val="99"/>
    <w:rPr>
      <w:color w:val="808080"/>
    </w:rPr>
  </w:style>
  <w:style w:type="paragraph" w:customStyle="1" w:styleId="106">
    <w:name w:val="GSA List Paragraph"/>
    <w:basedOn w:val="50"/>
    <w:qFormat/>
    <w:uiPriority w:val="0"/>
    <w:pPr>
      <w:widowControl w:val="0"/>
      <w:numPr>
        <w:ilvl w:val="0"/>
        <w:numId w:val="11"/>
      </w:numPr>
      <w:suppressAutoHyphens/>
      <w:spacing w:after="120"/>
      <w:contextualSpacing w:val="0"/>
    </w:pPr>
    <w:rPr>
      <w:rFonts w:eastAsia="Lucida Sans Unicode" w:cs="Times New Roman"/>
      <w:color w:val="000000"/>
      <w:kern w:val="1"/>
      <w:szCs w:val="24"/>
      <w:lang w:eastAsia="en-US"/>
    </w:rPr>
  </w:style>
  <w:style w:type="paragraph" w:customStyle="1" w:styleId="107">
    <w:name w:val="Style1"/>
    <w:basedOn w:val="1"/>
    <w:qFormat/>
    <w:uiPriority w:val="0"/>
    <w:pPr>
      <w:widowControl w:val="0"/>
      <w:suppressAutoHyphens/>
      <w:spacing w:after="120"/>
    </w:pPr>
    <w:rPr>
      <w:rFonts w:eastAsia="Lucida Sans Unicode" w:cs="Times New Roman"/>
      <w:color w:val="000000"/>
      <w:kern w:val="24"/>
      <w:szCs w:val="24"/>
      <w:lang w:eastAsia="en-US"/>
    </w:rPr>
  </w:style>
  <w:style w:type="paragraph" w:customStyle="1" w:styleId="108">
    <w:name w:val="GSA Guidance"/>
    <w:basedOn w:val="1"/>
    <w:link w:val="109"/>
    <w:qFormat/>
    <w:uiPriority w:val="0"/>
    <w:pPr>
      <w:widowControl w:val="0"/>
      <w:suppressAutoHyphens/>
      <w:spacing w:after="120"/>
      <w:ind w:left="1411"/>
    </w:pPr>
    <w:rPr>
      <w:rFonts w:eastAsia="Lucida Sans Unicode" w:cs="Times New Roman"/>
      <w:color w:val="000000"/>
      <w:kern w:val="1"/>
      <w:szCs w:val="24"/>
      <w:lang w:eastAsia="en-US"/>
    </w:rPr>
  </w:style>
  <w:style w:type="character" w:customStyle="1" w:styleId="109">
    <w:name w:val="GSA Guidance Char"/>
    <w:basedOn w:val="34"/>
    <w:link w:val="108"/>
    <w:uiPriority w:val="0"/>
    <w:rPr>
      <w:rFonts w:ascii="Times New Roman" w:hAnsi="Times New Roman" w:eastAsia="Lucida Sans Unicode" w:cs="Times New Roman"/>
      <w:color w:val="000000"/>
      <w:kern w:val="1"/>
      <w:sz w:val="24"/>
      <w:szCs w:val="24"/>
      <w:lang w:eastAsia="en-US"/>
    </w:rPr>
  </w:style>
  <w:style w:type="paragraph" w:customStyle="1" w:styleId="110">
    <w:name w:val="GSA Guidance Bold"/>
    <w:basedOn w:val="108"/>
    <w:next w:val="108"/>
    <w:link w:val="111"/>
    <w:qFormat/>
    <w:uiPriority w:val="0"/>
    <w:rPr>
      <w:b/>
    </w:rPr>
  </w:style>
  <w:style w:type="character" w:customStyle="1" w:styleId="111">
    <w:name w:val="GSA Guidance Bold Char"/>
    <w:basedOn w:val="109"/>
    <w:link w:val="110"/>
    <w:uiPriority w:val="0"/>
    <w:rPr>
      <w:rFonts w:ascii="Times New Roman" w:hAnsi="Times New Roman" w:eastAsia="Lucida Sans Unicode" w:cs="Times New Roman"/>
      <w:b/>
      <w:color w:val="000000"/>
      <w:kern w:val="1"/>
      <w:sz w:val="24"/>
      <w:szCs w:val="24"/>
      <w:lang w:eastAsia="en-US"/>
    </w:rPr>
  </w:style>
  <w:style w:type="table" w:customStyle="1" w:styleId="112">
    <w:name w:val="Table Grid1"/>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3">
    <w:name w:val="Table Grid2"/>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4">
    <w:name w:val="Table Grid3"/>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5">
    <w:name w:val="Table Grid4"/>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6">
    <w:name w:val="Table Grid5"/>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7">
    <w:name w:val="Table Grid6"/>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customStyle="1" w:styleId="118">
    <w:name w:val="Table Grid7"/>
    <w:basedOn w:val="39"/>
    <w:uiPriority w:val="59"/>
    <w:pPr>
      <w:spacing w:after="0" w:line="240" w:lineRule="auto"/>
    </w:pPr>
    <w:rPr>
      <w:rFonts w:ascii="Times New Roman" w:hAnsi="Times New Roman"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119">
    <w:name w:val="GSA Table Heading Left Justified"/>
    <w:basedOn w:val="83"/>
    <w:next w:val="104"/>
    <w:uiPriority w:val="0"/>
    <w:pPr>
      <w:keepNext w:val="0"/>
      <w:keepLines w:val="0"/>
      <w:widowControl w:val="0"/>
      <w:suppressAutoHyphens/>
      <w:spacing w:line="200" w:lineRule="atLeast"/>
      <w:jc w:val="left"/>
    </w:pPr>
    <w:rPr>
      <w:rFonts w:eastAsia="Times New Roman" w:cs="Times New Roman"/>
      <w:bCs/>
      <w:szCs w:val="20"/>
      <w:lang w:eastAsia="zh-TW"/>
    </w:rPr>
  </w:style>
  <w:style w:type="paragraph" w:customStyle="1" w:styleId="120">
    <w:name w:val="GSA Instruction"/>
    <w:basedOn w:val="1"/>
    <w:qFormat/>
    <w:uiPriority w:val="0"/>
    <w:pPr>
      <w:widowControl w:val="0"/>
      <w:pBdr>
        <w:top w:val="single" w:color="0070C0" w:sz="4" w:space="1"/>
        <w:left w:val="single" w:color="0070C0" w:sz="4" w:space="4"/>
        <w:bottom w:val="single" w:color="0070C0" w:sz="4" w:space="1"/>
        <w:right w:val="single" w:color="0070C0" w:sz="4" w:space="4"/>
      </w:pBdr>
      <w:suppressAutoHyphens/>
      <w:spacing w:after="120"/>
    </w:pPr>
    <w:rPr>
      <w:rFonts w:cs="Times New Roman"/>
      <w:i/>
      <w:color w:val="001848" w:themeColor="accent1" w:themeShade="BF"/>
      <w:kern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numbering" Target="numbering.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1868574"/>
        <w:style w:val=""/>
        <w:category>
          <w:name w:val="General"/>
          <w:gallery w:val="placeholder"/>
        </w:category>
        <w:types>
          <w:type w:val="bbPlcHdr"/>
        </w:types>
        <w:behaviors>
          <w:behavior w:val="content"/>
        </w:behaviors>
        <w:description w:val=""/>
        <w:guid w:val="{CE4DDE60-1BAB-445A-BFD2-F2716573BD56}"/>
      </w:docPartPr>
      <w:docPartBody>
        <w:p>
          <w:r>
            <w:rPr>
              <w:rStyle w:val="4"/>
            </w:rPr>
            <w:t>Click here to enter text.</w:t>
          </w:r>
        </w:p>
      </w:docPartBody>
    </w:docPart>
    <w:docPart>
      <w:docPartPr>
        <w:name w:val="D85FD0B0002E406384EBC6A0F84B0B2A"/>
        <w:style w:val=""/>
        <w:category>
          <w:name w:val="General"/>
          <w:gallery w:val="placeholder"/>
        </w:category>
        <w:types>
          <w:type w:val="bbPlcHdr"/>
        </w:types>
        <w:behaviors>
          <w:behavior w:val="content"/>
        </w:behaviors>
        <w:description w:val=""/>
        <w:guid w:val="{1AADAA93-814F-47C4-800E-D9D0048F57DF}"/>
      </w:docPartPr>
      <w:docPartBody>
        <w:p>
          <w:pPr>
            <w:pStyle w:val="1806"/>
          </w:pPr>
          <w:r>
            <w:rPr>
              <w:rStyle w:val="4"/>
            </w:rPr>
            <w:t>Click here to enter text.</w:t>
          </w:r>
        </w:p>
      </w:docPartBody>
    </w:docPart>
    <w:docPart>
      <w:docPartPr>
        <w:name w:val="8EB5E1D05FCB4A65A54EDA443B674094"/>
        <w:style w:val=""/>
        <w:category>
          <w:name w:val="General"/>
          <w:gallery w:val="placeholder"/>
        </w:category>
        <w:types>
          <w:type w:val="bbPlcHdr"/>
        </w:types>
        <w:behaviors>
          <w:behavior w:val="content"/>
        </w:behaviors>
        <w:description w:val=""/>
        <w:guid w:val="{C1687C41-A0F5-483B-94C1-F694D893BD64}"/>
      </w:docPartPr>
      <w:docPartBody>
        <w:p>
          <w:pPr>
            <w:pStyle w:val="1807"/>
          </w:pPr>
          <w:r>
            <w:rPr>
              <w:rStyle w:val="4"/>
            </w:rPr>
            <w:t>Click here to enter text.</w:t>
          </w:r>
        </w:p>
      </w:docPartBody>
    </w:docPart>
    <w:docPart>
      <w:docPartPr>
        <w:name w:val="369F419C6028496480B89DE0F2B6612C"/>
        <w:style w:val=""/>
        <w:category>
          <w:name w:val="General"/>
          <w:gallery w:val="placeholder"/>
        </w:category>
        <w:types>
          <w:type w:val="bbPlcHdr"/>
        </w:types>
        <w:behaviors>
          <w:behavior w:val="content"/>
        </w:behaviors>
        <w:description w:val=""/>
        <w:guid w:val="{29034B4C-6F2B-47BB-911C-401777D7C185}"/>
      </w:docPartPr>
      <w:docPartBody>
        <w:p>
          <w:pPr>
            <w:pStyle w:val="1808"/>
          </w:pPr>
          <w:r>
            <w:rPr>
              <w:rStyle w:val="4"/>
            </w:rPr>
            <w:t>Click here to enter text.</w:t>
          </w:r>
        </w:p>
      </w:docPartBody>
    </w:docPart>
    <w:docPart>
      <w:docPartPr>
        <w:name w:val="91D4C4E7685D47D0ABC5E7FC2E9F2344"/>
        <w:style w:val=""/>
        <w:category>
          <w:name w:val="General"/>
          <w:gallery w:val="placeholder"/>
        </w:category>
        <w:types>
          <w:type w:val="bbPlcHdr"/>
        </w:types>
        <w:behaviors>
          <w:behavior w:val="content"/>
        </w:behaviors>
        <w:description w:val=""/>
        <w:guid w:val="{ADB38C31-761E-4F3B-A20C-719C9688DE3B}"/>
      </w:docPartPr>
      <w:docPartBody>
        <w:p>
          <w:pPr>
            <w:pStyle w:val="1825"/>
          </w:pPr>
          <w:r>
            <w:rPr>
              <w:rStyle w:val="4"/>
            </w:rPr>
            <w:t>Click here to enter text.</w:t>
          </w:r>
        </w:p>
      </w:docPartBody>
    </w:docPart>
    <w:docPart>
      <w:docPartPr>
        <w:name w:val="42E6A98D46AE41E9AE6A1A20B71AE39F"/>
        <w:style w:val=""/>
        <w:category>
          <w:name w:val="General"/>
          <w:gallery w:val="placeholder"/>
        </w:category>
        <w:types>
          <w:type w:val="bbPlcHdr"/>
        </w:types>
        <w:behaviors>
          <w:behavior w:val="content"/>
        </w:behaviors>
        <w:description w:val=""/>
        <w:guid w:val="{EC5B3047-BB07-4FC8-AC9F-FFF058B1362B}"/>
      </w:docPartPr>
      <w:docPartBody>
        <w:p>
          <w:pPr>
            <w:pStyle w:val="1826"/>
          </w:pPr>
          <w:r>
            <w:rPr>
              <w:rStyle w:val="4"/>
            </w:rPr>
            <w:t>Click here to enter a date.</w:t>
          </w:r>
        </w:p>
      </w:docPartBody>
    </w:docPart>
    <w:docPart>
      <w:docPartPr>
        <w:name w:val="3629BD77C09C44EE97AA612BCA07572B"/>
        <w:style w:val=""/>
        <w:category>
          <w:name w:val="General"/>
          <w:gallery w:val="placeholder"/>
        </w:category>
        <w:types>
          <w:type w:val="bbPlcHdr"/>
        </w:types>
        <w:behaviors>
          <w:behavior w:val="content"/>
        </w:behaviors>
        <w:description w:val=""/>
        <w:guid w:val="{B003B1A1-5AC0-402F-964D-1809566F162B}"/>
      </w:docPartPr>
      <w:docPartBody>
        <w:p>
          <w:pPr>
            <w:pStyle w:val="1827"/>
          </w:pPr>
          <w:r>
            <w:rPr>
              <w:rStyle w:val="4"/>
            </w:rPr>
            <w:t>Click here to enter text.</w:t>
          </w:r>
        </w:p>
      </w:docPartBody>
    </w:docPart>
    <w:docPart>
      <w:docPartPr>
        <w:name w:val="BBC54F8F6FE540D4A477A9EDB3BC6797"/>
        <w:style w:val=""/>
        <w:category>
          <w:name w:val="General"/>
          <w:gallery w:val="placeholder"/>
        </w:category>
        <w:types>
          <w:type w:val="bbPlcHdr"/>
        </w:types>
        <w:behaviors>
          <w:behavior w:val="content"/>
        </w:behaviors>
        <w:description w:val=""/>
        <w:guid w:val="{0693CDB6-AEF0-4E86-88DD-0E85E790991C}"/>
      </w:docPartPr>
      <w:docPartBody>
        <w:p>
          <w:pPr>
            <w:pStyle w:val="1828"/>
          </w:pPr>
          <w:r>
            <w:rPr>
              <w:rStyle w:val="4"/>
            </w:rPr>
            <w:t>Click here to enter text.</w:t>
          </w:r>
        </w:p>
      </w:docPartBody>
    </w:docPart>
    <w:docPart>
      <w:docPartPr>
        <w:name w:val="28FCFE221033429D8E1E1CA8345DC119"/>
        <w:style w:val=""/>
        <w:category>
          <w:name w:val="General"/>
          <w:gallery w:val="placeholder"/>
        </w:category>
        <w:types>
          <w:type w:val="bbPlcHdr"/>
        </w:types>
        <w:behaviors>
          <w:behavior w:val="content"/>
        </w:behaviors>
        <w:description w:val=""/>
        <w:guid w:val="{B2DD8E16-785F-471D-927B-025F4D84DAEE}"/>
      </w:docPartPr>
      <w:docPartBody>
        <w:p>
          <w:pPr>
            <w:pStyle w:val="1829"/>
          </w:pPr>
          <w:r>
            <w:rPr>
              <w:rStyle w:val="4"/>
            </w:rPr>
            <w:t>Click here to enter text.</w:t>
          </w:r>
        </w:p>
      </w:docPartBody>
    </w:docPart>
    <w:docPart>
      <w:docPartPr>
        <w:name w:val="5473320BA6BD4827844A05C3EF8D14DD"/>
        <w:style w:val=""/>
        <w:category>
          <w:name w:val="General"/>
          <w:gallery w:val="placeholder"/>
        </w:category>
        <w:types>
          <w:type w:val="bbPlcHdr"/>
        </w:types>
        <w:behaviors>
          <w:behavior w:val="content"/>
        </w:behaviors>
        <w:description w:val=""/>
        <w:guid w:val="{BB8BA63B-0843-4BCC-B571-C7A9A590AEF8}"/>
      </w:docPartPr>
      <w:docPartBody>
        <w:p>
          <w:pPr>
            <w:pStyle w:val="1830"/>
          </w:pPr>
          <w:r>
            <w:rPr>
              <w:rStyle w:val="4"/>
            </w:rPr>
            <w:t>Click here to enter a date.</w:t>
          </w:r>
        </w:p>
      </w:docPartBody>
    </w:docPart>
    <w:docPart>
      <w:docPartPr>
        <w:name w:val="41B1215239AA4940ABE1AFEB458B5656"/>
        <w:style w:val=""/>
        <w:category>
          <w:name w:val="General"/>
          <w:gallery w:val="placeholder"/>
        </w:category>
        <w:types>
          <w:type w:val="bbPlcHdr"/>
        </w:types>
        <w:behaviors>
          <w:behavior w:val="content"/>
        </w:behaviors>
        <w:description w:val=""/>
        <w:guid w:val="{278702DA-BFBF-4E78-A7D9-3F6986E2AEC7}"/>
      </w:docPartPr>
      <w:docPartBody>
        <w:p>
          <w:pPr>
            <w:pStyle w:val="1831"/>
          </w:pPr>
          <w:r>
            <w:rPr>
              <w:rStyle w:val="4"/>
            </w:rPr>
            <w:t>Click here to enter text.</w:t>
          </w:r>
        </w:p>
      </w:docPartBody>
    </w:docPart>
    <w:docPart>
      <w:docPartPr>
        <w:name w:val="0A4831A03820402C8E5AD2435691993E"/>
        <w:style w:val=""/>
        <w:category>
          <w:name w:val="General"/>
          <w:gallery w:val="placeholder"/>
        </w:category>
        <w:types>
          <w:type w:val="bbPlcHdr"/>
        </w:types>
        <w:behaviors>
          <w:behavior w:val="content"/>
        </w:behaviors>
        <w:description w:val=""/>
        <w:guid w:val="{6F467344-C490-4B55-B936-0E58928D4541}"/>
      </w:docPartPr>
      <w:docPartBody>
        <w:p>
          <w:pPr>
            <w:pStyle w:val="1832"/>
          </w:pPr>
          <w:r>
            <w:rPr>
              <w:rStyle w:val="4"/>
            </w:rPr>
            <w:t>Click here to enter text.</w:t>
          </w:r>
        </w:p>
      </w:docPartBody>
    </w:docPart>
    <w:docPart>
      <w:docPartPr>
        <w:name w:val="7A7B5228549646879575B561CF67DFE4"/>
        <w:style w:val=""/>
        <w:category>
          <w:name w:val="General"/>
          <w:gallery w:val="placeholder"/>
        </w:category>
        <w:types>
          <w:type w:val="bbPlcHdr"/>
        </w:types>
        <w:behaviors>
          <w:behavior w:val="content"/>
        </w:behaviors>
        <w:description w:val=""/>
        <w:guid w:val="{F405D02F-AC2D-4F87-83FA-8DD5F6B6B722}"/>
      </w:docPartPr>
      <w:docPartBody>
        <w:p>
          <w:pPr>
            <w:pStyle w:val="1833"/>
          </w:pPr>
          <w:r>
            <w:rPr>
              <w:rStyle w:val="4"/>
            </w:rPr>
            <w:t>Click here to enter text.</w:t>
          </w:r>
        </w:p>
      </w:docPartBody>
    </w:docPart>
    <w:docPart>
      <w:docPartPr>
        <w:name w:val="5E4AB5DEB9E2402CA8E5F9EFD1F0C6FC"/>
        <w:style w:val=""/>
        <w:category>
          <w:name w:val="General"/>
          <w:gallery w:val="placeholder"/>
        </w:category>
        <w:types>
          <w:type w:val="bbPlcHdr"/>
        </w:types>
        <w:behaviors>
          <w:behavior w:val="content"/>
        </w:behaviors>
        <w:description w:val=""/>
        <w:guid w:val="{97CD50CC-3AD9-48A2-9671-B3292DB2137F}"/>
      </w:docPartPr>
      <w:docPartBody>
        <w:p>
          <w:pPr>
            <w:pStyle w:val="1834"/>
          </w:pPr>
          <w:r>
            <w:rPr>
              <w:rStyle w:val="4"/>
            </w:rPr>
            <w:t>Click here to enter a date.</w:t>
          </w:r>
        </w:p>
      </w:docPartBody>
    </w:docPart>
    <w:docPart>
      <w:docPartPr>
        <w:name w:val="D8C85B75EC004110BDED96FD2B5C55C0"/>
        <w:style w:val=""/>
        <w:category>
          <w:name w:val="General"/>
          <w:gallery w:val="placeholder"/>
        </w:category>
        <w:types>
          <w:type w:val="bbPlcHdr"/>
        </w:types>
        <w:behaviors>
          <w:behavior w:val="content"/>
        </w:behaviors>
        <w:description w:val=""/>
        <w:guid w:val="{9B7620BA-6C8D-431F-99D3-1B7EA7E41240}"/>
      </w:docPartPr>
      <w:docPartBody>
        <w:p>
          <w:pPr>
            <w:pStyle w:val="1835"/>
          </w:pPr>
          <w:r>
            <w:rPr>
              <w:rStyle w:val="4"/>
            </w:rPr>
            <w:t>Click here to enter text.</w:t>
          </w:r>
        </w:p>
      </w:docPartBody>
    </w:docPart>
    <w:docPart>
      <w:docPartPr>
        <w:name w:val="D9264E2D44024D74A9073F8BBBE5B43F"/>
        <w:style w:val=""/>
        <w:category>
          <w:name w:val="General"/>
          <w:gallery w:val="placeholder"/>
        </w:category>
        <w:types>
          <w:type w:val="bbPlcHdr"/>
        </w:types>
        <w:behaviors>
          <w:behavior w:val="content"/>
        </w:behaviors>
        <w:description w:val=""/>
        <w:guid w:val="{16629FEF-D1D3-45C4-80B9-B30F6F1C5E82}"/>
      </w:docPartPr>
      <w:docPartBody>
        <w:p>
          <w:pPr>
            <w:pStyle w:val="1836"/>
          </w:pPr>
          <w:r>
            <w:rPr>
              <w:rStyle w:val="4"/>
            </w:rPr>
            <w:t>Click here to enter text.</w:t>
          </w:r>
        </w:p>
      </w:docPartBody>
    </w:docPart>
    <w:docPart>
      <w:docPartPr>
        <w:name w:val="34F40FDFF41048BBAA9B12126A75EC76"/>
        <w:style w:val=""/>
        <w:category>
          <w:name w:val="General"/>
          <w:gallery w:val="placeholder"/>
        </w:category>
        <w:types>
          <w:type w:val="bbPlcHdr"/>
        </w:types>
        <w:behaviors>
          <w:behavior w:val="content"/>
        </w:behaviors>
        <w:description w:val=""/>
        <w:guid w:val="{777F7378-27A7-43CB-B4EF-821B3F50B032}"/>
      </w:docPartPr>
      <w:docPartBody>
        <w:p>
          <w:pPr>
            <w:pStyle w:val="1854"/>
          </w:pPr>
          <w:r>
            <w:rPr>
              <w:rStyle w:val="4"/>
            </w:rPr>
            <w:t>Click here to enter text.</w:t>
          </w:r>
        </w:p>
      </w:docPartBody>
    </w:docPart>
    <w:docPart>
      <w:docPartPr>
        <w:name w:val="C835BA57477D45ECAE67A7B7EFB82EB4"/>
        <w:style w:val=""/>
        <w:category>
          <w:name w:val="General"/>
          <w:gallery w:val="placeholder"/>
        </w:category>
        <w:types>
          <w:type w:val="bbPlcHdr"/>
        </w:types>
        <w:behaviors>
          <w:behavior w:val="content"/>
        </w:behaviors>
        <w:description w:val=""/>
        <w:guid w:val="{A5C1C965-6FFC-4AFD-9C69-8DF91B74C8FF}"/>
      </w:docPartPr>
      <w:docPartBody>
        <w:p>
          <w:pPr>
            <w:pStyle w:val="1857"/>
          </w:pPr>
          <w:r>
            <w:rPr>
              <w:rStyle w:val="4"/>
            </w:rPr>
            <w:t>Enter FedRAMP Application Number.</w:t>
          </w:r>
        </w:p>
      </w:docPartBody>
    </w:docPart>
    <w:docPart>
      <w:docPartPr>
        <w:name w:val="75A24CD0F4A743FCBF921A156615C4BB"/>
        <w:style w:val=""/>
        <w:category>
          <w:name w:val="General"/>
          <w:gallery w:val="placeholder"/>
        </w:category>
        <w:types>
          <w:type w:val="bbPlcHdr"/>
        </w:types>
        <w:behaviors>
          <w:behavior w:val="content"/>
        </w:behaviors>
        <w:description w:val=""/>
        <w:guid w:val="{32DD5AED-7E2A-4DF2-9CB7-B5B7D98D9E87}"/>
      </w:docPartPr>
      <w:docPartBody>
        <w:p>
          <w:pPr>
            <w:pStyle w:val="1859"/>
          </w:pPr>
          <w:r>
            <w:rPr>
              <w:rStyle w:val="4"/>
              <w:i/>
              <w:color w:val="000000"/>
            </w:rPr>
            <w:t>Choose level</w:t>
          </w:r>
        </w:p>
      </w:docPartBody>
    </w:docPart>
    <w:docPart>
      <w:docPartPr>
        <w:name w:val="A381C3C4D077459DBF9ECAA89ECE9F0C"/>
        <w:style w:val=""/>
        <w:category>
          <w:name w:val="General"/>
          <w:gallery w:val="placeholder"/>
        </w:category>
        <w:types>
          <w:type w:val="bbPlcHdr"/>
        </w:types>
        <w:behaviors>
          <w:behavior w:val="content"/>
        </w:behaviors>
        <w:description w:val=""/>
        <w:guid w:val="{D3A5CD18-C09F-4F1D-911D-8D737F2BD867}"/>
      </w:docPartPr>
      <w:docPartBody>
        <w:p>
          <w:pPr>
            <w:pStyle w:val="1860"/>
          </w:pPr>
          <w:r>
            <w:rPr>
              <w:i/>
            </w:rPr>
            <w:t>Choose level</w:t>
          </w:r>
        </w:p>
      </w:docPartBody>
    </w:docPart>
    <w:docPart>
      <w:docPartPr>
        <w:name w:val="E6B7700701F847C78309DA88220AF6AE"/>
        <w:style w:val=""/>
        <w:category>
          <w:name w:val="General"/>
          <w:gallery w:val="placeholder"/>
        </w:category>
        <w:types>
          <w:type w:val="bbPlcHdr"/>
        </w:types>
        <w:behaviors>
          <w:behavior w:val="content"/>
        </w:behaviors>
        <w:description w:val=""/>
        <w:guid w:val="{2E7C0632-D2F5-41E7-9AD1-DFC2FA75F2B0}"/>
      </w:docPartPr>
      <w:docPartBody>
        <w:p>
          <w:pPr>
            <w:pStyle w:val="1843"/>
          </w:pPr>
          <w:r>
            <w:rPr>
              <w:rStyle w:val="4"/>
            </w:rPr>
            <w:t>Click here to enter text.</w:t>
          </w:r>
        </w:p>
      </w:docPartBody>
    </w:docPart>
    <w:docPart>
      <w:docPartPr>
        <w:name w:val="127A9AEA0EB84DE49DDFE22E4C9C268C"/>
        <w:style w:val=""/>
        <w:category>
          <w:name w:val="General"/>
          <w:gallery w:val="placeholder"/>
        </w:category>
        <w:types>
          <w:type w:val="bbPlcHdr"/>
        </w:types>
        <w:behaviors>
          <w:behavior w:val="content"/>
        </w:behaviors>
        <w:description w:val=""/>
        <w:guid w:val="{9CF7BDC0-CC2A-4123-9C7F-9E992E285E03}"/>
      </w:docPartPr>
      <w:docPartBody>
        <w:p>
          <w:pPr>
            <w:pStyle w:val="1844"/>
          </w:pPr>
          <w:r>
            <w:rPr>
              <w:rStyle w:val="4"/>
            </w:rPr>
            <w:t>Click here to enter text.</w:t>
          </w:r>
        </w:p>
      </w:docPartBody>
    </w:docPart>
    <w:docPart>
      <w:docPartPr>
        <w:name w:val="07D3C396D64040BDAA1DAF2A3BD20741"/>
        <w:style w:val=""/>
        <w:category>
          <w:name w:val="General"/>
          <w:gallery w:val="placeholder"/>
        </w:category>
        <w:types>
          <w:type w:val="bbPlcHdr"/>
        </w:types>
        <w:behaviors>
          <w:behavior w:val="content"/>
        </w:behaviors>
        <w:description w:val=""/>
        <w:guid w:val="{EB4F45BA-0C62-477A-9AB9-7E3363948528}"/>
      </w:docPartPr>
      <w:docPartBody>
        <w:p>
          <w:pPr>
            <w:pStyle w:val="1845"/>
          </w:pPr>
          <w:r>
            <w:rPr>
              <w:rStyle w:val="4"/>
            </w:rPr>
            <w:t>Click here to enter text.</w:t>
          </w:r>
        </w:p>
      </w:docPartBody>
    </w:docPart>
    <w:docPart>
      <w:docPartPr>
        <w:name w:val="1DAD0BA9F175452F8DE483E042D9D0E9"/>
        <w:style w:val=""/>
        <w:category>
          <w:name w:val="General"/>
          <w:gallery w:val="placeholder"/>
        </w:category>
        <w:types>
          <w:type w:val="bbPlcHdr"/>
        </w:types>
        <w:behaviors>
          <w:behavior w:val="content"/>
        </w:behaviors>
        <w:description w:val=""/>
        <w:guid w:val="{3E6CFE65-55D9-40FC-9223-72D7F29FFBCD}"/>
      </w:docPartPr>
      <w:docPartBody>
        <w:p>
          <w:pPr>
            <w:pStyle w:val="1846"/>
          </w:pPr>
          <w:r>
            <w:rPr>
              <w:rStyle w:val="4"/>
            </w:rPr>
            <w:t>Click here to enter text.</w:t>
          </w:r>
        </w:p>
      </w:docPartBody>
    </w:docPart>
    <w:docPart>
      <w:docPartPr>
        <w:name w:val="FC59A4964D684222BD3A51A85B2E78C3"/>
        <w:style w:val=""/>
        <w:category>
          <w:name w:val="General"/>
          <w:gallery w:val="placeholder"/>
        </w:category>
        <w:types>
          <w:type w:val="bbPlcHdr"/>
        </w:types>
        <w:behaviors>
          <w:behavior w:val="content"/>
        </w:behaviors>
        <w:description w:val=""/>
        <w:guid w:val="{1BEC2771-079F-4281-B81A-5069DA05D7A8}"/>
      </w:docPartPr>
      <w:docPartBody>
        <w:p>
          <w:pPr>
            <w:pStyle w:val="173"/>
          </w:pPr>
          <w:r>
            <w:rPr>
              <w:rStyle w:val="4"/>
            </w:rPr>
            <w:t>Click here to enter text.</w:t>
          </w:r>
        </w:p>
      </w:docPartBody>
    </w:docPart>
    <w:docPart>
      <w:docPartPr>
        <w:name w:val="4936CDEC384A4F26BA4E9365CF32C464"/>
        <w:style w:val=""/>
        <w:category>
          <w:name w:val="General"/>
          <w:gallery w:val="placeholder"/>
        </w:category>
        <w:types>
          <w:type w:val="bbPlcHdr"/>
        </w:types>
        <w:behaviors>
          <w:behavior w:val="content"/>
        </w:behaviors>
        <w:description w:val=""/>
        <w:guid w:val="{6DD28F32-E1E0-4647-AB8C-C9A5C1637B8E}"/>
      </w:docPartPr>
      <w:docPartBody>
        <w:p>
          <w:pPr>
            <w:pStyle w:val="190"/>
          </w:pPr>
          <w:r>
            <w:rPr>
              <w:rStyle w:val="4"/>
            </w:rPr>
            <w:t>Click here to enter text.</w:t>
          </w:r>
        </w:p>
      </w:docPartBody>
    </w:docPart>
    <w:docPart>
      <w:docPartPr>
        <w:name w:val="E1BD24B9563A48DEA3042C6BC657A403"/>
        <w:style w:val=""/>
        <w:category>
          <w:name w:val="General"/>
          <w:gallery w:val="placeholder"/>
        </w:category>
        <w:types>
          <w:type w:val="bbPlcHdr"/>
        </w:types>
        <w:behaviors>
          <w:behavior w:val="content"/>
        </w:behaviors>
        <w:description w:val=""/>
        <w:guid w:val="{4E2974B0-D0E8-4290-A4B4-5BBA330402E2}"/>
      </w:docPartPr>
      <w:docPartBody>
        <w:p>
          <w:pPr>
            <w:pStyle w:val="195"/>
          </w:pPr>
          <w:r>
            <w:rPr>
              <w:rStyle w:val="4"/>
            </w:rPr>
            <w:t>Click here to enter text.</w:t>
          </w:r>
        </w:p>
      </w:docPartBody>
    </w:docPart>
    <w:docPart>
      <w:docPartPr>
        <w:name w:val="9590B87EA1E34EED90FF805E0686EF26"/>
        <w:style w:val=""/>
        <w:category>
          <w:name w:val="General"/>
          <w:gallery w:val="placeholder"/>
        </w:category>
        <w:types>
          <w:type w:val="bbPlcHdr"/>
        </w:types>
        <w:behaviors>
          <w:behavior w:val="content"/>
        </w:behaviors>
        <w:description w:val=""/>
        <w:guid w:val="{E1CC9A41-7311-497F-9C72-9194764C4753}"/>
      </w:docPartPr>
      <w:docPartBody>
        <w:p>
          <w:pPr>
            <w:pStyle w:val="1861"/>
          </w:pPr>
          <w:r>
            <w:rPr>
              <w:rStyle w:val="4"/>
            </w:rPr>
            <w:t>Click here to enter text.</w:t>
          </w:r>
        </w:p>
      </w:docPartBody>
    </w:docPart>
    <w:docPart>
      <w:docPartPr>
        <w:name w:val="F99A60CEB386496D834B506CB547302E"/>
        <w:style w:val=""/>
        <w:category>
          <w:name w:val="General"/>
          <w:gallery w:val="placeholder"/>
        </w:category>
        <w:types>
          <w:type w:val="bbPlcHdr"/>
        </w:types>
        <w:behaviors>
          <w:behavior w:val="content"/>
        </w:behaviors>
        <w:description w:val=""/>
        <w:guid w:val="{357B781B-AD44-43F1-B310-45A45A772194}"/>
      </w:docPartPr>
      <w:docPartBody>
        <w:p>
          <w:pPr>
            <w:pStyle w:val="1862"/>
          </w:pPr>
          <w:r>
            <w:rPr>
              <w:rStyle w:val="4"/>
            </w:rPr>
            <w:t>Click here to enter text.</w:t>
          </w:r>
        </w:p>
      </w:docPartBody>
    </w:docPart>
    <w:docPart>
      <w:docPartPr>
        <w:name w:val="EA6EFADC69E14DE29C74752E45E10B25"/>
        <w:style w:val=""/>
        <w:category>
          <w:name w:val="General"/>
          <w:gallery w:val="placeholder"/>
        </w:category>
        <w:types>
          <w:type w:val="bbPlcHdr"/>
        </w:types>
        <w:behaviors>
          <w:behavior w:val="content"/>
        </w:behaviors>
        <w:description w:val=""/>
        <w:guid w:val="{56A1E919-5DA8-4034-8E89-F1AF45565C0E}"/>
      </w:docPartPr>
      <w:docPartBody>
        <w:p>
          <w:pPr>
            <w:pStyle w:val="1863"/>
          </w:pPr>
          <w:r>
            <w:rPr>
              <w:rStyle w:val="4"/>
            </w:rPr>
            <w:t>Click here to enter text.</w:t>
          </w:r>
        </w:p>
      </w:docPartBody>
    </w:docPart>
    <w:docPart>
      <w:docPartPr>
        <w:name w:val="0C64E881202B43BA9336DAE1ED2C18DB"/>
        <w:style w:val=""/>
        <w:category>
          <w:name w:val="General"/>
          <w:gallery w:val="placeholder"/>
        </w:category>
        <w:types>
          <w:type w:val="bbPlcHdr"/>
        </w:types>
        <w:behaviors>
          <w:behavior w:val="content"/>
        </w:behaviors>
        <w:description w:val=""/>
        <w:guid w:val="{30AB5715-9A1D-4D7E-8A8C-319669FBB20F}"/>
      </w:docPartPr>
      <w:docPartBody>
        <w:p>
          <w:pPr>
            <w:pStyle w:val="1864"/>
          </w:pPr>
          <w:r>
            <w:rPr>
              <w:rStyle w:val="4"/>
            </w:rPr>
            <w:t>Click here to enter text.</w:t>
          </w:r>
        </w:p>
      </w:docPartBody>
    </w:docPart>
    <w:docPart>
      <w:docPartPr>
        <w:name w:val="C7C4CF028C8A4A88BC7CEF23B98289E8"/>
        <w:style w:val=""/>
        <w:category>
          <w:name w:val="General"/>
          <w:gallery w:val="placeholder"/>
        </w:category>
        <w:types>
          <w:type w:val="bbPlcHdr"/>
        </w:types>
        <w:behaviors>
          <w:behavior w:val="content"/>
        </w:behaviors>
        <w:description w:val=""/>
        <w:guid w:val="{717D30FE-63BB-4797-895C-3681AA5F1516}"/>
      </w:docPartPr>
      <w:docPartBody>
        <w:p>
          <w:pPr>
            <w:pStyle w:val="1868"/>
          </w:pPr>
          <w:r>
            <w:rPr>
              <w:rStyle w:val="4"/>
              <w:i/>
            </w:rPr>
            <w:t>Enter Number</w:t>
          </w:r>
        </w:p>
      </w:docPartBody>
    </w:docPart>
    <w:docPart>
      <w:docPartPr>
        <w:name w:val="83CC8451A38045AB84DB605F194DD94C"/>
        <w:style w:val=""/>
        <w:category>
          <w:name w:val="General"/>
          <w:gallery w:val="placeholder"/>
        </w:category>
        <w:types>
          <w:type w:val="bbPlcHdr"/>
        </w:types>
        <w:behaviors>
          <w:behavior w:val="content"/>
        </w:behaviors>
        <w:description w:val=""/>
        <w:guid w:val="{4EA84C7B-E564-4160-8BB3-4D5533ECDCCE}"/>
      </w:docPartPr>
      <w:docPartBody>
        <w:p>
          <w:pPr>
            <w:pStyle w:val="1869"/>
          </w:pPr>
          <w:r>
            <w:rPr>
              <w:rStyle w:val="4"/>
              <w:i/>
            </w:rPr>
            <w:t>Choose one</w:t>
          </w:r>
        </w:p>
      </w:docPartBody>
    </w:docPart>
    <w:docPart>
      <w:docPartPr>
        <w:name w:val="5B74CFE0F78A46D0B562D800B91B13EF"/>
        <w:style w:val=""/>
        <w:category>
          <w:name w:val="General"/>
          <w:gallery w:val="placeholder"/>
        </w:category>
        <w:types>
          <w:type w:val="bbPlcHdr"/>
        </w:types>
        <w:behaviors>
          <w:behavior w:val="content"/>
        </w:behaviors>
        <w:description w:val=""/>
        <w:guid w:val="{2023FE55-8B9B-414A-A146-7BE08EA776C3}"/>
      </w:docPartPr>
      <w:docPartBody>
        <w:p>
          <w:pPr>
            <w:pStyle w:val="1866"/>
          </w:pPr>
          <w:r>
            <w:rPr>
              <w:rStyle w:val="4"/>
              <w:i/>
            </w:rPr>
            <w:t>Enter Number</w:t>
          </w:r>
        </w:p>
      </w:docPartBody>
    </w:docPart>
    <w:docPart>
      <w:docPartPr>
        <w:name w:val="D71640F6C5314747B1B4799EBCD2EEC2"/>
        <w:style w:val=""/>
        <w:category>
          <w:name w:val="General"/>
          <w:gallery w:val="placeholder"/>
        </w:category>
        <w:types>
          <w:type w:val="bbPlcHdr"/>
        </w:types>
        <w:behaviors>
          <w:behavior w:val="content"/>
        </w:behaviors>
        <w:description w:val=""/>
        <w:guid w:val="{8AC28A37-68AD-4A37-A7DF-B7A1817197F6}"/>
      </w:docPartPr>
      <w:docPartBody>
        <w:p>
          <w:pPr>
            <w:pStyle w:val="1867"/>
          </w:pPr>
          <w:r>
            <w:rPr>
              <w:rStyle w:val="4"/>
              <w:i/>
            </w:rPr>
            <w:t>Choose one</w:t>
          </w:r>
        </w:p>
      </w:docPartBody>
    </w:docPart>
    <w:docPart>
      <w:docPartPr>
        <w:name w:val="2BE184C69FB04754B391C5AF39B2B632"/>
        <w:style w:val=""/>
        <w:category>
          <w:name w:val="General"/>
          <w:gallery w:val="placeholder"/>
        </w:category>
        <w:types>
          <w:type w:val="bbPlcHdr"/>
        </w:types>
        <w:behaviors>
          <w:behavior w:val="content"/>
        </w:behaviors>
        <w:description w:val=""/>
        <w:guid w:val="{C6F144B2-5780-4BDD-A576-13471AA260E8}"/>
      </w:docPartPr>
      <w:docPartBody>
        <w:p>
          <w:pPr>
            <w:pStyle w:val="1880"/>
          </w:pPr>
          <w:r>
            <w:rPr>
              <w:rStyle w:val="4"/>
              <w:rFonts w:eastAsiaTheme="majorEastAsia"/>
            </w:rPr>
            <w:t>Click here to enter text.</w:t>
          </w:r>
        </w:p>
      </w:docPartBody>
    </w:docPart>
    <w:docPart>
      <w:docPartPr>
        <w:name w:val="38F2691CD0E84C52AFFF2AAF7BF4154E"/>
        <w:style w:val=""/>
        <w:category>
          <w:name w:val="General"/>
          <w:gallery w:val="placeholder"/>
        </w:category>
        <w:types>
          <w:type w:val="bbPlcHdr"/>
        </w:types>
        <w:behaviors>
          <w:behavior w:val="content"/>
        </w:behaviors>
        <w:description w:val=""/>
        <w:guid w:val="{C6F8B25E-0B6F-4C88-A699-13C08279926B}"/>
      </w:docPartPr>
      <w:docPartBody>
        <w:p>
          <w:pPr>
            <w:pStyle w:val="1881"/>
          </w:pPr>
          <w:r>
            <w:rPr>
              <w:rStyle w:val="4"/>
              <w:rFonts w:eastAsiaTheme="majorEastAsia"/>
            </w:rPr>
            <w:t>Click here to enter text.</w:t>
          </w:r>
        </w:p>
      </w:docPartBody>
    </w:docPart>
    <w:docPart>
      <w:docPartPr>
        <w:name w:val="1E6F44E7D35944EBA733AA041D230B98"/>
        <w:style w:val=""/>
        <w:category>
          <w:name w:val="General"/>
          <w:gallery w:val="placeholder"/>
        </w:category>
        <w:types>
          <w:type w:val="bbPlcHdr"/>
        </w:types>
        <w:behaviors>
          <w:behavior w:val="content"/>
        </w:behaviors>
        <w:description w:val=""/>
        <w:guid w:val="{031B7A91-1FEA-4315-86D3-39FEDE9C46FB}"/>
      </w:docPartPr>
      <w:docPartBody>
        <w:p>
          <w:pPr>
            <w:pStyle w:val="1882"/>
          </w:pPr>
          <w:r>
            <w:rPr>
              <w:rStyle w:val="4"/>
              <w:rFonts w:eastAsiaTheme="majorEastAsia"/>
            </w:rPr>
            <w:t>Click here to enter text.</w:t>
          </w:r>
        </w:p>
      </w:docPartBody>
    </w:docPart>
    <w:docPart>
      <w:docPartPr>
        <w:name w:val="42D82E4C7802455D8BD0031C934345C8"/>
        <w:style w:val=""/>
        <w:category>
          <w:name w:val="General"/>
          <w:gallery w:val="placeholder"/>
        </w:category>
        <w:types>
          <w:type w:val="bbPlcHdr"/>
        </w:types>
        <w:behaviors>
          <w:behavior w:val="content"/>
        </w:behaviors>
        <w:description w:val=""/>
        <w:guid w:val="{B33507CF-4000-4C38-B8D5-D8B3EDE13F8F}"/>
      </w:docPartPr>
      <w:docPartBody>
        <w:p>
          <w:pPr>
            <w:pStyle w:val="460"/>
          </w:pPr>
          <w:r>
            <w:rPr>
              <w:rStyle w:val="4"/>
            </w:rPr>
            <w:t>Click here to enter text.</w:t>
          </w:r>
        </w:p>
      </w:docPartBody>
    </w:docPart>
    <w:docPart>
      <w:docPartPr>
        <w:name w:val="F5A67A91ECFC4619B743FD289432A1C1"/>
        <w:style w:val=""/>
        <w:category>
          <w:name w:val="General"/>
          <w:gallery w:val="placeholder"/>
        </w:category>
        <w:types>
          <w:type w:val="bbPlcHdr"/>
        </w:types>
        <w:behaviors>
          <w:behavior w:val="content"/>
        </w:behaviors>
        <w:description w:val=""/>
        <w:guid w:val="{B0B4589D-70A4-4F6C-983F-C14ADEDB1F65}"/>
      </w:docPartPr>
      <w:docPartBody>
        <w:p>
          <w:pPr>
            <w:pStyle w:val="461"/>
          </w:pPr>
          <w:r>
            <w:rPr>
              <w:rStyle w:val="4"/>
            </w:rPr>
            <w:t>Click here to enter text.</w:t>
          </w:r>
        </w:p>
      </w:docPartBody>
    </w:docPart>
    <w:docPart>
      <w:docPartPr>
        <w:name w:val="9575CE5704194A23B670FFEF2D10F57C"/>
        <w:style w:val=""/>
        <w:category>
          <w:name w:val="General"/>
          <w:gallery w:val="placeholder"/>
        </w:category>
        <w:types>
          <w:type w:val="bbPlcHdr"/>
        </w:types>
        <w:behaviors>
          <w:behavior w:val="content"/>
        </w:behaviors>
        <w:description w:val=""/>
        <w:guid w:val="{D1D5EDB7-42F3-4E0C-BB0A-E05F6B4BA8B1}"/>
      </w:docPartPr>
      <w:docPartBody>
        <w:p>
          <w:pPr>
            <w:pStyle w:val="1874"/>
          </w:pPr>
          <w:r>
            <w:rPr>
              <w:rStyle w:val="4"/>
            </w:rPr>
            <w:t>Click here to enter text.</w:t>
          </w:r>
        </w:p>
      </w:docPartBody>
    </w:docPart>
    <w:docPart>
      <w:docPartPr>
        <w:name w:val="E5B1746EBC5245EA8069C03BAC9D14DD"/>
        <w:style w:val=""/>
        <w:category>
          <w:name w:val="General"/>
          <w:gallery w:val="placeholder"/>
        </w:category>
        <w:types>
          <w:type w:val="bbPlcHdr"/>
        </w:types>
        <w:behaviors>
          <w:behavior w:val="content"/>
        </w:behaviors>
        <w:description w:val=""/>
        <w:guid w:val="{4FDD8ABE-61DA-41D9-B3EE-B9CBE0C9F4C3}"/>
      </w:docPartPr>
      <w:docPartBody>
        <w:p>
          <w:pPr>
            <w:pStyle w:val="1875"/>
          </w:pPr>
          <w:r>
            <w:rPr>
              <w:rStyle w:val="4"/>
            </w:rPr>
            <w:t>Click here to enter text.</w:t>
          </w:r>
        </w:p>
      </w:docPartBody>
    </w:docPart>
    <w:docPart>
      <w:docPartPr>
        <w:name w:val="5E8D8DDC113E4BE2A6C9F449EC5265E6"/>
        <w:style w:val=""/>
        <w:category>
          <w:name w:val="General"/>
          <w:gallery w:val="placeholder"/>
        </w:category>
        <w:types>
          <w:type w:val="bbPlcHdr"/>
        </w:types>
        <w:behaviors>
          <w:behavior w:val="content"/>
        </w:behaviors>
        <w:description w:val=""/>
        <w:guid w:val="{5DBBDEC2-43D4-4D77-942D-A8383B42A95E}"/>
      </w:docPartPr>
      <w:docPartBody>
        <w:p>
          <w:pPr>
            <w:pStyle w:val="1876"/>
          </w:pPr>
          <w:r>
            <w:rPr>
              <w:rStyle w:val="4"/>
            </w:rPr>
            <w:t>Click here to enter text.</w:t>
          </w:r>
        </w:p>
      </w:docPartBody>
    </w:docPart>
    <w:docPart>
      <w:docPartPr>
        <w:name w:val="5D9E464A6C5D433DA6941E56AC98A511"/>
        <w:style w:val=""/>
        <w:category>
          <w:name w:val="General"/>
          <w:gallery w:val="placeholder"/>
        </w:category>
        <w:types>
          <w:type w:val="bbPlcHdr"/>
        </w:types>
        <w:behaviors>
          <w:behavior w:val="content"/>
        </w:behaviors>
        <w:description w:val=""/>
        <w:guid w:val="{864666DF-4498-45AA-806D-82627273A66E}"/>
      </w:docPartPr>
      <w:docPartBody>
        <w:p>
          <w:pPr>
            <w:pStyle w:val="1877"/>
          </w:pPr>
          <w:r>
            <w:rPr>
              <w:rStyle w:val="4"/>
            </w:rPr>
            <w:t>Click here to enter text.</w:t>
          </w:r>
        </w:p>
      </w:docPartBody>
    </w:docPart>
    <w:docPart>
      <w:docPartPr>
        <w:name w:val="79C1345F9F5649A38E1C940817E6F455"/>
        <w:style w:val=""/>
        <w:category>
          <w:name w:val="General"/>
          <w:gallery w:val="placeholder"/>
        </w:category>
        <w:types>
          <w:type w:val="bbPlcHdr"/>
        </w:types>
        <w:behaviors>
          <w:behavior w:val="content"/>
        </w:behaviors>
        <w:description w:val=""/>
        <w:guid w:val="{1B5EAC7B-1C11-479C-AC1E-87EA6379FCD3}"/>
      </w:docPartPr>
      <w:docPartBody>
        <w:p>
          <w:pPr>
            <w:pStyle w:val="1878"/>
          </w:pPr>
          <w:r>
            <w:rPr>
              <w:rStyle w:val="4"/>
            </w:rPr>
            <w:t>Click here to enter text.</w:t>
          </w:r>
        </w:p>
      </w:docPartBody>
    </w:docPart>
    <w:docPart>
      <w:docPartPr>
        <w:name w:val="E1723A44283048BB906BC56DAD95FBD5"/>
        <w:style w:val=""/>
        <w:category>
          <w:name w:val="General"/>
          <w:gallery w:val="placeholder"/>
        </w:category>
        <w:types>
          <w:type w:val="bbPlcHdr"/>
        </w:types>
        <w:behaviors>
          <w:behavior w:val="content"/>
        </w:behaviors>
        <w:description w:val=""/>
        <w:guid w:val="{F4D3F6A6-236E-4B07-B960-6F2C0234009A}"/>
      </w:docPartPr>
      <w:docPartBody>
        <w:p>
          <w:pPr>
            <w:pStyle w:val="1896"/>
          </w:pPr>
          <w:r>
            <w:rPr>
              <w:rStyle w:val="4"/>
              <w:i/>
            </w:rPr>
            <w:t>Insert role name</w:t>
          </w:r>
        </w:p>
      </w:docPartBody>
    </w:docPart>
    <w:docPart>
      <w:docPartPr>
        <w:name w:val="DD1896B0F6E0425483CE284D33E29F7F"/>
        <w:style w:val=""/>
        <w:category>
          <w:name w:val="General"/>
          <w:gallery w:val="placeholder"/>
        </w:category>
        <w:types>
          <w:type w:val="bbPlcHdr"/>
        </w:types>
        <w:behaviors>
          <w:behavior w:val="content"/>
        </w:behaviors>
        <w:description w:val=""/>
        <w:guid w:val="{23461C4F-105F-4CCD-A550-DF2EF2670053}"/>
      </w:docPartPr>
      <w:docPartBody>
        <w:p>
          <w:pPr>
            <w:pStyle w:val="1900"/>
          </w:pPr>
          <w:r>
            <w:rPr>
              <w:rStyle w:val="4"/>
              <w:i/>
            </w:rPr>
            <w:t>Insert role name</w:t>
          </w:r>
        </w:p>
      </w:docPartBody>
    </w:docPart>
    <w:docPart>
      <w:docPartPr>
        <w:name w:val="C9DE7CCF5B424D5F8E34B9A5CEDF4C51"/>
        <w:style w:val=""/>
        <w:category>
          <w:name w:val="General"/>
          <w:gallery w:val="placeholder"/>
        </w:category>
        <w:types>
          <w:type w:val="bbPlcHdr"/>
        </w:types>
        <w:behaviors>
          <w:behavior w:val="content"/>
        </w:behaviors>
        <w:description w:val=""/>
        <w:guid w:val="{4CFF6714-6780-4478-BAAD-E036FC1D43F8}"/>
      </w:docPartPr>
      <w:docPartBody>
        <w:p>
          <w:pPr>
            <w:pStyle w:val="1855"/>
          </w:pPr>
          <w:r>
            <w:rPr>
              <w:rStyle w:val="4"/>
            </w:rPr>
            <w:t>Click here to enter text.</w:t>
          </w:r>
        </w:p>
      </w:docPartBody>
    </w:docPart>
    <w:docPart>
      <w:docPartPr>
        <w:name w:val="F48842882D4E4B62ABB3E97AE3A3339A"/>
        <w:style w:val=""/>
        <w:category>
          <w:name w:val="General"/>
          <w:gallery w:val="placeholder"/>
        </w:category>
        <w:types>
          <w:type w:val="bbPlcHdr"/>
        </w:types>
        <w:behaviors>
          <w:behavior w:val="content"/>
        </w:behaviors>
        <w:description w:val=""/>
        <w:guid w:val="{EBA84DA6-1981-41E4-83F6-06DDB72D4DAA}"/>
      </w:docPartPr>
      <w:docPartBody>
        <w:p>
          <w:pPr>
            <w:pStyle w:val="1847"/>
          </w:pPr>
          <w:r>
            <w:rPr>
              <w:rStyle w:val="4"/>
            </w:rPr>
            <w:t>Click here to enter text.</w:t>
          </w:r>
        </w:p>
      </w:docPartBody>
    </w:docPart>
    <w:docPart>
      <w:docPartPr>
        <w:name w:val="16626B2205404EA0A67DBC489611EB42"/>
        <w:style w:val=""/>
        <w:category>
          <w:name w:val="General"/>
          <w:gallery w:val="placeholder"/>
        </w:category>
        <w:types>
          <w:type w:val="bbPlcHdr"/>
        </w:types>
        <w:behaviors>
          <w:behavior w:val="content"/>
        </w:behaviors>
        <w:description w:val=""/>
        <w:guid w:val="{EA730CF6-C91B-4FFD-9C05-9C5CC7050BA7}"/>
      </w:docPartPr>
      <w:docPartBody>
        <w:p>
          <w:pPr>
            <w:pStyle w:val="1848"/>
          </w:pPr>
          <w:r>
            <w:rPr>
              <w:rStyle w:val="4"/>
            </w:rPr>
            <w:t>Click here to enter text.</w:t>
          </w:r>
        </w:p>
      </w:docPartBody>
    </w:docPart>
    <w:docPart>
      <w:docPartPr>
        <w:name w:val="761096C761FA4295A7395F8CDE35C90F"/>
        <w:style w:val=""/>
        <w:category>
          <w:name w:val="General"/>
          <w:gallery w:val="placeholder"/>
        </w:category>
        <w:types>
          <w:type w:val="bbPlcHdr"/>
        </w:types>
        <w:behaviors>
          <w:behavior w:val="content"/>
        </w:behaviors>
        <w:description w:val=""/>
        <w:guid w:val="{04819F75-5CEC-4601-83EA-777A19AB096A}"/>
      </w:docPartPr>
      <w:docPartBody>
        <w:p>
          <w:pPr>
            <w:pStyle w:val="1849"/>
          </w:pPr>
          <w:r>
            <w:rPr>
              <w:rStyle w:val="4"/>
            </w:rPr>
            <w:t>Click here to enter text.</w:t>
          </w:r>
        </w:p>
      </w:docPartBody>
    </w:docPart>
    <w:docPart>
      <w:docPartPr>
        <w:name w:val="68A6F64009EC4B2FB55536CE3BDFE1DF"/>
        <w:style w:val=""/>
        <w:category>
          <w:name w:val="General"/>
          <w:gallery w:val="placeholder"/>
        </w:category>
        <w:types>
          <w:type w:val="bbPlcHdr"/>
        </w:types>
        <w:behaviors>
          <w:behavior w:val="content"/>
        </w:behaviors>
        <w:description w:val=""/>
        <w:guid w:val="{D9628CAE-2CC7-4747-B58F-DD0308EC728F}"/>
      </w:docPartPr>
      <w:docPartBody>
        <w:p>
          <w:pPr>
            <w:pStyle w:val="1850"/>
          </w:pPr>
          <w:r>
            <w:rPr>
              <w:rStyle w:val="4"/>
            </w:rPr>
            <w:t>Click here to enter text.</w:t>
          </w:r>
        </w:p>
      </w:docPartBody>
    </w:docPart>
    <w:docPart>
      <w:docPartPr>
        <w:name w:val="7A12D2B353A04C86A73CF5DC1B5094A1"/>
        <w:style w:val=""/>
        <w:category>
          <w:name w:val="General"/>
          <w:gallery w:val="placeholder"/>
        </w:category>
        <w:types>
          <w:type w:val="bbPlcHdr"/>
        </w:types>
        <w:behaviors>
          <w:behavior w:val="content"/>
        </w:behaviors>
        <w:description w:val=""/>
        <w:guid w:val="{A6766A76-B3B7-458C-975B-475DE9B8D347}"/>
      </w:docPartPr>
      <w:docPartBody>
        <w:p>
          <w:pPr>
            <w:pStyle w:val="1913"/>
          </w:pPr>
          <w:r>
            <w:rPr>
              <w:rStyle w:val="4"/>
            </w:rPr>
            <w:t>Click here to enter text.</w:t>
          </w:r>
        </w:p>
      </w:docPartBody>
    </w:docPart>
    <w:docPart>
      <w:docPartPr>
        <w:name w:val="DBBF423F304A4945BD7AB1627D879BA2"/>
        <w:style w:val=""/>
        <w:category>
          <w:name w:val="General"/>
          <w:gallery w:val="placeholder"/>
        </w:category>
        <w:types>
          <w:type w:val="bbPlcHdr"/>
        </w:types>
        <w:behaviors>
          <w:behavior w:val="content"/>
        </w:behaviors>
        <w:description w:val=""/>
        <w:guid w:val="{17E66BE9-A404-487C-A72F-A5991F3EDC6E}"/>
      </w:docPartPr>
      <w:docPartBody>
        <w:p>
          <w:pPr>
            <w:pStyle w:val="1914"/>
          </w:pPr>
          <w:r>
            <w:rPr>
              <w:rStyle w:val="4"/>
            </w:rPr>
            <w:t>Click here to enter text.</w:t>
          </w:r>
        </w:p>
      </w:docPartBody>
    </w:docPart>
    <w:docPart>
      <w:docPartPr>
        <w:name w:val="75641821EF7C4DE0BCA791BA8F1EE7AA"/>
        <w:style w:val=""/>
        <w:category>
          <w:name w:val="General"/>
          <w:gallery w:val="placeholder"/>
        </w:category>
        <w:types>
          <w:type w:val="bbPlcHdr"/>
        </w:types>
        <w:behaviors>
          <w:behavior w:val="content"/>
        </w:behaviors>
        <w:description w:val=""/>
        <w:guid w:val="{D30BBA30-3563-43EA-A08B-0B2EB49C8B33}"/>
      </w:docPartPr>
      <w:docPartBody>
        <w:p>
          <w:pPr>
            <w:pStyle w:val="1915"/>
          </w:pPr>
          <w:r>
            <w:rPr>
              <w:rStyle w:val="4"/>
            </w:rPr>
            <w:t>Primary Phone.</w:t>
          </w:r>
        </w:p>
      </w:docPartBody>
    </w:docPart>
    <w:docPart>
      <w:docPartPr>
        <w:name w:val="CC5F496559EC48748819005375B7C2B9"/>
        <w:style w:val=""/>
        <w:category>
          <w:name w:val="General"/>
          <w:gallery w:val="placeholder"/>
        </w:category>
        <w:types>
          <w:type w:val="bbPlcHdr"/>
        </w:types>
        <w:behaviors>
          <w:behavior w:val="content"/>
        </w:behaviors>
        <w:description w:val=""/>
        <w:guid w:val="{6234CC3E-DAF1-46E8-8DF7-7310837A55CA}"/>
      </w:docPartPr>
      <w:docPartBody>
        <w:p>
          <w:pPr>
            <w:pStyle w:val="1916"/>
          </w:pPr>
          <w:r>
            <w:rPr>
              <w:rStyle w:val="4"/>
            </w:rPr>
            <w:t>Secondary Phone</w:t>
          </w:r>
        </w:p>
      </w:docPartBody>
    </w:docPart>
    <w:docPart>
      <w:docPartPr>
        <w:name w:val="5174616FB93340138F6C3FBA9ABB672F"/>
        <w:style w:val=""/>
        <w:category>
          <w:name w:val="General"/>
          <w:gallery w:val="placeholder"/>
        </w:category>
        <w:types>
          <w:type w:val="bbPlcHdr"/>
        </w:types>
        <w:behaviors>
          <w:behavior w:val="content"/>
        </w:behaviors>
        <w:description w:val=""/>
        <w:guid w:val="{FFE2A3BA-466B-441A-8CC3-A9A54739E35B}"/>
      </w:docPartPr>
      <w:docPartBody>
        <w:p>
          <w:pPr>
            <w:pStyle w:val="613"/>
          </w:pPr>
          <w:r>
            <w:rPr>
              <w:rStyle w:val="4"/>
            </w:rPr>
            <w:t>Primary Phone.</w:t>
          </w:r>
        </w:p>
      </w:docPartBody>
    </w:docPart>
    <w:docPart>
      <w:docPartPr>
        <w:name w:val="F58F2226CADB4801AA1D7A2687DEF229"/>
        <w:style w:val=""/>
        <w:category>
          <w:name w:val="General"/>
          <w:gallery w:val="placeholder"/>
        </w:category>
        <w:types>
          <w:type w:val="bbPlcHdr"/>
        </w:types>
        <w:behaviors>
          <w:behavior w:val="content"/>
        </w:behaviors>
        <w:description w:val=""/>
        <w:guid w:val="{490A6D1A-F0CB-4F85-9E82-C9CE586958CB}"/>
      </w:docPartPr>
      <w:docPartBody>
        <w:p>
          <w:pPr>
            <w:pStyle w:val="1920"/>
          </w:pPr>
          <w:r>
            <w:rPr>
              <w:rStyle w:val="4"/>
            </w:rPr>
            <w:t>Secondary Phone</w:t>
          </w:r>
        </w:p>
      </w:docPartBody>
    </w:docPart>
    <w:docPart>
      <w:docPartPr>
        <w:name w:val="0B223867F43746F59784F67A2D7E08F2"/>
        <w:style w:val=""/>
        <w:category>
          <w:name w:val="General"/>
          <w:gallery w:val="placeholder"/>
        </w:category>
        <w:types>
          <w:type w:val="bbPlcHdr"/>
        </w:types>
        <w:behaviors>
          <w:behavior w:val="content"/>
        </w:behaviors>
        <w:description w:val=""/>
        <w:guid w:val="{1D5E99F0-F67B-4CEC-A822-609BDA3E3741}"/>
      </w:docPartPr>
      <w:docPartBody>
        <w:p>
          <w:pPr>
            <w:pStyle w:val="617"/>
          </w:pPr>
          <w:r>
            <w:rPr>
              <w:rStyle w:val="4"/>
            </w:rPr>
            <w:t>Primary Phone.</w:t>
          </w:r>
        </w:p>
      </w:docPartBody>
    </w:docPart>
    <w:docPart>
      <w:docPartPr>
        <w:name w:val="2DBB11AB50DD48D69611F5BFDF76823C"/>
        <w:style w:val=""/>
        <w:category>
          <w:name w:val="General"/>
          <w:gallery w:val="placeholder"/>
        </w:category>
        <w:types>
          <w:type w:val="bbPlcHdr"/>
        </w:types>
        <w:behaviors>
          <w:behavior w:val="content"/>
        </w:behaviors>
        <w:description w:val=""/>
        <w:guid w:val="{75DEEED0-2E23-413E-BA00-6904D295ACDA}"/>
      </w:docPartPr>
      <w:docPartBody>
        <w:p>
          <w:pPr>
            <w:pStyle w:val="1924"/>
          </w:pPr>
          <w:r>
            <w:rPr>
              <w:rStyle w:val="4"/>
            </w:rPr>
            <w:t>Secondary Phone</w:t>
          </w:r>
        </w:p>
      </w:docPartBody>
    </w:docPart>
    <w:docPart>
      <w:docPartPr>
        <w:name w:val="167236BAD83643119B9B32B9A4219BD4"/>
        <w:style w:val=""/>
        <w:category>
          <w:name w:val="General"/>
          <w:gallery w:val="placeholder"/>
        </w:category>
        <w:types>
          <w:type w:val="bbPlcHdr"/>
        </w:types>
        <w:behaviors>
          <w:behavior w:val="content"/>
        </w:behaviors>
        <w:description w:val=""/>
        <w:guid w:val="{D8A0334A-4F27-4FF0-90AE-D35A34EC172F}"/>
      </w:docPartPr>
      <w:docPartBody>
        <w:p>
          <w:pPr>
            <w:pStyle w:val="1919"/>
          </w:pPr>
          <w:r>
            <w:rPr>
              <w:rStyle w:val="4"/>
            </w:rPr>
            <w:t>Primary Phone.</w:t>
          </w:r>
        </w:p>
      </w:docPartBody>
    </w:docPart>
    <w:docPart>
      <w:docPartPr>
        <w:name w:val="E18D63DA747B4A4B8C9CB60AFF959ABC"/>
        <w:style w:val=""/>
        <w:category>
          <w:name w:val="General"/>
          <w:gallery w:val="placeholder"/>
        </w:category>
        <w:types>
          <w:type w:val="bbPlcHdr"/>
        </w:types>
        <w:behaviors>
          <w:behavior w:val="content"/>
        </w:behaviors>
        <w:description w:val=""/>
        <w:guid w:val="{5E7EF18C-BAD3-46BD-BF43-CD4EE97F19A2}"/>
      </w:docPartPr>
      <w:docPartBody>
        <w:p>
          <w:pPr>
            <w:pStyle w:val="1923"/>
          </w:pPr>
          <w:r>
            <w:rPr>
              <w:rStyle w:val="4"/>
            </w:rPr>
            <w:t>Primary Phone.</w:t>
          </w:r>
        </w:p>
      </w:docPartBody>
    </w:docPart>
    <w:docPart>
      <w:docPartPr>
        <w:name w:val="836CD4A1017E446B8AE53A07834A514D"/>
        <w:style w:val=""/>
        <w:category>
          <w:name w:val="General"/>
          <w:gallery w:val="placeholder"/>
        </w:category>
        <w:types>
          <w:type w:val="bbPlcHdr"/>
        </w:types>
        <w:behaviors>
          <w:behavior w:val="content"/>
        </w:behaviors>
        <w:description w:val=""/>
        <w:guid w:val="{141A8757-8FA0-4292-B7C5-33D504EBDACF}"/>
      </w:docPartPr>
      <w:docPartBody>
        <w:p>
          <w:pPr>
            <w:pStyle w:val="623"/>
          </w:pPr>
          <w:r>
            <w:rPr>
              <w:rStyle w:val="4"/>
            </w:rPr>
            <w:t>Primary Phone.</w:t>
          </w:r>
        </w:p>
      </w:docPartBody>
    </w:docPart>
    <w:docPart>
      <w:docPartPr>
        <w:name w:val="5B89B77D9EF4456B96E2C9048D40977C"/>
        <w:style w:val=""/>
        <w:category>
          <w:name w:val="General"/>
          <w:gallery w:val="placeholder"/>
        </w:category>
        <w:types>
          <w:type w:val="bbPlcHdr"/>
        </w:types>
        <w:behaviors>
          <w:behavior w:val="content"/>
        </w:behaviors>
        <w:description w:val=""/>
        <w:guid w:val="{E386C2C3-35E4-4F1D-8F7F-EA6ABE9B74CA}"/>
      </w:docPartPr>
      <w:docPartBody>
        <w:p>
          <w:pPr>
            <w:pStyle w:val="1927"/>
          </w:pPr>
          <w:r>
            <w:rPr>
              <w:rStyle w:val="4"/>
            </w:rPr>
            <w:t>Primary Phone.</w:t>
          </w:r>
        </w:p>
      </w:docPartBody>
    </w:docPart>
    <w:docPart>
      <w:docPartPr>
        <w:name w:val="16E6DEC4804C46038FAC6E658DBD314D"/>
        <w:style w:val=""/>
        <w:category>
          <w:name w:val="General"/>
          <w:gallery w:val="placeholder"/>
        </w:category>
        <w:types>
          <w:type w:val="bbPlcHdr"/>
        </w:types>
        <w:behaviors>
          <w:behavior w:val="content"/>
        </w:behaviors>
        <w:description w:val=""/>
        <w:guid w:val="{372492CB-53CB-48C7-93C7-7598E55156C5}"/>
      </w:docPartPr>
      <w:docPartBody>
        <w:p>
          <w:pPr>
            <w:pStyle w:val="1928"/>
          </w:pPr>
          <w:r>
            <w:rPr>
              <w:rStyle w:val="4"/>
            </w:rPr>
            <w:t>Secondary Phone</w:t>
          </w:r>
        </w:p>
      </w:docPartBody>
    </w:docPart>
    <w:docPart>
      <w:docPartPr>
        <w:name w:val="2BD036AFB5914CFA92D36C993748F214"/>
        <w:style w:val=""/>
        <w:category>
          <w:name w:val="General"/>
          <w:gallery w:val="placeholder"/>
        </w:category>
        <w:types>
          <w:type w:val="bbPlcHdr"/>
        </w:types>
        <w:behaviors>
          <w:behavior w:val="content"/>
        </w:behaviors>
        <w:description w:val=""/>
        <w:guid w:val="{656627EB-CB2F-4887-ACE4-C2E8D0F4F373}"/>
      </w:docPartPr>
      <w:docPartBody>
        <w:p>
          <w:pPr>
            <w:pStyle w:val="628"/>
          </w:pPr>
          <w:r>
            <w:rPr>
              <w:rStyle w:val="4"/>
            </w:rPr>
            <w:t>Primary Phone.</w:t>
          </w:r>
        </w:p>
      </w:docPartBody>
    </w:docPart>
    <w:docPart>
      <w:docPartPr>
        <w:name w:val="3A24DD37403A47A4A4EA81E07387F266"/>
        <w:style w:val=""/>
        <w:category>
          <w:name w:val="General"/>
          <w:gallery w:val="placeholder"/>
        </w:category>
        <w:types>
          <w:type w:val="bbPlcHdr"/>
        </w:types>
        <w:behaviors>
          <w:behavior w:val="content"/>
        </w:behaviors>
        <w:description w:val=""/>
        <w:guid w:val="{C5CA4368-33F9-4EF6-92A5-714470DAC768}"/>
      </w:docPartPr>
      <w:docPartBody>
        <w:p>
          <w:pPr>
            <w:pStyle w:val="1931"/>
          </w:pPr>
          <w:r>
            <w:rPr>
              <w:rStyle w:val="4"/>
            </w:rPr>
            <w:t>Primary Phone.</w:t>
          </w:r>
        </w:p>
      </w:docPartBody>
    </w:docPart>
    <w:docPart>
      <w:docPartPr>
        <w:name w:val="0AED97E127E046D79D3754918C214DE7"/>
        <w:style w:val=""/>
        <w:category>
          <w:name w:val="General"/>
          <w:gallery w:val="placeholder"/>
        </w:category>
        <w:types>
          <w:type w:val="bbPlcHdr"/>
        </w:types>
        <w:behaviors>
          <w:behavior w:val="content"/>
        </w:behaviors>
        <w:description w:val=""/>
        <w:guid w:val="{47117979-21C5-49D5-9AE4-72B7CA19AB22}"/>
      </w:docPartPr>
      <w:docPartBody>
        <w:p>
          <w:pPr>
            <w:pStyle w:val="1932"/>
          </w:pPr>
          <w:r>
            <w:rPr>
              <w:rStyle w:val="4"/>
            </w:rPr>
            <w:t>Secondary Phone</w:t>
          </w:r>
        </w:p>
      </w:docPartBody>
    </w:docPart>
    <w:docPart>
      <w:docPartPr>
        <w:name w:val="303EBC53CB9643A381E801513B42EAD0"/>
        <w:style w:val=""/>
        <w:category>
          <w:name w:val="General"/>
          <w:gallery w:val="placeholder"/>
        </w:category>
        <w:types>
          <w:type w:val="bbPlcHdr"/>
        </w:types>
        <w:behaviors>
          <w:behavior w:val="content"/>
        </w:behaviors>
        <w:description w:val=""/>
        <w:guid w:val="{EF98DF1B-B2A5-42EE-8A73-A78F1E84177E}"/>
      </w:docPartPr>
      <w:docPartBody>
        <w:p>
          <w:pPr>
            <w:pStyle w:val="633"/>
          </w:pPr>
          <w:r>
            <w:rPr>
              <w:rStyle w:val="4"/>
            </w:rPr>
            <w:t>Primary Phone.</w:t>
          </w:r>
        </w:p>
      </w:docPartBody>
    </w:docPart>
    <w:docPart>
      <w:docPartPr>
        <w:name w:val="2CAAE0E2F17740458BF5AAC75FAC75F4"/>
        <w:style w:val=""/>
        <w:category>
          <w:name w:val="General"/>
          <w:gallery w:val="placeholder"/>
        </w:category>
        <w:types>
          <w:type w:val="bbPlcHdr"/>
        </w:types>
        <w:behaviors>
          <w:behavior w:val="content"/>
        </w:behaviors>
        <w:description w:val=""/>
        <w:guid w:val="{F64C94B6-573F-4066-BBB5-C436AF638CEE}"/>
      </w:docPartPr>
      <w:docPartBody>
        <w:p>
          <w:pPr>
            <w:pStyle w:val="1935"/>
          </w:pPr>
          <w:r>
            <w:rPr>
              <w:rStyle w:val="4"/>
            </w:rPr>
            <w:t>Primary Phone.</w:t>
          </w:r>
        </w:p>
      </w:docPartBody>
    </w:docPart>
    <w:docPart>
      <w:docPartPr>
        <w:name w:val="18E5F02DF05F44F3AD1D1994F7329DED"/>
        <w:style w:val=""/>
        <w:category>
          <w:name w:val="General"/>
          <w:gallery w:val="placeholder"/>
        </w:category>
        <w:types>
          <w:type w:val="bbPlcHdr"/>
        </w:types>
        <w:behaviors>
          <w:behavior w:val="content"/>
        </w:behaviors>
        <w:description w:val=""/>
        <w:guid w:val="{761CCA68-1479-4310-9437-A9CCE9D02484}"/>
      </w:docPartPr>
      <w:docPartBody>
        <w:p>
          <w:pPr>
            <w:pStyle w:val="1936"/>
          </w:pPr>
          <w:r>
            <w:rPr>
              <w:rStyle w:val="4"/>
            </w:rPr>
            <w:t>Secondary Phone</w:t>
          </w:r>
        </w:p>
      </w:docPartBody>
    </w:docPart>
    <w:docPart>
      <w:docPartPr>
        <w:name w:val="FA8AE91114E945EC964CBB1E9DFE3294"/>
        <w:style w:val=""/>
        <w:category>
          <w:name w:val="General"/>
          <w:gallery w:val="placeholder"/>
        </w:category>
        <w:types>
          <w:type w:val="bbPlcHdr"/>
        </w:types>
        <w:behaviors>
          <w:behavior w:val="content"/>
        </w:behaviors>
        <w:description w:val=""/>
        <w:guid w:val="{CA96AABA-5F86-4F9A-BB1C-D554C90AE36F}"/>
      </w:docPartPr>
      <w:docPartBody>
        <w:p>
          <w:pPr>
            <w:pStyle w:val="638"/>
          </w:pPr>
          <w:r>
            <w:rPr>
              <w:rStyle w:val="4"/>
            </w:rPr>
            <w:t>Primary Phone.</w:t>
          </w:r>
        </w:p>
      </w:docPartBody>
    </w:docPart>
    <w:docPart>
      <w:docPartPr>
        <w:name w:val="22A0D761328747E8A711040D0715B33C"/>
        <w:style w:val=""/>
        <w:category>
          <w:name w:val="General"/>
          <w:gallery w:val="placeholder"/>
        </w:category>
        <w:types>
          <w:type w:val="bbPlcHdr"/>
        </w:types>
        <w:behaviors>
          <w:behavior w:val="content"/>
        </w:behaviors>
        <w:description w:val=""/>
        <w:guid w:val="{408C5373-B1C1-47FC-BA7B-6824B5304120}"/>
      </w:docPartPr>
      <w:docPartBody>
        <w:p>
          <w:pPr>
            <w:pStyle w:val="1939"/>
          </w:pPr>
          <w:r>
            <w:rPr>
              <w:rStyle w:val="4"/>
            </w:rPr>
            <w:t>Primary Phone.</w:t>
          </w:r>
        </w:p>
      </w:docPartBody>
    </w:docPart>
    <w:docPart>
      <w:docPartPr>
        <w:name w:val="924BF5065DB2418A998D022D454D3BEE"/>
        <w:style w:val=""/>
        <w:category>
          <w:name w:val="General"/>
          <w:gallery w:val="placeholder"/>
        </w:category>
        <w:types>
          <w:type w:val="bbPlcHdr"/>
        </w:types>
        <w:behaviors>
          <w:behavior w:val="content"/>
        </w:behaviors>
        <w:description w:val=""/>
        <w:guid w:val="{4DB34FFD-5497-4700-A419-82F4F713EC0B}"/>
      </w:docPartPr>
      <w:docPartBody>
        <w:p>
          <w:pPr>
            <w:pStyle w:val="1940"/>
          </w:pPr>
          <w:r>
            <w:rPr>
              <w:rStyle w:val="4"/>
            </w:rPr>
            <w:t>Secondary Phone</w:t>
          </w:r>
        </w:p>
      </w:docPartBody>
    </w:docPart>
    <w:docPart>
      <w:docPartPr>
        <w:name w:val="E4F208ED99AC4E20B591341203181204"/>
        <w:style w:val=""/>
        <w:category>
          <w:name w:val="General"/>
          <w:gallery w:val="placeholder"/>
        </w:category>
        <w:types>
          <w:type w:val="bbPlcHdr"/>
        </w:types>
        <w:behaviors>
          <w:behavior w:val="content"/>
        </w:behaviors>
        <w:description w:val=""/>
        <w:guid w:val="{305EC8B5-F5A9-4662-9F27-34B580092C49}"/>
      </w:docPartPr>
      <w:docPartBody>
        <w:p>
          <w:pPr>
            <w:pStyle w:val="643"/>
          </w:pPr>
          <w:r>
            <w:rPr>
              <w:rStyle w:val="4"/>
            </w:rPr>
            <w:t>Primary Phone.</w:t>
          </w:r>
        </w:p>
      </w:docPartBody>
    </w:docPart>
    <w:docPart>
      <w:docPartPr>
        <w:name w:val="A81930EB681643D9A1DECB01CEA4F170"/>
        <w:style w:val=""/>
        <w:category>
          <w:name w:val="General"/>
          <w:gallery w:val="placeholder"/>
        </w:category>
        <w:types>
          <w:type w:val="bbPlcHdr"/>
        </w:types>
        <w:behaviors>
          <w:behavior w:val="content"/>
        </w:behaviors>
        <w:description w:val=""/>
        <w:guid w:val="{A0D76C54-71E4-43AC-8A5D-794AB6372BFF}"/>
      </w:docPartPr>
      <w:docPartBody>
        <w:p>
          <w:pPr>
            <w:pStyle w:val="1943"/>
          </w:pPr>
          <w:r>
            <w:rPr>
              <w:rStyle w:val="4"/>
            </w:rPr>
            <w:t>Primary Phone.</w:t>
          </w:r>
        </w:p>
      </w:docPartBody>
    </w:docPart>
    <w:docPart>
      <w:docPartPr>
        <w:name w:val="20E423B96265475BA19745147DAD9549"/>
        <w:style w:val=""/>
        <w:category>
          <w:name w:val="General"/>
          <w:gallery w:val="placeholder"/>
        </w:category>
        <w:types>
          <w:type w:val="bbPlcHdr"/>
        </w:types>
        <w:behaviors>
          <w:behavior w:val="content"/>
        </w:behaviors>
        <w:description w:val=""/>
        <w:guid w:val="{00D0B547-CE8B-438D-BF76-C303E80AB781}"/>
      </w:docPartPr>
      <w:docPartBody>
        <w:p>
          <w:pPr>
            <w:pStyle w:val="1944"/>
          </w:pPr>
          <w:r>
            <w:rPr>
              <w:rStyle w:val="4"/>
            </w:rPr>
            <w:t>Secondary Phone</w:t>
          </w:r>
        </w:p>
      </w:docPartBody>
    </w:docPart>
    <w:docPart>
      <w:docPartPr>
        <w:name w:val="0CE062A601814D36A86112C752CE2B76"/>
        <w:style w:val=""/>
        <w:category>
          <w:name w:val="General"/>
          <w:gallery w:val="placeholder"/>
        </w:category>
        <w:types>
          <w:type w:val="bbPlcHdr"/>
        </w:types>
        <w:behaviors>
          <w:behavior w:val="content"/>
        </w:behaviors>
        <w:description w:val=""/>
        <w:guid w:val="{F800C2F9-78C8-4155-8739-1788F6829878}"/>
      </w:docPartPr>
      <w:docPartBody>
        <w:p>
          <w:pPr>
            <w:pStyle w:val="648"/>
          </w:pPr>
          <w:r>
            <w:rPr>
              <w:rStyle w:val="4"/>
            </w:rPr>
            <w:t>Primary Phone.</w:t>
          </w:r>
        </w:p>
      </w:docPartBody>
    </w:docPart>
    <w:docPart>
      <w:docPartPr>
        <w:name w:val="8FC36858FEB64B45858FC7DD4B77F106"/>
        <w:style w:val=""/>
        <w:category>
          <w:name w:val="General"/>
          <w:gallery w:val="placeholder"/>
        </w:category>
        <w:types>
          <w:type w:val="bbPlcHdr"/>
        </w:types>
        <w:behaviors>
          <w:behavior w:val="content"/>
        </w:behaviors>
        <w:description w:val=""/>
        <w:guid w:val="{0358B5E3-4BE5-4EFD-9C33-A93CB35E3BF0}"/>
      </w:docPartPr>
      <w:docPartBody>
        <w:p>
          <w:pPr>
            <w:pStyle w:val="1948"/>
          </w:pPr>
          <w:r>
            <w:rPr>
              <w:rStyle w:val="4"/>
            </w:rPr>
            <w:t>Primary Phone.</w:t>
          </w:r>
        </w:p>
      </w:docPartBody>
    </w:docPart>
    <w:docPart>
      <w:docPartPr>
        <w:name w:val="E1AB213ECC0942EE8FF4380CB620AA75"/>
        <w:style w:val=""/>
        <w:category>
          <w:name w:val="General"/>
          <w:gallery w:val="placeholder"/>
        </w:category>
        <w:types>
          <w:type w:val="bbPlcHdr"/>
        </w:types>
        <w:behaviors>
          <w:behavior w:val="content"/>
        </w:behaviors>
        <w:description w:val=""/>
        <w:guid w:val="{2FB1CF60-B42E-4C92-B537-19395CB8252F}"/>
      </w:docPartPr>
      <w:docPartBody>
        <w:p>
          <w:pPr>
            <w:pStyle w:val="1949"/>
          </w:pPr>
          <w:r>
            <w:t>Secondary Phone</w:t>
          </w:r>
        </w:p>
      </w:docPartBody>
    </w:docPart>
    <w:docPart>
      <w:docPartPr>
        <w:name w:val="27ACB9C596434F9EAF4D24A3BE633CD0"/>
        <w:style w:val=""/>
        <w:category>
          <w:name w:val="General"/>
          <w:gallery w:val="placeholder"/>
        </w:category>
        <w:types>
          <w:type w:val="bbPlcHdr"/>
        </w:types>
        <w:behaviors>
          <w:behavior w:val="content"/>
        </w:behaviors>
        <w:description w:val=""/>
        <w:guid w:val="{2B59986C-EBF6-40D1-A5E0-ED28EB6265C8}"/>
      </w:docPartPr>
      <w:docPartBody>
        <w:p>
          <w:pPr>
            <w:pStyle w:val="653"/>
          </w:pPr>
          <w:r>
            <w:rPr>
              <w:rStyle w:val="4"/>
            </w:rPr>
            <w:t>Primary Phone.</w:t>
          </w:r>
        </w:p>
      </w:docPartBody>
    </w:docPart>
    <w:docPart>
      <w:docPartPr>
        <w:name w:val="3B1E7D7B714D4525B6BE7873D2DEDFB3"/>
        <w:style w:val=""/>
        <w:category>
          <w:name w:val="General"/>
          <w:gallery w:val="placeholder"/>
        </w:category>
        <w:types>
          <w:type w:val="bbPlcHdr"/>
        </w:types>
        <w:behaviors>
          <w:behavior w:val="content"/>
        </w:behaviors>
        <w:description w:val=""/>
        <w:guid w:val="{B04C82B0-2C07-4EA1-8B5D-3CFA68924E49}"/>
      </w:docPartPr>
      <w:docPartBody>
        <w:p>
          <w:pPr>
            <w:pStyle w:val="1953"/>
          </w:pPr>
          <w:r>
            <w:rPr>
              <w:rStyle w:val="4"/>
            </w:rPr>
            <w:t>Primary Phone.</w:t>
          </w:r>
        </w:p>
      </w:docPartBody>
    </w:docPart>
    <w:docPart>
      <w:docPartPr>
        <w:name w:val="2E454EAE7F594EA59C63C4A0C66282F6"/>
        <w:style w:val=""/>
        <w:category>
          <w:name w:val="General"/>
          <w:gallery w:val="placeholder"/>
        </w:category>
        <w:types>
          <w:type w:val="bbPlcHdr"/>
        </w:types>
        <w:behaviors>
          <w:behavior w:val="content"/>
        </w:behaviors>
        <w:description w:val=""/>
        <w:guid w:val="{539EC772-BDB4-425A-9752-FB783923D1B6}"/>
      </w:docPartPr>
      <w:docPartBody>
        <w:p>
          <w:pPr>
            <w:pStyle w:val="1954"/>
          </w:pPr>
          <w:r>
            <w:t>Secondary Phone</w:t>
          </w:r>
        </w:p>
      </w:docPartBody>
    </w:docPart>
    <w:docPart>
      <w:docPartPr>
        <w:name w:val="2C88F52846B9445BB57121B503A231AD"/>
        <w:style w:val=""/>
        <w:category>
          <w:name w:val="General"/>
          <w:gallery w:val="placeholder"/>
        </w:category>
        <w:types>
          <w:type w:val="bbPlcHdr"/>
        </w:types>
        <w:behaviors>
          <w:behavior w:val="content"/>
        </w:behaviors>
        <w:description w:val=""/>
        <w:guid w:val="{D551B0D3-6E27-4C5E-BB9A-FDB8911E4B70}"/>
      </w:docPartPr>
      <w:docPartBody>
        <w:p>
          <w:pPr>
            <w:pStyle w:val="1955"/>
          </w:pPr>
          <w:r>
            <w:rPr>
              <w:rStyle w:val="4"/>
            </w:rPr>
            <w:t>Click here to enter text.</w:t>
          </w:r>
        </w:p>
      </w:docPartBody>
    </w:docPart>
    <w:docPart>
      <w:docPartPr>
        <w:name w:val="4DFB45E9ACED4FE4B6266C8F18818617"/>
        <w:style w:val=""/>
        <w:category>
          <w:name w:val="General"/>
          <w:gallery w:val="placeholder"/>
        </w:category>
        <w:types>
          <w:type w:val="bbPlcHdr"/>
        </w:types>
        <w:behaviors>
          <w:behavior w:val="content"/>
        </w:behaviors>
        <w:description w:val=""/>
        <w:guid w:val="{CB0BFC3E-D46B-441B-A39C-349E53604F61}"/>
      </w:docPartPr>
      <w:docPartBody>
        <w:p>
          <w:pPr>
            <w:pStyle w:val="1956"/>
          </w:pPr>
          <w:r>
            <w:rPr>
              <w:rStyle w:val="4"/>
            </w:rPr>
            <w:t>Click here to enter text.</w:t>
          </w:r>
        </w:p>
      </w:docPartBody>
    </w:docPart>
    <w:docPart>
      <w:docPartPr>
        <w:name w:val="1BF3CD3B692549EB887627F8A7C0C34E"/>
        <w:style w:val=""/>
        <w:category>
          <w:name w:val="General"/>
          <w:gallery w:val="placeholder"/>
        </w:category>
        <w:types>
          <w:type w:val="bbPlcHdr"/>
        </w:types>
        <w:behaviors>
          <w:behavior w:val="content"/>
        </w:behaviors>
        <w:description w:val=""/>
        <w:guid w:val="{3D0DFA95-0B52-4605-A92E-FD3E4915823C}"/>
      </w:docPartPr>
      <w:docPartBody>
        <w:p>
          <w:pPr>
            <w:pStyle w:val="721"/>
          </w:pPr>
          <w:r>
            <w:rPr>
              <w:rStyle w:val="4"/>
            </w:rPr>
            <w:t>Primary Phone.</w:t>
          </w:r>
        </w:p>
      </w:docPartBody>
    </w:docPart>
    <w:docPart>
      <w:docPartPr>
        <w:name w:val="FA678E4BEBA1481DA631217D6F77AAD3"/>
        <w:style w:val=""/>
        <w:category>
          <w:name w:val="General"/>
          <w:gallery w:val="placeholder"/>
        </w:category>
        <w:types>
          <w:type w:val="bbPlcHdr"/>
        </w:types>
        <w:behaviors>
          <w:behavior w:val="content"/>
        </w:behaviors>
        <w:description w:val=""/>
        <w:guid w:val="{64B55439-B962-44DD-93B0-C1E7DD5A5E8A}"/>
      </w:docPartPr>
      <w:docPartBody>
        <w:p>
          <w:pPr>
            <w:pStyle w:val="1957"/>
          </w:pPr>
          <w:r>
            <w:rPr>
              <w:rStyle w:val="4"/>
            </w:rPr>
            <w:t>Primary Phone.</w:t>
          </w:r>
        </w:p>
      </w:docPartBody>
    </w:docPart>
    <w:docPart>
      <w:docPartPr>
        <w:name w:val="04D121E3273B418A90AE7C6F80CE652D"/>
        <w:style w:val=""/>
        <w:category>
          <w:name w:val="General"/>
          <w:gallery w:val="placeholder"/>
        </w:category>
        <w:types>
          <w:type w:val="bbPlcHdr"/>
        </w:types>
        <w:behaviors>
          <w:behavior w:val="content"/>
        </w:behaviors>
        <w:description w:val=""/>
        <w:guid w:val="{9E11437E-B390-4D01-9602-C9B90EF88607}"/>
      </w:docPartPr>
      <w:docPartBody>
        <w:p>
          <w:pPr>
            <w:pStyle w:val="1958"/>
          </w:pPr>
          <w:r>
            <w:rPr>
              <w:rStyle w:val="4"/>
            </w:rPr>
            <w:t>Secondary Phone</w:t>
          </w:r>
        </w:p>
      </w:docPartBody>
    </w:docPart>
    <w:docPart>
      <w:docPartPr>
        <w:name w:val="33B19D32562F421E886F6619DF3FAA6D"/>
        <w:style w:val=""/>
        <w:category>
          <w:name w:val="General"/>
          <w:gallery w:val="placeholder"/>
        </w:category>
        <w:types>
          <w:type w:val="bbPlcHdr"/>
        </w:types>
        <w:behaviors>
          <w:behavior w:val="content"/>
        </w:behaviors>
        <w:description w:val=""/>
        <w:guid w:val="{EA77005C-E157-4D6E-A9D6-67B7293DF5DA}"/>
      </w:docPartPr>
      <w:docPartBody>
        <w:p>
          <w:pPr>
            <w:pStyle w:val="726"/>
          </w:pPr>
          <w:r>
            <w:rPr>
              <w:rStyle w:val="4"/>
            </w:rPr>
            <w:t>Primary Phone.</w:t>
          </w:r>
        </w:p>
      </w:docPartBody>
    </w:docPart>
    <w:docPart>
      <w:docPartPr>
        <w:name w:val="70DB00A8A7B94F7D83E09E464437B68D"/>
        <w:style w:val=""/>
        <w:category>
          <w:name w:val="General"/>
          <w:gallery w:val="placeholder"/>
        </w:category>
        <w:types>
          <w:type w:val="bbPlcHdr"/>
        </w:types>
        <w:behaviors>
          <w:behavior w:val="content"/>
        </w:behaviors>
        <w:description w:val=""/>
        <w:guid w:val="{0E9C1D92-CE23-48B3-8220-0118A2E1B3FB}"/>
      </w:docPartPr>
      <w:docPartBody>
        <w:p>
          <w:pPr>
            <w:pStyle w:val="1961"/>
          </w:pPr>
          <w:r>
            <w:rPr>
              <w:rStyle w:val="4"/>
            </w:rPr>
            <w:t>Primary Phone.</w:t>
          </w:r>
        </w:p>
      </w:docPartBody>
    </w:docPart>
    <w:docPart>
      <w:docPartPr>
        <w:name w:val="ACA7C60A49614F2EA57EC0565E12E62A"/>
        <w:style w:val=""/>
        <w:category>
          <w:name w:val="General"/>
          <w:gallery w:val="placeholder"/>
        </w:category>
        <w:types>
          <w:type w:val="bbPlcHdr"/>
        </w:types>
        <w:behaviors>
          <w:behavior w:val="content"/>
        </w:behaviors>
        <w:description w:val=""/>
        <w:guid w:val="{744F1112-94F9-46BE-9FDD-FB92BC685CF8}"/>
      </w:docPartPr>
      <w:docPartBody>
        <w:p>
          <w:pPr>
            <w:pStyle w:val="1962"/>
          </w:pPr>
          <w:r>
            <w:rPr>
              <w:rStyle w:val="4"/>
            </w:rPr>
            <w:t>Secondary Phone</w:t>
          </w:r>
        </w:p>
      </w:docPartBody>
    </w:docPart>
    <w:docPart>
      <w:docPartPr>
        <w:name w:val="0AEEE5913A474379AA610AA10EB642B4"/>
        <w:style w:val=""/>
        <w:category>
          <w:name w:val="General"/>
          <w:gallery w:val="placeholder"/>
        </w:category>
        <w:types>
          <w:type w:val="bbPlcHdr"/>
        </w:types>
        <w:behaviors>
          <w:behavior w:val="content"/>
        </w:behaviors>
        <w:description w:val=""/>
        <w:guid w:val="{83A7719D-1610-455C-9C49-5A65A98B1F37}"/>
      </w:docPartPr>
      <w:docPartBody>
        <w:p>
          <w:pPr>
            <w:pStyle w:val="731"/>
          </w:pPr>
          <w:r>
            <w:rPr>
              <w:rStyle w:val="4"/>
            </w:rPr>
            <w:t>Primary Phone.</w:t>
          </w:r>
        </w:p>
      </w:docPartBody>
    </w:docPart>
    <w:docPart>
      <w:docPartPr>
        <w:name w:val="310A9CC2739D4D95AD1DE2D5BB716C9D"/>
        <w:style w:val=""/>
        <w:category>
          <w:name w:val="General"/>
          <w:gallery w:val="placeholder"/>
        </w:category>
        <w:types>
          <w:type w:val="bbPlcHdr"/>
        </w:types>
        <w:behaviors>
          <w:behavior w:val="content"/>
        </w:behaviors>
        <w:description w:val=""/>
        <w:guid w:val="{9006E1AB-8911-4828-A204-8B03D0BBCD21}"/>
      </w:docPartPr>
      <w:docPartBody>
        <w:p>
          <w:pPr>
            <w:pStyle w:val="1965"/>
          </w:pPr>
          <w:r>
            <w:rPr>
              <w:rStyle w:val="4"/>
            </w:rPr>
            <w:t>Primary Phone.</w:t>
          </w:r>
        </w:p>
      </w:docPartBody>
    </w:docPart>
    <w:docPart>
      <w:docPartPr>
        <w:name w:val="57174776EC474651959DAFD2B80380EF"/>
        <w:style w:val=""/>
        <w:category>
          <w:name w:val="General"/>
          <w:gallery w:val="placeholder"/>
        </w:category>
        <w:types>
          <w:type w:val="bbPlcHdr"/>
        </w:types>
        <w:behaviors>
          <w:behavior w:val="content"/>
        </w:behaviors>
        <w:description w:val=""/>
        <w:guid w:val="{A1D97B57-B7FB-4844-A44D-5ABF4040D4FF}"/>
      </w:docPartPr>
      <w:docPartBody>
        <w:p>
          <w:pPr>
            <w:pStyle w:val="1966"/>
          </w:pPr>
          <w:r>
            <w:rPr>
              <w:rStyle w:val="4"/>
            </w:rPr>
            <w:t>Secondary Phone</w:t>
          </w:r>
        </w:p>
      </w:docPartBody>
    </w:docPart>
    <w:docPart>
      <w:docPartPr>
        <w:name w:val="FDC122ED703D451EB4E75028E3AB0FC4"/>
        <w:style w:val=""/>
        <w:category>
          <w:name w:val="General"/>
          <w:gallery w:val="placeholder"/>
        </w:category>
        <w:types>
          <w:type w:val="bbPlcHdr"/>
        </w:types>
        <w:behaviors>
          <w:behavior w:val="content"/>
        </w:behaviors>
        <w:description w:val=""/>
        <w:guid w:val="{6963D879-5A44-4A1B-BB72-225ABDE08C2A}"/>
      </w:docPartPr>
      <w:docPartBody>
        <w:p>
          <w:pPr>
            <w:pStyle w:val="736"/>
          </w:pPr>
          <w:r>
            <w:rPr>
              <w:rStyle w:val="4"/>
            </w:rPr>
            <w:t>Primary Phone.</w:t>
          </w:r>
        </w:p>
      </w:docPartBody>
    </w:docPart>
    <w:docPart>
      <w:docPartPr>
        <w:name w:val="4DA17F2206EE4421962404B7336E4E3A"/>
        <w:style w:val=""/>
        <w:category>
          <w:name w:val="General"/>
          <w:gallery w:val="placeholder"/>
        </w:category>
        <w:types>
          <w:type w:val="bbPlcHdr"/>
        </w:types>
        <w:behaviors>
          <w:behavior w:val="content"/>
        </w:behaviors>
        <w:description w:val=""/>
        <w:guid w:val="{D4A1A528-68CC-45FC-891E-F25144A3CB52}"/>
      </w:docPartPr>
      <w:docPartBody>
        <w:p>
          <w:pPr>
            <w:pStyle w:val="1969"/>
          </w:pPr>
          <w:r>
            <w:rPr>
              <w:rStyle w:val="4"/>
            </w:rPr>
            <w:t>Primary Phone.</w:t>
          </w:r>
        </w:p>
      </w:docPartBody>
    </w:docPart>
    <w:docPart>
      <w:docPartPr>
        <w:name w:val="DEB7EA7E85354AF0AADAE0870254ECE2"/>
        <w:style w:val=""/>
        <w:category>
          <w:name w:val="General"/>
          <w:gallery w:val="placeholder"/>
        </w:category>
        <w:types>
          <w:type w:val="bbPlcHdr"/>
        </w:types>
        <w:behaviors>
          <w:behavior w:val="content"/>
        </w:behaviors>
        <w:description w:val=""/>
        <w:guid w:val="{44B8241D-C15A-4D28-AC32-29457592465E}"/>
      </w:docPartPr>
      <w:docPartBody>
        <w:p>
          <w:pPr>
            <w:pStyle w:val="1970"/>
          </w:pPr>
          <w:r>
            <w:rPr>
              <w:rStyle w:val="4"/>
            </w:rPr>
            <w:t>Secondary Phone</w:t>
          </w:r>
        </w:p>
      </w:docPartBody>
    </w:docPart>
    <w:docPart>
      <w:docPartPr>
        <w:name w:val="43D4A468527C459995556BDB512D094C"/>
        <w:style w:val=""/>
        <w:category>
          <w:name w:val="General"/>
          <w:gallery w:val="placeholder"/>
        </w:category>
        <w:types>
          <w:type w:val="bbPlcHdr"/>
        </w:types>
        <w:behaviors>
          <w:behavior w:val="content"/>
        </w:behaviors>
        <w:description w:val=""/>
        <w:guid w:val="{89F635BC-7958-4705-9EEC-E38BB441293B}"/>
      </w:docPartPr>
      <w:docPartBody>
        <w:p>
          <w:pPr>
            <w:pStyle w:val="741"/>
          </w:pPr>
          <w:r>
            <w:rPr>
              <w:rStyle w:val="4"/>
            </w:rPr>
            <w:t>Primary Phone.</w:t>
          </w:r>
        </w:p>
      </w:docPartBody>
    </w:docPart>
    <w:docPart>
      <w:docPartPr>
        <w:name w:val="B09465F45FDD4BEF8C59FF406CF1B928"/>
        <w:style w:val=""/>
        <w:category>
          <w:name w:val="General"/>
          <w:gallery w:val="placeholder"/>
        </w:category>
        <w:types>
          <w:type w:val="bbPlcHdr"/>
        </w:types>
        <w:behaviors>
          <w:behavior w:val="content"/>
        </w:behaviors>
        <w:description w:val=""/>
        <w:guid w:val="{48713C48-6F9C-4C0D-85AF-DE6E6D5CB7AF}"/>
      </w:docPartPr>
      <w:docPartBody>
        <w:p>
          <w:pPr>
            <w:pStyle w:val="1973"/>
          </w:pPr>
          <w:r>
            <w:rPr>
              <w:rStyle w:val="4"/>
            </w:rPr>
            <w:t>Primary Phone.</w:t>
          </w:r>
        </w:p>
      </w:docPartBody>
    </w:docPart>
    <w:docPart>
      <w:docPartPr>
        <w:name w:val="43A4A819C6E140FA8B01129DF4667302"/>
        <w:style w:val=""/>
        <w:category>
          <w:name w:val="General"/>
          <w:gallery w:val="placeholder"/>
        </w:category>
        <w:types>
          <w:type w:val="bbPlcHdr"/>
        </w:types>
        <w:behaviors>
          <w:behavior w:val="content"/>
        </w:behaviors>
        <w:description w:val=""/>
        <w:guid w:val="{845782B9-E273-4214-858B-9B3180D72BE1}"/>
      </w:docPartPr>
      <w:docPartBody>
        <w:p>
          <w:pPr>
            <w:pStyle w:val="1974"/>
          </w:pPr>
          <w:r>
            <w:rPr>
              <w:rStyle w:val="4"/>
            </w:rPr>
            <w:t>Secondary Phone</w:t>
          </w:r>
        </w:p>
      </w:docPartBody>
    </w:docPart>
    <w:docPart>
      <w:docPartPr>
        <w:name w:val="AB9E0C3457C742F2996378472957C887"/>
        <w:style w:val=""/>
        <w:category>
          <w:name w:val="General"/>
          <w:gallery w:val="placeholder"/>
        </w:category>
        <w:types>
          <w:type w:val="bbPlcHdr"/>
        </w:types>
        <w:behaviors>
          <w:behavior w:val="content"/>
        </w:behaviors>
        <w:description w:val=""/>
        <w:guid w:val="{ADE4D284-D7AD-42B4-BEAD-0FCA5E7C28B0}"/>
      </w:docPartPr>
      <w:docPartBody>
        <w:p>
          <w:pPr>
            <w:pStyle w:val="746"/>
          </w:pPr>
          <w:r>
            <w:rPr>
              <w:rStyle w:val="4"/>
            </w:rPr>
            <w:t>Primary Phone.</w:t>
          </w:r>
        </w:p>
      </w:docPartBody>
    </w:docPart>
    <w:docPart>
      <w:docPartPr>
        <w:name w:val="D0F0531B69DC4ECBB54C4B40C3F43DEC"/>
        <w:style w:val=""/>
        <w:category>
          <w:name w:val="General"/>
          <w:gallery w:val="placeholder"/>
        </w:category>
        <w:types>
          <w:type w:val="bbPlcHdr"/>
        </w:types>
        <w:behaviors>
          <w:behavior w:val="content"/>
        </w:behaviors>
        <w:description w:val=""/>
        <w:guid w:val="{2647499A-B62C-4794-BA99-15E5F884F9BF}"/>
      </w:docPartPr>
      <w:docPartBody>
        <w:p>
          <w:pPr>
            <w:pStyle w:val="1977"/>
          </w:pPr>
          <w:r>
            <w:rPr>
              <w:rStyle w:val="4"/>
            </w:rPr>
            <w:t>Primary Phone.</w:t>
          </w:r>
        </w:p>
      </w:docPartBody>
    </w:docPart>
    <w:docPart>
      <w:docPartPr>
        <w:name w:val="E8FF9B9E6E494ACEB7D0B9118B6905CA"/>
        <w:style w:val=""/>
        <w:category>
          <w:name w:val="General"/>
          <w:gallery w:val="placeholder"/>
        </w:category>
        <w:types>
          <w:type w:val="bbPlcHdr"/>
        </w:types>
        <w:behaviors>
          <w:behavior w:val="content"/>
        </w:behaviors>
        <w:description w:val=""/>
        <w:guid w:val="{52475B36-E6B5-4473-9001-8F31F972B5DD}"/>
      </w:docPartPr>
      <w:docPartBody>
        <w:p>
          <w:pPr>
            <w:pStyle w:val="1978"/>
          </w:pPr>
          <w:r>
            <w:rPr>
              <w:rStyle w:val="4"/>
            </w:rPr>
            <w:t>Secondary Phone</w:t>
          </w:r>
        </w:p>
      </w:docPartBody>
    </w:docPart>
    <w:docPart>
      <w:docPartPr>
        <w:name w:val="27F18A38BFED49D9960B8EEBFCDBFC67"/>
        <w:style w:val=""/>
        <w:category>
          <w:name w:val="General"/>
          <w:gallery w:val="placeholder"/>
        </w:category>
        <w:types>
          <w:type w:val="bbPlcHdr"/>
        </w:types>
        <w:behaviors>
          <w:behavior w:val="content"/>
        </w:behaviors>
        <w:description w:val=""/>
        <w:guid w:val="{A9263439-321D-46FC-B3A3-7270BEA39453}"/>
      </w:docPartPr>
      <w:docPartBody>
        <w:p>
          <w:pPr>
            <w:pStyle w:val="751"/>
          </w:pPr>
          <w:r>
            <w:rPr>
              <w:rStyle w:val="4"/>
            </w:rPr>
            <w:t>Primary Phone.</w:t>
          </w:r>
        </w:p>
      </w:docPartBody>
    </w:docPart>
    <w:docPart>
      <w:docPartPr>
        <w:name w:val="D0DA7DD56B094862AB3D9297195477DD"/>
        <w:style w:val=""/>
        <w:category>
          <w:name w:val="General"/>
          <w:gallery w:val="placeholder"/>
        </w:category>
        <w:types>
          <w:type w:val="bbPlcHdr"/>
        </w:types>
        <w:behaviors>
          <w:behavior w:val="content"/>
        </w:behaviors>
        <w:description w:val=""/>
        <w:guid w:val="{92A53960-B30B-44FD-B73D-8F81BB11848D}"/>
      </w:docPartPr>
      <w:docPartBody>
        <w:p>
          <w:pPr>
            <w:pStyle w:val="1981"/>
          </w:pPr>
          <w:r>
            <w:rPr>
              <w:rStyle w:val="4"/>
            </w:rPr>
            <w:t>Primary Phone.</w:t>
          </w:r>
        </w:p>
      </w:docPartBody>
    </w:docPart>
    <w:docPart>
      <w:docPartPr>
        <w:name w:val="BFA943BA9DFB4C29B29ACDD7E85ACC2B"/>
        <w:style w:val=""/>
        <w:category>
          <w:name w:val="General"/>
          <w:gallery w:val="placeholder"/>
        </w:category>
        <w:types>
          <w:type w:val="bbPlcHdr"/>
        </w:types>
        <w:behaviors>
          <w:behavior w:val="content"/>
        </w:behaviors>
        <w:description w:val=""/>
        <w:guid w:val="{618F77D8-73AB-4E87-838A-59196B1BEE44}"/>
      </w:docPartPr>
      <w:docPartBody>
        <w:p>
          <w:pPr>
            <w:pStyle w:val="1982"/>
          </w:pPr>
          <w:r>
            <w:rPr>
              <w:rStyle w:val="4"/>
            </w:rPr>
            <w:t>Secondary Phone</w:t>
          </w:r>
        </w:p>
      </w:docPartBody>
    </w:docPart>
    <w:docPart>
      <w:docPartPr>
        <w:name w:val="BE391806C10349CFAD431952BC3B55A9"/>
        <w:style w:val=""/>
        <w:category>
          <w:name w:val="General"/>
          <w:gallery w:val="placeholder"/>
        </w:category>
        <w:types>
          <w:type w:val="bbPlcHdr"/>
        </w:types>
        <w:behaviors>
          <w:behavior w:val="content"/>
        </w:behaviors>
        <w:description w:val=""/>
        <w:guid w:val="{EE4A1891-3029-4C71-9986-5A4B49250ABA}"/>
      </w:docPartPr>
      <w:docPartBody>
        <w:p>
          <w:pPr>
            <w:pStyle w:val="1945"/>
          </w:pPr>
          <w:r>
            <w:t>Click here to enter text.</w:t>
          </w:r>
        </w:p>
      </w:docPartBody>
    </w:docPart>
    <w:docPart>
      <w:docPartPr>
        <w:name w:val="D49BBD9E9F904629B71DF1A18E9D3379"/>
        <w:style w:val=""/>
        <w:category>
          <w:name w:val="General"/>
          <w:gallery w:val="placeholder"/>
        </w:category>
        <w:types>
          <w:type w:val="bbPlcHdr"/>
        </w:types>
        <w:behaviors>
          <w:behavior w:val="content"/>
        </w:behaviors>
        <w:description w:val=""/>
        <w:guid w:val="{19A2EBAE-1BF6-4D50-BD97-0B57C2ADB728}"/>
      </w:docPartPr>
      <w:docPartBody>
        <w:p>
          <w:pPr>
            <w:pStyle w:val="1950"/>
          </w:pPr>
          <w:r>
            <w:t>Click here to enter text.</w:t>
          </w:r>
        </w:p>
      </w:docPartBody>
    </w:docPart>
    <w:docPart>
      <w:docPartPr>
        <w:name w:val="EC8B31DC3A914606983B666BAF9C4F08"/>
        <w:style w:val=""/>
        <w:category>
          <w:name w:val="General"/>
          <w:gallery w:val="placeholder"/>
        </w:category>
        <w:types>
          <w:type w:val="bbPlcHdr"/>
        </w:types>
        <w:behaviors>
          <w:behavior w:val="content"/>
        </w:behaviors>
        <w:description w:val=""/>
        <w:guid w:val="{93AE40CA-FA8C-49F9-AB1A-386374E7C3E3}"/>
      </w:docPartPr>
      <w:docPartBody>
        <w:p>
          <w:pPr>
            <w:pStyle w:val="1435"/>
          </w:pPr>
          <w:r>
            <w:rPr>
              <w:rStyle w:val="4"/>
            </w:rPr>
            <w:t>&lt;CSP Name&gt;</w:t>
          </w:r>
        </w:p>
      </w:docPartBody>
    </w:docPart>
    <w:docPart>
      <w:docPartPr>
        <w:name w:val="AE45B7AC6F8A4CF3AAEFC222B0F5C617"/>
        <w:style w:val=""/>
        <w:category>
          <w:name w:val="General"/>
          <w:gallery w:val="placeholder"/>
        </w:category>
        <w:types>
          <w:type w:val="bbPlcHdr"/>
        </w:types>
        <w:behaviors>
          <w:behavior w:val="content"/>
        </w:behaviors>
        <w:description w:val=""/>
        <w:guid w:val="{A102BCA3-F90F-4BAF-AA27-1A3633072C77}"/>
      </w:docPartPr>
      <w:docPartBody>
        <w:p>
          <w:pPr>
            <w:pStyle w:val="1805"/>
          </w:pPr>
          <w:r>
            <w:rPr>
              <w:rStyle w:val="4"/>
            </w:rPr>
            <w:t>&lt;Information System Name&gt;</w:t>
          </w:r>
        </w:p>
      </w:docPartBody>
    </w:docPart>
    <w:docPart>
      <w:docPartPr>
        <w:name w:val="6C502D22BD8B4F04850C54F4347C83E1"/>
        <w:style w:val=""/>
        <w:category>
          <w:name w:val="General"/>
          <w:gallery w:val="placeholder"/>
        </w:category>
        <w:types>
          <w:type w:val="bbPlcHdr"/>
        </w:types>
        <w:behaviors>
          <w:behavior w:val="content"/>
        </w:behaviors>
        <w:description w:val=""/>
        <w:guid w:val="{76F69B63-0700-426F-B88A-23F9598058A5}"/>
      </w:docPartPr>
      <w:docPartBody>
        <w:p>
          <w:pPr>
            <w:pStyle w:val="1437"/>
          </w:pPr>
          <w:r>
            <w:rPr>
              <w:rStyle w:val="4"/>
            </w:rPr>
            <w:t>&lt;#.#&gt;</w:t>
          </w:r>
        </w:p>
      </w:docPartBody>
    </w:docPart>
    <w:docPart>
      <w:docPartPr>
        <w:name w:val="99507F119EBD4934B8D115E3CF2A2342"/>
        <w:style w:val=""/>
        <w:category>
          <w:name w:val="General"/>
          <w:gallery w:val="placeholder"/>
        </w:category>
        <w:types>
          <w:type w:val="bbPlcHdr"/>
        </w:types>
        <w:behaviors>
          <w:behavior w:val="content"/>
        </w:behaviors>
        <w:description w:val=""/>
        <w:guid w:val="{34A3D6B4-BC0E-407A-A363-BFD85DAC69AE}"/>
      </w:docPartPr>
      <w:docPartBody>
        <w:p>
          <w:pPr>
            <w:pStyle w:val="1438"/>
          </w:pPr>
          <w:r>
            <w:rPr>
              <w:rStyle w:val="4"/>
            </w:rPr>
            <w:t>&lt;Date&gt;</w:t>
          </w:r>
        </w:p>
      </w:docPartBody>
    </w:docPart>
    <w:docPart>
      <w:docPartPr>
        <w:name w:val="051CBF7C79214CD2B584E22A348C75E0"/>
        <w:style w:val=""/>
        <w:category>
          <w:name w:val="General"/>
          <w:gallery w:val="placeholder"/>
        </w:category>
        <w:types>
          <w:type w:val="bbPlcHdr"/>
        </w:types>
        <w:behaviors>
          <w:behavior w:val="content"/>
        </w:behaviors>
        <w:description w:val=""/>
        <w:guid w:val="{5A359B86-A556-4DBB-A8FA-DB4587F3842F}"/>
      </w:docPartPr>
      <w:docPartBody>
        <w:p>
          <w:pPr>
            <w:pStyle w:val="1815"/>
          </w:pPr>
          <w:r>
            <w:rPr>
              <w:rStyle w:val="4"/>
            </w:rPr>
            <w:t>Click here to enter a date.</w:t>
          </w:r>
        </w:p>
      </w:docPartBody>
    </w:docPart>
    <w:docPart>
      <w:docPartPr>
        <w:name w:val="3C75ABAC3CC94283972B3F82DDDB1687"/>
        <w:style w:val=""/>
        <w:category>
          <w:name w:val="General"/>
          <w:gallery w:val="placeholder"/>
        </w:category>
        <w:types>
          <w:type w:val="bbPlcHdr"/>
        </w:types>
        <w:behaviors>
          <w:behavior w:val="content"/>
        </w:behaviors>
        <w:description w:val=""/>
        <w:guid w:val="{DBA67D5D-70DF-45A3-8F0E-0693174FC2BE}"/>
      </w:docPartPr>
      <w:docPartBody>
        <w:p>
          <w:pPr>
            <w:pStyle w:val="1816"/>
          </w:pPr>
          <w:r>
            <w:rPr>
              <w:rStyle w:val="4"/>
            </w:rPr>
            <w:t xml:space="preserve">Click </w:t>
          </w:r>
        </w:p>
      </w:docPartBody>
    </w:docPart>
    <w:docPart>
      <w:docPartPr>
        <w:name w:val="A0E92E3155E4416CB6581060A1E6B6D4"/>
        <w:style w:val=""/>
        <w:category>
          <w:name w:val="General"/>
          <w:gallery w:val="placeholder"/>
        </w:category>
        <w:types>
          <w:type w:val="bbPlcHdr"/>
        </w:types>
        <w:behaviors>
          <w:behavior w:val="content"/>
        </w:behaviors>
        <w:description w:val=""/>
        <w:guid w:val="{8F70F45A-2503-42BF-BCAF-9E8D658BF4E5}"/>
      </w:docPartPr>
      <w:docPartBody>
        <w:p>
          <w:pPr>
            <w:pStyle w:val="1817"/>
          </w:pPr>
          <w:r>
            <w:rPr>
              <w:rStyle w:val="4"/>
            </w:rPr>
            <w:t xml:space="preserve">Click </w:t>
          </w:r>
        </w:p>
      </w:docPartBody>
    </w:docPart>
    <w:docPart>
      <w:docPartPr>
        <w:name w:val="160CE1CF7ED048BE98CC8A67EC44E83A"/>
        <w:style w:val=""/>
        <w:category>
          <w:name w:val="General"/>
          <w:gallery w:val="placeholder"/>
        </w:category>
        <w:types>
          <w:type w:val="bbPlcHdr"/>
        </w:types>
        <w:behaviors>
          <w:behavior w:val="content"/>
        </w:behaviors>
        <w:description w:val=""/>
        <w:guid w:val="{412BC588-F654-42DD-9A79-BF8E5F27FE57}"/>
      </w:docPartPr>
      <w:docPartBody>
        <w:p>
          <w:pPr>
            <w:pStyle w:val="1818"/>
          </w:pPr>
          <w:r>
            <w:rPr>
              <w:rStyle w:val="4"/>
            </w:rPr>
            <w:t>Click here to enter text.</w:t>
          </w:r>
        </w:p>
      </w:docPartBody>
    </w:docPart>
    <w:docPart>
      <w:docPartPr>
        <w:name w:val="ACCDA7DB8E264EF881DE7C683F3BFF6F"/>
        <w:style w:val=""/>
        <w:category>
          <w:name w:val="General"/>
          <w:gallery w:val="placeholder"/>
        </w:category>
        <w:types>
          <w:type w:val="bbPlcHdr"/>
        </w:types>
        <w:behaviors>
          <w:behavior w:val="content"/>
        </w:behaviors>
        <w:description w:val=""/>
        <w:guid w:val="{EFEC5D3A-BD50-46A1-B4BB-3C6892FC19D1}"/>
      </w:docPartPr>
      <w:docPartBody>
        <w:p>
          <w:pPr>
            <w:pStyle w:val="1819"/>
          </w:pPr>
          <w:r>
            <w:rPr>
              <w:rStyle w:val="4"/>
            </w:rPr>
            <w:t xml:space="preserve">Click </w:t>
          </w:r>
        </w:p>
      </w:docPartBody>
    </w:docPart>
    <w:docPart>
      <w:docPartPr>
        <w:name w:val="B9C117A05CC4492481524AD155243487"/>
        <w:style w:val=""/>
        <w:category>
          <w:name w:val="General"/>
          <w:gallery w:val="placeholder"/>
        </w:category>
        <w:types>
          <w:type w:val="bbPlcHdr"/>
        </w:types>
        <w:behaviors>
          <w:behavior w:val="content"/>
        </w:behaviors>
        <w:description w:val=""/>
        <w:guid w:val="{B37CFF41-DE86-481D-98A8-FC780B3C5CFD}"/>
      </w:docPartPr>
      <w:docPartBody>
        <w:p>
          <w:pPr>
            <w:pStyle w:val="1820"/>
          </w:pPr>
          <w:r>
            <w:rPr>
              <w:rStyle w:val="4"/>
            </w:rPr>
            <w:t>Click here to enter a date.</w:t>
          </w:r>
        </w:p>
      </w:docPartBody>
    </w:docPart>
    <w:docPart>
      <w:docPartPr>
        <w:name w:val="E4029B0779FF45C2B4516703AE6331CC"/>
        <w:style w:val=""/>
        <w:category>
          <w:name w:val="General"/>
          <w:gallery w:val="placeholder"/>
        </w:category>
        <w:types>
          <w:type w:val="bbPlcHdr"/>
        </w:types>
        <w:behaviors>
          <w:behavior w:val="content"/>
        </w:behaviors>
        <w:description w:val=""/>
        <w:guid w:val="{FD546369-66E0-44D5-AA1B-FCC651F58BE1}"/>
      </w:docPartPr>
      <w:docPartBody>
        <w:p>
          <w:pPr>
            <w:pStyle w:val="1821"/>
          </w:pPr>
          <w:r>
            <w:rPr>
              <w:rStyle w:val="4"/>
            </w:rPr>
            <w:t xml:space="preserve">Click </w:t>
          </w:r>
        </w:p>
      </w:docPartBody>
    </w:docPart>
    <w:docPart>
      <w:docPartPr>
        <w:name w:val="D22ED7D1ED984D10A1A06555FC738568"/>
        <w:style w:val=""/>
        <w:category>
          <w:name w:val="General"/>
          <w:gallery w:val="placeholder"/>
        </w:category>
        <w:types>
          <w:type w:val="bbPlcHdr"/>
        </w:types>
        <w:behaviors>
          <w:behavior w:val="content"/>
        </w:behaviors>
        <w:description w:val=""/>
        <w:guid w:val="{37FD139A-004E-4226-947D-FBAD83E95E7C}"/>
      </w:docPartPr>
      <w:docPartBody>
        <w:p>
          <w:pPr>
            <w:pStyle w:val="1822"/>
          </w:pPr>
          <w:r>
            <w:rPr>
              <w:rStyle w:val="4"/>
            </w:rPr>
            <w:t xml:space="preserve">Click </w:t>
          </w:r>
        </w:p>
      </w:docPartBody>
    </w:docPart>
    <w:docPart>
      <w:docPartPr>
        <w:name w:val="21A6452224F44389B1C7CA668298D92D"/>
        <w:style w:val=""/>
        <w:category>
          <w:name w:val="General"/>
          <w:gallery w:val="placeholder"/>
        </w:category>
        <w:types>
          <w:type w:val="bbPlcHdr"/>
        </w:types>
        <w:behaviors>
          <w:behavior w:val="content"/>
        </w:behaviors>
        <w:description w:val=""/>
        <w:guid w:val="{A0B5F253-6AD5-4E50-B6A7-C95BB8A59352}"/>
      </w:docPartPr>
      <w:docPartBody>
        <w:p>
          <w:pPr>
            <w:pStyle w:val="1823"/>
          </w:pPr>
          <w:r>
            <w:rPr>
              <w:rStyle w:val="4"/>
            </w:rPr>
            <w:t>Click here to enter text.</w:t>
          </w:r>
        </w:p>
      </w:docPartBody>
    </w:docPart>
    <w:docPart>
      <w:docPartPr>
        <w:name w:val="2C3732E5B77F46E2BB2EA8E98A26CFC8"/>
        <w:style w:val=""/>
        <w:category>
          <w:name w:val="General"/>
          <w:gallery w:val="placeholder"/>
        </w:category>
        <w:types>
          <w:type w:val="bbPlcHdr"/>
        </w:types>
        <w:behaviors>
          <w:behavior w:val="content"/>
        </w:behaviors>
        <w:description w:val=""/>
        <w:guid w:val="{1BE67145-9AF4-478F-9944-5E8BC458473C}"/>
      </w:docPartPr>
      <w:docPartBody>
        <w:p>
          <w:pPr>
            <w:pStyle w:val="1824"/>
          </w:pPr>
          <w:r>
            <w:rPr>
              <w:rStyle w:val="4"/>
            </w:rPr>
            <w:t xml:space="preserve">Click </w:t>
          </w:r>
        </w:p>
      </w:docPartBody>
    </w:docPart>
    <w:docPart>
      <w:docPartPr>
        <w:name w:val="FD0701A8734B492094D716E625631693"/>
        <w:style w:val=""/>
        <w:category>
          <w:name w:val="General"/>
          <w:gallery w:val="placeholder"/>
        </w:category>
        <w:types>
          <w:type w:val="bbPlcHdr"/>
        </w:types>
        <w:behaviors>
          <w:behavior w:val="content"/>
        </w:behaviors>
        <w:description w:val=""/>
        <w:guid w:val="{865827F3-D72D-406D-B1A3-D5BFC167C15D}"/>
      </w:docPartPr>
      <w:docPartBody>
        <w:p>
          <w:pPr>
            <w:pStyle w:val="1449"/>
          </w:pPr>
          <w:r>
            <w:rPr>
              <w:rStyle w:val="4"/>
            </w:rPr>
            <w:t>&lt;CSP Name&gt;</w:t>
          </w:r>
        </w:p>
      </w:docPartBody>
    </w:docPart>
    <w:docPart>
      <w:docPartPr>
        <w:name w:val="E0549D08094344AE8EF6E613726D3E2F"/>
        <w:style w:val=""/>
        <w:category>
          <w:name w:val="General"/>
          <w:gallery w:val="placeholder"/>
        </w:category>
        <w:types>
          <w:type w:val="bbPlcHdr"/>
        </w:types>
        <w:behaviors>
          <w:behavior w:val="content"/>
        </w:behaviors>
        <w:description w:val=""/>
        <w:guid w:val="{30B5B313-1388-451F-9A00-8EA6D3FCF6E7}"/>
      </w:docPartPr>
      <w:docPartBody>
        <w:p>
          <w:pPr>
            <w:pStyle w:val="1450"/>
          </w:pPr>
          <w:r>
            <w:rPr>
              <w:rStyle w:val="4"/>
            </w:rPr>
            <w:t>&lt;CSP Name&gt;</w:t>
          </w:r>
        </w:p>
      </w:docPartBody>
    </w:docPart>
    <w:docPart>
      <w:docPartPr>
        <w:name w:val="EC984B745710433DAC2B593A09AE24BD"/>
        <w:style w:val=""/>
        <w:category>
          <w:name w:val="General"/>
          <w:gallery w:val="placeholder"/>
        </w:category>
        <w:types>
          <w:type w:val="bbPlcHdr"/>
        </w:types>
        <w:behaviors>
          <w:behavior w:val="content"/>
        </w:behaviors>
        <w:description w:val=""/>
        <w:guid w:val="{1449481F-5D7E-42E0-84D7-C9F902BC3DF0}"/>
      </w:docPartPr>
      <w:docPartBody>
        <w:p>
          <w:pPr>
            <w:pStyle w:val="1451"/>
          </w:pPr>
          <w:r>
            <w:rPr>
              <w:rStyle w:val="4"/>
            </w:rPr>
            <w:t>&lt;CSP Name&gt;</w:t>
          </w:r>
        </w:p>
      </w:docPartBody>
    </w:docPart>
    <w:docPart>
      <w:docPartPr>
        <w:name w:val="D9954F8D322F41AFAB80EE46739DBC93"/>
        <w:style w:val=""/>
        <w:category>
          <w:name w:val="General"/>
          <w:gallery w:val="placeholder"/>
        </w:category>
        <w:types>
          <w:type w:val="bbPlcHdr"/>
        </w:types>
        <w:behaviors>
          <w:behavior w:val="content"/>
        </w:behaviors>
        <w:description w:val=""/>
        <w:guid w:val="{8C651239-A47C-4B8C-BD62-57AB618EA3EF}"/>
      </w:docPartPr>
      <w:docPartBody>
        <w:p>
          <w:pPr>
            <w:pStyle w:val="1452"/>
          </w:pPr>
          <w:r>
            <w:rPr>
              <w:rStyle w:val="4"/>
            </w:rPr>
            <w:t>&lt;CSP Name&gt;</w:t>
          </w:r>
        </w:p>
      </w:docPartBody>
    </w:docPart>
    <w:docPart>
      <w:docPartPr>
        <w:name w:val="D6EBC9F1747347B480C26EBC4E9FA006"/>
        <w:style w:val=""/>
        <w:category>
          <w:name w:val="General"/>
          <w:gallery w:val="placeholder"/>
        </w:category>
        <w:types>
          <w:type w:val="bbPlcHdr"/>
        </w:types>
        <w:behaviors>
          <w:behavior w:val="content"/>
        </w:behaviors>
        <w:description w:val=""/>
        <w:guid w:val="{80C86B3F-059A-49EF-9EDC-82E7796F4A35}"/>
      </w:docPartPr>
      <w:docPartBody>
        <w:p>
          <w:pPr>
            <w:pStyle w:val="1453"/>
          </w:pPr>
          <w:r>
            <w:rPr>
              <w:rStyle w:val="4"/>
            </w:rPr>
            <w:t>&lt;CSP Name&gt;</w:t>
          </w:r>
        </w:p>
      </w:docPartBody>
    </w:docPart>
    <w:docPart>
      <w:docPartPr>
        <w:name w:val="E3D09C3EC192404D85DADF687583CF8E"/>
        <w:style w:val=""/>
        <w:category>
          <w:name w:val="General"/>
          <w:gallery w:val="placeholder"/>
        </w:category>
        <w:types>
          <w:type w:val="bbPlcHdr"/>
        </w:types>
        <w:behaviors>
          <w:behavior w:val="content"/>
        </w:behaviors>
        <w:description w:val=""/>
        <w:guid w:val="{F122A2C7-B577-4288-85F9-B3EDA929EB4C}"/>
      </w:docPartPr>
      <w:docPartBody>
        <w:p>
          <w:pPr>
            <w:pStyle w:val="1454"/>
          </w:pPr>
          <w:r>
            <w:rPr>
              <w:rStyle w:val="4"/>
            </w:rPr>
            <w:t>&lt;CSP Name&gt;</w:t>
          </w:r>
        </w:p>
      </w:docPartBody>
    </w:docPart>
    <w:docPart>
      <w:docPartPr>
        <w:name w:val="0822691579C6404F85FFBF60C9A5E4BD"/>
        <w:style w:val=""/>
        <w:category>
          <w:name w:val="General"/>
          <w:gallery w:val="placeholder"/>
        </w:category>
        <w:types>
          <w:type w:val="bbPlcHdr"/>
        </w:types>
        <w:behaviors>
          <w:behavior w:val="content"/>
        </w:behaviors>
        <w:description w:val=""/>
        <w:guid w:val="{35655904-BD2F-40D3-9715-5203F287C33A}"/>
      </w:docPartPr>
      <w:docPartBody>
        <w:p>
          <w:pPr>
            <w:pStyle w:val="1455"/>
          </w:pPr>
          <w:r>
            <w:rPr>
              <w:rStyle w:val="4"/>
            </w:rPr>
            <w:t>&lt;CSP Name&gt;</w:t>
          </w:r>
        </w:p>
      </w:docPartBody>
    </w:docPart>
    <w:docPart>
      <w:docPartPr>
        <w:name w:val="45D6F49780BA46F8BA07AF5F34E5DA64"/>
        <w:style w:val=""/>
        <w:category>
          <w:name w:val="General"/>
          <w:gallery w:val="placeholder"/>
        </w:category>
        <w:types>
          <w:type w:val="bbPlcHdr"/>
        </w:types>
        <w:behaviors>
          <w:behavior w:val="content"/>
        </w:behaviors>
        <w:description w:val=""/>
        <w:guid w:val="{DADDBE49-17FF-40A1-9658-45BBCEF4B914}"/>
      </w:docPartPr>
      <w:docPartBody>
        <w:p>
          <w:pPr>
            <w:pStyle w:val="1456"/>
          </w:pPr>
          <w:r>
            <w:rPr>
              <w:rStyle w:val="4"/>
            </w:rPr>
            <w:t>&lt;CSP Name&gt;</w:t>
          </w:r>
        </w:p>
      </w:docPartBody>
    </w:docPart>
    <w:docPart>
      <w:docPartPr>
        <w:name w:val="C29F1108A46A4854946AA5855AE60F93"/>
        <w:style w:val=""/>
        <w:category>
          <w:name w:val="General"/>
          <w:gallery w:val="placeholder"/>
        </w:category>
        <w:types>
          <w:type w:val="bbPlcHdr"/>
        </w:types>
        <w:behaviors>
          <w:behavior w:val="content"/>
        </w:behaviors>
        <w:description w:val=""/>
        <w:guid w:val="{E4464DF9-CCF1-4894-9B19-5F3F5EDBC43B}"/>
      </w:docPartPr>
      <w:docPartBody>
        <w:p>
          <w:pPr>
            <w:pStyle w:val="1457"/>
          </w:pPr>
          <w:r>
            <w:rPr>
              <w:rStyle w:val="4"/>
            </w:rPr>
            <w:t>&lt;CSP Name&gt;</w:t>
          </w:r>
        </w:p>
      </w:docPartBody>
    </w:docPart>
    <w:docPart>
      <w:docPartPr>
        <w:name w:val="C0B4559DE8B940FAB47F38FB3CE3A600"/>
        <w:style w:val=""/>
        <w:category>
          <w:name w:val="General"/>
          <w:gallery w:val="placeholder"/>
        </w:category>
        <w:types>
          <w:type w:val="bbPlcHdr"/>
        </w:types>
        <w:behaviors>
          <w:behavior w:val="content"/>
        </w:behaviors>
        <w:description w:val=""/>
        <w:guid w:val="{CBDB11CE-C613-4744-AA7D-4BF15A8F1EA1}"/>
      </w:docPartPr>
      <w:docPartBody>
        <w:p>
          <w:pPr>
            <w:pStyle w:val="1460"/>
          </w:pPr>
          <w:r>
            <w:rPr>
              <w:rStyle w:val="4"/>
            </w:rPr>
            <w:t>&lt;Information System Abbreviation&gt;</w:t>
          </w:r>
        </w:p>
      </w:docPartBody>
    </w:docPart>
    <w:docPart>
      <w:docPartPr>
        <w:name w:val="AF450E3D901147C29D1957F8DE9572CA"/>
        <w:style w:val=""/>
        <w:category>
          <w:name w:val="General"/>
          <w:gallery w:val="placeholder"/>
        </w:category>
        <w:types>
          <w:type w:val="bbPlcHdr"/>
        </w:types>
        <w:behaviors>
          <w:behavior w:val="content"/>
        </w:behaviors>
        <w:description w:val=""/>
        <w:guid w:val="{BBB6B75A-38E4-46F4-A899-B820C5B7A14E}"/>
      </w:docPartPr>
      <w:docPartBody>
        <w:p>
          <w:pPr>
            <w:pStyle w:val="1837"/>
          </w:pPr>
          <w:r>
            <w:rPr>
              <w:rStyle w:val="4"/>
            </w:rPr>
            <w:t>&lt;Information System Name&gt;</w:t>
          </w:r>
        </w:p>
      </w:docPartBody>
    </w:docPart>
    <w:docPart>
      <w:docPartPr>
        <w:name w:val="0E7FAC867B374A8BAE9A9A253F75A148"/>
        <w:style w:val=""/>
        <w:category>
          <w:name w:val="General"/>
          <w:gallery w:val="placeholder"/>
        </w:category>
        <w:types>
          <w:type w:val="bbPlcHdr"/>
        </w:types>
        <w:behaviors>
          <w:behavior w:val="content"/>
        </w:behaviors>
        <w:description w:val=""/>
        <w:guid w:val="{3D2C8DB6-0347-41CB-B023-A9950D97E690}"/>
      </w:docPartPr>
      <w:docPartBody>
        <w:p>
          <w:pPr>
            <w:pStyle w:val="1838"/>
          </w:pPr>
          <w:r>
            <w:rPr>
              <w:rStyle w:val="4"/>
            </w:rPr>
            <w:t>&lt;Information System Name&gt;</w:t>
          </w:r>
        </w:p>
      </w:docPartBody>
    </w:docPart>
    <w:docPart>
      <w:docPartPr>
        <w:name w:val="66A72328D07C4556865F6671DFDA9A3E"/>
        <w:style w:val=""/>
        <w:category>
          <w:name w:val="General"/>
          <w:gallery w:val="placeholder"/>
        </w:category>
        <w:types>
          <w:type w:val="bbPlcHdr"/>
        </w:types>
        <w:behaviors>
          <w:behavior w:val="content"/>
        </w:behaviors>
        <w:description w:val=""/>
        <w:guid w:val="{11EC508C-581E-45A4-968D-31930EE8B096}"/>
      </w:docPartPr>
      <w:docPartBody>
        <w:p>
          <w:pPr>
            <w:pStyle w:val="1839"/>
          </w:pPr>
          <w:r>
            <w:rPr>
              <w:rStyle w:val="4"/>
            </w:rPr>
            <w:t>&lt;Information System Name&gt;</w:t>
          </w:r>
        </w:p>
      </w:docPartBody>
    </w:docPart>
    <w:docPart>
      <w:docPartPr>
        <w:name w:val="762AF15BD08841359307F4F00ED0001E"/>
        <w:style w:val=""/>
        <w:category>
          <w:name w:val="General"/>
          <w:gallery w:val="placeholder"/>
        </w:category>
        <w:types>
          <w:type w:val="bbPlcHdr"/>
        </w:types>
        <w:behaviors>
          <w:behavior w:val="content"/>
        </w:behaviors>
        <w:description w:val=""/>
        <w:guid w:val="{10DEDEEF-3760-497D-967F-CA377C671CB6}"/>
      </w:docPartPr>
      <w:docPartBody>
        <w:p>
          <w:pPr>
            <w:pStyle w:val="1840"/>
          </w:pPr>
          <w:r>
            <w:rPr>
              <w:rStyle w:val="4"/>
            </w:rPr>
            <w:t>&lt;Information System Name&gt;</w:t>
          </w:r>
        </w:p>
      </w:docPartBody>
    </w:docPart>
    <w:docPart>
      <w:docPartPr>
        <w:name w:val="3529EA91365349D5B1A98FDE751BBE01"/>
        <w:style w:val=""/>
        <w:category>
          <w:name w:val="General"/>
          <w:gallery w:val="placeholder"/>
        </w:category>
        <w:types>
          <w:type w:val="bbPlcHdr"/>
        </w:types>
        <w:behaviors>
          <w:behavior w:val="content"/>
        </w:behaviors>
        <w:description w:val=""/>
        <w:guid w:val="{9E052D5A-3C4F-4621-8C01-315B443D93E9}"/>
      </w:docPartPr>
      <w:docPartBody>
        <w:p>
          <w:pPr>
            <w:pStyle w:val="1841"/>
          </w:pPr>
          <w:r>
            <w:rPr>
              <w:rStyle w:val="4"/>
            </w:rPr>
            <w:t>&lt;Information System Name&gt;</w:t>
          </w:r>
        </w:p>
      </w:docPartBody>
    </w:docPart>
    <w:docPart>
      <w:docPartPr>
        <w:name w:val="264CC7D3DCEE42CD813231236DB004CF"/>
        <w:style w:val=""/>
        <w:category>
          <w:name w:val="General"/>
          <w:gallery w:val="placeholder"/>
        </w:category>
        <w:types>
          <w:type w:val="bbPlcHdr"/>
        </w:types>
        <w:behaviors>
          <w:behavior w:val="content"/>
        </w:behaviors>
        <w:description w:val=""/>
        <w:guid w:val="{53923424-D92C-49DF-B168-9A764D03A69D}"/>
      </w:docPartPr>
      <w:docPartBody>
        <w:p>
          <w:pPr>
            <w:pStyle w:val="1842"/>
          </w:pPr>
          <w:r>
            <w:rPr>
              <w:rStyle w:val="4"/>
            </w:rPr>
            <w:t>&lt;Information System Name&gt;</w:t>
          </w:r>
        </w:p>
      </w:docPartBody>
    </w:docPart>
    <w:docPart>
      <w:docPartPr>
        <w:name w:val="8EB82CE0B3DD4F958511FE12809394A6"/>
        <w:style w:val=""/>
        <w:category>
          <w:name w:val="General"/>
          <w:gallery w:val="placeholder"/>
        </w:category>
        <w:types>
          <w:type w:val="bbPlcHdr"/>
        </w:types>
        <w:behaviors>
          <w:behavior w:val="content"/>
        </w:behaviors>
        <w:description w:val=""/>
        <w:guid w:val="{123B9DF3-1CA5-4EB6-BDE4-DADB334BAA35}"/>
      </w:docPartPr>
      <w:docPartBody>
        <w:p>
          <w:pPr>
            <w:pStyle w:val="1851"/>
          </w:pPr>
          <w:r>
            <w:rPr>
              <w:rStyle w:val="4"/>
            </w:rPr>
            <w:t>&lt;Information System Name&gt;</w:t>
          </w:r>
        </w:p>
      </w:docPartBody>
    </w:docPart>
    <w:docPart>
      <w:docPartPr>
        <w:name w:val="FBB5987C6A8A4A19AA08475D4AB60319"/>
        <w:style w:val=""/>
        <w:category>
          <w:name w:val="General"/>
          <w:gallery w:val="placeholder"/>
        </w:category>
        <w:types>
          <w:type w:val="bbPlcHdr"/>
        </w:types>
        <w:behaviors>
          <w:behavior w:val="content"/>
        </w:behaviors>
        <w:description w:val=""/>
        <w:guid w:val="{7E2B1C78-3497-4720-B0DA-17C928236871}"/>
      </w:docPartPr>
      <w:docPartBody>
        <w:p>
          <w:pPr>
            <w:pStyle w:val="1852"/>
          </w:pPr>
          <w:r>
            <w:rPr>
              <w:rStyle w:val="4"/>
            </w:rPr>
            <w:t>&lt;Information System Name&gt;</w:t>
          </w:r>
        </w:p>
      </w:docPartBody>
    </w:docPart>
    <w:docPart>
      <w:docPartPr>
        <w:name w:val="763F93BB8E1E4209958DD5321BF433A9"/>
        <w:style w:val=""/>
        <w:category>
          <w:name w:val="General"/>
          <w:gallery w:val="placeholder"/>
        </w:category>
        <w:types>
          <w:type w:val="bbPlcHdr"/>
        </w:types>
        <w:behaviors>
          <w:behavior w:val="content"/>
        </w:behaviors>
        <w:description w:val=""/>
        <w:guid w:val="{F44614E9-0DA7-444B-8B37-C74CB6AB4D32}"/>
      </w:docPartPr>
      <w:docPartBody>
        <w:p>
          <w:pPr>
            <w:pStyle w:val="1853"/>
          </w:pPr>
          <w:r>
            <w:rPr>
              <w:rStyle w:val="4"/>
            </w:rPr>
            <w:t>&lt;Information System Name&gt;</w:t>
          </w:r>
        </w:p>
      </w:docPartBody>
    </w:docPart>
    <w:docPart>
      <w:docPartPr>
        <w:name w:val="5B5A03CEE13C4D1FB6B14FE30332BD9C"/>
        <w:style w:val=""/>
        <w:category>
          <w:name w:val="General"/>
          <w:gallery w:val="placeholder"/>
        </w:category>
        <w:types>
          <w:type w:val="bbPlcHdr"/>
        </w:types>
        <w:behaviors>
          <w:behavior w:val="content"/>
        </w:behaviors>
        <w:description w:val=""/>
        <w:guid w:val="{0CAA35E9-D33F-4BC1-96D6-E5CC75AE45F6}"/>
      </w:docPartPr>
      <w:docPartBody>
        <w:p>
          <w:pPr>
            <w:pStyle w:val="1856"/>
          </w:pPr>
          <w:r>
            <w:rPr>
              <w:rStyle w:val="4"/>
            </w:rPr>
            <w:t>&lt;Information System Name&gt;</w:t>
          </w:r>
        </w:p>
      </w:docPartBody>
    </w:docPart>
    <w:docPart>
      <w:docPartPr>
        <w:name w:val="A9B2546324FE4F77891486C7D040A547"/>
        <w:style w:val=""/>
        <w:category>
          <w:name w:val="General"/>
          <w:gallery w:val="placeholder"/>
        </w:category>
        <w:types>
          <w:type w:val="bbPlcHdr"/>
        </w:types>
        <w:behaviors>
          <w:behavior w:val="content"/>
        </w:behaviors>
        <w:description w:val=""/>
        <w:guid w:val="{6E371567-7287-46B2-BBFE-5AD79DD469BF}"/>
      </w:docPartPr>
      <w:docPartBody>
        <w:p>
          <w:pPr>
            <w:pStyle w:val="1858"/>
          </w:pPr>
          <w:r>
            <w:rPr>
              <w:rStyle w:val="4"/>
            </w:rPr>
            <w:t>&lt;Information System Name&gt;</w:t>
          </w:r>
        </w:p>
      </w:docPartBody>
    </w:docPart>
    <w:docPart>
      <w:docPartPr>
        <w:name w:val="1F8656509CBF42238CE6F927E86BFA0B"/>
        <w:style w:val=""/>
        <w:category>
          <w:name w:val="General"/>
          <w:gallery w:val="placeholder"/>
        </w:category>
        <w:types>
          <w:type w:val="bbPlcHdr"/>
        </w:types>
        <w:behaviors>
          <w:behavior w:val="content"/>
        </w:behaviors>
        <w:description w:val=""/>
        <w:guid w:val="{CFFD104D-4D59-4B47-87F9-980528423CA9}"/>
      </w:docPartPr>
      <w:docPartBody>
        <w:p>
          <w:pPr>
            <w:pStyle w:val="1865"/>
          </w:pPr>
          <w:r>
            <w:rPr>
              <w:rStyle w:val="4"/>
            </w:rPr>
            <w:t>&lt;Information System Name&gt;</w:t>
          </w:r>
        </w:p>
      </w:docPartBody>
    </w:docPart>
    <w:docPart>
      <w:docPartPr>
        <w:name w:val="B15329287F164A87AA86C57AAEEA44E7"/>
        <w:style w:val=""/>
        <w:category>
          <w:name w:val="General"/>
          <w:gallery w:val="placeholder"/>
        </w:category>
        <w:types>
          <w:type w:val="bbPlcHdr"/>
        </w:types>
        <w:behaviors>
          <w:behavior w:val="content"/>
        </w:behaviors>
        <w:description w:val=""/>
        <w:guid w:val="{CAA9AA86-01BB-4844-8BA7-C7F0047DEB18}"/>
      </w:docPartPr>
      <w:docPartBody>
        <w:p>
          <w:pPr>
            <w:pStyle w:val="1870"/>
          </w:pPr>
          <w:r>
            <w:rPr>
              <w:rStyle w:val="4"/>
            </w:rPr>
            <w:t>&lt;Information System Name&gt;</w:t>
          </w:r>
        </w:p>
      </w:docPartBody>
    </w:docPart>
    <w:docPart>
      <w:docPartPr>
        <w:name w:val="66CBDB1F70C94C5F83BBC37AB5689CEB"/>
        <w:style w:val=""/>
        <w:category>
          <w:name w:val="General"/>
          <w:gallery w:val="placeholder"/>
        </w:category>
        <w:types>
          <w:type w:val="bbPlcHdr"/>
        </w:types>
        <w:behaviors>
          <w:behavior w:val="content"/>
        </w:behaviors>
        <w:description w:val=""/>
        <w:guid w:val="{DC0A3CFA-9368-4648-ACC4-5A857115452B}"/>
      </w:docPartPr>
      <w:docPartBody>
        <w:p>
          <w:pPr>
            <w:pStyle w:val="1871"/>
          </w:pPr>
          <w:r>
            <w:rPr>
              <w:rStyle w:val="4"/>
            </w:rPr>
            <w:t>&lt;Information System Name&gt;</w:t>
          </w:r>
        </w:p>
      </w:docPartBody>
    </w:docPart>
    <w:docPart>
      <w:docPartPr>
        <w:name w:val="D9EFD4F0327E40229D5CEEADC9328BBC"/>
        <w:style w:val=""/>
        <w:category>
          <w:name w:val="General"/>
          <w:gallery w:val="placeholder"/>
        </w:category>
        <w:types>
          <w:type w:val="bbPlcHdr"/>
        </w:types>
        <w:behaviors>
          <w:behavior w:val="content"/>
        </w:behaviors>
        <w:description w:val=""/>
        <w:guid w:val="{F6C3322A-E92D-4607-9CAF-BF9680DCE846}"/>
      </w:docPartPr>
      <w:docPartBody>
        <w:p>
          <w:pPr>
            <w:pStyle w:val="1872"/>
          </w:pPr>
          <w:r>
            <w:rPr>
              <w:rStyle w:val="4"/>
            </w:rPr>
            <w:t>&lt;Information System Name&gt;</w:t>
          </w:r>
        </w:p>
      </w:docPartBody>
    </w:docPart>
    <w:docPart>
      <w:docPartPr>
        <w:name w:val="4435C9B72E114497881DE69C2AEC76E2"/>
        <w:style w:val=""/>
        <w:category>
          <w:name w:val="General"/>
          <w:gallery w:val="placeholder"/>
        </w:category>
        <w:types>
          <w:type w:val="bbPlcHdr"/>
        </w:types>
        <w:behaviors>
          <w:behavior w:val="content"/>
        </w:behaviors>
        <w:description w:val=""/>
        <w:guid w:val="{BE2C09DC-1289-4E8D-A369-F7BDB1EE5CF0}"/>
      </w:docPartPr>
      <w:docPartBody>
        <w:p>
          <w:pPr>
            <w:pStyle w:val="1873"/>
          </w:pPr>
          <w:r>
            <w:rPr>
              <w:rStyle w:val="4"/>
            </w:rPr>
            <w:t>&lt;Information System Name&gt;</w:t>
          </w:r>
        </w:p>
      </w:docPartBody>
    </w:docPart>
    <w:docPart>
      <w:docPartPr>
        <w:name w:val="F8539168F6934DC6A56D4021EBECFCE0"/>
        <w:style w:val=""/>
        <w:category>
          <w:name w:val="General"/>
          <w:gallery w:val="placeholder"/>
        </w:category>
        <w:types>
          <w:type w:val="bbPlcHdr"/>
        </w:types>
        <w:behaviors>
          <w:behavior w:val="content"/>
        </w:behaviors>
        <w:description w:val=""/>
        <w:guid w:val="{88F6B71E-51AC-4379-9E8B-FCA65FC9895E}"/>
      </w:docPartPr>
      <w:docPartBody>
        <w:p>
          <w:pPr>
            <w:pStyle w:val="1879"/>
          </w:pPr>
          <w:r>
            <w:rPr>
              <w:rStyle w:val="4"/>
            </w:rPr>
            <w:t>&lt;Information System Name&gt;</w:t>
          </w:r>
        </w:p>
      </w:docPartBody>
    </w:docPart>
    <w:docPart>
      <w:docPartPr>
        <w:name w:val="BD4DB12B16FD46178609C21F2FCA923A"/>
        <w:style w:val=""/>
        <w:category>
          <w:name w:val="General"/>
          <w:gallery w:val="placeholder"/>
        </w:category>
        <w:types>
          <w:type w:val="bbPlcHdr"/>
        </w:types>
        <w:behaviors>
          <w:behavior w:val="content"/>
        </w:behaviors>
        <w:description w:val=""/>
        <w:guid w:val="{BCF47676-15D8-486D-A5BB-7D7B78A9DF51}"/>
      </w:docPartPr>
      <w:docPartBody>
        <w:p>
          <w:pPr>
            <w:pStyle w:val="1883"/>
          </w:pPr>
          <w:r>
            <w:rPr>
              <w:rStyle w:val="4"/>
            </w:rPr>
            <w:t>&lt;Information System Name&gt;</w:t>
          </w:r>
        </w:p>
      </w:docPartBody>
    </w:docPart>
    <w:docPart>
      <w:docPartPr>
        <w:name w:val="9F64A4647982459A8E77D8BF9D5789BB"/>
        <w:style w:val=""/>
        <w:category>
          <w:name w:val="General"/>
          <w:gallery w:val="placeholder"/>
        </w:category>
        <w:types>
          <w:type w:val="bbPlcHdr"/>
        </w:types>
        <w:behaviors>
          <w:behavior w:val="content"/>
        </w:behaviors>
        <w:description w:val=""/>
        <w:guid w:val="{039AFB0C-294A-4F2E-822A-FB3BFECE1C3F}"/>
      </w:docPartPr>
      <w:docPartBody>
        <w:p>
          <w:pPr>
            <w:pStyle w:val="1884"/>
          </w:pPr>
          <w:r>
            <w:rPr>
              <w:rStyle w:val="4"/>
            </w:rPr>
            <w:t>&lt;Information System Name&gt;</w:t>
          </w:r>
        </w:p>
      </w:docPartBody>
    </w:docPart>
    <w:docPart>
      <w:docPartPr>
        <w:name w:val="619A8EC82ABA49B7B99A98DFF831B31B"/>
        <w:style w:val=""/>
        <w:category>
          <w:name w:val="General"/>
          <w:gallery w:val="placeholder"/>
        </w:category>
        <w:types>
          <w:type w:val="bbPlcHdr"/>
        </w:types>
        <w:behaviors>
          <w:behavior w:val="content"/>
        </w:behaviors>
        <w:description w:val=""/>
        <w:guid w:val="{BB4B5560-BFE5-4A9B-830A-CC6D793144FD}"/>
      </w:docPartPr>
      <w:docPartBody>
        <w:p>
          <w:pPr>
            <w:pStyle w:val="1885"/>
          </w:pPr>
          <w:r>
            <w:rPr>
              <w:rStyle w:val="4"/>
            </w:rPr>
            <w:t>&lt;Information System Name&gt;</w:t>
          </w:r>
        </w:p>
      </w:docPartBody>
    </w:docPart>
    <w:docPart>
      <w:docPartPr>
        <w:name w:val="6AED18DF90BB457AB3B03B735AE92A19"/>
        <w:style w:val=""/>
        <w:category>
          <w:name w:val="General"/>
          <w:gallery w:val="placeholder"/>
        </w:category>
        <w:types>
          <w:type w:val="bbPlcHdr"/>
        </w:types>
        <w:behaviors>
          <w:behavior w:val="content"/>
        </w:behaviors>
        <w:description w:val=""/>
        <w:guid w:val="{5EFF95C4-E63C-41A1-9EF5-DFD8D9E513B1}"/>
      </w:docPartPr>
      <w:docPartBody>
        <w:p>
          <w:pPr>
            <w:pStyle w:val="1886"/>
          </w:pPr>
          <w:r>
            <w:rPr>
              <w:rStyle w:val="4"/>
            </w:rPr>
            <w:t>&lt;Information System Name&gt;</w:t>
          </w:r>
        </w:p>
      </w:docPartBody>
    </w:docPart>
    <w:docPart>
      <w:docPartPr>
        <w:name w:val="223ED31034A4465D9A618A8F66756286"/>
        <w:style w:val=""/>
        <w:category>
          <w:name w:val="General"/>
          <w:gallery w:val="placeholder"/>
        </w:category>
        <w:types>
          <w:type w:val="bbPlcHdr"/>
        </w:types>
        <w:behaviors>
          <w:behavior w:val="content"/>
        </w:behaviors>
        <w:description w:val=""/>
        <w:guid w:val="{E761D9AF-F262-4495-9584-DA18D88AB962}"/>
      </w:docPartPr>
      <w:docPartBody>
        <w:p>
          <w:pPr>
            <w:pStyle w:val="1887"/>
          </w:pPr>
          <w:r>
            <w:rPr>
              <w:rStyle w:val="4"/>
            </w:rPr>
            <w:t>&lt;Information System Name&gt;</w:t>
          </w:r>
        </w:p>
      </w:docPartBody>
    </w:docPart>
    <w:docPart>
      <w:docPartPr>
        <w:name w:val="B222E0FA9CB04B529EB3924EF82BFD73"/>
        <w:style w:val=""/>
        <w:category>
          <w:name w:val="General"/>
          <w:gallery w:val="placeholder"/>
        </w:category>
        <w:types>
          <w:type w:val="bbPlcHdr"/>
        </w:types>
        <w:behaviors>
          <w:behavior w:val="content"/>
        </w:behaviors>
        <w:description w:val=""/>
        <w:guid w:val="{343819A1-FC72-4E92-B60B-0CF15B92D778}"/>
      </w:docPartPr>
      <w:docPartBody>
        <w:p>
          <w:pPr>
            <w:pStyle w:val="1888"/>
          </w:pPr>
          <w:r>
            <w:rPr>
              <w:rStyle w:val="4"/>
            </w:rPr>
            <w:t>&lt;Information System Name&gt;</w:t>
          </w:r>
        </w:p>
      </w:docPartBody>
    </w:docPart>
    <w:docPart>
      <w:docPartPr>
        <w:name w:val="87B049986A594B22A140172717AF1D74"/>
        <w:style w:val=""/>
        <w:category>
          <w:name w:val="General"/>
          <w:gallery w:val="placeholder"/>
        </w:category>
        <w:types>
          <w:type w:val="bbPlcHdr"/>
        </w:types>
        <w:behaviors>
          <w:behavior w:val="content"/>
        </w:behaviors>
        <w:description w:val=""/>
        <w:guid w:val="{B145239F-D36E-4EF0-9A84-0699265E3DE5}"/>
      </w:docPartPr>
      <w:docPartBody>
        <w:p>
          <w:pPr>
            <w:pStyle w:val="1889"/>
          </w:pPr>
          <w:r>
            <w:rPr>
              <w:rStyle w:val="4"/>
            </w:rPr>
            <w:t>&lt;Information System Name&gt;</w:t>
          </w:r>
        </w:p>
      </w:docPartBody>
    </w:docPart>
    <w:docPart>
      <w:docPartPr>
        <w:name w:val="D7CE3CE99FDD478DA23959569ECEA3B9"/>
        <w:style w:val=""/>
        <w:category>
          <w:name w:val="General"/>
          <w:gallery w:val="placeholder"/>
        </w:category>
        <w:types>
          <w:type w:val="bbPlcHdr"/>
        </w:types>
        <w:behaviors>
          <w:behavior w:val="content"/>
        </w:behaviors>
        <w:description w:val=""/>
        <w:guid w:val="{2C9A1326-1534-4475-8896-8F3E2E8915D9}"/>
      </w:docPartPr>
      <w:docPartBody>
        <w:p>
          <w:pPr>
            <w:pStyle w:val="1890"/>
          </w:pPr>
          <w:r>
            <w:rPr>
              <w:rStyle w:val="4"/>
            </w:rPr>
            <w:t>&lt;Information System Name&gt;</w:t>
          </w:r>
        </w:p>
      </w:docPartBody>
    </w:docPart>
    <w:docPart>
      <w:docPartPr>
        <w:name w:val="EC468B80020042FFB0DDB5865575EA16"/>
        <w:style w:val=""/>
        <w:category>
          <w:name w:val="General"/>
          <w:gallery w:val="placeholder"/>
        </w:category>
        <w:types>
          <w:type w:val="bbPlcHdr"/>
        </w:types>
        <w:behaviors>
          <w:behavior w:val="content"/>
        </w:behaviors>
        <w:description w:val=""/>
        <w:guid w:val="{80FBBD95-450C-4164-B9BD-60ECAB8EE4FD}"/>
      </w:docPartPr>
      <w:docPartBody>
        <w:p>
          <w:pPr>
            <w:pStyle w:val="1897"/>
          </w:pPr>
          <w:r>
            <w:rPr>
              <w:rStyle w:val="4"/>
            </w:rPr>
            <w:t>&lt;Information System Name&gt;</w:t>
          </w:r>
        </w:p>
      </w:docPartBody>
    </w:docPart>
    <w:docPart>
      <w:docPartPr>
        <w:name w:val="36069D537BE545718343784088487107"/>
        <w:style w:val=""/>
        <w:category>
          <w:name w:val="General"/>
          <w:gallery w:val="placeholder"/>
        </w:category>
        <w:types>
          <w:type w:val="bbPlcHdr"/>
        </w:types>
        <w:behaviors>
          <w:behavior w:val="content"/>
        </w:behaviors>
        <w:description w:val=""/>
        <w:guid w:val="{C06DD1F0-DADC-4DA9-8DE6-9917DF0243FD}"/>
      </w:docPartPr>
      <w:docPartBody>
        <w:p>
          <w:pPr>
            <w:pStyle w:val="1898"/>
          </w:pPr>
          <w:r>
            <w:rPr>
              <w:rStyle w:val="4"/>
            </w:rPr>
            <w:t>&lt;Information System Name&gt;</w:t>
          </w:r>
        </w:p>
      </w:docPartBody>
    </w:docPart>
    <w:docPart>
      <w:docPartPr>
        <w:name w:val="1D7F99B8F9624260A9A5F973C8CA2E6C"/>
        <w:style w:val=""/>
        <w:category>
          <w:name w:val="General"/>
          <w:gallery w:val="placeholder"/>
        </w:category>
        <w:types>
          <w:type w:val="bbPlcHdr"/>
        </w:types>
        <w:behaviors>
          <w:behavior w:val="content"/>
        </w:behaviors>
        <w:description w:val=""/>
        <w:guid w:val="{A1225C8B-5F61-4FC7-B03B-A91A6AAF8784}"/>
      </w:docPartPr>
      <w:docPartBody>
        <w:p>
          <w:pPr>
            <w:pStyle w:val="1899"/>
          </w:pPr>
          <w:r>
            <w:rPr>
              <w:rStyle w:val="4"/>
            </w:rPr>
            <w:t>&lt;Information System Name&gt;</w:t>
          </w:r>
        </w:p>
      </w:docPartBody>
    </w:docPart>
    <w:docPart>
      <w:docPartPr>
        <w:name w:val="D17F89EE84684F98944B6294C71BA3F2"/>
        <w:style w:val=""/>
        <w:category>
          <w:name w:val="General"/>
          <w:gallery w:val="placeholder"/>
        </w:category>
        <w:types>
          <w:type w:val="bbPlcHdr"/>
        </w:types>
        <w:behaviors>
          <w:behavior w:val="content"/>
        </w:behaviors>
        <w:description w:val=""/>
        <w:guid w:val="{FAA89382-D601-4E9B-822F-FDA661B28174}"/>
      </w:docPartPr>
      <w:docPartBody>
        <w:p>
          <w:pPr>
            <w:pStyle w:val="1901"/>
          </w:pPr>
          <w:r>
            <w:rPr>
              <w:rStyle w:val="4"/>
            </w:rPr>
            <w:t>&lt;Information System Name&gt;</w:t>
          </w:r>
        </w:p>
      </w:docPartBody>
    </w:docPart>
    <w:docPart>
      <w:docPartPr>
        <w:name w:val="551FE2C49229479993CF2BEA8B2DE949"/>
        <w:style w:val=""/>
        <w:category>
          <w:name w:val="General"/>
          <w:gallery w:val="placeholder"/>
        </w:category>
        <w:types>
          <w:type w:val="bbPlcHdr"/>
        </w:types>
        <w:behaviors>
          <w:behavior w:val="content"/>
        </w:behaviors>
        <w:description w:val=""/>
        <w:guid w:val="{D40C8FA4-1B63-4840-8AF2-BE36B821CE68}"/>
      </w:docPartPr>
      <w:docPartBody>
        <w:p>
          <w:pPr>
            <w:pStyle w:val="1902"/>
          </w:pPr>
          <w:r>
            <w:rPr>
              <w:rStyle w:val="4"/>
            </w:rPr>
            <w:t>&lt;Information System Name&gt;</w:t>
          </w:r>
        </w:p>
      </w:docPartBody>
    </w:docPart>
    <w:docPart>
      <w:docPartPr>
        <w:name w:val="FABDE8A2514040818A129E5F39339DB4"/>
        <w:style w:val=""/>
        <w:category>
          <w:name w:val="General"/>
          <w:gallery w:val="placeholder"/>
        </w:category>
        <w:types>
          <w:type w:val="bbPlcHdr"/>
        </w:types>
        <w:behaviors>
          <w:behavior w:val="content"/>
        </w:behaviors>
        <w:description w:val=""/>
        <w:guid w:val="{4CD0A54B-7A42-4C95-BCC6-2ED6052DAA2D}"/>
      </w:docPartPr>
      <w:docPartBody>
        <w:p>
          <w:pPr>
            <w:pStyle w:val="1903"/>
          </w:pPr>
          <w:r>
            <w:rPr>
              <w:rStyle w:val="4"/>
            </w:rPr>
            <w:t>&lt;Information System Name&gt;</w:t>
          </w:r>
        </w:p>
      </w:docPartBody>
    </w:docPart>
    <w:docPart>
      <w:docPartPr>
        <w:name w:val="B1C6F9F44EF74520A021FC734BACFF1D"/>
        <w:style w:val=""/>
        <w:category>
          <w:name w:val="General"/>
          <w:gallery w:val="placeholder"/>
        </w:category>
        <w:types>
          <w:type w:val="bbPlcHdr"/>
        </w:types>
        <w:behaviors>
          <w:behavior w:val="content"/>
        </w:behaviors>
        <w:description w:val=""/>
        <w:guid w:val="{8E4521C1-8BED-4F7C-864D-08262F6A60B6}"/>
      </w:docPartPr>
      <w:docPartBody>
        <w:p>
          <w:pPr>
            <w:pStyle w:val="1912"/>
          </w:pPr>
          <w:r>
            <w:rPr>
              <w:rStyle w:val="4"/>
            </w:rPr>
            <w:t>&lt;Information System Name&gt;</w:t>
          </w:r>
        </w:p>
      </w:docPartBody>
    </w:docPart>
    <w:docPart>
      <w:docPartPr>
        <w:name w:val="8750C661801146D1896E3284D8012A2B"/>
        <w:style w:val=""/>
        <w:category>
          <w:name w:val="General"/>
          <w:gallery w:val="placeholder"/>
        </w:category>
        <w:types>
          <w:type w:val="bbPlcHdr"/>
        </w:types>
        <w:behaviors>
          <w:behavior w:val="content"/>
        </w:behaviors>
        <w:description w:val=""/>
        <w:guid w:val="{A6830549-57E7-407C-87B7-A344A93B54B1}"/>
      </w:docPartPr>
      <w:docPartBody>
        <w:p>
          <w:pPr>
            <w:pStyle w:val="1894"/>
          </w:pPr>
          <w:r>
            <w:rPr>
              <w:rStyle w:val="4"/>
            </w:rPr>
            <w:t>Click here to enter text.</w:t>
          </w:r>
        </w:p>
      </w:docPartBody>
    </w:docPart>
    <w:docPart>
      <w:docPartPr>
        <w:name w:val="7BCBD244E6CB4AC587C7A313D1972AB1"/>
        <w:style w:val=""/>
        <w:category>
          <w:name w:val="General"/>
          <w:gallery w:val="placeholder"/>
        </w:category>
        <w:types>
          <w:type w:val="bbPlcHdr"/>
        </w:types>
        <w:behaviors>
          <w:behavior w:val="content"/>
        </w:behaviors>
        <w:description w:val=""/>
        <w:guid w:val="{F00D9680-0F9F-4608-A642-554D3600C16E}"/>
      </w:docPartPr>
      <w:docPartBody>
        <w:p>
          <w:pPr>
            <w:pStyle w:val="1895"/>
          </w:pPr>
          <w:r>
            <w:rPr>
              <w:rStyle w:val="4"/>
            </w:rPr>
            <w:t>Click here to enter text.</w:t>
          </w:r>
        </w:p>
      </w:docPartBody>
    </w:docPart>
    <w:docPart>
      <w:docPartPr>
        <w:name w:val="E69E0E3DF7364F07BAF65922855E3BB3"/>
        <w:style w:val=""/>
        <w:category>
          <w:name w:val="General"/>
          <w:gallery w:val="placeholder"/>
        </w:category>
        <w:types>
          <w:type w:val="bbPlcHdr"/>
        </w:types>
        <w:behaviors>
          <w:behavior w:val="content"/>
        </w:behaviors>
        <w:description w:val=""/>
        <w:guid w:val="{7D5E5C8F-5480-4682-8AD4-023FE2EACADC}"/>
      </w:docPartPr>
      <w:docPartBody>
        <w:p>
          <w:pPr>
            <w:pStyle w:val="1906"/>
          </w:pPr>
          <w:r>
            <w:rPr>
              <w:rStyle w:val="4"/>
            </w:rPr>
            <w:t>Click here to enter text.</w:t>
          </w:r>
        </w:p>
      </w:docPartBody>
    </w:docPart>
    <w:docPart>
      <w:docPartPr>
        <w:name w:val="A3594588B36D491DBA7D57EE4B00C0D2"/>
        <w:style w:val=""/>
        <w:category>
          <w:name w:val="General"/>
          <w:gallery w:val="placeholder"/>
        </w:category>
        <w:types>
          <w:type w:val="bbPlcHdr"/>
        </w:types>
        <w:behaviors>
          <w:behavior w:val="content"/>
        </w:behaviors>
        <w:description w:val=""/>
        <w:guid w:val="{8FE28F0D-8A8B-4110-9755-F87643464A30}"/>
      </w:docPartPr>
      <w:docPartBody>
        <w:p>
          <w:pPr>
            <w:pStyle w:val="1907"/>
          </w:pPr>
          <w:r>
            <w:rPr>
              <w:rStyle w:val="4"/>
            </w:rPr>
            <w:t>Click here to enter text.</w:t>
          </w:r>
        </w:p>
      </w:docPartBody>
    </w:docPart>
    <w:docPart>
      <w:docPartPr>
        <w:name w:val="B99EDD1E9ABB4C4FB49D4458E0AC92B7"/>
        <w:style w:val=""/>
        <w:category>
          <w:name w:val="General"/>
          <w:gallery w:val="placeholder"/>
        </w:category>
        <w:types>
          <w:type w:val="bbPlcHdr"/>
        </w:types>
        <w:behaviors>
          <w:behavior w:val="content"/>
        </w:behaviors>
        <w:description w:val=""/>
        <w:guid w:val="{AFAF68B8-9821-4244-97A6-DB2546331625}"/>
      </w:docPartPr>
      <w:docPartBody>
        <w:p>
          <w:pPr>
            <w:pStyle w:val="1909"/>
          </w:pPr>
          <w:r>
            <w:rPr>
              <w:rStyle w:val="4"/>
            </w:rPr>
            <w:t>Click here to enter text.</w:t>
          </w:r>
        </w:p>
      </w:docPartBody>
    </w:docPart>
    <w:docPart>
      <w:docPartPr>
        <w:name w:val="9A3EFA2B7AD447F7AFA5E98B6E580B46"/>
        <w:style w:val=""/>
        <w:category>
          <w:name w:val="General"/>
          <w:gallery w:val="placeholder"/>
        </w:category>
        <w:types>
          <w:type w:val="bbPlcHdr"/>
        </w:types>
        <w:behaviors>
          <w:behavior w:val="content"/>
        </w:behaviors>
        <w:description w:val=""/>
        <w:guid w:val="{2C3F81FB-F575-4D49-A32C-C2BA476876F6}"/>
      </w:docPartPr>
      <w:docPartBody>
        <w:p>
          <w:pPr>
            <w:pStyle w:val="1910"/>
          </w:pPr>
          <w:r>
            <w:rPr>
              <w:rStyle w:val="4"/>
            </w:rPr>
            <w:t>Click here to enter text.</w:t>
          </w:r>
        </w:p>
      </w:docPartBody>
    </w:docPart>
    <w:docPart>
      <w:docPartPr>
        <w:name w:val="DEEC7DE443994D4EB46CB593EF607C6C"/>
        <w:style w:val=""/>
        <w:category>
          <w:name w:val="General"/>
          <w:gallery w:val="placeholder"/>
        </w:category>
        <w:types>
          <w:type w:val="bbPlcHdr"/>
        </w:types>
        <w:behaviors>
          <w:behavior w:val="content"/>
        </w:behaviors>
        <w:description w:val=""/>
        <w:guid w:val="{96CC8908-2275-4C6D-8306-A0747691B1AC}"/>
      </w:docPartPr>
      <w:docPartBody>
        <w:p>
          <w:pPr>
            <w:pStyle w:val="1911"/>
          </w:pPr>
          <w:r>
            <w:rPr>
              <w:rStyle w:val="4"/>
            </w:rPr>
            <w:t>Click here to enter text.</w:t>
          </w:r>
        </w:p>
      </w:docPartBody>
    </w:docPart>
    <w:docPart>
      <w:docPartPr>
        <w:name w:val="247D2013A203493987779322FDDE3455"/>
        <w:style w:val=""/>
        <w:category>
          <w:name w:val="General"/>
          <w:gallery w:val="placeholder"/>
        </w:category>
        <w:types>
          <w:type w:val="bbPlcHdr"/>
        </w:types>
        <w:behaviors>
          <w:behavior w:val="content"/>
        </w:behaviors>
        <w:description w:val=""/>
        <w:guid w:val="{874011F0-7802-4E56-A102-9E2918E69922}"/>
      </w:docPartPr>
      <w:docPartBody>
        <w:p>
          <w:pPr>
            <w:pStyle w:val="1917"/>
          </w:pPr>
          <w:r>
            <w:rPr>
              <w:rStyle w:val="4"/>
            </w:rPr>
            <w:t>Click here to enter text.</w:t>
          </w:r>
        </w:p>
      </w:docPartBody>
    </w:docPart>
    <w:docPart>
      <w:docPartPr>
        <w:name w:val="2F7AD0C0118A469885C36D2C8A47CD7C"/>
        <w:style w:val=""/>
        <w:category>
          <w:name w:val="General"/>
          <w:gallery w:val="placeholder"/>
        </w:category>
        <w:types>
          <w:type w:val="bbPlcHdr"/>
        </w:types>
        <w:behaviors>
          <w:behavior w:val="content"/>
        </w:behaviors>
        <w:description w:val=""/>
        <w:guid w:val="{FDD3AB69-7D0A-4F4D-B6B4-BC43DA4BAE9F}"/>
      </w:docPartPr>
      <w:docPartBody>
        <w:p>
          <w:pPr>
            <w:pStyle w:val="1921"/>
          </w:pPr>
          <w:r>
            <w:rPr>
              <w:rStyle w:val="4"/>
            </w:rPr>
            <w:t>Click here to enter text.</w:t>
          </w:r>
        </w:p>
      </w:docPartBody>
    </w:docPart>
    <w:docPart>
      <w:docPartPr>
        <w:name w:val="79597433BA5C43178575766179282A1D"/>
        <w:style w:val=""/>
        <w:category>
          <w:name w:val="General"/>
          <w:gallery w:val="placeholder"/>
        </w:category>
        <w:types>
          <w:type w:val="bbPlcHdr"/>
        </w:types>
        <w:behaviors>
          <w:behavior w:val="content"/>
        </w:behaviors>
        <w:description w:val=""/>
        <w:guid w:val="{046E7645-E2A4-487B-AECC-96595C8FD6E9}"/>
      </w:docPartPr>
      <w:docPartBody>
        <w:p>
          <w:pPr>
            <w:pStyle w:val="1925"/>
          </w:pPr>
          <w:r>
            <w:rPr>
              <w:rStyle w:val="4"/>
            </w:rPr>
            <w:t>Click here to enter text.</w:t>
          </w:r>
        </w:p>
      </w:docPartBody>
    </w:docPart>
    <w:docPart>
      <w:docPartPr>
        <w:name w:val="0F8AA949878A4289A1C889DF9FDADCFD"/>
        <w:style w:val=""/>
        <w:category>
          <w:name w:val="General"/>
          <w:gallery w:val="placeholder"/>
        </w:category>
        <w:types>
          <w:type w:val="bbPlcHdr"/>
        </w:types>
        <w:behaviors>
          <w:behavior w:val="content"/>
        </w:behaviors>
        <w:description w:val=""/>
        <w:guid w:val="{0144B964-BA35-475B-971D-A83D11AD8697}"/>
      </w:docPartPr>
      <w:docPartBody>
        <w:p>
          <w:pPr>
            <w:pStyle w:val="1929"/>
          </w:pPr>
          <w:r>
            <w:rPr>
              <w:rStyle w:val="4"/>
            </w:rPr>
            <w:t>Click here to enter text.</w:t>
          </w:r>
        </w:p>
      </w:docPartBody>
    </w:docPart>
    <w:docPart>
      <w:docPartPr>
        <w:name w:val="BE7C29D955CC4801A21536265B29F0AF"/>
        <w:style w:val=""/>
        <w:category>
          <w:name w:val="General"/>
          <w:gallery w:val="placeholder"/>
        </w:category>
        <w:types>
          <w:type w:val="bbPlcHdr"/>
        </w:types>
        <w:behaviors>
          <w:behavior w:val="content"/>
        </w:behaviors>
        <w:description w:val=""/>
        <w:guid w:val="{3163CD66-9E93-4321-B475-088ECA17BF21}"/>
      </w:docPartPr>
      <w:docPartBody>
        <w:p>
          <w:pPr>
            <w:pStyle w:val="1933"/>
          </w:pPr>
          <w:r>
            <w:rPr>
              <w:rStyle w:val="4"/>
            </w:rPr>
            <w:t>Click here to enter text.</w:t>
          </w:r>
        </w:p>
      </w:docPartBody>
    </w:docPart>
    <w:docPart>
      <w:docPartPr>
        <w:name w:val="BF0AF8F72616431484F7148A60ECA976"/>
        <w:style w:val=""/>
        <w:category>
          <w:name w:val="General"/>
          <w:gallery w:val="placeholder"/>
        </w:category>
        <w:types>
          <w:type w:val="bbPlcHdr"/>
        </w:types>
        <w:behaviors>
          <w:behavior w:val="content"/>
        </w:behaviors>
        <w:description w:val=""/>
        <w:guid w:val="{F4F3C2AD-2649-4558-BD3C-04D3F4D489D4}"/>
      </w:docPartPr>
      <w:docPartBody>
        <w:p>
          <w:pPr>
            <w:pStyle w:val="1937"/>
          </w:pPr>
          <w:r>
            <w:rPr>
              <w:rStyle w:val="4"/>
            </w:rPr>
            <w:t>Click here to enter text.</w:t>
          </w:r>
        </w:p>
      </w:docPartBody>
    </w:docPart>
    <w:docPart>
      <w:docPartPr>
        <w:name w:val="C9B726E7DA06444CA4332C00ECCA58E9"/>
        <w:style w:val=""/>
        <w:category>
          <w:name w:val="General"/>
          <w:gallery w:val="placeholder"/>
        </w:category>
        <w:types>
          <w:type w:val="bbPlcHdr"/>
        </w:types>
        <w:behaviors>
          <w:behavior w:val="content"/>
        </w:behaviors>
        <w:description w:val=""/>
        <w:guid w:val="{266C3CF1-D51D-432B-8BA2-8FA854E2727F}"/>
      </w:docPartPr>
      <w:docPartBody>
        <w:p>
          <w:pPr>
            <w:pStyle w:val="1941"/>
          </w:pPr>
          <w:r>
            <w:rPr>
              <w:rStyle w:val="4"/>
            </w:rPr>
            <w:t>Click here to enter text.</w:t>
          </w:r>
        </w:p>
      </w:docPartBody>
    </w:docPart>
    <w:docPart>
      <w:docPartPr>
        <w:name w:val="668CB7A1DCD343BFA75FE14CEB45BF6A"/>
        <w:style w:val=""/>
        <w:category>
          <w:name w:val="General"/>
          <w:gallery w:val="placeholder"/>
        </w:category>
        <w:types>
          <w:type w:val="bbPlcHdr"/>
        </w:types>
        <w:behaviors>
          <w:behavior w:val="content"/>
        </w:behaviors>
        <w:description w:val=""/>
        <w:guid w:val="{3A25670E-6D79-4E8A-B3CD-DF86C868E241}"/>
      </w:docPartPr>
      <w:docPartBody>
        <w:p>
          <w:pPr>
            <w:pStyle w:val="1946"/>
          </w:pPr>
          <w:r>
            <w:rPr>
              <w:rStyle w:val="4"/>
            </w:rPr>
            <w:t>Click here to enter text.</w:t>
          </w:r>
        </w:p>
      </w:docPartBody>
    </w:docPart>
    <w:docPart>
      <w:docPartPr>
        <w:name w:val="9DEAEFA64ADD48CFBDE95FCDDBECC51F"/>
        <w:style w:val=""/>
        <w:category>
          <w:name w:val="General"/>
          <w:gallery w:val="placeholder"/>
        </w:category>
        <w:types>
          <w:type w:val="bbPlcHdr"/>
        </w:types>
        <w:behaviors>
          <w:behavior w:val="content"/>
        </w:behaviors>
        <w:description w:val=""/>
        <w:guid w:val="{C8CEF9FE-7618-4E40-8AF6-EC645F4CA0DF}"/>
      </w:docPartPr>
      <w:docPartBody>
        <w:p>
          <w:pPr>
            <w:pStyle w:val="1951"/>
          </w:pPr>
          <w:r>
            <w:rPr>
              <w:rStyle w:val="4"/>
            </w:rPr>
            <w:t>Click here to enter text.</w:t>
          </w:r>
        </w:p>
      </w:docPartBody>
    </w:docPart>
    <w:docPart>
      <w:docPartPr>
        <w:name w:val="4FD6F524E3EF49289DD989784B9BE521"/>
        <w:style w:val=""/>
        <w:category>
          <w:name w:val="General"/>
          <w:gallery w:val="placeholder"/>
        </w:category>
        <w:types>
          <w:type w:val="bbPlcHdr"/>
        </w:types>
        <w:behaviors>
          <w:behavior w:val="content"/>
        </w:behaviors>
        <w:description w:val=""/>
        <w:guid w:val="{A5F969DD-3953-41DF-9B90-ECD66562AF93}"/>
      </w:docPartPr>
      <w:docPartBody>
        <w:p>
          <w:pPr>
            <w:pStyle w:val="1918"/>
          </w:pPr>
          <w:r>
            <w:rPr>
              <w:rStyle w:val="4"/>
            </w:rPr>
            <w:t>Click here to enter text.</w:t>
          </w:r>
        </w:p>
      </w:docPartBody>
    </w:docPart>
    <w:docPart>
      <w:docPartPr>
        <w:name w:val="810404CDF5C547609FFFC5AA25015F94"/>
        <w:style w:val=""/>
        <w:category>
          <w:name w:val="General"/>
          <w:gallery w:val="placeholder"/>
        </w:category>
        <w:types>
          <w:type w:val="bbPlcHdr"/>
        </w:types>
        <w:behaviors>
          <w:behavior w:val="content"/>
        </w:behaviors>
        <w:description w:val=""/>
        <w:guid w:val="{D08443AD-93A2-442A-96C8-9257BC25C333}"/>
      </w:docPartPr>
      <w:docPartBody>
        <w:p>
          <w:pPr>
            <w:pStyle w:val="1922"/>
          </w:pPr>
          <w:r>
            <w:rPr>
              <w:rStyle w:val="4"/>
            </w:rPr>
            <w:t>Click here to enter text.</w:t>
          </w:r>
        </w:p>
      </w:docPartBody>
    </w:docPart>
    <w:docPart>
      <w:docPartPr>
        <w:name w:val="68ABE05745AF46E6A9FF617802C3D507"/>
        <w:style w:val=""/>
        <w:category>
          <w:name w:val="General"/>
          <w:gallery w:val="placeholder"/>
        </w:category>
        <w:types>
          <w:type w:val="bbPlcHdr"/>
        </w:types>
        <w:behaviors>
          <w:behavior w:val="content"/>
        </w:behaviors>
        <w:description w:val=""/>
        <w:guid w:val="{92CA92A9-DC31-4DFF-8756-1353F5ED567E}"/>
      </w:docPartPr>
      <w:docPartBody>
        <w:p>
          <w:pPr>
            <w:pStyle w:val="1926"/>
          </w:pPr>
          <w:r>
            <w:rPr>
              <w:rStyle w:val="4"/>
            </w:rPr>
            <w:t>Click here to enter text.</w:t>
          </w:r>
        </w:p>
      </w:docPartBody>
    </w:docPart>
    <w:docPart>
      <w:docPartPr>
        <w:name w:val="05A3E3A4370E4BD29D44E68E56154EA7"/>
        <w:style w:val=""/>
        <w:category>
          <w:name w:val="General"/>
          <w:gallery w:val="placeholder"/>
        </w:category>
        <w:types>
          <w:type w:val="bbPlcHdr"/>
        </w:types>
        <w:behaviors>
          <w:behavior w:val="content"/>
        </w:behaviors>
        <w:description w:val=""/>
        <w:guid w:val="{FB9B79DB-723E-47F6-9740-AB4556261406}"/>
      </w:docPartPr>
      <w:docPartBody>
        <w:p>
          <w:pPr>
            <w:pStyle w:val="1930"/>
          </w:pPr>
          <w:r>
            <w:rPr>
              <w:rStyle w:val="4"/>
            </w:rPr>
            <w:t>Click here to enter text.</w:t>
          </w:r>
        </w:p>
      </w:docPartBody>
    </w:docPart>
    <w:docPart>
      <w:docPartPr>
        <w:name w:val="2BC9BF7299B24301A454279D6F596DF1"/>
        <w:style w:val=""/>
        <w:category>
          <w:name w:val="General"/>
          <w:gallery w:val="placeholder"/>
        </w:category>
        <w:types>
          <w:type w:val="bbPlcHdr"/>
        </w:types>
        <w:behaviors>
          <w:behavior w:val="content"/>
        </w:behaviors>
        <w:description w:val=""/>
        <w:guid w:val="{DD3D3686-3E48-4201-AD46-191E43D546A9}"/>
      </w:docPartPr>
      <w:docPartBody>
        <w:p>
          <w:pPr>
            <w:pStyle w:val="1934"/>
          </w:pPr>
          <w:r>
            <w:rPr>
              <w:rStyle w:val="4"/>
            </w:rPr>
            <w:t>Click here to enter text.</w:t>
          </w:r>
        </w:p>
      </w:docPartBody>
    </w:docPart>
    <w:docPart>
      <w:docPartPr>
        <w:name w:val="2528C79F32484B1C813E2B283687A1F1"/>
        <w:style w:val=""/>
        <w:category>
          <w:name w:val="General"/>
          <w:gallery w:val="placeholder"/>
        </w:category>
        <w:types>
          <w:type w:val="bbPlcHdr"/>
        </w:types>
        <w:behaviors>
          <w:behavior w:val="content"/>
        </w:behaviors>
        <w:description w:val=""/>
        <w:guid w:val="{7CB76AF9-3174-4821-B330-BF30BAC39EEF}"/>
      </w:docPartPr>
      <w:docPartBody>
        <w:p>
          <w:pPr>
            <w:pStyle w:val="1938"/>
          </w:pPr>
          <w:r>
            <w:rPr>
              <w:rStyle w:val="4"/>
            </w:rPr>
            <w:t>Click here to enter text.</w:t>
          </w:r>
        </w:p>
      </w:docPartBody>
    </w:docPart>
    <w:docPart>
      <w:docPartPr>
        <w:name w:val="83E39E3855CA47D4A259501A88B7D57C"/>
        <w:style w:val=""/>
        <w:category>
          <w:name w:val="General"/>
          <w:gallery w:val="placeholder"/>
        </w:category>
        <w:types>
          <w:type w:val="bbPlcHdr"/>
        </w:types>
        <w:behaviors>
          <w:behavior w:val="content"/>
        </w:behaviors>
        <w:description w:val=""/>
        <w:guid w:val="{713687EC-5FC7-4374-AE0B-58AC085D31DA}"/>
      </w:docPartPr>
      <w:docPartBody>
        <w:p>
          <w:pPr>
            <w:pStyle w:val="1942"/>
          </w:pPr>
          <w:r>
            <w:rPr>
              <w:rStyle w:val="4"/>
            </w:rPr>
            <w:t>Click here to enter text.</w:t>
          </w:r>
        </w:p>
      </w:docPartBody>
    </w:docPart>
    <w:docPart>
      <w:docPartPr>
        <w:name w:val="876E5AEB13134C3C9FFF48F3C5BC5248"/>
        <w:style w:val=""/>
        <w:category>
          <w:name w:val="General"/>
          <w:gallery w:val="placeholder"/>
        </w:category>
        <w:types>
          <w:type w:val="bbPlcHdr"/>
        </w:types>
        <w:behaviors>
          <w:behavior w:val="content"/>
        </w:behaviors>
        <w:description w:val=""/>
        <w:guid w:val="{B651D082-BDD0-4E02-A7E7-ED5B57A59225}"/>
      </w:docPartPr>
      <w:docPartBody>
        <w:p>
          <w:pPr>
            <w:pStyle w:val="1947"/>
          </w:pPr>
          <w:r>
            <w:rPr>
              <w:rStyle w:val="4"/>
            </w:rPr>
            <w:t>Click here to enter text.</w:t>
          </w:r>
        </w:p>
      </w:docPartBody>
    </w:docPart>
    <w:docPart>
      <w:docPartPr>
        <w:name w:val="485517627B974C21AA2BF443F2E53171"/>
        <w:style w:val=""/>
        <w:category>
          <w:name w:val="General"/>
          <w:gallery w:val="placeholder"/>
        </w:category>
        <w:types>
          <w:type w:val="bbPlcHdr"/>
        </w:types>
        <w:behaviors>
          <w:behavior w:val="content"/>
        </w:behaviors>
        <w:description w:val=""/>
        <w:guid w:val="{E0DE82FB-7D65-4BF6-8589-C6591077F0C7}"/>
      </w:docPartPr>
      <w:docPartBody>
        <w:p>
          <w:pPr>
            <w:pStyle w:val="1952"/>
          </w:pPr>
          <w:r>
            <w:rPr>
              <w:rStyle w:val="4"/>
            </w:rPr>
            <w:t>Click here to enter text.</w:t>
          </w:r>
        </w:p>
      </w:docPartBody>
    </w:docPart>
    <w:docPart>
      <w:docPartPr>
        <w:name w:val="9D8430C1DD0046CEA9CBA166DBB853A5"/>
        <w:style w:val=""/>
        <w:category>
          <w:name w:val="General"/>
          <w:gallery w:val="placeholder"/>
        </w:category>
        <w:types>
          <w:type w:val="bbPlcHdr"/>
        </w:types>
        <w:behaviors>
          <w:behavior w:val="content"/>
        </w:behaviors>
        <w:description w:val=""/>
        <w:guid w:val="{6F889DE0-EB54-48E8-BAC2-434580C150A9}"/>
      </w:docPartPr>
      <w:docPartBody>
        <w:p>
          <w:pPr>
            <w:pStyle w:val="1959"/>
          </w:pPr>
          <w:r>
            <w:rPr>
              <w:rStyle w:val="4"/>
            </w:rPr>
            <w:t>Click here to enter text.</w:t>
          </w:r>
        </w:p>
      </w:docPartBody>
    </w:docPart>
    <w:docPart>
      <w:docPartPr>
        <w:name w:val="AA8AFD0BE0B44B399ABA05507639D10E"/>
        <w:style w:val=""/>
        <w:category>
          <w:name w:val="General"/>
          <w:gallery w:val="placeholder"/>
        </w:category>
        <w:types>
          <w:type w:val="bbPlcHdr"/>
        </w:types>
        <w:behaviors>
          <w:behavior w:val="content"/>
        </w:behaviors>
        <w:description w:val=""/>
        <w:guid w:val="{294CFFFE-383C-4EEC-AF1D-828C9C613345}"/>
      </w:docPartPr>
      <w:docPartBody>
        <w:p>
          <w:pPr>
            <w:pStyle w:val="1963"/>
          </w:pPr>
          <w:r>
            <w:rPr>
              <w:rStyle w:val="4"/>
            </w:rPr>
            <w:t>Click here to enter text.</w:t>
          </w:r>
        </w:p>
      </w:docPartBody>
    </w:docPart>
    <w:docPart>
      <w:docPartPr>
        <w:name w:val="AAEF84FE97C44765BF013C47B9415702"/>
        <w:style w:val=""/>
        <w:category>
          <w:name w:val="General"/>
          <w:gallery w:val="placeholder"/>
        </w:category>
        <w:types>
          <w:type w:val="bbPlcHdr"/>
        </w:types>
        <w:behaviors>
          <w:behavior w:val="content"/>
        </w:behaviors>
        <w:description w:val=""/>
        <w:guid w:val="{5C8ECBC2-AA58-4276-8F6C-C028C3A4BD1D}"/>
      </w:docPartPr>
      <w:docPartBody>
        <w:p>
          <w:pPr>
            <w:pStyle w:val="1967"/>
          </w:pPr>
          <w:r>
            <w:rPr>
              <w:rStyle w:val="4"/>
            </w:rPr>
            <w:t>Click here to enter text.</w:t>
          </w:r>
        </w:p>
      </w:docPartBody>
    </w:docPart>
    <w:docPart>
      <w:docPartPr>
        <w:name w:val="95D72DF7E85C4D9ABAE50C058F51CD42"/>
        <w:style w:val=""/>
        <w:category>
          <w:name w:val="General"/>
          <w:gallery w:val="placeholder"/>
        </w:category>
        <w:types>
          <w:type w:val="bbPlcHdr"/>
        </w:types>
        <w:behaviors>
          <w:behavior w:val="content"/>
        </w:behaviors>
        <w:description w:val=""/>
        <w:guid w:val="{7C56D924-52EE-45D4-B19F-EFC468F3DDE9}"/>
      </w:docPartPr>
      <w:docPartBody>
        <w:p>
          <w:pPr>
            <w:pStyle w:val="1971"/>
          </w:pPr>
          <w:r>
            <w:rPr>
              <w:rStyle w:val="4"/>
            </w:rPr>
            <w:t>Click here to enter text.</w:t>
          </w:r>
        </w:p>
      </w:docPartBody>
    </w:docPart>
    <w:docPart>
      <w:docPartPr>
        <w:name w:val="AFF0A9C7BDE9486BB25BA36BFD1F037C"/>
        <w:style w:val=""/>
        <w:category>
          <w:name w:val="General"/>
          <w:gallery w:val="placeholder"/>
        </w:category>
        <w:types>
          <w:type w:val="bbPlcHdr"/>
        </w:types>
        <w:behaviors>
          <w:behavior w:val="content"/>
        </w:behaviors>
        <w:description w:val=""/>
        <w:guid w:val="{B663DE96-CF14-49AE-B3DA-97564FAC72A4}"/>
      </w:docPartPr>
      <w:docPartBody>
        <w:p>
          <w:pPr>
            <w:pStyle w:val="1975"/>
          </w:pPr>
          <w:r>
            <w:rPr>
              <w:rStyle w:val="4"/>
            </w:rPr>
            <w:t>Click here to enter text.</w:t>
          </w:r>
        </w:p>
      </w:docPartBody>
    </w:docPart>
    <w:docPart>
      <w:docPartPr>
        <w:name w:val="7618ABBFB0AF46DDA6687173A4F40A00"/>
        <w:style w:val=""/>
        <w:category>
          <w:name w:val="General"/>
          <w:gallery w:val="placeholder"/>
        </w:category>
        <w:types>
          <w:type w:val="bbPlcHdr"/>
        </w:types>
        <w:behaviors>
          <w:behavior w:val="content"/>
        </w:behaviors>
        <w:description w:val=""/>
        <w:guid w:val="{4E035020-C323-4579-AF9B-43AD5B0E1348}"/>
      </w:docPartPr>
      <w:docPartBody>
        <w:p>
          <w:pPr>
            <w:pStyle w:val="1979"/>
          </w:pPr>
          <w:r>
            <w:rPr>
              <w:rStyle w:val="4"/>
            </w:rPr>
            <w:t>Click here to enter text.</w:t>
          </w:r>
        </w:p>
      </w:docPartBody>
    </w:docPart>
    <w:docPart>
      <w:docPartPr>
        <w:name w:val="DD894E972E8D4841B17FD7333E5675F8"/>
        <w:style w:val=""/>
        <w:category>
          <w:name w:val="General"/>
          <w:gallery w:val="placeholder"/>
        </w:category>
        <w:types>
          <w:type w:val="bbPlcHdr"/>
        </w:types>
        <w:behaviors>
          <w:behavior w:val="content"/>
        </w:behaviors>
        <w:description w:val=""/>
        <w:guid w:val="{695A0958-0CFE-42B3-86C4-D932CEAEC164}"/>
      </w:docPartPr>
      <w:docPartBody>
        <w:p>
          <w:pPr>
            <w:pStyle w:val="1960"/>
          </w:pPr>
          <w:r>
            <w:rPr>
              <w:rStyle w:val="4"/>
            </w:rPr>
            <w:t>Click here to enter text.</w:t>
          </w:r>
        </w:p>
      </w:docPartBody>
    </w:docPart>
    <w:docPart>
      <w:docPartPr>
        <w:name w:val="28363F965D1D427EB9AA1F27A2D48633"/>
        <w:style w:val=""/>
        <w:category>
          <w:name w:val="General"/>
          <w:gallery w:val="placeholder"/>
        </w:category>
        <w:types>
          <w:type w:val="bbPlcHdr"/>
        </w:types>
        <w:behaviors>
          <w:behavior w:val="content"/>
        </w:behaviors>
        <w:description w:val=""/>
        <w:guid w:val="{C83AD875-F50B-4A67-9530-47DC9083809F}"/>
      </w:docPartPr>
      <w:docPartBody>
        <w:p>
          <w:pPr>
            <w:pStyle w:val="1964"/>
          </w:pPr>
          <w:r>
            <w:rPr>
              <w:rStyle w:val="4"/>
            </w:rPr>
            <w:t>Click here to enter text.</w:t>
          </w:r>
        </w:p>
      </w:docPartBody>
    </w:docPart>
    <w:docPart>
      <w:docPartPr>
        <w:name w:val="FC61DBB6C07A4544918B76F4F0B29C7C"/>
        <w:style w:val=""/>
        <w:category>
          <w:name w:val="General"/>
          <w:gallery w:val="placeholder"/>
        </w:category>
        <w:types>
          <w:type w:val="bbPlcHdr"/>
        </w:types>
        <w:behaviors>
          <w:behavior w:val="content"/>
        </w:behaviors>
        <w:description w:val=""/>
        <w:guid w:val="{BF80D4F1-EEAC-4A29-A9D3-897995015FDB}"/>
      </w:docPartPr>
      <w:docPartBody>
        <w:p>
          <w:pPr>
            <w:pStyle w:val="1968"/>
          </w:pPr>
          <w:r>
            <w:rPr>
              <w:rStyle w:val="4"/>
            </w:rPr>
            <w:t>Click here to enter text.</w:t>
          </w:r>
        </w:p>
      </w:docPartBody>
    </w:docPart>
    <w:docPart>
      <w:docPartPr>
        <w:name w:val="0F40DC4EC22F403F8912F6C6C8EDC6E1"/>
        <w:style w:val=""/>
        <w:category>
          <w:name w:val="General"/>
          <w:gallery w:val="placeholder"/>
        </w:category>
        <w:types>
          <w:type w:val="bbPlcHdr"/>
        </w:types>
        <w:behaviors>
          <w:behavior w:val="content"/>
        </w:behaviors>
        <w:description w:val=""/>
        <w:guid w:val="{D5D3937F-038E-4231-A69B-B305799EEF76}"/>
      </w:docPartPr>
      <w:docPartBody>
        <w:p>
          <w:pPr>
            <w:pStyle w:val="1972"/>
          </w:pPr>
          <w:r>
            <w:rPr>
              <w:rStyle w:val="4"/>
            </w:rPr>
            <w:t>Click here to enter text.</w:t>
          </w:r>
        </w:p>
      </w:docPartBody>
    </w:docPart>
    <w:docPart>
      <w:docPartPr>
        <w:name w:val="5AF60F5505004DA291A962DE47591CA0"/>
        <w:style w:val=""/>
        <w:category>
          <w:name w:val="General"/>
          <w:gallery w:val="placeholder"/>
        </w:category>
        <w:types>
          <w:type w:val="bbPlcHdr"/>
        </w:types>
        <w:behaviors>
          <w:behavior w:val="content"/>
        </w:behaviors>
        <w:description w:val=""/>
        <w:guid w:val="{9DC37D42-4AEE-4AF4-B987-6D9EEC347D01}"/>
      </w:docPartPr>
      <w:docPartBody>
        <w:p>
          <w:pPr>
            <w:pStyle w:val="1976"/>
          </w:pPr>
          <w:r>
            <w:rPr>
              <w:rStyle w:val="4"/>
            </w:rPr>
            <w:t>Click here to enter text.</w:t>
          </w:r>
        </w:p>
      </w:docPartBody>
    </w:docPart>
    <w:docPart>
      <w:docPartPr>
        <w:name w:val="4F6DBEA4FD054D6A8B20EC93F5710FB3"/>
        <w:style w:val=""/>
        <w:category>
          <w:name w:val="General"/>
          <w:gallery w:val="placeholder"/>
        </w:category>
        <w:types>
          <w:type w:val="bbPlcHdr"/>
        </w:types>
        <w:behaviors>
          <w:behavior w:val="content"/>
        </w:behaviors>
        <w:description w:val=""/>
        <w:guid w:val="{5FDE8F98-CD4C-4FD5-807E-912569A0123B}"/>
      </w:docPartPr>
      <w:docPartBody>
        <w:p>
          <w:pPr>
            <w:pStyle w:val="1980"/>
          </w:pPr>
          <w:r>
            <w:rPr>
              <w:rStyle w:val="4"/>
            </w:rPr>
            <w:t>Click here to enter text.</w:t>
          </w:r>
        </w:p>
      </w:docPartBody>
    </w:docPart>
    <w:docPart>
      <w:docPartPr>
        <w:name w:val="B1D7DDD370E246A9A97532C8DB6CDCB7"/>
        <w:style w:val=""/>
        <w:category>
          <w:name w:val="General"/>
          <w:gallery w:val="placeholder"/>
        </w:category>
        <w:types>
          <w:type w:val="bbPlcHdr"/>
        </w:types>
        <w:behaviors>
          <w:behavior w:val="content"/>
        </w:behaviors>
        <w:description w:val=""/>
        <w:guid w:val="{F173E863-AA0B-4237-9C7D-DAE04F0B7341}"/>
      </w:docPartPr>
      <w:docPartBody>
        <w:p>
          <w:pPr>
            <w:pStyle w:val="1987"/>
          </w:pPr>
          <w:r>
            <w:rPr>
              <w:rStyle w:val="4"/>
            </w:rPr>
            <w:t>Click here to enter text.</w:t>
          </w:r>
        </w:p>
      </w:docPartBody>
    </w:docPart>
    <w:docPart>
      <w:docPartPr>
        <w:name w:val="26FF387AD0744B84B03392780E999CD1"/>
        <w:style w:val=""/>
        <w:category>
          <w:name w:val="General"/>
          <w:gallery w:val="placeholder"/>
        </w:category>
        <w:types>
          <w:type w:val="bbPlcHdr"/>
        </w:types>
        <w:behaviors>
          <w:behavior w:val="content"/>
        </w:behaviors>
        <w:description w:val=""/>
        <w:guid w:val="{C972F7DB-3E6F-4B96-A421-049E77F60B8F}"/>
      </w:docPartPr>
      <w:docPartBody>
        <w:p>
          <w:pPr>
            <w:pStyle w:val="1988"/>
          </w:pPr>
          <w:r>
            <w:rPr>
              <w:rStyle w:val="4"/>
            </w:rPr>
            <w:t>Click here to enter text.</w:t>
          </w:r>
        </w:p>
      </w:docPartBody>
    </w:docPart>
    <w:docPart>
      <w:docPartPr>
        <w:name w:val="DB6727DC06FF4C869E364FE7C422ECE7"/>
        <w:style w:val=""/>
        <w:category>
          <w:name w:val="General"/>
          <w:gallery w:val="placeholder"/>
        </w:category>
        <w:types>
          <w:type w:val="bbPlcHdr"/>
        </w:types>
        <w:behaviors>
          <w:behavior w:val="content"/>
        </w:behaviors>
        <w:description w:val=""/>
        <w:guid w:val="{4896A1F9-6B02-4756-83ED-35C60AB20B9C}"/>
      </w:docPartPr>
      <w:docPartBody>
        <w:p>
          <w:pPr>
            <w:pStyle w:val="1990"/>
          </w:pPr>
          <w:r>
            <w:rPr>
              <w:rStyle w:val="4"/>
            </w:rPr>
            <w:t>Click here to enter text.</w:t>
          </w:r>
        </w:p>
      </w:docPartBody>
    </w:docPart>
    <w:docPart>
      <w:docPartPr>
        <w:name w:val="24C3397105CE4C2BA95708294185CD8D"/>
        <w:style w:val=""/>
        <w:category>
          <w:name w:val="General"/>
          <w:gallery w:val="placeholder"/>
        </w:category>
        <w:types>
          <w:type w:val="bbPlcHdr"/>
        </w:types>
        <w:behaviors>
          <w:behavior w:val="content"/>
        </w:behaviors>
        <w:description w:val=""/>
        <w:guid w:val="{3437BD76-D65F-4211-8517-99BC68966BDD}"/>
      </w:docPartPr>
      <w:docPartBody>
        <w:p>
          <w:pPr>
            <w:pStyle w:val="1891"/>
          </w:pPr>
          <w:r>
            <w:rPr>
              <w:rStyle w:val="4"/>
            </w:rPr>
            <w:t>Click here to enter text.</w:t>
          </w:r>
        </w:p>
      </w:docPartBody>
    </w:docPart>
    <w:docPart>
      <w:docPartPr>
        <w:name w:val="96A40B179A5B4C638F8DD73035EE83D3"/>
        <w:style w:val=""/>
        <w:category>
          <w:name w:val="General"/>
          <w:gallery w:val="placeholder"/>
        </w:category>
        <w:types>
          <w:type w:val="bbPlcHdr"/>
        </w:types>
        <w:behaviors>
          <w:behavior w:val="content"/>
        </w:behaviors>
        <w:description w:val=""/>
        <w:guid w:val="{977D49D6-B4AC-480C-B5C6-65FB1CA37C5F}"/>
      </w:docPartPr>
      <w:docPartBody>
        <w:p>
          <w:pPr>
            <w:pStyle w:val="1892"/>
          </w:pPr>
          <w:r>
            <w:rPr>
              <w:rStyle w:val="4"/>
            </w:rPr>
            <w:t>Click here to enter text.</w:t>
          </w:r>
        </w:p>
      </w:docPartBody>
    </w:docPart>
    <w:docPart>
      <w:docPartPr>
        <w:name w:val="5147C72117FD448B9BC24A1AC6D26FC2"/>
        <w:style w:val=""/>
        <w:category>
          <w:name w:val="General"/>
          <w:gallery w:val="placeholder"/>
        </w:category>
        <w:types>
          <w:type w:val="bbPlcHdr"/>
        </w:types>
        <w:behaviors>
          <w:behavior w:val="content"/>
        </w:behaviors>
        <w:description w:val=""/>
        <w:guid w:val="{2C06AD23-093D-446A-997D-AB9509D6DBA1}"/>
      </w:docPartPr>
      <w:docPartBody>
        <w:p>
          <w:pPr>
            <w:pStyle w:val="1893"/>
          </w:pPr>
          <w:r>
            <w:rPr>
              <w:rStyle w:val="4"/>
            </w:rPr>
            <w:t>Click here to enter text.</w:t>
          </w:r>
        </w:p>
      </w:docPartBody>
    </w:docPart>
    <w:docPart>
      <w:docPartPr>
        <w:name w:val="FC87FF345C944622ADEAE4BCE665AE31"/>
        <w:style w:val=""/>
        <w:category>
          <w:name w:val="General"/>
          <w:gallery w:val="placeholder"/>
        </w:category>
        <w:types>
          <w:type w:val="bbPlcHdr"/>
        </w:types>
        <w:behaviors>
          <w:behavior w:val="content"/>
        </w:behaviors>
        <w:description w:val=""/>
        <w:guid w:val="{56BC4B54-FE91-4695-9A3C-CB7D8776271F}"/>
      </w:docPartPr>
      <w:docPartBody>
        <w:p>
          <w:pPr>
            <w:pStyle w:val="1904"/>
          </w:pPr>
          <w:r>
            <w:rPr>
              <w:rStyle w:val="4"/>
            </w:rPr>
            <w:t>Click here to enter text.</w:t>
          </w:r>
        </w:p>
      </w:docPartBody>
    </w:docPart>
    <w:docPart>
      <w:docPartPr>
        <w:name w:val="8E798C297FA7467E88E7A824A781C3AF"/>
        <w:style w:val=""/>
        <w:category>
          <w:name w:val="General"/>
          <w:gallery w:val="placeholder"/>
        </w:category>
        <w:types>
          <w:type w:val="bbPlcHdr"/>
        </w:types>
        <w:behaviors>
          <w:behavior w:val="content"/>
        </w:behaviors>
        <w:description w:val=""/>
        <w:guid w:val="{77E30EDE-56DD-497B-8D23-7934ABC93CF4}"/>
      </w:docPartPr>
      <w:docPartBody>
        <w:p>
          <w:pPr>
            <w:pStyle w:val="1905"/>
          </w:pPr>
          <w:r>
            <w:rPr>
              <w:rStyle w:val="4"/>
            </w:rPr>
            <w:t>Click here to enter text.</w:t>
          </w:r>
        </w:p>
      </w:docPartBody>
    </w:docPart>
    <w:docPart>
      <w:docPartPr>
        <w:name w:val="8D61FCC37D0E4BCA9FF6770E51D67B0C"/>
        <w:style w:val=""/>
        <w:category>
          <w:name w:val="General"/>
          <w:gallery w:val="placeholder"/>
        </w:category>
        <w:types>
          <w:type w:val="bbPlcHdr"/>
        </w:types>
        <w:behaviors>
          <w:behavior w:val="content"/>
        </w:behaviors>
        <w:description w:val=""/>
        <w:guid w:val="{D8DCD1E8-CD64-420F-BAFF-1B423EB33FA5}"/>
      </w:docPartPr>
      <w:docPartBody>
        <w:p>
          <w:pPr>
            <w:pStyle w:val="1908"/>
          </w:pPr>
          <w:r>
            <w:rPr>
              <w:rStyle w:val="4"/>
            </w:rPr>
            <w:t>Click here to enter text.</w:t>
          </w:r>
        </w:p>
      </w:docPartBody>
    </w:docPart>
    <w:docPart>
      <w:docPartPr>
        <w:name w:val="D3F7296A75C24B30815C2D2827439296"/>
        <w:style w:val=""/>
        <w:category>
          <w:name w:val="General"/>
          <w:gallery w:val="placeholder"/>
        </w:category>
        <w:types>
          <w:type w:val="bbPlcHdr"/>
        </w:types>
        <w:behaviors>
          <w:behavior w:val="content"/>
        </w:behaviors>
        <w:description w:val=""/>
        <w:guid w:val="{C57FECC3-DF32-477C-956F-5A997E1E0E33}"/>
      </w:docPartPr>
      <w:docPartBody>
        <w:p>
          <w:pPr>
            <w:pStyle w:val="1983"/>
          </w:pPr>
          <w:r>
            <w:rPr>
              <w:rStyle w:val="4"/>
            </w:rPr>
            <w:t>Click here to enter text.</w:t>
          </w:r>
        </w:p>
      </w:docPartBody>
    </w:docPart>
    <w:docPart>
      <w:docPartPr>
        <w:name w:val="ECEFF49CA30341538ED5E45E38E38E23"/>
        <w:style w:val=""/>
        <w:category>
          <w:name w:val="General"/>
          <w:gallery w:val="placeholder"/>
        </w:category>
        <w:types>
          <w:type w:val="bbPlcHdr"/>
        </w:types>
        <w:behaviors>
          <w:behavior w:val="content"/>
        </w:behaviors>
        <w:description w:val=""/>
        <w:guid w:val="{7005E613-4360-4E43-A7B0-50992960BFCB}"/>
      </w:docPartPr>
      <w:docPartBody>
        <w:p>
          <w:pPr>
            <w:pStyle w:val="1984"/>
          </w:pPr>
          <w:r>
            <w:rPr>
              <w:rStyle w:val="4"/>
            </w:rPr>
            <w:t>Click here to enter text.</w:t>
          </w:r>
        </w:p>
      </w:docPartBody>
    </w:docPart>
    <w:docPart>
      <w:docPartPr>
        <w:name w:val="C416983852084CF69068C1224CBBF836"/>
        <w:style w:val=""/>
        <w:category>
          <w:name w:val="General"/>
          <w:gallery w:val="placeholder"/>
        </w:category>
        <w:types>
          <w:type w:val="bbPlcHdr"/>
        </w:types>
        <w:behaviors>
          <w:behavior w:val="content"/>
        </w:behaviors>
        <w:description w:val=""/>
        <w:guid w:val="{1F9B458B-1389-4052-B8CD-10BD6F1FD9DD}"/>
      </w:docPartPr>
      <w:docPartBody>
        <w:p>
          <w:pPr>
            <w:pStyle w:val="1985"/>
          </w:pPr>
          <w:r>
            <w:rPr>
              <w:rStyle w:val="4"/>
            </w:rPr>
            <w:t>Click here to enter text.</w:t>
          </w:r>
        </w:p>
      </w:docPartBody>
    </w:docPart>
    <w:docPart>
      <w:docPartPr>
        <w:name w:val="2C6279ACD52C4C3FA70DAFC0BF7B122D"/>
        <w:style w:val=""/>
        <w:category>
          <w:name w:val="General"/>
          <w:gallery w:val="placeholder"/>
        </w:category>
        <w:types>
          <w:type w:val="bbPlcHdr"/>
        </w:types>
        <w:behaviors>
          <w:behavior w:val="content"/>
        </w:behaviors>
        <w:description w:val=""/>
        <w:guid w:val="{B6CE688A-65ED-4206-B25B-FC2DA470E393}"/>
      </w:docPartPr>
      <w:docPartBody>
        <w:p>
          <w:pPr>
            <w:pStyle w:val="1986"/>
          </w:pPr>
          <w:r>
            <w:rPr>
              <w:rStyle w:val="4"/>
            </w:rPr>
            <w:t>Click here to enter text.</w:t>
          </w:r>
        </w:p>
      </w:docPartBody>
    </w:docPart>
    <w:docPart>
      <w:docPartPr>
        <w:name w:val="5ED053901B5F4D55830D947374C63A5B"/>
        <w:style w:val=""/>
        <w:category>
          <w:name w:val="General"/>
          <w:gallery w:val="placeholder"/>
        </w:category>
        <w:types>
          <w:type w:val="bbPlcHdr"/>
        </w:types>
        <w:behaviors>
          <w:behavior w:val="content"/>
        </w:behaviors>
        <w:description w:val=""/>
        <w:guid w:val="{C0715899-465A-46F8-A596-DFD2F66878CE}"/>
      </w:docPartPr>
      <w:docPartBody>
        <w:p>
          <w:pPr>
            <w:pStyle w:val="1989"/>
          </w:pPr>
          <w:r>
            <w:rPr>
              <w:rStyle w:val="4"/>
            </w:rPr>
            <w:t>Click here to enter text.</w:t>
          </w:r>
        </w:p>
      </w:docPartBody>
    </w:docPart>
    <w:docPart>
      <w:docPartPr>
        <w:name w:val="846088D2CA044BBABBE41EF5AB080709"/>
        <w:style w:val=""/>
        <w:category>
          <w:name w:val="General"/>
          <w:gallery w:val="placeholder"/>
        </w:category>
        <w:types>
          <w:type w:val="bbPlcHdr"/>
        </w:types>
        <w:behaviors>
          <w:behavior w:val="content"/>
        </w:behaviors>
        <w:description w:val=""/>
        <w:guid w:val="{FAFB05B5-2B04-4421-A2BF-067AFCC68C16}"/>
      </w:docPartPr>
      <w:docPartBody>
        <w:p>
          <w:pPr>
            <w:pStyle w:val="1991"/>
          </w:pPr>
          <w:r>
            <w:rPr>
              <w:rStyle w:val="4"/>
            </w:rPr>
            <w:t>Click here to enter text.</w:t>
          </w:r>
        </w:p>
      </w:docPartBody>
    </w:docPart>
    <w:docPart>
      <w:docPartPr>
        <w:name w:val="A4A83480FF32482BAA0CCEC8CA6A8EB8"/>
        <w:style w:val=""/>
        <w:category>
          <w:name w:val="General"/>
          <w:gallery w:val="placeholder"/>
        </w:category>
        <w:types>
          <w:type w:val="bbPlcHdr"/>
        </w:types>
        <w:behaviors>
          <w:behavior w:val="content"/>
        </w:behaviors>
        <w:description w:val=""/>
        <w:guid w:val="{CD424641-E0F6-4ACC-B5DF-3A642C99CB09}"/>
      </w:docPartPr>
      <w:docPartBody>
        <w:p>
          <w:pPr>
            <w:pStyle w:val="1992"/>
          </w:pPr>
          <w:r>
            <w:rPr>
              <w:rStyle w:val="4"/>
            </w:rPr>
            <w:t>Click here to enter text.</w:t>
          </w:r>
        </w:p>
      </w:docPartBody>
    </w:docPart>
    <w:docPart>
      <w:docPartPr>
        <w:name w:val="F8B85F53F9BA4CEAB585A7B97FB927CC"/>
        <w:style w:val=""/>
        <w:category>
          <w:name w:val="General"/>
          <w:gallery w:val="placeholder"/>
        </w:category>
        <w:types>
          <w:type w:val="bbPlcHdr"/>
        </w:types>
        <w:behaviors>
          <w:behavior w:val="content"/>
        </w:behaviors>
        <w:description w:val=""/>
        <w:guid w:val="{CFA663B9-B184-4374-B102-DE4497CDA8A2}"/>
      </w:docPartPr>
      <w:docPartBody>
        <w:p>
          <w:pPr>
            <w:pStyle w:val="1993"/>
          </w:pPr>
          <w:r>
            <w:rPr>
              <w:rStyle w:val="4"/>
            </w:rPr>
            <w:t>Click here to enter text.</w:t>
          </w:r>
        </w:p>
      </w:docPartBody>
    </w:docPart>
    <w:docPart>
      <w:docPartPr>
        <w:name w:val="3861DF2547FA447491294489AE5FCFD5"/>
        <w:style w:val=""/>
        <w:category>
          <w:name w:val="General"/>
          <w:gallery w:val="placeholder"/>
        </w:category>
        <w:types>
          <w:type w:val="bbPlcHdr"/>
        </w:types>
        <w:behaviors>
          <w:behavior w:val="content"/>
        </w:behaviors>
        <w:description w:val=""/>
        <w:guid w:val="{E8A1819B-39C1-4FF4-A895-453696D1C160}"/>
      </w:docPartPr>
      <w:docPartBody>
        <w:p>
          <w:pPr>
            <w:pStyle w:val="1994"/>
          </w:pPr>
          <w:r>
            <w:rPr>
              <w:rStyle w:val="4"/>
            </w:rPr>
            <w:t>Click here to enter text.</w:t>
          </w:r>
        </w:p>
      </w:docPartBody>
    </w:docPart>
    <w:docPart>
      <w:docPartPr>
        <w:name w:val="1DE0F0046E5C4C7BA547EE7735C0D107"/>
        <w:style w:val=""/>
        <w:category>
          <w:name w:val="General"/>
          <w:gallery w:val="placeholder"/>
        </w:category>
        <w:types>
          <w:type w:val="bbPlcHdr"/>
        </w:types>
        <w:behaviors>
          <w:behavior w:val="content"/>
        </w:behaviors>
        <w:description w:val=""/>
        <w:guid w:val="{9FCDD38C-A21F-4A98-807E-463F6C4DB50A}"/>
      </w:docPartPr>
      <w:docPartBody>
        <w:p>
          <w:pPr>
            <w:pStyle w:val="1995"/>
          </w:pPr>
          <w:r>
            <w:rPr>
              <w:rStyle w:val="4"/>
            </w:rPr>
            <w:t>Click here to enter text.</w:t>
          </w:r>
        </w:p>
      </w:docPartBody>
    </w:docPart>
    <w:docPart>
      <w:docPartPr>
        <w:name w:val="19D72C9E331C407F846701919E57B26E"/>
        <w:style w:val=""/>
        <w:category>
          <w:name w:val="General"/>
          <w:gallery w:val="placeholder"/>
        </w:category>
        <w:types>
          <w:type w:val="bbPlcHdr"/>
        </w:types>
        <w:behaviors>
          <w:behavior w:val="content"/>
        </w:behaviors>
        <w:description w:val=""/>
        <w:guid w:val="{7250DA66-4389-4892-9082-BA208817DFAB}"/>
      </w:docPartPr>
      <w:docPartBody>
        <w:p>
          <w:pPr>
            <w:pStyle w:val="1996"/>
          </w:pPr>
          <w:r>
            <w:rPr>
              <w:rStyle w:val="4"/>
            </w:rPr>
            <w:t>Click here to enter text.</w:t>
          </w:r>
        </w:p>
      </w:docPartBody>
    </w:docPart>
    <w:docPart>
      <w:docPartPr>
        <w:name w:val="D889F501D9574EB3AC73E0A344B7E79F"/>
        <w:style w:val=""/>
        <w:category>
          <w:name w:val="General"/>
          <w:gallery w:val="placeholder"/>
        </w:category>
        <w:types>
          <w:type w:val="bbPlcHdr"/>
        </w:types>
        <w:behaviors>
          <w:behavior w:val="content"/>
        </w:behaviors>
        <w:description w:val=""/>
        <w:guid w:val="{CA6B5229-F71F-417B-B992-1A46AEB4418C}"/>
      </w:docPartPr>
      <w:docPartBody>
        <w:p>
          <w:pPr>
            <w:pStyle w:val="1997"/>
          </w:pPr>
          <w:r>
            <w:rPr>
              <w:rStyle w:val="4"/>
            </w:rPr>
            <w:t>Click here to enter text.</w:t>
          </w:r>
        </w:p>
      </w:docPartBody>
    </w:docPart>
    <w:docPart>
      <w:docPartPr>
        <w:name w:val="A2699994D57D4D869DADB7829EC90F77"/>
        <w:style w:val=""/>
        <w:category>
          <w:name w:val="General"/>
          <w:gallery w:val="placeholder"/>
        </w:category>
        <w:types>
          <w:type w:val="bbPlcHdr"/>
        </w:types>
        <w:behaviors>
          <w:behavior w:val="content"/>
        </w:behaviors>
        <w:description w:val=""/>
        <w:guid w:val="{9F9B04A8-59D6-4CAC-AFD5-4C898655846A}"/>
      </w:docPartPr>
      <w:docPartBody>
        <w:p>
          <w:pPr>
            <w:pStyle w:val="1998"/>
          </w:pPr>
          <w:r>
            <w:rPr>
              <w:rStyle w:val="4"/>
            </w:rPr>
            <w:t>Click here to enter text.</w:t>
          </w:r>
        </w:p>
      </w:docPartBody>
    </w:docPart>
    <w:docPart>
      <w:docPartPr>
        <w:name w:val="FE5B9A1E092045F1BC0467F74726B5A7"/>
        <w:style w:val=""/>
        <w:category>
          <w:name w:val="General"/>
          <w:gallery w:val="placeholder"/>
        </w:category>
        <w:types>
          <w:type w:val="bbPlcHdr"/>
        </w:types>
        <w:behaviors>
          <w:behavior w:val="content"/>
        </w:behaviors>
        <w:description w:val=""/>
        <w:guid w:val="{10FEA5C4-5479-4850-ACDF-0A803ED1D89E}"/>
      </w:docPartPr>
      <w:docPartBody>
        <w:p>
          <w:pPr>
            <w:pStyle w:val="2096"/>
          </w:pPr>
          <w:r>
            <w:rPr>
              <w:rStyle w:val="4"/>
            </w:rPr>
            <w:t>Click here to enter text.</w:t>
          </w:r>
        </w:p>
      </w:docPartBody>
    </w:docPart>
    <w:docPart>
      <w:docPartPr>
        <w:name w:val="DE2EBF45A23345859789E3AF3F56DEA9"/>
        <w:style w:val=""/>
        <w:category>
          <w:name w:val="General"/>
          <w:gallery w:val="placeholder"/>
        </w:category>
        <w:types>
          <w:type w:val="bbPlcHdr"/>
        </w:types>
        <w:behaviors>
          <w:behavior w:val="content"/>
        </w:behaviors>
        <w:description w:val=""/>
        <w:guid w:val="{D494678B-8F11-455A-BC3E-FDF2655CF1B2}"/>
      </w:docPartPr>
      <w:docPartBody>
        <w:p>
          <w:pPr>
            <w:pStyle w:val="2097"/>
          </w:pPr>
          <w:r>
            <w:rPr>
              <w:rStyle w:val="4"/>
            </w:rPr>
            <w:t>Click here to enter text.</w:t>
          </w:r>
        </w:p>
      </w:docPartBody>
    </w:docPart>
    <w:docPart>
      <w:docPartPr>
        <w:name w:val="9FFD9CA7398B4C2CAF844264CAF9A87E"/>
        <w:style w:val=""/>
        <w:category>
          <w:name w:val="General"/>
          <w:gallery w:val="placeholder"/>
        </w:category>
        <w:types>
          <w:type w:val="bbPlcHdr"/>
        </w:types>
        <w:behaviors>
          <w:behavior w:val="content"/>
        </w:behaviors>
        <w:description w:val=""/>
        <w:guid w:val="{129FC0A6-5789-41AF-BC8F-3DF3A15B0E6D}"/>
      </w:docPartPr>
      <w:docPartBody>
        <w:p>
          <w:pPr>
            <w:pStyle w:val="2098"/>
          </w:pPr>
          <w:r>
            <w:rPr>
              <w:rStyle w:val="4"/>
            </w:rPr>
            <w:t>Click here to enter text.</w:t>
          </w:r>
        </w:p>
      </w:docPartBody>
    </w:docPart>
    <w:docPart>
      <w:docPartPr>
        <w:name w:val="D601225B1ABF44E685EC53E17A758EC7"/>
        <w:style w:val=""/>
        <w:category>
          <w:name w:val="General"/>
          <w:gallery w:val="placeholder"/>
        </w:category>
        <w:types>
          <w:type w:val="bbPlcHdr"/>
        </w:types>
        <w:behaviors>
          <w:behavior w:val="content"/>
        </w:behaviors>
        <w:description w:val=""/>
        <w:guid w:val="{AA97AAF0-9AD1-4274-9846-150C59BCFCE2}"/>
      </w:docPartPr>
      <w:docPartBody>
        <w:p>
          <w:pPr>
            <w:pStyle w:val="2099"/>
          </w:pPr>
          <w:r>
            <w:rPr>
              <w:rStyle w:val="4"/>
            </w:rPr>
            <w:t>Click here to enter text.</w:t>
          </w:r>
        </w:p>
      </w:docPartBody>
    </w:docPart>
    <w:docPart>
      <w:docPartPr>
        <w:name w:val="7687823F17E146E7A4D5156865DD6C3B"/>
        <w:style w:val=""/>
        <w:category>
          <w:name w:val="General"/>
          <w:gallery w:val="placeholder"/>
        </w:category>
        <w:types>
          <w:type w:val="bbPlcHdr"/>
        </w:types>
        <w:behaviors>
          <w:behavior w:val="content"/>
        </w:behaviors>
        <w:description w:val=""/>
        <w:guid w:val="{00B36610-B6B3-4B7B-86DE-997AF53718EC}"/>
      </w:docPartPr>
      <w:docPartBody>
        <w:p>
          <w:pPr>
            <w:pStyle w:val="2103"/>
          </w:pPr>
          <w:r>
            <w:rPr>
              <w:rStyle w:val="4"/>
            </w:rPr>
            <w:t>&lt;Date&gt;</w:t>
          </w:r>
        </w:p>
      </w:docPartBody>
    </w:docPart>
    <w:docPart>
      <w:docPartPr>
        <w:name w:val="E63806F78D084C16AE59DDFF7FA5E91E"/>
        <w:style w:val=""/>
        <w:category>
          <w:name w:val="General"/>
          <w:gallery w:val="placeholder"/>
        </w:category>
        <w:types>
          <w:type w:val="bbPlcHdr"/>
        </w:types>
        <w:behaviors>
          <w:behavior w:val="content"/>
        </w:behaviors>
        <w:description w:val=""/>
        <w:guid w:val="{B596AF0A-7DCB-4765-93CB-A46CEA663FB2}"/>
      </w:docPartPr>
      <w:docPartBody>
        <w:p>
          <w:pPr>
            <w:pStyle w:val="2104"/>
          </w:pPr>
          <w:r>
            <w:rPr>
              <w:rStyle w:val="4"/>
            </w:rPr>
            <w:t>&lt;Revision Description&gt;</w:t>
          </w:r>
        </w:p>
      </w:docPartBody>
    </w:docPart>
    <w:docPart>
      <w:docPartPr>
        <w:name w:val="E0196618693F467D8A5DEE875D9E24E2"/>
        <w:style w:val=""/>
        <w:category>
          <w:name w:val="General"/>
          <w:gallery w:val="placeholder"/>
        </w:category>
        <w:types>
          <w:type w:val="bbPlcHdr"/>
        </w:types>
        <w:behaviors>
          <w:behavior w:val="content"/>
        </w:behaviors>
        <w:description w:val=""/>
        <w:guid w:val="{B21220C9-68BF-4CFA-A432-E74960E764B3}"/>
      </w:docPartPr>
      <w:docPartBody>
        <w:p>
          <w:pPr>
            <w:pStyle w:val="2105"/>
          </w:pPr>
          <w:r>
            <w:rPr>
              <w:rStyle w:val="4"/>
            </w:rPr>
            <w:t>&lt;Version&gt;</w:t>
          </w:r>
        </w:p>
      </w:docPartBody>
    </w:docPart>
    <w:docPart>
      <w:docPartPr>
        <w:name w:val="B2BA90CEE60840D4B1726AAA926D4B2E"/>
        <w:style w:val=""/>
        <w:category>
          <w:name w:val="General"/>
          <w:gallery w:val="placeholder"/>
        </w:category>
        <w:types>
          <w:type w:val="bbPlcHdr"/>
        </w:types>
        <w:behaviors>
          <w:behavior w:val="content"/>
        </w:behaviors>
        <w:description w:val=""/>
        <w:guid w:val="{00FA2371-0621-4B1A-9EFE-B652DE810215}"/>
      </w:docPartPr>
      <w:docPartBody>
        <w:p>
          <w:pPr>
            <w:pStyle w:val="2106"/>
          </w:pPr>
          <w:r>
            <w:rPr>
              <w:rStyle w:val="4"/>
            </w:rPr>
            <w:t>&lt;Author&gt;</w:t>
          </w:r>
        </w:p>
      </w:docPartBody>
    </w:docPart>
    <w:docPart>
      <w:docPartPr>
        <w:name w:val="0985398F84DB4D8E91E02FA21C7763C1"/>
        <w:style w:val=""/>
        <w:category>
          <w:name w:val="General"/>
          <w:gallery w:val="placeholder"/>
        </w:category>
        <w:types>
          <w:type w:val="bbPlcHdr"/>
        </w:types>
        <w:behaviors>
          <w:behavior w:val="content"/>
        </w:behaviors>
        <w:description w:val=""/>
        <w:guid w:val="{563BE73A-A951-41DB-A33D-0859227FA3AC}"/>
      </w:docPartPr>
      <w:docPartBody>
        <w:p>
          <w:pPr>
            <w:pStyle w:val="2107"/>
          </w:pPr>
          <w:r>
            <w:rPr>
              <w:rStyle w:val="4"/>
            </w:rPr>
            <w:t>&lt;Date&gt;</w:t>
          </w:r>
        </w:p>
      </w:docPartBody>
    </w:docPart>
    <w:docPart>
      <w:docPartPr>
        <w:name w:val="D5E38A8C19814DD7BBEFF84CD45C31D6"/>
        <w:style w:val=""/>
        <w:category>
          <w:name w:val="General"/>
          <w:gallery w:val="placeholder"/>
        </w:category>
        <w:types>
          <w:type w:val="bbPlcHdr"/>
        </w:types>
        <w:behaviors>
          <w:behavior w:val="content"/>
        </w:behaviors>
        <w:description w:val=""/>
        <w:guid w:val="{6FE1CAD9-2B18-4C0E-87F1-A12005C572D6}"/>
      </w:docPartPr>
      <w:docPartBody>
        <w:p>
          <w:pPr>
            <w:pStyle w:val="2108"/>
          </w:pPr>
          <w:r>
            <w:rPr>
              <w:rStyle w:val="4"/>
            </w:rPr>
            <w:t>&lt;Description&gt;</w:t>
          </w:r>
        </w:p>
      </w:docPartBody>
    </w:docPart>
    <w:docPart>
      <w:docPartPr>
        <w:name w:val="65B369A550634E31BBCA38948B4EA91E"/>
        <w:style w:val=""/>
        <w:category>
          <w:name w:val="General"/>
          <w:gallery w:val="placeholder"/>
        </w:category>
        <w:types>
          <w:type w:val="bbPlcHdr"/>
        </w:types>
        <w:behaviors>
          <w:behavior w:val="content"/>
        </w:behaviors>
        <w:description w:val=""/>
        <w:guid w:val="{21629771-E5F2-4ED3-BE17-F9636C91FA1E}"/>
      </w:docPartPr>
      <w:docPartBody>
        <w:p>
          <w:pPr>
            <w:pStyle w:val="2109"/>
          </w:pPr>
          <w:r>
            <w:rPr>
              <w:rStyle w:val="4"/>
            </w:rPr>
            <w:t>&lt;Revision Description&gt;</w:t>
          </w:r>
        </w:p>
      </w:docPartBody>
    </w:docPart>
    <w:docPart>
      <w:docPartPr>
        <w:name w:val="E78A4054DD054F74BEA26BDD5CF5F8CF"/>
        <w:style w:val=""/>
        <w:category>
          <w:name w:val="General"/>
          <w:gallery w:val="placeholder"/>
        </w:category>
        <w:types>
          <w:type w:val="bbPlcHdr"/>
        </w:types>
        <w:behaviors>
          <w:behavior w:val="content"/>
        </w:behaviors>
        <w:description w:val=""/>
        <w:guid w:val="{5A4D22DC-E118-49C4-A4C0-80B450B6D0C7}"/>
      </w:docPartPr>
      <w:docPartBody>
        <w:p>
          <w:pPr>
            <w:pStyle w:val="2110"/>
          </w:pPr>
          <w:r>
            <w:rPr>
              <w:rStyle w:val="4"/>
            </w:rPr>
            <w:t>&lt;Version&gt;</w:t>
          </w:r>
        </w:p>
      </w:docPartBody>
    </w:docPart>
    <w:docPart>
      <w:docPartPr>
        <w:name w:val="D8104CDBB4564968A2F4800E57215AB2"/>
        <w:style w:val=""/>
        <w:category>
          <w:name w:val="General"/>
          <w:gallery w:val="placeholder"/>
        </w:category>
        <w:types>
          <w:type w:val="bbPlcHdr"/>
        </w:types>
        <w:behaviors>
          <w:behavior w:val="content"/>
        </w:behaviors>
        <w:description w:val=""/>
        <w:guid w:val="{C52AE138-0E40-4E94-8A9B-C275291C0E58}"/>
      </w:docPartPr>
      <w:docPartBody>
        <w:p>
          <w:pPr>
            <w:pStyle w:val="2111"/>
          </w:pPr>
          <w:r>
            <w:rPr>
              <w:rStyle w:val="4"/>
            </w:rPr>
            <w:t>&lt;Author&gt;</w:t>
          </w:r>
        </w:p>
      </w:docPartBody>
    </w:docPart>
    <w:docPart>
      <w:docPartPr>
        <w:name w:val="30565D4C5FD94B47B71D183558DDE6E9"/>
        <w:style w:val=""/>
        <w:category>
          <w:name w:val="General"/>
          <w:gallery w:val="placeholder"/>
        </w:category>
        <w:types>
          <w:type w:val="bbPlcHdr"/>
        </w:types>
        <w:behaviors>
          <w:behavior w:val="content"/>
        </w:behaviors>
        <w:description w:val=""/>
        <w:guid w:val="{D826AABE-EA0E-2442-8081-44BB345EFB2D}"/>
      </w:docPartPr>
      <w:docPartBody>
        <w:p>
          <w:pPr>
            <w:pStyle w:val="2112"/>
          </w:pPr>
          <w:r>
            <w:rPr>
              <w:rStyle w:val="4"/>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ＭＳ 明朝">
    <w:altName w:val="Segoe Print"/>
    <w:panose1 w:val="00000000000000000000"/>
    <w:charset w:val="4E"/>
    <w:family w:val="auto"/>
    <w:pitch w:val="default"/>
    <w:sig w:usb0="00000000" w:usb1="00000000" w:usb2="00000010" w:usb3="00000000" w:csb0="00020000" w:csb1="00000000"/>
  </w:font>
  <w:font w:name="ＭＳ 明朝">
    <w:altName w:val="SimSun"/>
    <w:panose1 w:val="00000000000000000000"/>
    <w:charset w:val="86"/>
    <w:family w:val="auto"/>
    <w:pitch w:val="default"/>
    <w:sig w:usb0="00000000" w:usb1="00000000" w:usb2="00000000" w:usb3="00000000" w:csb0="00000000" w:csb1="00000000"/>
  </w:font>
  <w:font w:name="ＭＳ ゴシック">
    <w:altName w:val="Segoe Print"/>
    <w:panose1 w:val="00000000000000000000"/>
    <w:charset w:val="4E"/>
    <w:family w:val="auto"/>
    <w:pitch w:val="default"/>
    <w:sig w:usb0="00000000" w:usb1="00000000" w:usb2="00000010" w:usb3="00000000" w:csb0="00020000"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FD64C5"/>
    <w:multiLevelType w:val="multilevel"/>
    <w:tmpl w:val="1FFD64C5"/>
    <w:lvl w:ilvl="0" w:tentative="0">
      <w:start w:val="1"/>
      <w:numFmt w:val="decimal"/>
      <w:pStyle w:val="80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
    <w:nsid w:val="24521D53"/>
    <w:multiLevelType w:val="multilevel"/>
    <w:tmpl w:val="24521D53"/>
    <w:lvl w:ilvl="0" w:tentative="0">
      <w:start w:val="1"/>
      <w:numFmt w:val="decimal"/>
      <w:pStyle w:val="502"/>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48326522"/>
    <w:multiLevelType w:val="multilevel"/>
    <w:tmpl w:val="48326522"/>
    <w:lvl w:ilvl="0" w:tentative="0">
      <w:start w:val="1"/>
      <w:numFmt w:val="decimal"/>
      <w:pStyle w:val="35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3">
    <w:nsid w:val="75256A34"/>
    <w:multiLevelType w:val="multilevel"/>
    <w:tmpl w:val="75256A34"/>
    <w:lvl w:ilvl="0" w:tentative="0">
      <w:start w:val="1"/>
      <w:numFmt w:val="decimal"/>
      <w:pStyle w:val="1578"/>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4">
    <w:nsid w:val="752C6DC8"/>
    <w:multiLevelType w:val="multilevel"/>
    <w:tmpl w:val="752C6DC8"/>
    <w:lvl w:ilvl="0" w:tentative="0">
      <w:start w:val="1"/>
      <w:numFmt w:val="decimal"/>
      <w:pStyle w:val="1889"/>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1"/>
  </w:num>
  <w:num w:numId="3">
    <w:abstractNumId w:val="0"/>
  </w:num>
  <w:num w:numId="4">
    <w:abstractNumId w:val="3"/>
  </w:num>
  <w:num w:numId="5">
    <w:abstractNumId w:val="4"/>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FA3"/>
    <w:rsid w:val="000509DD"/>
    <w:rsid w:val="000875E5"/>
    <w:rsid w:val="001E25E5"/>
    <w:rsid w:val="001F159A"/>
    <w:rsid w:val="00237EB1"/>
    <w:rsid w:val="0035002D"/>
    <w:rsid w:val="00351510"/>
    <w:rsid w:val="003D3709"/>
    <w:rsid w:val="00416AAD"/>
    <w:rsid w:val="004A4486"/>
    <w:rsid w:val="004D44DC"/>
    <w:rsid w:val="00516432"/>
    <w:rsid w:val="00534BA2"/>
    <w:rsid w:val="00630C13"/>
    <w:rsid w:val="006A2D4B"/>
    <w:rsid w:val="006F74ED"/>
    <w:rsid w:val="00783BF1"/>
    <w:rsid w:val="00807FA3"/>
    <w:rsid w:val="008C336B"/>
    <w:rsid w:val="009A70ED"/>
    <w:rsid w:val="00A36270"/>
    <w:rsid w:val="00AF7338"/>
    <w:rsid w:val="00B17565"/>
    <w:rsid w:val="00B61198"/>
    <w:rsid w:val="00B72D16"/>
    <w:rsid w:val="00C14D50"/>
    <w:rsid w:val="00C8434B"/>
    <w:rsid w:val="00D90488"/>
    <w:rsid w:val="00E05533"/>
    <w:rsid w:val="00EB367D"/>
    <w:rsid w:val="00ED7529"/>
    <w:rsid w:val="00F823B1"/>
    <w:rsid w:val="00FB18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cs="Times New Roman" w:asciiTheme="minorHAnsi" w:hAnsiTheme="minorHAnsi" w:eastAsiaTheme="minorEastAsia"/>
      <w:sz w:val="3276"/>
      <w:szCs w:val="3276"/>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617F3DCE9AD453ABF2716B0E23F7B8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C966E1C370B641DAA6760FC6A0E7665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
    <w:name w:val="GSA Italic Emphasis"/>
    <w:basedOn w:val="1"/>
    <w:link w:val="8"/>
    <w:qFormat/>
    <w:uiPriority w:val="0"/>
    <w:pPr>
      <w:widowControl w:val="0"/>
      <w:tabs>
        <w:tab w:val="left" w:pos="360"/>
      </w:tabs>
      <w:suppressAutoHyphens/>
      <w:autoSpaceDE w:val="0"/>
      <w:autoSpaceDN w:val="0"/>
      <w:adjustRightInd w:val="0"/>
      <w:spacing w:after="120" w:line="240" w:lineRule="auto"/>
      <w:ind w:left="1066" w:hanging="360"/>
    </w:pPr>
    <w:rPr>
      <w:rFonts w:ascii="Times New Roman" w:hAnsi="Times New Roman" w:eastAsia="Times New Roman"/>
      <w:i/>
      <w:color w:val="000000"/>
      <w:kern w:val="1"/>
      <w:sz w:val="24"/>
      <w:szCs w:val="24"/>
    </w:rPr>
  </w:style>
  <w:style w:type="character" w:customStyle="1" w:styleId="8">
    <w:name w:val="GSA Italic Emphasis Char"/>
    <w:basedOn w:val="2"/>
    <w:link w:val="7"/>
    <w:uiPriority w:val="0"/>
    <w:rPr>
      <w:rFonts w:ascii="Times New Roman" w:hAnsi="Times New Roman" w:eastAsia="Times New Roman" w:cs="Times New Roman"/>
      <w:i/>
      <w:color w:val="000000"/>
      <w:kern w:val="1"/>
      <w:sz w:val="24"/>
      <w:szCs w:val="24"/>
    </w:rPr>
  </w:style>
  <w:style w:type="paragraph" w:customStyle="1" w:styleId="9">
    <w:name w:val="70DDD5B3E4F44413BD160CBF1CD7DB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
    <w:name w:val="61EE4A92CDC14670962D25D5DD415E1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
    <w:name w:val="F8944BA587DF44CEAB977CFCA90AC11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
    <w:name w:val="7F3667241FCC45EDB9F5AE807A1234E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
    <w:name w:val="9E67F1ED7E48421A9F52A5E00E046E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
    <w:name w:val="79F08E11C9D841299460FE7130556F8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5">
    <w:name w:val="22B1104748A4418BAA6B45D85590B07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6">
    <w:name w:val="2DC7E0155B6046EEB3CDB1D67211A47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
    <w:name w:val="BB4476A5849046ACA56D0B1F1F23E18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
    <w:name w:val="139915522D8941DFAF11F4AE5C76D7A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
    <w:name w:val="F03E586230DA40E3BCE37228D8200D0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0">
    <w:name w:val="CBFFAB0386954FEDB2193A18B2CE4A8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
    <w:name w:val="1C2A1152B0F04239A4D2C0142703A49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2">
    <w:name w:val="741EE7F498FF49A1859D68D4210B3A3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3">
    <w:name w:val="A7533927272F45D094B5A179161DDD9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4">
    <w:name w:val="981B1FD30680484ABB173F00BA26F94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5">
    <w:name w:val="CBC88070072345A7B9F7C783FD5C7FD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6">
    <w:name w:val="ECBB56E031C94A638F8C4C37ADFC2B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7">
    <w:name w:val="4EE9A504363C403C8025C6FC0425F5C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8">
    <w:name w:val="80AF8C92F17F4BAB8C570A6D1C25A77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9">
    <w:name w:val="DA29245038514A7192DA62D02D7940A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0">
    <w:name w:val="8205BA540A1A45CCAB9926156BB3A90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1">
    <w:name w:val="29F1EB8590744F1DB41F53C94C558B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2">
    <w:name w:val="35F56CFEDEB641C285DCC903E76921F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3">
    <w:name w:val="6A03168AC9EF460694DEAB7BD744B6F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4">
    <w:name w:val="44C433DAC4564C078EFAD3C60FDC136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5">
    <w:name w:val="43DD14AE11834810B7C5AB4330CFDEF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6">
    <w:name w:val="DF2D69D60AF841D99AC57F560AC0A95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7">
    <w:name w:val="7ED472BA86164CBEB3C8AF94B779CE5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8">
    <w:name w:val="8E880EF90B4C49D188B30198870C013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9">
    <w:name w:val="0F48947F26874E20BB4EBD262D4C067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0">
    <w:name w:val="7FB53F3FE98948FFA9F8FAF194AB537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1">
    <w:name w:val="3D6CA12C8B664254A5CA07137C28384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2">
    <w:name w:val="B246C1271DDC4204932BFC93D30DACC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3">
    <w:name w:val="F553CD0A310348D0B2FFB2D902A39D0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
    <w:name w:val="7FD9F27188BB4F9892A9F095D93A880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
    <w:name w:val="26C294ABECB944BD8EC8D24FCE838EC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6">
    <w:name w:val="A860BB4764F04C09A623B5F1C82FDB2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7">
    <w:name w:val="0C2E9FC9CF374C38B023B12F850BB2D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8">
    <w:name w:val="E780F92C78534EB485C8E09B636A479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9">
    <w:name w:val="E0217E8C6020408ABB73EE5965D73AD9"/>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0">
    <w:name w:val="D85FD0B0002E406384EBC6A0F84B0B2A"/>
    <w:qFormat/>
    <w:uiPriority w:val="0"/>
    <w:pPr>
      <w:spacing w:after="0" w:line="240" w:lineRule="auto"/>
    </w:pPr>
    <w:rPr>
      <w:rFonts w:ascii="Calibri" w:hAnsi="Calibri" w:eastAsia="Calibri" w:cs="Arial"/>
      <w:sz w:val="20"/>
      <w:szCs w:val="22"/>
      <w:lang w:val="en-US" w:eastAsia="en-US" w:bidi="ar-SA"/>
    </w:rPr>
  </w:style>
  <w:style w:type="paragraph" w:customStyle="1" w:styleId="51">
    <w:name w:val="8EB5E1D05FCB4A65A54EDA443B674094"/>
    <w:qFormat/>
    <w:uiPriority w:val="0"/>
    <w:pPr>
      <w:spacing w:after="0" w:line="240" w:lineRule="auto"/>
    </w:pPr>
    <w:rPr>
      <w:rFonts w:ascii="Calibri" w:hAnsi="Calibri" w:eastAsia="Calibri" w:cs="Arial"/>
      <w:sz w:val="20"/>
      <w:szCs w:val="22"/>
      <w:lang w:val="en-US" w:eastAsia="en-US" w:bidi="ar-SA"/>
    </w:rPr>
  </w:style>
  <w:style w:type="paragraph" w:customStyle="1" w:styleId="52">
    <w:name w:val="369F419C6028496480B89DE0F2B6612C"/>
    <w:qFormat/>
    <w:uiPriority w:val="0"/>
    <w:pPr>
      <w:spacing w:after="0" w:line="240" w:lineRule="auto"/>
    </w:pPr>
    <w:rPr>
      <w:rFonts w:ascii="Calibri" w:hAnsi="Calibri" w:eastAsia="Calibri" w:cs="Arial"/>
      <w:sz w:val="20"/>
      <w:szCs w:val="22"/>
      <w:lang w:val="en-US" w:eastAsia="en-US" w:bidi="ar-SA"/>
    </w:rPr>
  </w:style>
  <w:style w:type="paragraph" w:customStyle="1" w:styleId="53">
    <w:name w:val="A7533927272F45D094B5A179161DDD9C1"/>
    <w:qFormat/>
    <w:uiPriority w:val="0"/>
    <w:pPr>
      <w:spacing w:after="0" w:line="240" w:lineRule="auto"/>
    </w:pPr>
    <w:rPr>
      <w:rFonts w:ascii="Calibri" w:hAnsi="Calibri" w:eastAsia="Calibri" w:cs="Arial"/>
      <w:sz w:val="20"/>
      <w:szCs w:val="22"/>
      <w:lang w:val="en-US" w:eastAsia="en-US" w:bidi="ar-SA"/>
    </w:rPr>
  </w:style>
  <w:style w:type="paragraph" w:customStyle="1" w:styleId="54">
    <w:name w:val="DA29245038514A7192DA62D02D7940A11"/>
    <w:uiPriority w:val="0"/>
    <w:pPr>
      <w:spacing w:after="0" w:line="240" w:lineRule="auto"/>
    </w:pPr>
    <w:rPr>
      <w:rFonts w:ascii="Calibri" w:hAnsi="Calibri" w:eastAsia="Calibri" w:cs="Arial"/>
      <w:sz w:val="20"/>
      <w:szCs w:val="22"/>
      <w:lang w:val="en-US" w:eastAsia="en-US" w:bidi="ar-SA"/>
    </w:rPr>
  </w:style>
  <w:style w:type="paragraph" w:customStyle="1" w:styleId="55">
    <w:name w:val="8205BA540A1A45CCAB9926156BB3A90B1"/>
    <w:uiPriority w:val="0"/>
    <w:pPr>
      <w:spacing w:after="0" w:line="240" w:lineRule="auto"/>
    </w:pPr>
    <w:rPr>
      <w:rFonts w:ascii="Calibri" w:hAnsi="Calibri" w:eastAsia="Calibri" w:cs="Arial"/>
      <w:sz w:val="20"/>
      <w:szCs w:val="22"/>
      <w:lang w:val="en-US" w:eastAsia="en-US" w:bidi="ar-SA"/>
    </w:rPr>
  </w:style>
  <w:style w:type="paragraph" w:customStyle="1" w:styleId="56">
    <w:name w:val="29F1EB8590744F1DB41F53C94C558BF11"/>
    <w:uiPriority w:val="0"/>
    <w:pPr>
      <w:spacing w:after="0" w:line="240" w:lineRule="auto"/>
    </w:pPr>
    <w:rPr>
      <w:rFonts w:ascii="Calibri" w:hAnsi="Calibri" w:eastAsia="Calibri" w:cs="Arial"/>
      <w:sz w:val="20"/>
      <w:szCs w:val="22"/>
      <w:lang w:val="en-US" w:eastAsia="en-US" w:bidi="ar-SA"/>
    </w:rPr>
  </w:style>
  <w:style w:type="paragraph" w:customStyle="1" w:styleId="57">
    <w:name w:val="44C433DAC4564C078EFAD3C60FDC136B1"/>
    <w:uiPriority w:val="0"/>
    <w:pPr>
      <w:spacing w:after="0" w:line="240" w:lineRule="auto"/>
    </w:pPr>
    <w:rPr>
      <w:rFonts w:ascii="Calibri" w:hAnsi="Calibri" w:eastAsia="Calibri" w:cs="Arial"/>
      <w:sz w:val="20"/>
      <w:szCs w:val="22"/>
      <w:lang w:val="en-US" w:eastAsia="en-US" w:bidi="ar-SA"/>
    </w:rPr>
  </w:style>
  <w:style w:type="paragraph" w:customStyle="1" w:styleId="58">
    <w:name w:val="43DD14AE11834810B7C5AB4330CFDEFB1"/>
    <w:uiPriority w:val="0"/>
    <w:pPr>
      <w:spacing w:after="0" w:line="240" w:lineRule="auto"/>
    </w:pPr>
    <w:rPr>
      <w:rFonts w:ascii="Calibri" w:hAnsi="Calibri" w:eastAsia="Calibri" w:cs="Arial"/>
      <w:sz w:val="20"/>
      <w:szCs w:val="22"/>
      <w:lang w:val="en-US" w:eastAsia="en-US" w:bidi="ar-SA"/>
    </w:rPr>
  </w:style>
  <w:style w:type="paragraph" w:customStyle="1" w:styleId="59">
    <w:name w:val="DF2D69D60AF841D99AC57F560AC0A95D1"/>
    <w:uiPriority w:val="0"/>
    <w:pPr>
      <w:spacing w:after="0" w:line="240" w:lineRule="auto"/>
    </w:pPr>
    <w:rPr>
      <w:rFonts w:ascii="Calibri" w:hAnsi="Calibri" w:eastAsia="Calibri" w:cs="Arial"/>
      <w:sz w:val="20"/>
      <w:szCs w:val="22"/>
      <w:lang w:val="en-US" w:eastAsia="en-US" w:bidi="ar-SA"/>
    </w:rPr>
  </w:style>
  <w:style w:type="paragraph" w:customStyle="1" w:styleId="60">
    <w:name w:val="7ED472BA86164CBEB3C8AF94B779CE581"/>
    <w:uiPriority w:val="0"/>
    <w:pPr>
      <w:spacing w:after="0" w:line="240" w:lineRule="auto"/>
    </w:pPr>
    <w:rPr>
      <w:rFonts w:ascii="Calibri" w:hAnsi="Calibri" w:eastAsia="Calibri" w:cs="Arial"/>
      <w:sz w:val="20"/>
      <w:szCs w:val="22"/>
      <w:lang w:val="en-US" w:eastAsia="en-US" w:bidi="ar-SA"/>
    </w:rPr>
  </w:style>
  <w:style w:type="paragraph" w:customStyle="1" w:styleId="61">
    <w:name w:val="8E880EF90B4C49D188B30198870C013B1"/>
    <w:uiPriority w:val="0"/>
    <w:pPr>
      <w:spacing w:after="0" w:line="240" w:lineRule="auto"/>
    </w:pPr>
    <w:rPr>
      <w:rFonts w:ascii="Calibri" w:hAnsi="Calibri" w:eastAsia="Calibri" w:cs="Arial"/>
      <w:sz w:val="20"/>
      <w:szCs w:val="22"/>
      <w:lang w:val="en-US" w:eastAsia="en-US" w:bidi="ar-SA"/>
    </w:rPr>
  </w:style>
  <w:style w:type="paragraph" w:customStyle="1" w:styleId="62">
    <w:name w:val="0F48947F26874E20BB4EBD262D4C06791"/>
    <w:uiPriority w:val="0"/>
    <w:pPr>
      <w:spacing w:after="0" w:line="240" w:lineRule="auto"/>
    </w:pPr>
    <w:rPr>
      <w:rFonts w:ascii="Calibri" w:hAnsi="Calibri" w:eastAsia="Calibri" w:cs="Arial"/>
      <w:sz w:val="20"/>
      <w:szCs w:val="22"/>
      <w:lang w:val="en-US" w:eastAsia="en-US" w:bidi="ar-SA"/>
    </w:rPr>
  </w:style>
  <w:style w:type="paragraph" w:customStyle="1" w:styleId="63">
    <w:name w:val="7FB53F3FE98948FFA9F8FAF194AB537E1"/>
    <w:uiPriority w:val="0"/>
    <w:pPr>
      <w:spacing w:after="0" w:line="240" w:lineRule="auto"/>
    </w:pPr>
    <w:rPr>
      <w:rFonts w:ascii="Calibri" w:hAnsi="Calibri" w:eastAsia="Calibri" w:cs="Arial"/>
      <w:sz w:val="20"/>
      <w:szCs w:val="22"/>
      <w:lang w:val="en-US" w:eastAsia="en-US" w:bidi="ar-SA"/>
    </w:rPr>
  </w:style>
  <w:style w:type="paragraph" w:customStyle="1" w:styleId="64">
    <w:name w:val="3D6CA12C8B664254A5CA07137C28384F1"/>
    <w:uiPriority w:val="0"/>
    <w:pPr>
      <w:spacing w:after="0" w:line="240" w:lineRule="auto"/>
    </w:pPr>
    <w:rPr>
      <w:rFonts w:ascii="Calibri" w:hAnsi="Calibri" w:eastAsia="Calibri" w:cs="Arial"/>
      <w:sz w:val="20"/>
      <w:szCs w:val="22"/>
      <w:lang w:val="en-US" w:eastAsia="en-US" w:bidi="ar-SA"/>
    </w:rPr>
  </w:style>
  <w:style w:type="paragraph" w:customStyle="1" w:styleId="65">
    <w:name w:val="A860BB4764F04C09A623B5F1C82FDB251"/>
    <w:uiPriority w:val="0"/>
    <w:pPr>
      <w:spacing w:after="0" w:line="240" w:lineRule="auto"/>
    </w:pPr>
    <w:rPr>
      <w:rFonts w:ascii="Calibri" w:hAnsi="Calibri" w:eastAsia="Calibri" w:cs="Arial"/>
      <w:sz w:val="20"/>
      <w:szCs w:val="22"/>
      <w:lang w:val="en-US" w:eastAsia="en-US" w:bidi="ar-SA"/>
    </w:rPr>
  </w:style>
  <w:style w:type="paragraph" w:customStyle="1" w:styleId="66">
    <w:name w:val="E780F92C78534EB485C8E09B636A47901"/>
    <w:uiPriority w:val="0"/>
    <w:pPr>
      <w:spacing w:after="0" w:line="240" w:lineRule="auto"/>
    </w:pPr>
    <w:rPr>
      <w:rFonts w:ascii="Calibri" w:hAnsi="Calibri" w:eastAsia="Calibri" w:cs="Arial"/>
      <w:sz w:val="20"/>
      <w:szCs w:val="22"/>
      <w:lang w:val="en-US" w:eastAsia="en-US" w:bidi="ar-SA"/>
    </w:rPr>
  </w:style>
  <w:style w:type="paragraph" w:customStyle="1" w:styleId="67">
    <w:name w:val="B246C1271DDC4204932BFC93D30DACC61"/>
    <w:uiPriority w:val="0"/>
    <w:pPr>
      <w:spacing w:after="0" w:line="240" w:lineRule="auto"/>
    </w:pPr>
    <w:rPr>
      <w:rFonts w:ascii="Calibri" w:hAnsi="Calibri" w:eastAsia="Calibri" w:cs="Arial"/>
      <w:sz w:val="20"/>
      <w:szCs w:val="22"/>
      <w:lang w:val="en-US" w:eastAsia="en-US" w:bidi="ar-SA"/>
    </w:rPr>
  </w:style>
  <w:style w:type="paragraph" w:customStyle="1" w:styleId="68">
    <w:name w:val="7FD9F27188BB4F9892A9F095D93A880C1"/>
    <w:uiPriority w:val="0"/>
    <w:pPr>
      <w:spacing w:after="0" w:line="240" w:lineRule="auto"/>
    </w:pPr>
    <w:rPr>
      <w:rFonts w:ascii="Calibri" w:hAnsi="Calibri" w:eastAsia="Calibri" w:cs="Arial"/>
      <w:sz w:val="20"/>
      <w:szCs w:val="22"/>
      <w:lang w:val="en-US" w:eastAsia="en-US" w:bidi="ar-SA"/>
    </w:rPr>
  </w:style>
  <w:style w:type="paragraph" w:customStyle="1" w:styleId="69">
    <w:name w:val="D85FD0B0002E406384EBC6A0F84B0B2A1"/>
    <w:uiPriority w:val="0"/>
    <w:pPr>
      <w:spacing w:after="0" w:line="240" w:lineRule="auto"/>
    </w:pPr>
    <w:rPr>
      <w:rFonts w:ascii="Calibri" w:hAnsi="Calibri" w:eastAsia="Calibri" w:cs="Arial"/>
      <w:sz w:val="20"/>
      <w:szCs w:val="22"/>
      <w:lang w:val="en-US" w:eastAsia="en-US" w:bidi="ar-SA"/>
    </w:rPr>
  </w:style>
  <w:style w:type="paragraph" w:customStyle="1" w:styleId="70">
    <w:name w:val="8EB5E1D05FCB4A65A54EDA443B6740941"/>
    <w:uiPriority w:val="0"/>
    <w:pPr>
      <w:spacing w:after="0" w:line="240" w:lineRule="auto"/>
    </w:pPr>
    <w:rPr>
      <w:rFonts w:ascii="Calibri" w:hAnsi="Calibri" w:eastAsia="Calibri" w:cs="Arial"/>
      <w:sz w:val="20"/>
      <w:szCs w:val="22"/>
      <w:lang w:val="en-US" w:eastAsia="en-US" w:bidi="ar-SA"/>
    </w:rPr>
  </w:style>
  <w:style w:type="paragraph" w:customStyle="1" w:styleId="71">
    <w:name w:val="369F419C6028496480B89DE0F2B6612C1"/>
    <w:uiPriority w:val="0"/>
    <w:pPr>
      <w:spacing w:after="0" w:line="240" w:lineRule="auto"/>
    </w:pPr>
    <w:rPr>
      <w:rFonts w:ascii="Calibri" w:hAnsi="Calibri" w:eastAsia="Calibri" w:cs="Arial"/>
      <w:sz w:val="20"/>
      <w:szCs w:val="22"/>
      <w:lang w:val="en-US" w:eastAsia="en-US" w:bidi="ar-SA"/>
    </w:rPr>
  </w:style>
  <w:style w:type="paragraph" w:customStyle="1" w:styleId="72">
    <w:name w:val="A26B91E6FA23486880C5A961B2958895"/>
    <w:uiPriority w:val="0"/>
    <w:pPr>
      <w:spacing w:after="0" w:line="240" w:lineRule="auto"/>
    </w:pPr>
    <w:rPr>
      <w:rFonts w:ascii="Calibri" w:hAnsi="Calibri" w:eastAsia="Calibri" w:cs="Arial"/>
      <w:sz w:val="20"/>
      <w:szCs w:val="22"/>
      <w:lang w:val="en-US" w:eastAsia="en-US" w:bidi="ar-SA"/>
    </w:rPr>
  </w:style>
  <w:style w:type="paragraph" w:customStyle="1" w:styleId="73">
    <w:name w:val="F003B9E584D743AF91D9E7A4094AECF5"/>
    <w:uiPriority w:val="0"/>
    <w:pPr>
      <w:spacing w:after="0" w:line="240" w:lineRule="auto"/>
    </w:pPr>
    <w:rPr>
      <w:rFonts w:ascii="Calibri" w:hAnsi="Calibri" w:eastAsia="Calibri" w:cs="Arial"/>
      <w:sz w:val="20"/>
      <w:szCs w:val="22"/>
      <w:lang w:val="en-US" w:eastAsia="en-US" w:bidi="ar-SA"/>
    </w:rPr>
  </w:style>
  <w:style w:type="paragraph" w:customStyle="1" w:styleId="74">
    <w:name w:val="5623986C85034813B15E30764D252112"/>
    <w:uiPriority w:val="0"/>
    <w:pPr>
      <w:spacing w:after="0" w:line="240" w:lineRule="auto"/>
    </w:pPr>
    <w:rPr>
      <w:rFonts w:ascii="Calibri" w:hAnsi="Calibri" w:eastAsia="Calibri" w:cs="Arial"/>
      <w:sz w:val="20"/>
      <w:szCs w:val="22"/>
      <w:lang w:val="en-US" w:eastAsia="en-US" w:bidi="ar-SA"/>
    </w:rPr>
  </w:style>
  <w:style w:type="paragraph" w:customStyle="1" w:styleId="75">
    <w:name w:val="86653914CB8445B3A0013D8140C4D315"/>
    <w:qFormat/>
    <w:uiPriority w:val="0"/>
    <w:pPr>
      <w:spacing w:after="0" w:line="240" w:lineRule="auto"/>
    </w:pPr>
    <w:rPr>
      <w:rFonts w:ascii="Calibri" w:hAnsi="Calibri" w:eastAsia="Calibri" w:cs="Arial"/>
      <w:sz w:val="20"/>
      <w:szCs w:val="22"/>
      <w:lang w:val="en-US" w:eastAsia="en-US" w:bidi="ar-SA"/>
    </w:rPr>
  </w:style>
  <w:style w:type="paragraph" w:customStyle="1" w:styleId="76">
    <w:name w:val="72F63C90AC604155AAD9E792D3230DCD"/>
    <w:uiPriority w:val="0"/>
    <w:pPr>
      <w:spacing w:after="0" w:line="240" w:lineRule="auto"/>
    </w:pPr>
    <w:rPr>
      <w:rFonts w:ascii="Calibri" w:hAnsi="Calibri" w:eastAsia="Calibri" w:cs="Arial"/>
      <w:sz w:val="20"/>
      <w:szCs w:val="22"/>
      <w:lang w:val="en-US" w:eastAsia="en-US" w:bidi="ar-SA"/>
    </w:rPr>
  </w:style>
  <w:style w:type="paragraph" w:customStyle="1" w:styleId="77">
    <w:name w:val="B2EA7D3B8DED461CAD819FCEDFBC2D00"/>
    <w:uiPriority w:val="0"/>
    <w:pPr>
      <w:spacing w:after="0" w:line="240" w:lineRule="auto"/>
    </w:pPr>
    <w:rPr>
      <w:rFonts w:ascii="Calibri" w:hAnsi="Calibri" w:eastAsia="Calibri" w:cs="Arial"/>
      <w:sz w:val="20"/>
      <w:szCs w:val="22"/>
      <w:lang w:val="en-US" w:eastAsia="en-US" w:bidi="ar-SA"/>
    </w:rPr>
  </w:style>
  <w:style w:type="paragraph" w:customStyle="1" w:styleId="78">
    <w:name w:val="A7533927272F45D094B5A179161DDD9C2"/>
    <w:uiPriority w:val="0"/>
    <w:pPr>
      <w:spacing w:after="0" w:line="240" w:lineRule="auto"/>
    </w:pPr>
    <w:rPr>
      <w:rFonts w:ascii="Calibri" w:hAnsi="Calibri" w:eastAsia="Calibri" w:cs="Arial"/>
      <w:sz w:val="20"/>
      <w:szCs w:val="22"/>
      <w:lang w:val="en-US" w:eastAsia="en-US" w:bidi="ar-SA"/>
    </w:rPr>
  </w:style>
  <w:style w:type="paragraph" w:customStyle="1" w:styleId="79">
    <w:name w:val="DA29245038514A7192DA62D02D7940A12"/>
    <w:uiPriority w:val="0"/>
    <w:pPr>
      <w:spacing w:after="0" w:line="240" w:lineRule="auto"/>
    </w:pPr>
    <w:rPr>
      <w:rFonts w:ascii="Calibri" w:hAnsi="Calibri" w:eastAsia="Calibri" w:cs="Arial"/>
      <w:sz w:val="20"/>
      <w:szCs w:val="22"/>
      <w:lang w:val="en-US" w:eastAsia="en-US" w:bidi="ar-SA"/>
    </w:rPr>
  </w:style>
  <w:style w:type="paragraph" w:customStyle="1" w:styleId="80">
    <w:name w:val="8205BA540A1A45CCAB9926156BB3A90B2"/>
    <w:uiPriority w:val="0"/>
    <w:pPr>
      <w:spacing w:after="0" w:line="240" w:lineRule="auto"/>
    </w:pPr>
    <w:rPr>
      <w:rFonts w:ascii="Calibri" w:hAnsi="Calibri" w:eastAsia="Calibri" w:cs="Arial"/>
      <w:sz w:val="20"/>
      <w:szCs w:val="22"/>
      <w:lang w:val="en-US" w:eastAsia="en-US" w:bidi="ar-SA"/>
    </w:rPr>
  </w:style>
  <w:style w:type="paragraph" w:customStyle="1" w:styleId="81">
    <w:name w:val="29F1EB8590744F1DB41F53C94C558BF12"/>
    <w:uiPriority w:val="0"/>
    <w:pPr>
      <w:spacing w:after="0" w:line="240" w:lineRule="auto"/>
    </w:pPr>
    <w:rPr>
      <w:rFonts w:ascii="Calibri" w:hAnsi="Calibri" w:eastAsia="Calibri" w:cs="Arial"/>
      <w:sz w:val="20"/>
      <w:szCs w:val="22"/>
      <w:lang w:val="en-US" w:eastAsia="en-US" w:bidi="ar-SA"/>
    </w:rPr>
  </w:style>
  <w:style w:type="paragraph" w:customStyle="1" w:styleId="82">
    <w:name w:val="44C433DAC4564C078EFAD3C60FDC136B2"/>
    <w:qFormat/>
    <w:uiPriority w:val="0"/>
    <w:pPr>
      <w:spacing w:after="0" w:line="240" w:lineRule="auto"/>
    </w:pPr>
    <w:rPr>
      <w:rFonts w:ascii="Calibri" w:hAnsi="Calibri" w:eastAsia="Calibri" w:cs="Arial"/>
      <w:sz w:val="20"/>
      <w:szCs w:val="22"/>
      <w:lang w:val="en-US" w:eastAsia="en-US" w:bidi="ar-SA"/>
    </w:rPr>
  </w:style>
  <w:style w:type="paragraph" w:customStyle="1" w:styleId="83">
    <w:name w:val="43DD14AE11834810B7C5AB4330CFDEFB2"/>
    <w:uiPriority w:val="0"/>
    <w:pPr>
      <w:spacing w:after="0" w:line="240" w:lineRule="auto"/>
    </w:pPr>
    <w:rPr>
      <w:rFonts w:ascii="Calibri" w:hAnsi="Calibri" w:eastAsia="Calibri" w:cs="Arial"/>
      <w:sz w:val="20"/>
      <w:szCs w:val="22"/>
      <w:lang w:val="en-US" w:eastAsia="en-US" w:bidi="ar-SA"/>
    </w:rPr>
  </w:style>
  <w:style w:type="paragraph" w:customStyle="1" w:styleId="84">
    <w:name w:val="DF2D69D60AF841D99AC57F560AC0A95D2"/>
    <w:uiPriority w:val="0"/>
    <w:pPr>
      <w:spacing w:after="0" w:line="240" w:lineRule="auto"/>
    </w:pPr>
    <w:rPr>
      <w:rFonts w:ascii="Calibri" w:hAnsi="Calibri" w:eastAsia="Calibri" w:cs="Arial"/>
      <w:sz w:val="20"/>
      <w:szCs w:val="22"/>
      <w:lang w:val="en-US" w:eastAsia="en-US" w:bidi="ar-SA"/>
    </w:rPr>
  </w:style>
  <w:style w:type="paragraph" w:customStyle="1" w:styleId="85">
    <w:name w:val="7ED472BA86164CBEB3C8AF94B779CE582"/>
    <w:uiPriority w:val="0"/>
    <w:pPr>
      <w:spacing w:after="0" w:line="240" w:lineRule="auto"/>
    </w:pPr>
    <w:rPr>
      <w:rFonts w:ascii="Calibri" w:hAnsi="Calibri" w:eastAsia="Calibri" w:cs="Arial"/>
      <w:sz w:val="20"/>
      <w:szCs w:val="22"/>
      <w:lang w:val="en-US" w:eastAsia="en-US" w:bidi="ar-SA"/>
    </w:rPr>
  </w:style>
  <w:style w:type="paragraph" w:customStyle="1" w:styleId="86">
    <w:name w:val="8E880EF90B4C49D188B30198870C013B2"/>
    <w:uiPriority w:val="0"/>
    <w:pPr>
      <w:spacing w:after="0" w:line="240" w:lineRule="auto"/>
    </w:pPr>
    <w:rPr>
      <w:rFonts w:ascii="Calibri" w:hAnsi="Calibri" w:eastAsia="Calibri" w:cs="Arial"/>
      <w:sz w:val="20"/>
      <w:szCs w:val="22"/>
      <w:lang w:val="en-US" w:eastAsia="en-US" w:bidi="ar-SA"/>
    </w:rPr>
  </w:style>
  <w:style w:type="paragraph" w:customStyle="1" w:styleId="87">
    <w:name w:val="0F48947F26874E20BB4EBD262D4C06792"/>
    <w:uiPriority w:val="0"/>
    <w:pPr>
      <w:spacing w:after="0" w:line="240" w:lineRule="auto"/>
    </w:pPr>
    <w:rPr>
      <w:rFonts w:ascii="Calibri" w:hAnsi="Calibri" w:eastAsia="Calibri" w:cs="Arial"/>
      <w:sz w:val="20"/>
      <w:szCs w:val="22"/>
      <w:lang w:val="en-US" w:eastAsia="en-US" w:bidi="ar-SA"/>
    </w:rPr>
  </w:style>
  <w:style w:type="paragraph" w:customStyle="1" w:styleId="88">
    <w:name w:val="7FB53F3FE98948FFA9F8FAF194AB537E2"/>
    <w:uiPriority w:val="0"/>
    <w:pPr>
      <w:spacing w:after="0" w:line="240" w:lineRule="auto"/>
    </w:pPr>
    <w:rPr>
      <w:rFonts w:ascii="Calibri" w:hAnsi="Calibri" w:eastAsia="Calibri" w:cs="Arial"/>
      <w:sz w:val="20"/>
      <w:szCs w:val="22"/>
      <w:lang w:val="en-US" w:eastAsia="en-US" w:bidi="ar-SA"/>
    </w:rPr>
  </w:style>
  <w:style w:type="paragraph" w:customStyle="1" w:styleId="89">
    <w:name w:val="3D6CA12C8B664254A5CA07137C28384F2"/>
    <w:uiPriority w:val="0"/>
    <w:pPr>
      <w:spacing w:after="0" w:line="240" w:lineRule="auto"/>
    </w:pPr>
    <w:rPr>
      <w:rFonts w:ascii="Calibri" w:hAnsi="Calibri" w:eastAsia="Calibri" w:cs="Arial"/>
      <w:sz w:val="20"/>
      <w:szCs w:val="22"/>
      <w:lang w:val="en-US" w:eastAsia="en-US" w:bidi="ar-SA"/>
    </w:rPr>
  </w:style>
  <w:style w:type="paragraph" w:customStyle="1" w:styleId="90">
    <w:name w:val="A860BB4764F04C09A623B5F1C82FDB252"/>
    <w:uiPriority w:val="0"/>
    <w:pPr>
      <w:spacing w:after="0" w:line="240" w:lineRule="auto"/>
    </w:pPr>
    <w:rPr>
      <w:rFonts w:ascii="Calibri" w:hAnsi="Calibri" w:eastAsia="Calibri" w:cs="Arial"/>
      <w:sz w:val="20"/>
      <w:szCs w:val="22"/>
      <w:lang w:val="en-US" w:eastAsia="en-US" w:bidi="ar-SA"/>
    </w:rPr>
  </w:style>
  <w:style w:type="paragraph" w:customStyle="1" w:styleId="91">
    <w:name w:val="E780F92C78534EB485C8E09B636A47902"/>
    <w:uiPriority w:val="0"/>
    <w:pPr>
      <w:spacing w:after="0" w:line="240" w:lineRule="auto"/>
    </w:pPr>
    <w:rPr>
      <w:rFonts w:ascii="Calibri" w:hAnsi="Calibri" w:eastAsia="Calibri" w:cs="Arial"/>
      <w:sz w:val="20"/>
      <w:szCs w:val="22"/>
      <w:lang w:val="en-US" w:eastAsia="en-US" w:bidi="ar-SA"/>
    </w:rPr>
  </w:style>
  <w:style w:type="paragraph" w:customStyle="1" w:styleId="92">
    <w:name w:val="B246C1271DDC4204932BFC93D30DACC62"/>
    <w:uiPriority w:val="0"/>
    <w:pPr>
      <w:spacing w:after="0" w:line="240" w:lineRule="auto"/>
    </w:pPr>
    <w:rPr>
      <w:rFonts w:ascii="Calibri" w:hAnsi="Calibri" w:eastAsia="Calibri" w:cs="Arial"/>
      <w:sz w:val="20"/>
      <w:szCs w:val="22"/>
      <w:lang w:val="en-US" w:eastAsia="en-US" w:bidi="ar-SA"/>
    </w:rPr>
  </w:style>
  <w:style w:type="paragraph" w:customStyle="1" w:styleId="93">
    <w:name w:val="7FD9F27188BB4F9892A9F095D93A880C2"/>
    <w:uiPriority w:val="0"/>
    <w:pPr>
      <w:spacing w:after="0" w:line="240" w:lineRule="auto"/>
    </w:pPr>
    <w:rPr>
      <w:rFonts w:ascii="Calibri" w:hAnsi="Calibri" w:eastAsia="Calibri" w:cs="Arial"/>
      <w:sz w:val="20"/>
      <w:szCs w:val="22"/>
      <w:lang w:val="en-US" w:eastAsia="en-US" w:bidi="ar-SA"/>
    </w:rPr>
  </w:style>
  <w:style w:type="paragraph" w:customStyle="1" w:styleId="94">
    <w:name w:val="8FDE1EAC58D3489A9345CA1DC69FE5C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
    <w:name w:val="645B51FCE78543F68D320C67FF6F407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
    <w:name w:val="DDE0652C66C748A9B1DA9551F6A7DBB8"/>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
    <w:name w:val="929420243B8A4DABA2576C8A280E8F6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8">
    <w:name w:val="8EB64893A58B4E09B9091EF721577E7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9">
    <w:name w:val="91D4C4E7685D47D0ABC5E7FC2E9F234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0">
    <w:name w:val="42E6A98D46AE41E9AE6A1A20B71AE39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1">
    <w:name w:val="3629BD77C09C44EE97AA612BCA07572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2">
    <w:name w:val="BBC54F8F6FE540D4A477A9EDB3BC6797"/>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3">
    <w:name w:val="28FCFE221033429D8E1E1CA8345DC11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4">
    <w:name w:val="5473320BA6BD4827844A05C3EF8D14D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5">
    <w:name w:val="41B1215239AA4940ABE1AFEB458B565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6">
    <w:name w:val="0A4831A03820402C8E5AD2435691993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7">
    <w:name w:val="7A7B5228549646879575B561CF67DFE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8">
    <w:name w:val="5E4AB5DEB9E2402CA8E5F9EFD1F0C6F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09">
    <w:name w:val="D8C85B75EC004110BDED96FD2B5C55C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0">
    <w:name w:val="D9264E2D44024D74A9073F8BBBE5B43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1">
    <w:name w:val="DD50843919764C47AC351F402D0BE6F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2">
    <w:name w:val="CAC77C90EF2141D18623A49C26380F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3">
    <w:name w:val="A0CABFF323504C4BA44DD1DDB28FA82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4">
    <w:name w:val="51F19A93EA354FD4808A8F80EBFE0AB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5">
    <w:name w:val="B055BDE7C08F42FA9DFE7B10B978481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6">
    <w:name w:val="6D7567A0E889483681E433F2DFFE789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7">
    <w:name w:val="4AB17BD2BC0643DD92D949DBAD00896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8">
    <w:name w:val="031EA90027DA445BAA1562A456FC1ED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19">
    <w:name w:val="16A6DBA997304E93AC5F31B737D00EB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0">
    <w:name w:val="34F40FDFF41048BBAA9B12126A75EC7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1">
    <w:name w:val="5FF68B368B754B6E951225CACE3E1C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2">
    <w:name w:val="231247B34B09444CA10C702EA00D36C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3">
    <w:name w:val="3F62654C7AE44C5C968A4D1406F234A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4">
    <w:name w:val="7ECF71DB5B704264809AF9BAC4F54C3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5">
    <w:name w:val="B1DDDA7D5EFF4E68A4C03C46064171C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6">
    <w:name w:val="636E5759617847D89B0C95E9A58302E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7">
    <w:name w:val="C835BA57477D45ECAE67A7B7EFB82EB4"/>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8">
    <w:name w:val="3B0A1C2E9A9348C786270F12E2585DD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29">
    <w:name w:val="1659330965EA4CE29A49170335E501E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0">
    <w:name w:val="8BB4E12A90D8492697DBD8A03E67BFB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1">
    <w:name w:val="622E4A0F7C1943868E6612B9A786EE2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2">
    <w:name w:val="2403993DD05B4BBF936FA889BBC4CEC1"/>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3">
    <w:name w:val="FE4545CBF3514341A3571C6EE21DFBE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4">
    <w:name w:val="75A24CD0F4A743FCBF921A156615C4B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5">
    <w:name w:val="848DC6EBACEF41A6828B55FD5270210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6">
    <w:name w:val="A381C3C4D077459DBF9ECAA89ECE9F0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7">
    <w:name w:val="282DF2873B18455B9D0AF4B2AB6D006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38">
    <w:name w:val="D85FD0B0002E406384EBC6A0F84B0B2A2"/>
    <w:uiPriority w:val="0"/>
    <w:pPr>
      <w:spacing w:after="0" w:line="240" w:lineRule="auto"/>
    </w:pPr>
    <w:rPr>
      <w:rFonts w:ascii="Calibri" w:hAnsi="Calibri" w:eastAsia="Calibri" w:cs="Arial"/>
      <w:sz w:val="20"/>
      <w:szCs w:val="22"/>
      <w:lang w:val="en-US" w:eastAsia="en-US" w:bidi="ar-SA"/>
    </w:rPr>
  </w:style>
  <w:style w:type="paragraph" w:customStyle="1" w:styleId="139">
    <w:name w:val="8EB5E1D05FCB4A65A54EDA443B6740942"/>
    <w:uiPriority w:val="0"/>
    <w:pPr>
      <w:spacing w:after="0" w:line="240" w:lineRule="auto"/>
    </w:pPr>
    <w:rPr>
      <w:rFonts w:ascii="Calibri" w:hAnsi="Calibri" w:eastAsia="Calibri" w:cs="Arial"/>
      <w:sz w:val="20"/>
      <w:szCs w:val="22"/>
      <w:lang w:val="en-US" w:eastAsia="en-US" w:bidi="ar-SA"/>
    </w:rPr>
  </w:style>
  <w:style w:type="paragraph" w:customStyle="1" w:styleId="140">
    <w:name w:val="369F419C6028496480B89DE0F2B6612C2"/>
    <w:uiPriority w:val="0"/>
    <w:pPr>
      <w:spacing w:after="0" w:line="240" w:lineRule="auto"/>
    </w:pPr>
    <w:rPr>
      <w:rFonts w:ascii="Calibri" w:hAnsi="Calibri" w:eastAsia="Calibri" w:cs="Arial"/>
      <w:sz w:val="20"/>
      <w:szCs w:val="22"/>
      <w:lang w:val="en-US" w:eastAsia="en-US" w:bidi="ar-SA"/>
    </w:rPr>
  </w:style>
  <w:style w:type="paragraph" w:customStyle="1" w:styleId="141">
    <w:name w:val="A26B91E6FA23486880C5A961B29588951"/>
    <w:uiPriority w:val="0"/>
    <w:pPr>
      <w:spacing w:after="0" w:line="240" w:lineRule="auto"/>
    </w:pPr>
    <w:rPr>
      <w:rFonts w:ascii="Calibri" w:hAnsi="Calibri" w:eastAsia="Calibri" w:cs="Arial"/>
      <w:sz w:val="20"/>
      <w:szCs w:val="22"/>
      <w:lang w:val="en-US" w:eastAsia="en-US" w:bidi="ar-SA"/>
    </w:rPr>
  </w:style>
  <w:style w:type="paragraph" w:customStyle="1" w:styleId="142">
    <w:name w:val="F003B9E584D743AF91D9E7A4094AECF51"/>
    <w:uiPriority w:val="0"/>
    <w:pPr>
      <w:spacing w:after="0" w:line="240" w:lineRule="auto"/>
    </w:pPr>
    <w:rPr>
      <w:rFonts w:ascii="Calibri" w:hAnsi="Calibri" w:eastAsia="Calibri" w:cs="Arial"/>
      <w:sz w:val="20"/>
      <w:szCs w:val="22"/>
      <w:lang w:val="en-US" w:eastAsia="en-US" w:bidi="ar-SA"/>
    </w:rPr>
  </w:style>
  <w:style w:type="paragraph" w:customStyle="1" w:styleId="143">
    <w:name w:val="5623986C85034813B15E30764D2521121"/>
    <w:uiPriority w:val="0"/>
    <w:pPr>
      <w:spacing w:after="0" w:line="240" w:lineRule="auto"/>
    </w:pPr>
    <w:rPr>
      <w:rFonts w:ascii="Calibri" w:hAnsi="Calibri" w:eastAsia="Calibri" w:cs="Arial"/>
      <w:sz w:val="20"/>
      <w:szCs w:val="22"/>
      <w:lang w:val="en-US" w:eastAsia="en-US" w:bidi="ar-SA"/>
    </w:rPr>
  </w:style>
  <w:style w:type="paragraph" w:customStyle="1" w:styleId="144">
    <w:name w:val="86653914CB8445B3A0013D8140C4D3151"/>
    <w:uiPriority w:val="0"/>
    <w:pPr>
      <w:spacing w:after="0" w:line="240" w:lineRule="auto"/>
    </w:pPr>
    <w:rPr>
      <w:rFonts w:ascii="Calibri" w:hAnsi="Calibri" w:eastAsia="Calibri" w:cs="Arial"/>
      <w:sz w:val="20"/>
      <w:szCs w:val="22"/>
      <w:lang w:val="en-US" w:eastAsia="en-US" w:bidi="ar-SA"/>
    </w:rPr>
  </w:style>
  <w:style w:type="paragraph" w:customStyle="1" w:styleId="145">
    <w:name w:val="72F63C90AC604155AAD9E792D3230DCD1"/>
    <w:uiPriority w:val="0"/>
    <w:pPr>
      <w:spacing w:after="0" w:line="240" w:lineRule="auto"/>
    </w:pPr>
    <w:rPr>
      <w:rFonts w:ascii="Calibri" w:hAnsi="Calibri" w:eastAsia="Calibri" w:cs="Arial"/>
      <w:sz w:val="20"/>
      <w:szCs w:val="22"/>
      <w:lang w:val="en-US" w:eastAsia="en-US" w:bidi="ar-SA"/>
    </w:rPr>
  </w:style>
  <w:style w:type="paragraph" w:customStyle="1" w:styleId="146">
    <w:name w:val="645B51FCE78543F68D320C67FF6F40791"/>
    <w:uiPriority w:val="0"/>
    <w:pPr>
      <w:spacing w:after="0" w:line="240" w:lineRule="auto"/>
    </w:pPr>
    <w:rPr>
      <w:rFonts w:ascii="Calibri" w:hAnsi="Calibri" w:eastAsia="Calibri" w:cs="Arial"/>
      <w:sz w:val="20"/>
      <w:szCs w:val="22"/>
      <w:lang w:val="en-US" w:eastAsia="en-US" w:bidi="ar-SA"/>
    </w:rPr>
  </w:style>
  <w:style w:type="paragraph" w:customStyle="1" w:styleId="147">
    <w:name w:val="E0779DB916CE40A3AAB5A463CBB13E5E"/>
    <w:uiPriority w:val="0"/>
    <w:pPr>
      <w:spacing w:after="0" w:line="240" w:lineRule="auto"/>
    </w:pPr>
    <w:rPr>
      <w:rFonts w:ascii="Calibri" w:hAnsi="Calibri" w:eastAsia="Calibri" w:cs="Arial"/>
      <w:sz w:val="20"/>
      <w:szCs w:val="22"/>
      <w:lang w:val="en-US" w:eastAsia="en-US" w:bidi="ar-SA"/>
    </w:rPr>
  </w:style>
  <w:style w:type="paragraph" w:customStyle="1" w:styleId="148">
    <w:name w:val="929420243B8A4DABA2576C8A280E8F631"/>
    <w:uiPriority w:val="0"/>
    <w:pPr>
      <w:spacing w:after="0" w:line="240" w:lineRule="auto"/>
    </w:pPr>
    <w:rPr>
      <w:rFonts w:ascii="Calibri" w:hAnsi="Calibri" w:eastAsia="Calibri" w:cs="Arial"/>
      <w:sz w:val="20"/>
      <w:szCs w:val="22"/>
      <w:lang w:val="en-US" w:eastAsia="en-US" w:bidi="ar-SA"/>
    </w:rPr>
  </w:style>
  <w:style w:type="paragraph" w:customStyle="1" w:styleId="149">
    <w:name w:val="B2EA7D3B8DED461CAD819FCEDFBC2D001"/>
    <w:uiPriority w:val="0"/>
    <w:pPr>
      <w:spacing w:after="0" w:line="240" w:lineRule="auto"/>
    </w:pPr>
    <w:rPr>
      <w:rFonts w:ascii="Calibri" w:hAnsi="Calibri" w:eastAsia="Calibri" w:cs="Arial"/>
      <w:sz w:val="20"/>
      <w:szCs w:val="22"/>
      <w:lang w:val="en-US" w:eastAsia="en-US" w:bidi="ar-SA"/>
    </w:rPr>
  </w:style>
  <w:style w:type="paragraph" w:customStyle="1" w:styleId="150">
    <w:name w:val="8FDE1EAC58D3489A9345CA1DC69FE5CF1"/>
    <w:uiPriority w:val="0"/>
    <w:pPr>
      <w:spacing w:after="0" w:line="240" w:lineRule="auto"/>
    </w:pPr>
    <w:rPr>
      <w:rFonts w:ascii="Calibri" w:hAnsi="Calibri" w:eastAsia="Calibri" w:cs="Arial"/>
      <w:sz w:val="20"/>
      <w:szCs w:val="22"/>
      <w:lang w:val="en-US" w:eastAsia="en-US" w:bidi="ar-SA"/>
    </w:rPr>
  </w:style>
  <w:style w:type="paragraph" w:customStyle="1" w:styleId="151">
    <w:name w:val="DDE0652C66C748A9B1DA9551F6A7DBB81"/>
    <w:uiPriority w:val="0"/>
    <w:pPr>
      <w:spacing w:after="0" w:line="240" w:lineRule="auto"/>
    </w:pPr>
    <w:rPr>
      <w:rFonts w:ascii="Calibri" w:hAnsi="Calibri" w:eastAsia="Calibri" w:cs="Arial"/>
      <w:sz w:val="20"/>
      <w:szCs w:val="22"/>
      <w:lang w:val="en-US" w:eastAsia="en-US" w:bidi="ar-SA"/>
    </w:rPr>
  </w:style>
  <w:style w:type="paragraph" w:customStyle="1" w:styleId="152">
    <w:name w:val="59ADC17566194A36A5F1366D08B06A66"/>
    <w:qFormat/>
    <w:uiPriority w:val="0"/>
    <w:pPr>
      <w:spacing w:after="0" w:line="240" w:lineRule="auto"/>
    </w:pPr>
    <w:rPr>
      <w:rFonts w:ascii="Calibri" w:hAnsi="Calibri" w:eastAsia="Calibri" w:cs="Arial"/>
      <w:sz w:val="20"/>
      <w:szCs w:val="22"/>
      <w:lang w:val="en-US" w:eastAsia="en-US" w:bidi="ar-SA"/>
    </w:rPr>
  </w:style>
  <w:style w:type="paragraph" w:customStyle="1" w:styleId="153">
    <w:name w:val="8EB64893A58B4E09B9091EF721577E711"/>
    <w:uiPriority w:val="0"/>
    <w:pPr>
      <w:spacing w:after="0" w:line="240" w:lineRule="auto"/>
    </w:pPr>
    <w:rPr>
      <w:rFonts w:ascii="Calibri" w:hAnsi="Calibri" w:eastAsia="Calibri" w:cs="Arial"/>
      <w:sz w:val="20"/>
      <w:szCs w:val="22"/>
      <w:lang w:val="en-US" w:eastAsia="en-US" w:bidi="ar-SA"/>
    </w:rPr>
  </w:style>
  <w:style w:type="paragraph" w:customStyle="1" w:styleId="154">
    <w:name w:val="91D4C4E7685D47D0ABC5E7FC2E9F2344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5">
    <w:name w:val="42E6A98D46AE41E9AE6A1A20B71AE39F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6">
    <w:name w:val="3629BD77C09C44EE97AA612BCA07572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
    <w:name w:val="BBC54F8F6FE540D4A477A9EDB3BC6797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
    <w:name w:val="28FCFE221033429D8E1E1CA8345DC119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9">
    <w:name w:val="5473320BA6BD4827844A05C3EF8D14DD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0">
    <w:name w:val="41B1215239AA4940ABE1AFEB458B5656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1">
    <w:name w:val="0A4831A03820402C8E5AD2435691993E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2">
    <w:name w:val="7A7B5228549646879575B561CF67DFE4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3">
    <w:name w:val="5E4AB5DEB9E2402CA8E5F9EFD1F0C6F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4">
    <w:name w:val="D8C85B75EC004110BDED96FD2B5C55C0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5">
    <w:name w:val="D9264E2D44024D74A9073F8BBBE5B43F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66">
    <w:name w:val="E6B7700701F847C78309DA88220AF6AE"/>
    <w:uiPriority w:val="0"/>
    <w:pPr>
      <w:spacing w:after="0" w:line="240" w:lineRule="auto"/>
    </w:pPr>
    <w:rPr>
      <w:rFonts w:ascii="Calibri" w:hAnsi="Calibri" w:eastAsia="Calibri" w:cs="Arial"/>
      <w:sz w:val="20"/>
      <w:szCs w:val="22"/>
      <w:lang w:val="en-US" w:eastAsia="en-US" w:bidi="ar-SA"/>
    </w:rPr>
  </w:style>
  <w:style w:type="paragraph" w:customStyle="1" w:styleId="167">
    <w:name w:val="127A9AEA0EB84DE49DDFE22E4C9C268C"/>
    <w:uiPriority w:val="0"/>
    <w:pPr>
      <w:spacing w:after="0" w:line="240" w:lineRule="auto"/>
    </w:pPr>
    <w:rPr>
      <w:rFonts w:ascii="Calibri" w:hAnsi="Calibri" w:eastAsia="Calibri" w:cs="Arial"/>
      <w:sz w:val="20"/>
      <w:szCs w:val="22"/>
      <w:lang w:val="en-US" w:eastAsia="en-US" w:bidi="ar-SA"/>
    </w:rPr>
  </w:style>
  <w:style w:type="paragraph" w:customStyle="1" w:styleId="168">
    <w:name w:val="07D3C396D64040BDAA1DAF2A3BD20741"/>
    <w:qFormat/>
    <w:uiPriority w:val="0"/>
    <w:pPr>
      <w:spacing w:after="0" w:line="240" w:lineRule="auto"/>
    </w:pPr>
    <w:rPr>
      <w:rFonts w:ascii="Calibri" w:hAnsi="Calibri" w:eastAsia="Calibri" w:cs="Arial"/>
      <w:sz w:val="20"/>
      <w:szCs w:val="22"/>
      <w:lang w:val="en-US" w:eastAsia="en-US" w:bidi="ar-SA"/>
    </w:rPr>
  </w:style>
  <w:style w:type="paragraph" w:customStyle="1" w:styleId="169">
    <w:name w:val="1DAD0BA9F175452F8DE483E042D9D0E9"/>
    <w:uiPriority w:val="0"/>
    <w:pPr>
      <w:spacing w:after="0" w:line="240" w:lineRule="auto"/>
    </w:pPr>
    <w:rPr>
      <w:rFonts w:ascii="Calibri" w:hAnsi="Calibri" w:eastAsia="Calibri" w:cs="Arial"/>
      <w:sz w:val="20"/>
      <w:szCs w:val="22"/>
      <w:lang w:val="en-US" w:eastAsia="en-US" w:bidi="ar-SA"/>
    </w:rPr>
  </w:style>
  <w:style w:type="paragraph" w:customStyle="1" w:styleId="170">
    <w:name w:val="34F40FDFF41048BBAA9B12126A75EC761"/>
    <w:uiPriority w:val="0"/>
    <w:pPr>
      <w:spacing w:after="0" w:line="240" w:lineRule="auto"/>
    </w:pPr>
    <w:rPr>
      <w:rFonts w:ascii="Calibri" w:hAnsi="Calibri" w:eastAsia="Calibri" w:cs="Arial"/>
      <w:sz w:val="20"/>
      <w:szCs w:val="22"/>
      <w:lang w:val="en-US" w:eastAsia="en-US" w:bidi="ar-SA"/>
    </w:rPr>
  </w:style>
  <w:style w:type="paragraph" w:customStyle="1" w:styleId="171">
    <w:name w:val="C835BA57477D45ECAE67A7B7EFB82EB41"/>
    <w:uiPriority w:val="0"/>
    <w:pPr>
      <w:spacing w:after="0" w:line="240" w:lineRule="auto"/>
    </w:pPr>
    <w:rPr>
      <w:rFonts w:ascii="Calibri" w:hAnsi="Calibri" w:eastAsia="Calibri" w:cs="Arial"/>
      <w:sz w:val="20"/>
      <w:szCs w:val="22"/>
      <w:lang w:val="en-US" w:eastAsia="en-US" w:bidi="ar-SA"/>
    </w:rPr>
  </w:style>
  <w:style w:type="paragraph" w:customStyle="1" w:styleId="172">
    <w:name w:val="75A24CD0F4A743FCBF921A156615C4B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73">
    <w:name w:val="FC59A4964D684222BD3A51A85B2E78C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74">
    <w:name w:val="A7533927272F45D094B5A179161DDD9C3"/>
    <w:uiPriority w:val="0"/>
    <w:pPr>
      <w:spacing w:after="0" w:line="240" w:lineRule="auto"/>
    </w:pPr>
    <w:rPr>
      <w:rFonts w:ascii="Calibri" w:hAnsi="Calibri" w:eastAsia="Calibri" w:cs="Arial"/>
      <w:sz w:val="20"/>
      <w:szCs w:val="22"/>
      <w:lang w:val="en-US" w:eastAsia="en-US" w:bidi="ar-SA"/>
    </w:rPr>
  </w:style>
  <w:style w:type="paragraph" w:customStyle="1" w:styleId="175">
    <w:name w:val="DA29245038514A7192DA62D02D7940A13"/>
    <w:uiPriority w:val="0"/>
    <w:pPr>
      <w:spacing w:after="0" w:line="240" w:lineRule="auto"/>
    </w:pPr>
    <w:rPr>
      <w:rFonts w:ascii="Calibri" w:hAnsi="Calibri" w:eastAsia="Calibri" w:cs="Arial"/>
      <w:sz w:val="20"/>
      <w:szCs w:val="22"/>
      <w:lang w:val="en-US" w:eastAsia="en-US" w:bidi="ar-SA"/>
    </w:rPr>
  </w:style>
  <w:style w:type="paragraph" w:customStyle="1" w:styleId="176">
    <w:name w:val="8205BA540A1A45CCAB9926156BB3A90B3"/>
    <w:uiPriority w:val="0"/>
    <w:pPr>
      <w:spacing w:after="0" w:line="240" w:lineRule="auto"/>
    </w:pPr>
    <w:rPr>
      <w:rFonts w:ascii="Calibri" w:hAnsi="Calibri" w:eastAsia="Calibri" w:cs="Arial"/>
      <w:sz w:val="20"/>
      <w:szCs w:val="22"/>
      <w:lang w:val="en-US" w:eastAsia="en-US" w:bidi="ar-SA"/>
    </w:rPr>
  </w:style>
  <w:style w:type="paragraph" w:customStyle="1" w:styleId="177">
    <w:name w:val="29F1EB8590744F1DB41F53C94C558BF13"/>
    <w:uiPriority w:val="0"/>
    <w:pPr>
      <w:spacing w:after="0" w:line="240" w:lineRule="auto"/>
    </w:pPr>
    <w:rPr>
      <w:rFonts w:ascii="Calibri" w:hAnsi="Calibri" w:eastAsia="Calibri" w:cs="Arial"/>
      <w:sz w:val="20"/>
      <w:szCs w:val="22"/>
      <w:lang w:val="en-US" w:eastAsia="en-US" w:bidi="ar-SA"/>
    </w:rPr>
  </w:style>
  <w:style w:type="paragraph" w:customStyle="1" w:styleId="178">
    <w:name w:val="44C433DAC4564C078EFAD3C60FDC136B3"/>
    <w:uiPriority w:val="0"/>
    <w:pPr>
      <w:spacing w:after="0" w:line="240" w:lineRule="auto"/>
    </w:pPr>
    <w:rPr>
      <w:rFonts w:ascii="Calibri" w:hAnsi="Calibri" w:eastAsia="Calibri" w:cs="Arial"/>
      <w:sz w:val="20"/>
      <w:szCs w:val="22"/>
      <w:lang w:val="en-US" w:eastAsia="en-US" w:bidi="ar-SA"/>
    </w:rPr>
  </w:style>
  <w:style w:type="paragraph" w:customStyle="1" w:styleId="179">
    <w:name w:val="43DD14AE11834810B7C5AB4330CFDEFB3"/>
    <w:uiPriority w:val="0"/>
    <w:pPr>
      <w:spacing w:after="0" w:line="240" w:lineRule="auto"/>
    </w:pPr>
    <w:rPr>
      <w:rFonts w:ascii="Calibri" w:hAnsi="Calibri" w:eastAsia="Calibri" w:cs="Arial"/>
      <w:sz w:val="20"/>
      <w:szCs w:val="22"/>
      <w:lang w:val="en-US" w:eastAsia="en-US" w:bidi="ar-SA"/>
    </w:rPr>
  </w:style>
  <w:style w:type="paragraph" w:customStyle="1" w:styleId="180">
    <w:name w:val="DF2D69D60AF841D99AC57F560AC0A95D3"/>
    <w:uiPriority w:val="0"/>
    <w:pPr>
      <w:spacing w:after="0" w:line="240" w:lineRule="auto"/>
    </w:pPr>
    <w:rPr>
      <w:rFonts w:ascii="Calibri" w:hAnsi="Calibri" w:eastAsia="Calibri" w:cs="Arial"/>
      <w:sz w:val="20"/>
      <w:szCs w:val="22"/>
      <w:lang w:val="en-US" w:eastAsia="en-US" w:bidi="ar-SA"/>
    </w:rPr>
  </w:style>
  <w:style w:type="paragraph" w:customStyle="1" w:styleId="181">
    <w:name w:val="7ED472BA86164CBEB3C8AF94B779CE583"/>
    <w:uiPriority w:val="0"/>
    <w:pPr>
      <w:spacing w:after="0" w:line="240" w:lineRule="auto"/>
    </w:pPr>
    <w:rPr>
      <w:rFonts w:ascii="Calibri" w:hAnsi="Calibri" w:eastAsia="Calibri" w:cs="Arial"/>
      <w:sz w:val="20"/>
      <w:szCs w:val="22"/>
      <w:lang w:val="en-US" w:eastAsia="en-US" w:bidi="ar-SA"/>
    </w:rPr>
  </w:style>
  <w:style w:type="paragraph" w:customStyle="1" w:styleId="182">
    <w:name w:val="8E880EF90B4C49D188B30198870C013B3"/>
    <w:uiPriority w:val="0"/>
    <w:pPr>
      <w:spacing w:after="0" w:line="240" w:lineRule="auto"/>
    </w:pPr>
    <w:rPr>
      <w:rFonts w:ascii="Calibri" w:hAnsi="Calibri" w:eastAsia="Calibri" w:cs="Arial"/>
      <w:sz w:val="20"/>
      <w:szCs w:val="22"/>
      <w:lang w:val="en-US" w:eastAsia="en-US" w:bidi="ar-SA"/>
    </w:rPr>
  </w:style>
  <w:style w:type="paragraph" w:customStyle="1" w:styleId="183">
    <w:name w:val="0F48947F26874E20BB4EBD262D4C06793"/>
    <w:uiPriority w:val="0"/>
    <w:pPr>
      <w:spacing w:after="0" w:line="240" w:lineRule="auto"/>
    </w:pPr>
    <w:rPr>
      <w:rFonts w:ascii="Calibri" w:hAnsi="Calibri" w:eastAsia="Calibri" w:cs="Arial"/>
      <w:sz w:val="20"/>
      <w:szCs w:val="22"/>
      <w:lang w:val="en-US" w:eastAsia="en-US" w:bidi="ar-SA"/>
    </w:rPr>
  </w:style>
  <w:style w:type="paragraph" w:customStyle="1" w:styleId="184">
    <w:name w:val="7FB53F3FE98948FFA9F8FAF194AB537E3"/>
    <w:uiPriority w:val="0"/>
    <w:pPr>
      <w:spacing w:after="0" w:line="240" w:lineRule="auto"/>
    </w:pPr>
    <w:rPr>
      <w:rFonts w:ascii="Calibri" w:hAnsi="Calibri" w:eastAsia="Calibri" w:cs="Arial"/>
      <w:sz w:val="20"/>
      <w:szCs w:val="22"/>
      <w:lang w:val="en-US" w:eastAsia="en-US" w:bidi="ar-SA"/>
    </w:rPr>
  </w:style>
  <w:style w:type="paragraph" w:customStyle="1" w:styleId="185">
    <w:name w:val="3D6CA12C8B664254A5CA07137C28384F3"/>
    <w:uiPriority w:val="0"/>
    <w:pPr>
      <w:spacing w:after="0" w:line="240" w:lineRule="auto"/>
    </w:pPr>
    <w:rPr>
      <w:rFonts w:ascii="Calibri" w:hAnsi="Calibri" w:eastAsia="Calibri" w:cs="Arial"/>
      <w:sz w:val="20"/>
      <w:szCs w:val="22"/>
      <w:lang w:val="en-US" w:eastAsia="en-US" w:bidi="ar-SA"/>
    </w:rPr>
  </w:style>
  <w:style w:type="paragraph" w:customStyle="1" w:styleId="186">
    <w:name w:val="A860BB4764F04C09A623B5F1C82FDB253"/>
    <w:uiPriority w:val="0"/>
    <w:pPr>
      <w:spacing w:after="0" w:line="240" w:lineRule="auto"/>
    </w:pPr>
    <w:rPr>
      <w:rFonts w:ascii="Calibri" w:hAnsi="Calibri" w:eastAsia="Calibri" w:cs="Arial"/>
      <w:sz w:val="20"/>
      <w:szCs w:val="22"/>
      <w:lang w:val="en-US" w:eastAsia="en-US" w:bidi="ar-SA"/>
    </w:rPr>
  </w:style>
  <w:style w:type="paragraph" w:customStyle="1" w:styleId="187">
    <w:name w:val="E780F92C78534EB485C8E09B636A47903"/>
    <w:uiPriority w:val="0"/>
    <w:pPr>
      <w:spacing w:after="0" w:line="240" w:lineRule="auto"/>
    </w:pPr>
    <w:rPr>
      <w:rFonts w:ascii="Calibri" w:hAnsi="Calibri" w:eastAsia="Calibri" w:cs="Arial"/>
      <w:sz w:val="20"/>
      <w:szCs w:val="22"/>
      <w:lang w:val="en-US" w:eastAsia="en-US" w:bidi="ar-SA"/>
    </w:rPr>
  </w:style>
  <w:style w:type="paragraph" w:customStyle="1" w:styleId="188">
    <w:name w:val="B246C1271DDC4204932BFC93D30DACC63"/>
    <w:uiPriority w:val="0"/>
    <w:pPr>
      <w:spacing w:after="0" w:line="240" w:lineRule="auto"/>
    </w:pPr>
    <w:rPr>
      <w:rFonts w:ascii="Calibri" w:hAnsi="Calibri" w:eastAsia="Calibri" w:cs="Arial"/>
      <w:sz w:val="20"/>
      <w:szCs w:val="22"/>
      <w:lang w:val="en-US" w:eastAsia="en-US" w:bidi="ar-SA"/>
    </w:rPr>
  </w:style>
  <w:style w:type="paragraph" w:customStyle="1" w:styleId="189">
    <w:name w:val="7FD9F27188BB4F9892A9F095D93A880C3"/>
    <w:uiPriority w:val="0"/>
    <w:pPr>
      <w:spacing w:after="0" w:line="240" w:lineRule="auto"/>
    </w:pPr>
    <w:rPr>
      <w:rFonts w:ascii="Calibri" w:hAnsi="Calibri" w:eastAsia="Calibri" w:cs="Arial"/>
      <w:sz w:val="20"/>
      <w:szCs w:val="22"/>
      <w:lang w:val="en-US" w:eastAsia="en-US" w:bidi="ar-SA"/>
    </w:rPr>
  </w:style>
  <w:style w:type="paragraph" w:customStyle="1" w:styleId="190">
    <w:name w:val="4936CDEC384A4F26BA4E9365CF32C46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1">
    <w:name w:val="DBF97FC4C62549D9AA4B4FE16B0764D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2">
    <w:name w:val="EEF830991096499F93EDD37E50D00ED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3">
    <w:name w:val="A2E9DA6E60CE40029E224EFE2247DA9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4">
    <w:name w:val="6E1448C9556748BE98F645D8E8BC6D4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5">
    <w:name w:val="E1BD24B9563A48DEA3042C6BC657A40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96">
    <w:name w:val="D85FD0B0002E406384EBC6A0F84B0B2A3"/>
    <w:uiPriority w:val="0"/>
    <w:pPr>
      <w:spacing w:after="0" w:line="240" w:lineRule="auto"/>
    </w:pPr>
    <w:rPr>
      <w:rFonts w:ascii="Calibri" w:hAnsi="Calibri" w:eastAsia="Calibri" w:cs="Arial"/>
      <w:sz w:val="20"/>
      <w:szCs w:val="22"/>
      <w:lang w:val="en-US" w:eastAsia="en-US" w:bidi="ar-SA"/>
    </w:rPr>
  </w:style>
  <w:style w:type="paragraph" w:customStyle="1" w:styleId="197">
    <w:name w:val="8EB5E1D05FCB4A65A54EDA443B6740943"/>
    <w:uiPriority w:val="0"/>
    <w:pPr>
      <w:spacing w:after="0" w:line="240" w:lineRule="auto"/>
    </w:pPr>
    <w:rPr>
      <w:rFonts w:ascii="Calibri" w:hAnsi="Calibri" w:eastAsia="Calibri" w:cs="Arial"/>
      <w:sz w:val="20"/>
      <w:szCs w:val="22"/>
      <w:lang w:val="en-US" w:eastAsia="en-US" w:bidi="ar-SA"/>
    </w:rPr>
  </w:style>
  <w:style w:type="paragraph" w:customStyle="1" w:styleId="198">
    <w:name w:val="369F419C6028496480B89DE0F2B6612C3"/>
    <w:uiPriority w:val="0"/>
    <w:pPr>
      <w:spacing w:after="0" w:line="240" w:lineRule="auto"/>
    </w:pPr>
    <w:rPr>
      <w:rFonts w:ascii="Calibri" w:hAnsi="Calibri" w:eastAsia="Calibri" w:cs="Arial"/>
      <w:sz w:val="20"/>
      <w:szCs w:val="22"/>
      <w:lang w:val="en-US" w:eastAsia="en-US" w:bidi="ar-SA"/>
    </w:rPr>
  </w:style>
  <w:style w:type="paragraph" w:customStyle="1" w:styleId="199">
    <w:name w:val="A26B91E6FA23486880C5A961B29588952"/>
    <w:uiPriority w:val="0"/>
    <w:pPr>
      <w:spacing w:after="0" w:line="240" w:lineRule="auto"/>
    </w:pPr>
    <w:rPr>
      <w:rFonts w:ascii="Calibri" w:hAnsi="Calibri" w:eastAsia="Calibri" w:cs="Arial"/>
      <w:sz w:val="20"/>
      <w:szCs w:val="22"/>
      <w:lang w:val="en-US" w:eastAsia="en-US" w:bidi="ar-SA"/>
    </w:rPr>
  </w:style>
  <w:style w:type="paragraph" w:customStyle="1" w:styleId="200">
    <w:name w:val="F003B9E584D743AF91D9E7A4094AECF52"/>
    <w:uiPriority w:val="0"/>
    <w:pPr>
      <w:spacing w:after="0" w:line="240" w:lineRule="auto"/>
    </w:pPr>
    <w:rPr>
      <w:rFonts w:ascii="Calibri" w:hAnsi="Calibri" w:eastAsia="Calibri" w:cs="Arial"/>
      <w:sz w:val="20"/>
      <w:szCs w:val="22"/>
      <w:lang w:val="en-US" w:eastAsia="en-US" w:bidi="ar-SA"/>
    </w:rPr>
  </w:style>
  <w:style w:type="paragraph" w:customStyle="1" w:styleId="201">
    <w:name w:val="5623986C85034813B15E30764D2521122"/>
    <w:uiPriority w:val="0"/>
    <w:pPr>
      <w:spacing w:after="0" w:line="240" w:lineRule="auto"/>
    </w:pPr>
    <w:rPr>
      <w:rFonts w:ascii="Calibri" w:hAnsi="Calibri" w:eastAsia="Calibri" w:cs="Arial"/>
      <w:sz w:val="20"/>
      <w:szCs w:val="22"/>
      <w:lang w:val="en-US" w:eastAsia="en-US" w:bidi="ar-SA"/>
    </w:rPr>
  </w:style>
  <w:style w:type="paragraph" w:customStyle="1" w:styleId="202">
    <w:name w:val="86653914CB8445B3A0013D8140C4D3152"/>
    <w:uiPriority w:val="0"/>
    <w:pPr>
      <w:spacing w:after="0" w:line="240" w:lineRule="auto"/>
    </w:pPr>
    <w:rPr>
      <w:rFonts w:ascii="Calibri" w:hAnsi="Calibri" w:eastAsia="Calibri" w:cs="Arial"/>
      <w:sz w:val="20"/>
      <w:szCs w:val="22"/>
      <w:lang w:val="en-US" w:eastAsia="en-US" w:bidi="ar-SA"/>
    </w:rPr>
  </w:style>
  <w:style w:type="paragraph" w:customStyle="1" w:styleId="203">
    <w:name w:val="72F63C90AC604155AAD9E792D3230DCD2"/>
    <w:uiPriority w:val="0"/>
    <w:pPr>
      <w:spacing w:after="0" w:line="240" w:lineRule="auto"/>
    </w:pPr>
    <w:rPr>
      <w:rFonts w:ascii="Calibri" w:hAnsi="Calibri" w:eastAsia="Calibri" w:cs="Arial"/>
      <w:sz w:val="20"/>
      <w:szCs w:val="22"/>
      <w:lang w:val="en-US" w:eastAsia="en-US" w:bidi="ar-SA"/>
    </w:rPr>
  </w:style>
  <w:style w:type="paragraph" w:customStyle="1" w:styleId="204">
    <w:name w:val="645B51FCE78543F68D320C67FF6F40792"/>
    <w:uiPriority w:val="0"/>
    <w:pPr>
      <w:spacing w:after="0" w:line="240" w:lineRule="auto"/>
    </w:pPr>
    <w:rPr>
      <w:rFonts w:ascii="Calibri" w:hAnsi="Calibri" w:eastAsia="Calibri" w:cs="Arial"/>
      <w:sz w:val="20"/>
      <w:szCs w:val="22"/>
      <w:lang w:val="en-US" w:eastAsia="en-US" w:bidi="ar-SA"/>
    </w:rPr>
  </w:style>
  <w:style w:type="paragraph" w:customStyle="1" w:styleId="205">
    <w:name w:val="E0779DB916CE40A3AAB5A463CBB13E5E1"/>
    <w:uiPriority w:val="0"/>
    <w:pPr>
      <w:spacing w:after="0" w:line="240" w:lineRule="auto"/>
    </w:pPr>
    <w:rPr>
      <w:rFonts w:ascii="Calibri" w:hAnsi="Calibri" w:eastAsia="Calibri" w:cs="Arial"/>
      <w:sz w:val="20"/>
      <w:szCs w:val="22"/>
      <w:lang w:val="en-US" w:eastAsia="en-US" w:bidi="ar-SA"/>
    </w:rPr>
  </w:style>
  <w:style w:type="paragraph" w:customStyle="1" w:styleId="206">
    <w:name w:val="929420243B8A4DABA2576C8A280E8F632"/>
    <w:uiPriority w:val="0"/>
    <w:pPr>
      <w:spacing w:after="0" w:line="240" w:lineRule="auto"/>
    </w:pPr>
    <w:rPr>
      <w:rFonts w:ascii="Calibri" w:hAnsi="Calibri" w:eastAsia="Calibri" w:cs="Arial"/>
      <w:sz w:val="20"/>
      <w:szCs w:val="22"/>
      <w:lang w:val="en-US" w:eastAsia="en-US" w:bidi="ar-SA"/>
    </w:rPr>
  </w:style>
  <w:style w:type="paragraph" w:customStyle="1" w:styleId="207">
    <w:name w:val="B2EA7D3B8DED461CAD819FCEDFBC2D002"/>
    <w:uiPriority w:val="0"/>
    <w:pPr>
      <w:spacing w:after="0" w:line="240" w:lineRule="auto"/>
    </w:pPr>
    <w:rPr>
      <w:rFonts w:ascii="Calibri" w:hAnsi="Calibri" w:eastAsia="Calibri" w:cs="Arial"/>
      <w:sz w:val="20"/>
      <w:szCs w:val="22"/>
      <w:lang w:val="en-US" w:eastAsia="en-US" w:bidi="ar-SA"/>
    </w:rPr>
  </w:style>
  <w:style w:type="paragraph" w:customStyle="1" w:styleId="208">
    <w:name w:val="8FDE1EAC58D3489A9345CA1DC69FE5CF2"/>
    <w:uiPriority w:val="0"/>
    <w:pPr>
      <w:spacing w:after="0" w:line="240" w:lineRule="auto"/>
    </w:pPr>
    <w:rPr>
      <w:rFonts w:ascii="Calibri" w:hAnsi="Calibri" w:eastAsia="Calibri" w:cs="Arial"/>
      <w:sz w:val="20"/>
      <w:szCs w:val="22"/>
      <w:lang w:val="en-US" w:eastAsia="en-US" w:bidi="ar-SA"/>
    </w:rPr>
  </w:style>
  <w:style w:type="paragraph" w:customStyle="1" w:styleId="209">
    <w:name w:val="DDE0652C66C748A9B1DA9551F6A7DBB82"/>
    <w:uiPriority w:val="0"/>
    <w:pPr>
      <w:spacing w:after="0" w:line="240" w:lineRule="auto"/>
    </w:pPr>
    <w:rPr>
      <w:rFonts w:ascii="Calibri" w:hAnsi="Calibri" w:eastAsia="Calibri" w:cs="Arial"/>
      <w:sz w:val="20"/>
      <w:szCs w:val="22"/>
      <w:lang w:val="en-US" w:eastAsia="en-US" w:bidi="ar-SA"/>
    </w:rPr>
  </w:style>
  <w:style w:type="paragraph" w:customStyle="1" w:styleId="210">
    <w:name w:val="59ADC17566194A36A5F1366D08B06A661"/>
    <w:uiPriority w:val="0"/>
    <w:pPr>
      <w:spacing w:after="0" w:line="240" w:lineRule="auto"/>
    </w:pPr>
    <w:rPr>
      <w:rFonts w:ascii="Calibri" w:hAnsi="Calibri" w:eastAsia="Calibri" w:cs="Arial"/>
      <w:sz w:val="20"/>
      <w:szCs w:val="22"/>
      <w:lang w:val="en-US" w:eastAsia="en-US" w:bidi="ar-SA"/>
    </w:rPr>
  </w:style>
  <w:style w:type="paragraph" w:customStyle="1" w:styleId="211">
    <w:name w:val="8EB64893A58B4E09B9091EF721577E712"/>
    <w:uiPriority w:val="0"/>
    <w:pPr>
      <w:spacing w:after="0" w:line="240" w:lineRule="auto"/>
    </w:pPr>
    <w:rPr>
      <w:rFonts w:ascii="Calibri" w:hAnsi="Calibri" w:eastAsia="Calibri" w:cs="Arial"/>
      <w:sz w:val="20"/>
      <w:szCs w:val="22"/>
      <w:lang w:val="en-US" w:eastAsia="en-US" w:bidi="ar-SA"/>
    </w:rPr>
  </w:style>
  <w:style w:type="paragraph" w:customStyle="1" w:styleId="212">
    <w:name w:val="91D4C4E7685D47D0ABC5E7FC2E9F2344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3">
    <w:name w:val="42E6A98D46AE41E9AE6A1A20B71AE39F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4">
    <w:name w:val="3629BD77C09C44EE97AA612BCA07572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5">
    <w:name w:val="BBC54F8F6FE540D4A477A9EDB3BC6797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6">
    <w:name w:val="28FCFE221033429D8E1E1CA8345DC119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7">
    <w:name w:val="5473320BA6BD4827844A05C3EF8D14DD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8">
    <w:name w:val="41B1215239AA4940ABE1AFEB458B5656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19">
    <w:name w:val="0A4831A03820402C8E5AD2435691993E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20">
    <w:name w:val="7A7B5228549646879575B561CF67DFE4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21">
    <w:name w:val="5E4AB5DEB9E2402CA8E5F9EFD1F0C6FC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22">
    <w:name w:val="D8C85B75EC004110BDED96FD2B5C55C0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23">
    <w:name w:val="D9264E2D44024D74A9073F8BBBE5B43F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24">
    <w:name w:val="E6B7700701F847C78309DA88220AF6AE1"/>
    <w:uiPriority w:val="0"/>
    <w:pPr>
      <w:spacing w:after="0" w:line="240" w:lineRule="auto"/>
    </w:pPr>
    <w:rPr>
      <w:rFonts w:ascii="Calibri" w:hAnsi="Calibri" w:eastAsia="Calibri" w:cs="Arial"/>
      <w:sz w:val="20"/>
      <w:szCs w:val="22"/>
      <w:lang w:val="en-US" w:eastAsia="en-US" w:bidi="ar-SA"/>
    </w:rPr>
  </w:style>
  <w:style w:type="paragraph" w:customStyle="1" w:styleId="225">
    <w:name w:val="127A9AEA0EB84DE49DDFE22E4C9C268C1"/>
    <w:uiPriority w:val="0"/>
    <w:pPr>
      <w:spacing w:after="0" w:line="240" w:lineRule="auto"/>
    </w:pPr>
    <w:rPr>
      <w:rFonts w:ascii="Calibri" w:hAnsi="Calibri" w:eastAsia="Calibri" w:cs="Arial"/>
      <w:sz w:val="20"/>
      <w:szCs w:val="22"/>
      <w:lang w:val="en-US" w:eastAsia="en-US" w:bidi="ar-SA"/>
    </w:rPr>
  </w:style>
  <w:style w:type="paragraph" w:customStyle="1" w:styleId="226">
    <w:name w:val="07D3C396D64040BDAA1DAF2A3BD207411"/>
    <w:uiPriority w:val="0"/>
    <w:pPr>
      <w:spacing w:after="0" w:line="240" w:lineRule="auto"/>
    </w:pPr>
    <w:rPr>
      <w:rFonts w:ascii="Calibri" w:hAnsi="Calibri" w:eastAsia="Calibri" w:cs="Arial"/>
      <w:sz w:val="20"/>
      <w:szCs w:val="22"/>
      <w:lang w:val="en-US" w:eastAsia="en-US" w:bidi="ar-SA"/>
    </w:rPr>
  </w:style>
  <w:style w:type="paragraph" w:customStyle="1" w:styleId="227">
    <w:name w:val="1DAD0BA9F175452F8DE483E042D9D0E91"/>
    <w:uiPriority w:val="0"/>
    <w:pPr>
      <w:spacing w:after="0" w:line="240" w:lineRule="auto"/>
    </w:pPr>
    <w:rPr>
      <w:rFonts w:ascii="Calibri" w:hAnsi="Calibri" w:eastAsia="Calibri" w:cs="Arial"/>
      <w:sz w:val="20"/>
      <w:szCs w:val="22"/>
      <w:lang w:val="en-US" w:eastAsia="en-US" w:bidi="ar-SA"/>
    </w:rPr>
  </w:style>
  <w:style w:type="paragraph" w:customStyle="1" w:styleId="228">
    <w:name w:val="34F40FDFF41048BBAA9B12126A75EC762"/>
    <w:uiPriority w:val="0"/>
    <w:pPr>
      <w:spacing w:after="0" w:line="240" w:lineRule="auto"/>
    </w:pPr>
    <w:rPr>
      <w:rFonts w:ascii="Calibri" w:hAnsi="Calibri" w:eastAsia="Calibri" w:cs="Arial"/>
      <w:sz w:val="20"/>
      <w:szCs w:val="22"/>
      <w:lang w:val="en-US" w:eastAsia="en-US" w:bidi="ar-SA"/>
    </w:rPr>
  </w:style>
  <w:style w:type="paragraph" w:customStyle="1" w:styleId="229">
    <w:name w:val="C835BA57477D45ECAE67A7B7EFB82EB42"/>
    <w:uiPriority w:val="0"/>
    <w:pPr>
      <w:spacing w:after="0" w:line="240" w:lineRule="auto"/>
    </w:pPr>
    <w:rPr>
      <w:rFonts w:ascii="Calibri" w:hAnsi="Calibri" w:eastAsia="Calibri" w:cs="Arial"/>
      <w:sz w:val="20"/>
      <w:szCs w:val="22"/>
      <w:lang w:val="en-US" w:eastAsia="en-US" w:bidi="ar-SA"/>
    </w:rPr>
  </w:style>
  <w:style w:type="paragraph" w:customStyle="1" w:styleId="230">
    <w:name w:val="75A24CD0F4A743FCBF921A156615C4B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31">
    <w:name w:val="A381C3C4D077459DBF9ECAA89ECE9F0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32">
    <w:name w:val="9590B87EA1E34EED90FF805E0686EF26"/>
    <w:uiPriority w:val="0"/>
    <w:pPr>
      <w:spacing w:after="0" w:line="240" w:lineRule="auto"/>
    </w:pPr>
    <w:rPr>
      <w:rFonts w:ascii="Calibri" w:hAnsi="Calibri" w:eastAsia="Calibri" w:cs="Arial"/>
      <w:sz w:val="20"/>
      <w:szCs w:val="22"/>
      <w:lang w:val="en-US" w:eastAsia="en-US" w:bidi="ar-SA"/>
    </w:rPr>
  </w:style>
  <w:style w:type="paragraph" w:customStyle="1" w:styleId="233">
    <w:name w:val="F99A60CEB386496D834B506CB547302E"/>
    <w:uiPriority w:val="0"/>
    <w:pPr>
      <w:spacing w:after="0" w:line="240" w:lineRule="auto"/>
    </w:pPr>
    <w:rPr>
      <w:rFonts w:ascii="Calibri" w:hAnsi="Calibri" w:eastAsia="Calibri" w:cs="Arial"/>
      <w:sz w:val="20"/>
      <w:szCs w:val="22"/>
      <w:lang w:val="en-US" w:eastAsia="en-US" w:bidi="ar-SA"/>
    </w:rPr>
  </w:style>
  <w:style w:type="paragraph" w:customStyle="1" w:styleId="234">
    <w:name w:val="EA6EFADC69E14DE29C74752E45E10B25"/>
    <w:uiPriority w:val="0"/>
    <w:pPr>
      <w:spacing w:after="0" w:line="240" w:lineRule="auto"/>
    </w:pPr>
    <w:rPr>
      <w:rFonts w:ascii="Calibri" w:hAnsi="Calibri" w:eastAsia="Calibri" w:cs="Arial"/>
      <w:sz w:val="20"/>
      <w:szCs w:val="22"/>
      <w:lang w:val="en-US" w:eastAsia="en-US" w:bidi="ar-SA"/>
    </w:rPr>
  </w:style>
  <w:style w:type="paragraph" w:customStyle="1" w:styleId="235">
    <w:name w:val="0C64E881202B43BA9336DAE1ED2C18DB"/>
    <w:uiPriority w:val="0"/>
    <w:pPr>
      <w:spacing w:after="0" w:line="240" w:lineRule="auto"/>
    </w:pPr>
    <w:rPr>
      <w:rFonts w:ascii="Calibri" w:hAnsi="Calibri" w:eastAsia="Calibri" w:cs="Arial"/>
      <w:sz w:val="20"/>
      <w:szCs w:val="22"/>
      <w:lang w:val="en-US" w:eastAsia="en-US" w:bidi="ar-SA"/>
    </w:rPr>
  </w:style>
  <w:style w:type="paragraph" w:customStyle="1" w:styleId="236">
    <w:name w:val="C7C4CF028C8A4A88BC7CEF23B98289E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37">
    <w:name w:val="83CC8451A38045AB84DB605F194DD94C"/>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38">
    <w:name w:val="A7533927272F45D094B5A179161DDD9C4"/>
    <w:uiPriority w:val="0"/>
    <w:pPr>
      <w:spacing w:after="0" w:line="240" w:lineRule="auto"/>
    </w:pPr>
    <w:rPr>
      <w:rFonts w:ascii="Calibri" w:hAnsi="Calibri" w:eastAsia="Calibri" w:cs="Arial"/>
      <w:sz w:val="20"/>
      <w:szCs w:val="22"/>
      <w:lang w:val="en-US" w:eastAsia="en-US" w:bidi="ar-SA"/>
    </w:rPr>
  </w:style>
  <w:style w:type="paragraph" w:customStyle="1" w:styleId="239">
    <w:name w:val="DA29245038514A7192DA62D02D7940A14"/>
    <w:uiPriority w:val="0"/>
    <w:pPr>
      <w:spacing w:after="0" w:line="240" w:lineRule="auto"/>
    </w:pPr>
    <w:rPr>
      <w:rFonts w:ascii="Calibri" w:hAnsi="Calibri" w:eastAsia="Calibri" w:cs="Arial"/>
      <w:sz w:val="20"/>
      <w:szCs w:val="22"/>
      <w:lang w:val="en-US" w:eastAsia="en-US" w:bidi="ar-SA"/>
    </w:rPr>
  </w:style>
  <w:style w:type="paragraph" w:customStyle="1" w:styleId="240">
    <w:name w:val="8205BA540A1A45CCAB9926156BB3A90B4"/>
    <w:uiPriority w:val="0"/>
    <w:pPr>
      <w:spacing w:after="0" w:line="240" w:lineRule="auto"/>
    </w:pPr>
    <w:rPr>
      <w:rFonts w:ascii="Calibri" w:hAnsi="Calibri" w:eastAsia="Calibri" w:cs="Arial"/>
      <w:sz w:val="20"/>
      <w:szCs w:val="22"/>
      <w:lang w:val="en-US" w:eastAsia="en-US" w:bidi="ar-SA"/>
    </w:rPr>
  </w:style>
  <w:style w:type="paragraph" w:customStyle="1" w:styleId="241">
    <w:name w:val="29F1EB8590744F1DB41F53C94C558BF14"/>
    <w:uiPriority w:val="0"/>
    <w:pPr>
      <w:spacing w:after="0" w:line="240" w:lineRule="auto"/>
    </w:pPr>
    <w:rPr>
      <w:rFonts w:ascii="Calibri" w:hAnsi="Calibri" w:eastAsia="Calibri" w:cs="Arial"/>
      <w:sz w:val="20"/>
      <w:szCs w:val="22"/>
      <w:lang w:val="en-US" w:eastAsia="en-US" w:bidi="ar-SA"/>
    </w:rPr>
  </w:style>
  <w:style w:type="paragraph" w:customStyle="1" w:styleId="242">
    <w:name w:val="44C433DAC4564C078EFAD3C60FDC136B4"/>
    <w:uiPriority w:val="0"/>
    <w:pPr>
      <w:spacing w:after="0" w:line="240" w:lineRule="auto"/>
    </w:pPr>
    <w:rPr>
      <w:rFonts w:ascii="Calibri" w:hAnsi="Calibri" w:eastAsia="Calibri" w:cs="Arial"/>
      <w:sz w:val="20"/>
      <w:szCs w:val="22"/>
      <w:lang w:val="en-US" w:eastAsia="en-US" w:bidi="ar-SA"/>
    </w:rPr>
  </w:style>
  <w:style w:type="paragraph" w:customStyle="1" w:styleId="243">
    <w:name w:val="43DD14AE11834810B7C5AB4330CFDEFB4"/>
    <w:uiPriority w:val="0"/>
    <w:pPr>
      <w:spacing w:after="0" w:line="240" w:lineRule="auto"/>
    </w:pPr>
    <w:rPr>
      <w:rFonts w:ascii="Calibri" w:hAnsi="Calibri" w:eastAsia="Calibri" w:cs="Arial"/>
      <w:sz w:val="20"/>
      <w:szCs w:val="22"/>
      <w:lang w:val="en-US" w:eastAsia="en-US" w:bidi="ar-SA"/>
    </w:rPr>
  </w:style>
  <w:style w:type="paragraph" w:customStyle="1" w:styleId="244">
    <w:name w:val="DF2D69D60AF841D99AC57F560AC0A95D4"/>
    <w:uiPriority w:val="0"/>
    <w:pPr>
      <w:spacing w:after="0" w:line="240" w:lineRule="auto"/>
    </w:pPr>
    <w:rPr>
      <w:rFonts w:ascii="Calibri" w:hAnsi="Calibri" w:eastAsia="Calibri" w:cs="Arial"/>
      <w:sz w:val="20"/>
      <w:szCs w:val="22"/>
      <w:lang w:val="en-US" w:eastAsia="en-US" w:bidi="ar-SA"/>
    </w:rPr>
  </w:style>
  <w:style w:type="paragraph" w:customStyle="1" w:styleId="245">
    <w:name w:val="7ED472BA86164CBEB3C8AF94B779CE584"/>
    <w:uiPriority w:val="0"/>
    <w:pPr>
      <w:spacing w:after="0" w:line="240" w:lineRule="auto"/>
    </w:pPr>
    <w:rPr>
      <w:rFonts w:ascii="Calibri" w:hAnsi="Calibri" w:eastAsia="Calibri" w:cs="Arial"/>
      <w:sz w:val="20"/>
      <w:szCs w:val="22"/>
      <w:lang w:val="en-US" w:eastAsia="en-US" w:bidi="ar-SA"/>
    </w:rPr>
  </w:style>
  <w:style w:type="paragraph" w:customStyle="1" w:styleId="246">
    <w:name w:val="8E880EF90B4C49D188B30198870C013B4"/>
    <w:uiPriority w:val="0"/>
    <w:pPr>
      <w:spacing w:after="0" w:line="240" w:lineRule="auto"/>
    </w:pPr>
    <w:rPr>
      <w:rFonts w:ascii="Calibri" w:hAnsi="Calibri" w:eastAsia="Calibri" w:cs="Arial"/>
      <w:sz w:val="20"/>
      <w:szCs w:val="22"/>
      <w:lang w:val="en-US" w:eastAsia="en-US" w:bidi="ar-SA"/>
    </w:rPr>
  </w:style>
  <w:style w:type="paragraph" w:customStyle="1" w:styleId="247">
    <w:name w:val="0F48947F26874E20BB4EBD262D4C06794"/>
    <w:uiPriority w:val="0"/>
    <w:pPr>
      <w:spacing w:after="0" w:line="240" w:lineRule="auto"/>
    </w:pPr>
    <w:rPr>
      <w:rFonts w:ascii="Calibri" w:hAnsi="Calibri" w:eastAsia="Calibri" w:cs="Arial"/>
      <w:sz w:val="20"/>
      <w:szCs w:val="22"/>
      <w:lang w:val="en-US" w:eastAsia="en-US" w:bidi="ar-SA"/>
    </w:rPr>
  </w:style>
  <w:style w:type="paragraph" w:customStyle="1" w:styleId="248">
    <w:name w:val="7FB53F3FE98948FFA9F8FAF194AB537E4"/>
    <w:uiPriority w:val="0"/>
    <w:pPr>
      <w:spacing w:after="0" w:line="240" w:lineRule="auto"/>
    </w:pPr>
    <w:rPr>
      <w:rFonts w:ascii="Calibri" w:hAnsi="Calibri" w:eastAsia="Calibri" w:cs="Arial"/>
      <w:sz w:val="20"/>
      <w:szCs w:val="22"/>
      <w:lang w:val="en-US" w:eastAsia="en-US" w:bidi="ar-SA"/>
    </w:rPr>
  </w:style>
  <w:style w:type="paragraph" w:customStyle="1" w:styleId="249">
    <w:name w:val="3D6CA12C8B664254A5CA07137C28384F4"/>
    <w:uiPriority w:val="0"/>
    <w:pPr>
      <w:spacing w:after="0" w:line="240" w:lineRule="auto"/>
    </w:pPr>
    <w:rPr>
      <w:rFonts w:ascii="Calibri" w:hAnsi="Calibri" w:eastAsia="Calibri" w:cs="Arial"/>
      <w:sz w:val="20"/>
      <w:szCs w:val="22"/>
      <w:lang w:val="en-US" w:eastAsia="en-US" w:bidi="ar-SA"/>
    </w:rPr>
  </w:style>
  <w:style w:type="paragraph" w:customStyle="1" w:styleId="250">
    <w:name w:val="A860BB4764F04C09A623B5F1C82FDB254"/>
    <w:uiPriority w:val="0"/>
    <w:pPr>
      <w:spacing w:after="0" w:line="240" w:lineRule="auto"/>
    </w:pPr>
    <w:rPr>
      <w:rFonts w:ascii="Calibri" w:hAnsi="Calibri" w:eastAsia="Calibri" w:cs="Arial"/>
      <w:sz w:val="20"/>
      <w:szCs w:val="22"/>
      <w:lang w:val="en-US" w:eastAsia="en-US" w:bidi="ar-SA"/>
    </w:rPr>
  </w:style>
  <w:style w:type="paragraph" w:customStyle="1" w:styleId="251">
    <w:name w:val="E780F92C78534EB485C8E09B636A47904"/>
    <w:uiPriority w:val="0"/>
    <w:pPr>
      <w:spacing w:after="0" w:line="240" w:lineRule="auto"/>
    </w:pPr>
    <w:rPr>
      <w:rFonts w:ascii="Calibri" w:hAnsi="Calibri" w:eastAsia="Calibri" w:cs="Arial"/>
      <w:sz w:val="20"/>
      <w:szCs w:val="22"/>
      <w:lang w:val="en-US" w:eastAsia="en-US" w:bidi="ar-SA"/>
    </w:rPr>
  </w:style>
  <w:style w:type="paragraph" w:customStyle="1" w:styleId="252">
    <w:name w:val="B246C1271DDC4204932BFC93D30DACC64"/>
    <w:uiPriority w:val="0"/>
    <w:pPr>
      <w:spacing w:after="0" w:line="240" w:lineRule="auto"/>
    </w:pPr>
    <w:rPr>
      <w:rFonts w:ascii="Calibri" w:hAnsi="Calibri" w:eastAsia="Calibri" w:cs="Arial"/>
      <w:sz w:val="20"/>
      <w:szCs w:val="22"/>
      <w:lang w:val="en-US" w:eastAsia="en-US" w:bidi="ar-SA"/>
    </w:rPr>
  </w:style>
  <w:style w:type="paragraph" w:customStyle="1" w:styleId="253">
    <w:name w:val="7FD9F27188BB4F9892A9F095D93A880C4"/>
    <w:uiPriority w:val="0"/>
    <w:pPr>
      <w:spacing w:after="0" w:line="240" w:lineRule="auto"/>
    </w:pPr>
    <w:rPr>
      <w:rFonts w:ascii="Calibri" w:hAnsi="Calibri" w:eastAsia="Calibri" w:cs="Arial"/>
      <w:sz w:val="20"/>
      <w:szCs w:val="22"/>
      <w:lang w:val="en-US" w:eastAsia="en-US" w:bidi="ar-SA"/>
    </w:rPr>
  </w:style>
  <w:style w:type="paragraph" w:customStyle="1" w:styleId="254">
    <w:name w:val="5B74CFE0F78A46D0B562D800B91B13E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55">
    <w:name w:val="D71640F6C5314747B1B4799EBCD2EEC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56">
    <w:name w:val="D85FD0B0002E406384EBC6A0F84B0B2A4"/>
    <w:uiPriority w:val="0"/>
    <w:pPr>
      <w:spacing w:after="0" w:line="240" w:lineRule="auto"/>
    </w:pPr>
    <w:rPr>
      <w:rFonts w:ascii="Calibri" w:hAnsi="Calibri" w:eastAsia="Calibri" w:cs="Arial"/>
      <w:sz w:val="20"/>
      <w:szCs w:val="22"/>
      <w:lang w:val="en-US" w:eastAsia="en-US" w:bidi="ar-SA"/>
    </w:rPr>
  </w:style>
  <w:style w:type="paragraph" w:customStyle="1" w:styleId="257">
    <w:name w:val="8EB5E1D05FCB4A65A54EDA443B6740944"/>
    <w:uiPriority w:val="0"/>
    <w:pPr>
      <w:spacing w:after="0" w:line="240" w:lineRule="auto"/>
    </w:pPr>
    <w:rPr>
      <w:rFonts w:ascii="Calibri" w:hAnsi="Calibri" w:eastAsia="Calibri" w:cs="Arial"/>
      <w:sz w:val="20"/>
      <w:szCs w:val="22"/>
      <w:lang w:val="en-US" w:eastAsia="en-US" w:bidi="ar-SA"/>
    </w:rPr>
  </w:style>
  <w:style w:type="paragraph" w:customStyle="1" w:styleId="258">
    <w:name w:val="369F419C6028496480B89DE0F2B6612C4"/>
    <w:uiPriority w:val="0"/>
    <w:pPr>
      <w:spacing w:after="0" w:line="240" w:lineRule="auto"/>
    </w:pPr>
    <w:rPr>
      <w:rFonts w:ascii="Calibri" w:hAnsi="Calibri" w:eastAsia="Calibri" w:cs="Arial"/>
      <w:sz w:val="20"/>
      <w:szCs w:val="22"/>
      <w:lang w:val="en-US" w:eastAsia="en-US" w:bidi="ar-SA"/>
    </w:rPr>
  </w:style>
  <w:style w:type="paragraph" w:customStyle="1" w:styleId="259">
    <w:name w:val="A26B91E6FA23486880C5A961B29588953"/>
    <w:uiPriority w:val="0"/>
    <w:pPr>
      <w:spacing w:after="0" w:line="240" w:lineRule="auto"/>
    </w:pPr>
    <w:rPr>
      <w:rFonts w:ascii="Calibri" w:hAnsi="Calibri" w:eastAsia="Calibri" w:cs="Arial"/>
      <w:sz w:val="20"/>
      <w:szCs w:val="22"/>
      <w:lang w:val="en-US" w:eastAsia="en-US" w:bidi="ar-SA"/>
    </w:rPr>
  </w:style>
  <w:style w:type="paragraph" w:customStyle="1" w:styleId="260">
    <w:name w:val="F003B9E584D743AF91D9E7A4094AECF53"/>
    <w:uiPriority w:val="0"/>
    <w:pPr>
      <w:spacing w:after="0" w:line="240" w:lineRule="auto"/>
    </w:pPr>
    <w:rPr>
      <w:rFonts w:ascii="Calibri" w:hAnsi="Calibri" w:eastAsia="Calibri" w:cs="Arial"/>
      <w:sz w:val="20"/>
      <w:szCs w:val="22"/>
      <w:lang w:val="en-US" w:eastAsia="en-US" w:bidi="ar-SA"/>
    </w:rPr>
  </w:style>
  <w:style w:type="paragraph" w:customStyle="1" w:styleId="261">
    <w:name w:val="5623986C85034813B15E30764D2521123"/>
    <w:uiPriority w:val="0"/>
    <w:pPr>
      <w:spacing w:after="0" w:line="240" w:lineRule="auto"/>
    </w:pPr>
    <w:rPr>
      <w:rFonts w:ascii="Calibri" w:hAnsi="Calibri" w:eastAsia="Calibri" w:cs="Arial"/>
      <w:sz w:val="20"/>
      <w:szCs w:val="22"/>
      <w:lang w:val="en-US" w:eastAsia="en-US" w:bidi="ar-SA"/>
    </w:rPr>
  </w:style>
  <w:style w:type="paragraph" w:customStyle="1" w:styleId="262">
    <w:name w:val="86653914CB8445B3A0013D8140C4D3153"/>
    <w:uiPriority w:val="0"/>
    <w:pPr>
      <w:spacing w:after="0" w:line="240" w:lineRule="auto"/>
    </w:pPr>
    <w:rPr>
      <w:rFonts w:ascii="Calibri" w:hAnsi="Calibri" w:eastAsia="Calibri" w:cs="Arial"/>
      <w:sz w:val="20"/>
      <w:szCs w:val="22"/>
      <w:lang w:val="en-US" w:eastAsia="en-US" w:bidi="ar-SA"/>
    </w:rPr>
  </w:style>
  <w:style w:type="paragraph" w:customStyle="1" w:styleId="263">
    <w:name w:val="72F63C90AC604155AAD9E792D3230DCD3"/>
    <w:uiPriority w:val="0"/>
    <w:pPr>
      <w:spacing w:after="0" w:line="240" w:lineRule="auto"/>
    </w:pPr>
    <w:rPr>
      <w:rFonts w:ascii="Calibri" w:hAnsi="Calibri" w:eastAsia="Calibri" w:cs="Arial"/>
      <w:sz w:val="20"/>
      <w:szCs w:val="22"/>
      <w:lang w:val="en-US" w:eastAsia="en-US" w:bidi="ar-SA"/>
    </w:rPr>
  </w:style>
  <w:style w:type="paragraph" w:customStyle="1" w:styleId="264">
    <w:name w:val="645B51FCE78543F68D320C67FF6F40793"/>
    <w:uiPriority w:val="0"/>
    <w:pPr>
      <w:spacing w:after="0" w:line="240" w:lineRule="auto"/>
    </w:pPr>
    <w:rPr>
      <w:rFonts w:ascii="Calibri" w:hAnsi="Calibri" w:eastAsia="Calibri" w:cs="Arial"/>
      <w:sz w:val="20"/>
      <w:szCs w:val="22"/>
      <w:lang w:val="en-US" w:eastAsia="en-US" w:bidi="ar-SA"/>
    </w:rPr>
  </w:style>
  <w:style w:type="paragraph" w:customStyle="1" w:styleId="265">
    <w:name w:val="E0779DB916CE40A3AAB5A463CBB13E5E2"/>
    <w:uiPriority w:val="0"/>
    <w:pPr>
      <w:spacing w:after="0" w:line="240" w:lineRule="auto"/>
    </w:pPr>
    <w:rPr>
      <w:rFonts w:ascii="Calibri" w:hAnsi="Calibri" w:eastAsia="Calibri" w:cs="Arial"/>
      <w:sz w:val="20"/>
      <w:szCs w:val="22"/>
      <w:lang w:val="en-US" w:eastAsia="en-US" w:bidi="ar-SA"/>
    </w:rPr>
  </w:style>
  <w:style w:type="paragraph" w:customStyle="1" w:styleId="266">
    <w:name w:val="929420243B8A4DABA2576C8A280E8F633"/>
    <w:uiPriority w:val="0"/>
    <w:pPr>
      <w:spacing w:after="0" w:line="240" w:lineRule="auto"/>
    </w:pPr>
    <w:rPr>
      <w:rFonts w:ascii="Calibri" w:hAnsi="Calibri" w:eastAsia="Calibri" w:cs="Arial"/>
      <w:sz w:val="20"/>
      <w:szCs w:val="22"/>
      <w:lang w:val="en-US" w:eastAsia="en-US" w:bidi="ar-SA"/>
    </w:rPr>
  </w:style>
  <w:style w:type="paragraph" w:customStyle="1" w:styleId="267">
    <w:name w:val="B2EA7D3B8DED461CAD819FCEDFBC2D003"/>
    <w:uiPriority w:val="0"/>
    <w:pPr>
      <w:spacing w:after="0" w:line="240" w:lineRule="auto"/>
    </w:pPr>
    <w:rPr>
      <w:rFonts w:ascii="Calibri" w:hAnsi="Calibri" w:eastAsia="Calibri" w:cs="Arial"/>
      <w:sz w:val="20"/>
      <w:szCs w:val="22"/>
      <w:lang w:val="en-US" w:eastAsia="en-US" w:bidi="ar-SA"/>
    </w:rPr>
  </w:style>
  <w:style w:type="paragraph" w:customStyle="1" w:styleId="268">
    <w:name w:val="8FDE1EAC58D3489A9345CA1DC69FE5CF3"/>
    <w:uiPriority w:val="0"/>
    <w:pPr>
      <w:spacing w:after="0" w:line="240" w:lineRule="auto"/>
    </w:pPr>
    <w:rPr>
      <w:rFonts w:ascii="Calibri" w:hAnsi="Calibri" w:eastAsia="Calibri" w:cs="Arial"/>
      <w:sz w:val="20"/>
      <w:szCs w:val="22"/>
      <w:lang w:val="en-US" w:eastAsia="en-US" w:bidi="ar-SA"/>
    </w:rPr>
  </w:style>
  <w:style w:type="paragraph" w:customStyle="1" w:styleId="269">
    <w:name w:val="DDE0652C66C748A9B1DA9551F6A7DBB83"/>
    <w:uiPriority w:val="0"/>
    <w:pPr>
      <w:spacing w:after="0" w:line="240" w:lineRule="auto"/>
    </w:pPr>
    <w:rPr>
      <w:rFonts w:ascii="Calibri" w:hAnsi="Calibri" w:eastAsia="Calibri" w:cs="Arial"/>
      <w:sz w:val="20"/>
      <w:szCs w:val="22"/>
      <w:lang w:val="en-US" w:eastAsia="en-US" w:bidi="ar-SA"/>
    </w:rPr>
  </w:style>
  <w:style w:type="paragraph" w:customStyle="1" w:styleId="270">
    <w:name w:val="59ADC17566194A36A5F1366D08B06A662"/>
    <w:uiPriority w:val="0"/>
    <w:pPr>
      <w:spacing w:after="0" w:line="240" w:lineRule="auto"/>
    </w:pPr>
    <w:rPr>
      <w:rFonts w:ascii="Calibri" w:hAnsi="Calibri" w:eastAsia="Calibri" w:cs="Arial"/>
      <w:sz w:val="20"/>
      <w:szCs w:val="22"/>
      <w:lang w:val="en-US" w:eastAsia="en-US" w:bidi="ar-SA"/>
    </w:rPr>
  </w:style>
  <w:style w:type="paragraph" w:customStyle="1" w:styleId="271">
    <w:name w:val="8EB64893A58B4E09B9091EF721577E713"/>
    <w:uiPriority w:val="0"/>
    <w:pPr>
      <w:spacing w:after="0" w:line="240" w:lineRule="auto"/>
    </w:pPr>
    <w:rPr>
      <w:rFonts w:ascii="Calibri" w:hAnsi="Calibri" w:eastAsia="Calibri" w:cs="Arial"/>
      <w:sz w:val="20"/>
      <w:szCs w:val="22"/>
      <w:lang w:val="en-US" w:eastAsia="en-US" w:bidi="ar-SA"/>
    </w:rPr>
  </w:style>
  <w:style w:type="paragraph" w:customStyle="1" w:styleId="272">
    <w:name w:val="91D4C4E7685D47D0ABC5E7FC2E9F2344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3">
    <w:name w:val="42E6A98D46AE41E9AE6A1A20B71AE39F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4">
    <w:name w:val="3629BD77C09C44EE97AA612BCA07572B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5">
    <w:name w:val="BBC54F8F6FE540D4A477A9EDB3BC6797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6">
    <w:name w:val="28FCFE221033429D8E1E1CA8345DC119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7">
    <w:name w:val="5473320BA6BD4827844A05C3EF8D14DD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8">
    <w:name w:val="41B1215239AA4940ABE1AFEB458B5656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79">
    <w:name w:val="0A4831A03820402C8E5AD2435691993E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80">
    <w:name w:val="7A7B5228549646879575B561CF67DFE4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81">
    <w:name w:val="5E4AB5DEB9E2402CA8E5F9EFD1F0C6FC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82">
    <w:name w:val="D8C85B75EC004110BDED96FD2B5C55C0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83">
    <w:name w:val="D9264E2D44024D74A9073F8BBBE5B43F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84">
    <w:name w:val="E6B7700701F847C78309DA88220AF6AE2"/>
    <w:uiPriority w:val="0"/>
    <w:pPr>
      <w:spacing w:after="0" w:line="240" w:lineRule="auto"/>
    </w:pPr>
    <w:rPr>
      <w:rFonts w:ascii="Calibri" w:hAnsi="Calibri" w:eastAsia="Calibri" w:cs="Arial"/>
      <w:sz w:val="20"/>
      <w:szCs w:val="22"/>
      <w:lang w:val="en-US" w:eastAsia="en-US" w:bidi="ar-SA"/>
    </w:rPr>
  </w:style>
  <w:style w:type="paragraph" w:customStyle="1" w:styleId="285">
    <w:name w:val="127A9AEA0EB84DE49DDFE22E4C9C268C2"/>
    <w:uiPriority w:val="0"/>
    <w:pPr>
      <w:spacing w:after="0" w:line="240" w:lineRule="auto"/>
    </w:pPr>
    <w:rPr>
      <w:rFonts w:ascii="Calibri" w:hAnsi="Calibri" w:eastAsia="Calibri" w:cs="Arial"/>
      <w:sz w:val="20"/>
      <w:szCs w:val="22"/>
      <w:lang w:val="en-US" w:eastAsia="en-US" w:bidi="ar-SA"/>
    </w:rPr>
  </w:style>
  <w:style w:type="paragraph" w:customStyle="1" w:styleId="286">
    <w:name w:val="07D3C396D64040BDAA1DAF2A3BD207412"/>
    <w:uiPriority w:val="0"/>
    <w:pPr>
      <w:spacing w:after="0" w:line="240" w:lineRule="auto"/>
    </w:pPr>
    <w:rPr>
      <w:rFonts w:ascii="Calibri" w:hAnsi="Calibri" w:eastAsia="Calibri" w:cs="Arial"/>
      <w:sz w:val="20"/>
      <w:szCs w:val="22"/>
      <w:lang w:val="en-US" w:eastAsia="en-US" w:bidi="ar-SA"/>
    </w:rPr>
  </w:style>
  <w:style w:type="paragraph" w:customStyle="1" w:styleId="287">
    <w:name w:val="1DAD0BA9F175452F8DE483E042D9D0E92"/>
    <w:uiPriority w:val="0"/>
    <w:pPr>
      <w:spacing w:after="0" w:line="240" w:lineRule="auto"/>
    </w:pPr>
    <w:rPr>
      <w:rFonts w:ascii="Calibri" w:hAnsi="Calibri" w:eastAsia="Calibri" w:cs="Arial"/>
      <w:sz w:val="20"/>
      <w:szCs w:val="22"/>
      <w:lang w:val="en-US" w:eastAsia="en-US" w:bidi="ar-SA"/>
    </w:rPr>
  </w:style>
  <w:style w:type="paragraph" w:customStyle="1" w:styleId="288">
    <w:name w:val="34F40FDFF41048BBAA9B12126A75EC763"/>
    <w:uiPriority w:val="0"/>
    <w:pPr>
      <w:spacing w:after="0" w:line="240" w:lineRule="auto"/>
    </w:pPr>
    <w:rPr>
      <w:rFonts w:ascii="Calibri" w:hAnsi="Calibri" w:eastAsia="Calibri" w:cs="Arial"/>
      <w:sz w:val="20"/>
      <w:szCs w:val="22"/>
      <w:lang w:val="en-US" w:eastAsia="en-US" w:bidi="ar-SA"/>
    </w:rPr>
  </w:style>
  <w:style w:type="paragraph" w:customStyle="1" w:styleId="289">
    <w:name w:val="C835BA57477D45ECAE67A7B7EFB82EB43"/>
    <w:uiPriority w:val="0"/>
    <w:pPr>
      <w:spacing w:after="0" w:line="240" w:lineRule="auto"/>
    </w:pPr>
    <w:rPr>
      <w:rFonts w:ascii="Calibri" w:hAnsi="Calibri" w:eastAsia="Calibri" w:cs="Arial"/>
      <w:sz w:val="20"/>
      <w:szCs w:val="22"/>
      <w:lang w:val="en-US" w:eastAsia="en-US" w:bidi="ar-SA"/>
    </w:rPr>
  </w:style>
  <w:style w:type="paragraph" w:customStyle="1" w:styleId="290">
    <w:name w:val="75A24CD0F4A743FCBF921A156615C4BB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91">
    <w:name w:val="A381C3C4D077459DBF9ECAA89ECE9F0C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92">
    <w:name w:val="9590B87EA1E34EED90FF805E0686EF261"/>
    <w:uiPriority w:val="0"/>
    <w:pPr>
      <w:spacing w:after="0" w:line="240" w:lineRule="auto"/>
    </w:pPr>
    <w:rPr>
      <w:rFonts w:ascii="Calibri" w:hAnsi="Calibri" w:eastAsia="Calibri" w:cs="Arial"/>
      <w:sz w:val="20"/>
      <w:szCs w:val="22"/>
      <w:lang w:val="en-US" w:eastAsia="en-US" w:bidi="ar-SA"/>
    </w:rPr>
  </w:style>
  <w:style w:type="paragraph" w:customStyle="1" w:styleId="293">
    <w:name w:val="F99A60CEB386496D834B506CB547302E1"/>
    <w:uiPriority w:val="0"/>
    <w:pPr>
      <w:spacing w:after="0" w:line="240" w:lineRule="auto"/>
    </w:pPr>
    <w:rPr>
      <w:rFonts w:ascii="Calibri" w:hAnsi="Calibri" w:eastAsia="Calibri" w:cs="Arial"/>
      <w:sz w:val="20"/>
      <w:szCs w:val="22"/>
      <w:lang w:val="en-US" w:eastAsia="en-US" w:bidi="ar-SA"/>
    </w:rPr>
  </w:style>
  <w:style w:type="paragraph" w:customStyle="1" w:styleId="294">
    <w:name w:val="EA6EFADC69E14DE29C74752E45E10B251"/>
    <w:uiPriority w:val="0"/>
    <w:pPr>
      <w:spacing w:after="0" w:line="240" w:lineRule="auto"/>
    </w:pPr>
    <w:rPr>
      <w:rFonts w:ascii="Calibri" w:hAnsi="Calibri" w:eastAsia="Calibri" w:cs="Arial"/>
      <w:sz w:val="20"/>
      <w:szCs w:val="22"/>
      <w:lang w:val="en-US" w:eastAsia="en-US" w:bidi="ar-SA"/>
    </w:rPr>
  </w:style>
  <w:style w:type="paragraph" w:customStyle="1" w:styleId="295">
    <w:name w:val="0C64E881202B43BA9336DAE1ED2C18DB1"/>
    <w:uiPriority w:val="0"/>
    <w:pPr>
      <w:spacing w:after="0" w:line="240" w:lineRule="auto"/>
    </w:pPr>
    <w:rPr>
      <w:rFonts w:ascii="Calibri" w:hAnsi="Calibri" w:eastAsia="Calibri" w:cs="Arial"/>
      <w:sz w:val="20"/>
      <w:szCs w:val="22"/>
      <w:lang w:val="en-US" w:eastAsia="en-US" w:bidi="ar-SA"/>
    </w:rPr>
  </w:style>
  <w:style w:type="paragraph" w:customStyle="1" w:styleId="296">
    <w:name w:val="5B74CFE0F78A46D0B562D800B91B13EF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97">
    <w:name w:val="D71640F6C5314747B1B4799EBCD2EEC2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98">
    <w:name w:val="C7C4CF028C8A4A88BC7CEF23B98289E8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99">
    <w:name w:val="83CC8451A38045AB84DB605F194DD94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00">
    <w:name w:val="A7533927272F45D094B5A179161DDD9C5"/>
    <w:uiPriority w:val="0"/>
    <w:pPr>
      <w:spacing w:after="0" w:line="240" w:lineRule="auto"/>
    </w:pPr>
    <w:rPr>
      <w:rFonts w:ascii="Calibri" w:hAnsi="Calibri" w:eastAsia="Calibri" w:cs="Arial"/>
      <w:sz w:val="20"/>
      <w:szCs w:val="22"/>
      <w:lang w:val="en-US" w:eastAsia="en-US" w:bidi="ar-SA"/>
    </w:rPr>
  </w:style>
  <w:style w:type="paragraph" w:customStyle="1" w:styleId="301">
    <w:name w:val="DA29245038514A7192DA62D02D7940A15"/>
    <w:uiPriority w:val="0"/>
    <w:pPr>
      <w:spacing w:after="0" w:line="240" w:lineRule="auto"/>
    </w:pPr>
    <w:rPr>
      <w:rFonts w:ascii="Calibri" w:hAnsi="Calibri" w:eastAsia="Calibri" w:cs="Arial"/>
      <w:sz w:val="20"/>
      <w:szCs w:val="22"/>
      <w:lang w:val="en-US" w:eastAsia="en-US" w:bidi="ar-SA"/>
    </w:rPr>
  </w:style>
  <w:style w:type="paragraph" w:customStyle="1" w:styleId="302">
    <w:name w:val="8205BA540A1A45CCAB9926156BB3A90B5"/>
    <w:uiPriority w:val="0"/>
    <w:pPr>
      <w:spacing w:after="0" w:line="240" w:lineRule="auto"/>
    </w:pPr>
    <w:rPr>
      <w:rFonts w:ascii="Calibri" w:hAnsi="Calibri" w:eastAsia="Calibri" w:cs="Arial"/>
      <w:sz w:val="20"/>
      <w:szCs w:val="22"/>
      <w:lang w:val="en-US" w:eastAsia="en-US" w:bidi="ar-SA"/>
    </w:rPr>
  </w:style>
  <w:style w:type="paragraph" w:customStyle="1" w:styleId="303">
    <w:name w:val="29F1EB8590744F1DB41F53C94C558BF15"/>
    <w:uiPriority w:val="0"/>
    <w:pPr>
      <w:spacing w:after="0" w:line="240" w:lineRule="auto"/>
    </w:pPr>
    <w:rPr>
      <w:rFonts w:ascii="Calibri" w:hAnsi="Calibri" w:eastAsia="Calibri" w:cs="Arial"/>
      <w:sz w:val="20"/>
      <w:szCs w:val="22"/>
      <w:lang w:val="en-US" w:eastAsia="en-US" w:bidi="ar-SA"/>
    </w:rPr>
  </w:style>
  <w:style w:type="paragraph" w:customStyle="1" w:styleId="304">
    <w:name w:val="44C433DAC4564C078EFAD3C60FDC136B5"/>
    <w:uiPriority w:val="0"/>
    <w:pPr>
      <w:spacing w:after="0" w:line="240" w:lineRule="auto"/>
    </w:pPr>
    <w:rPr>
      <w:rFonts w:ascii="Calibri" w:hAnsi="Calibri" w:eastAsia="Calibri" w:cs="Arial"/>
      <w:sz w:val="20"/>
      <w:szCs w:val="22"/>
      <w:lang w:val="en-US" w:eastAsia="en-US" w:bidi="ar-SA"/>
    </w:rPr>
  </w:style>
  <w:style w:type="paragraph" w:customStyle="1" w:styleId="305">
    <w:name w:val="43DD14AE11834810B7C5AB4330CFDEFB5"/>
    <w:uiPriority w:val="0"/>
    <w:pPr>
      <w:spacing w:after="0" w:line="240" w:lineRule="auto"/>
    </w:pPr>
    <w:rPr>
      <w:rFonts w:ascii="Calibri" w:hAnsi="Calibri" w:eastAsia="Calibri" w:cs="Arial"/>
      <w:sz w:val="20"/>
      <w:szCs w:val="22"/>
      <w:lang w:val="en-US" w:eastAsia="en-US" w:bidi="ar-SA"/>
    </w:rPr>
  </w:style>
  <w:style w:type="paragraph" w:customStyle="1" w:styleId="306">
    <w:name w:val="DF2D69D60AF841D99AC57F560AC0A95D5"/>
    <w:uiPriority w:val="0"/>
    <w:pPr>
      <w:spacing w:after="0" w:line="240" w:lineRule="auto"/>
    </w:pPr>
    <w:rPr>
      <w:rFonts w:ascii="Calibri" w:hAnsi="Calibri" w:eastAsia="Calibri" w:cs="Arial"/>
      <w:sz w:val="20"/>
      <w:szCs w:val="22"/>
      <w:lang w:val="en-US" w:eastAsia="en-US" w:bidi="ar-SA"/>
    </w:rPr>
  </w:style>
  <w:style w:type="paragraph" w:customStyle="1" w:styleId="307">
    <w:name w:val="7ED472BA86164CBEB3C8AF94B779CE585"/>
    <w:uiPriority w:val="0"/>
    <w:pPr>
      <w:spacing w:after="0" w:line="240" w:lineRule="auto"/>
    </w:pPr>
    <w:rPr>
      <w:rFonts w:ascii="Calibri" w:hAnsi="Calibri" w:eastAsia="Calibri" w:cs="Arial"/>
      <w:sz w:val="20"/>
      <w:szCs w:val="22"/>
      <w:lang w:val="en-US" w:eastAsia="en-US" w:bidi="ar-SA"/>
    </w:rPr>
  </w:style>
  <w:style w:type="paragraph" w:customStyle="1" w:styleId="308">
    <w:name w:val="8E880EF90B4C49D188B30198870C013B5"/>
    <w:uiPriority w:val="0"/>
    <w:pPr>
      <w:spacing w:after="0" w:line="240" w:lineRule="auto"/>
    </w:pPr>
    <w:rPr>
      <w:rFonts w:ascii="Calibri" w:hAnsi="Calibri" w:eastAsia="Calibri" w:cs="Arial"/>
      <w:sz w:val="20"/>
      <w:szCs w:val="22"/>
      <w:lang w:val="en-US" w:eastAsia="en-US" w:bidi="ar-SA"/>
    </w:rPr>
  </w:style>
  <w:style w:type="paragraph" w:customStyle="1" w:styleId="309">
    <w:name w:val="0F48947F26874E20BB4EBD262D4C06795"/>
    <w:uiPriority w:val="0"/>
    <w:pPr>
      <w:spacing w:after="0" w:line="240" w:lineRule="auto"/>
    </w:pPr>
    <w:rPr>
      <w:rFonts w:ascii="Calibri" w:hAnsi="Calibri" w:eastAsia="Calibri" w:cs="Arial"/>
      <w:sz w:val="20"/>
      <w:szCs w:val="22"/>
      <w:lang w:val="en-US" w:eastAsia="en-US" w:bidi="ar-SA"/>
    </w:rPr>
  </w:style>
  <w:style w:type="paragraph" w:customStyle="1" w:styleId="310">
    <w:name w:val="7FB53F3FE98948FFA9F8FAF194AB537E5"/>
    <w:uiPriority w:val="0"/>
    <w:pPr>
      <w:spacing w:after="0" w:line="240" w:lineRule="auto"/>
    </w:pPr>
    <w:rPr>
      <w:rFonts w:ascii="Calibri" w:hAnsi="Calibri" w:eastAsia="Calibri" w:cs="Arial"/>
      <w:sz w:val="20"/>
      <w:szCs w:val="22"/>
      <w:lang w:val="en-US" w:eastAsia="en-US" w:bidi="ar-SA"/>
    </w:rPr>
  </w:style>
  <w:style w:type="paragraph" w:customStyle="1" w:styleId="311">
    <w:name w:val="3D6CA12C8B664254A5CA07137C28384F5"/>
    <w:uiPriority w:val="0"/>
    <w:pPr>
      <w:spacing w:after="0" w:line="240" w:lineRule="auto"/>
    </w:pPr>
    <w:rPr>
      <w:rFonts w:ascii="Calibri" w:hAnsi="Calibri" w:eastAsia="Calibri" w:cs="Arial"/>
      <w:sz w:val="20"/>
      <w:szCs w:val="22"/>
      <w:lang w:val="en-US" w:eastAsia="en-US" w:bidi="ar-SA"/>
    </w:rPr>
  </w:style>
  <w:style w:type="paragraph" w:customStyle="1" w:styleId="312">
    <w:name w:val="A860BB4764F04C09A623B5F1C82FDB255"/>
    <w:uiPriority w:val="0"/>
    <w:pPr>
      <w:spacing w:after="0" w:line="240" w:lineRule="auto"/>
    </w:pPr>
    <w:rPr>
      <w:rFonts w:ascii="Calibri" w:hAnsi="Calibri" w:eastAsia="Calibri" w:cs="Arial"/>
      <w:sz w:val="20"/>
      <w:szCs w:val="22"/>
      <w:lang w:val="en-US" w:eastAsia="en-US" w:bidi="ar-SA"/>
    </w:rPr>
  </w:style>
  <w:style w:type="paragraph" w:customStyle="1" w:styleId="313">
    <w:name w:val="E780F92C78534EB485C8E09B636A47905"/>
    <w:uiPriority w:val="0"/>
    <w:pPr>
      <w:spacing w:after="0" w:line="240" w:lineRule="auto"/>
    </w:pPr>
    <w:rPr>
      <w:rFonts w:ascii="Calibri" w:hAnsi="Calibri" w:eastAsia="Calibri" w:cs="Arial"/>
      <w:sz w:val="20"/>
      <w:szCs w:val="22"/>
      <w:lang w:val="en-US" w:eastAsia="en-US" w:bidi="ar-SA"/>
    </w:rPr>
  </w:style>
  <w:style w:type="paragraph" w:customStyle="1" w:styleId="314">
    <w:name w:val="B246C1271DDC4204932BFC93D30DACC65"/>
    <w:uiPriority w:val="0"/>
    <w:pPr>
      <w:spacing w:after="0" w:line="240" w:lineRule="auto"/>
    </w:pPr>
    <w:rPr>
      <w:rFonts w:ascii="Calibri" w:hAnsi="Calibri" w:eastAsia="Calibri" w:cs="Arial"/>
      <w:sz w:val="20"/>
      <w:szCs w:val="22"/>
      <w:lang w:val="en-US" w:eastAsia="en-US" w:bidi="ar-SA"/>
    </w:rPr>
  </w:style>
  <w:style w:type="paragraph" w:customStyle="1" w:styleId="315">
    <w:name w:val="7FD9F27188BB4F9892A9F095D93A880C5"/>
    <w:uiPriority w:val="0"/>
    <w:pPr>
      <w:spacing w:after="0" w:line="240" w:lineRule="auto"/>
    </w:pPr>
    <w:rPr>
      <w:rFonts w:ascii="Calibri" w:hAnsi="Calibri" w:eastAsia="Calibri" w:cs="Arial"/>
      <w:sz w:val="20"/>
      <w:szCs w:val="22"/>
      <w:lang w:val="en-US" w:eastAsia="en-US" w:bidi="ar-SA"/>
    </w:rPr>
  </w:style>
  <w:style w:type="paragraph" w:customStyle="1" w:styleId="316">
    <w:name w:val="0D7F460AE5F14B89993604557DF031F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17">
    <w:name w:val="27D0F92A84BE419F8C07FBCFD1B4925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18">
    <w:name w:val="D85FD0B0002E406384EBC6A0F84B0B2A5"/>
    <w:uiPriority w:val="0"/>
    <w:pPr>
      <w:spacing w:after="0" w:line="240" w:lineRule="auto"/>
    </w:pPr>
    <w:rPr>
      <w:rFonts w:ascii="Calibri" w:hAnsi="Calibri" w:eastAsia="Calibri" w:cs="Arial"/>
      <w:sz w:val="20"/>
      <w:szCs w:val="22"/>
      <w:lang w:val="en-US" w:eastAsia="en-US" w:bidi="ar-SA"/>
    </w:rPr>
  </w:style>
  <w:style w:type="paragraph" w:customStyle="1" w:styleId="319">
    <w:name w:val="8EB5E1D05FCB4A65A54EDA443B6740945"/>
    <w:uiPriority w:val="0"/>
    <w:pPr>
      <w:spacing w:after="0" w:line="240" w:lineRule="auto"/>
    </w:pPr>
    <w:rPr>
      <w:rFonts w:ascii="Calibri" w:hAnsi="Calibri" w:eastAsia="Calibri" w:cs="Arial"/>
      <w:sz w:val="20"/>
      <w:szCs w:val="22"/>
      <w:lang w:val="en-US" w:eastAsia="en-US" w:bidi="ar-SA"/>
    </w:rPr>
  </w:style>
  <w:style w:type="paragraph" w:customStyle="1" w:styleId="320">
    <w:name w:val="369F419C6028496480B89DE0F2B6612C5"/>
    <w:uiPriority w:val="0"/>
    <w:pPr>
      <w:spacing w:after="0" w:line="240" w:lineRule="auto"/>
    </w:pPr>
    <w:rPr>
      <w:rFonts w:ascii="Calibri" w:hAnsi="Calibri" w:eastAsia="Calibri" w:cs="Arial"/>
      <w:sz w:val="20"/>
      <w:szCs w:val="22"/>
      <w:lang w:val="en-US" w:eastAsia="en-US" w:bidi="ar-SA"/>
    </w:rPr>
  </w:style>
  <w:style w:type="paragraph" w:customStyle="1" w:styleId="321">
    <w:name w:val="A26B91E6FA23486880C5A961B29588954"/>
    <w:uiPriority w:val="0"/>
    <w:pPr>
      <w:spacing w:after="0" w:line="240" w:lineRule="auto"/>
    </w:pPr>
    <w:rPr>
      <w:rFonts w:ascii="Calibri" w:hAnsi="Calibri" w:eastAsia="Calibri" w:cs="Arial"/>
      <w:sz w:val="20"/>
      <w:szCs w:val="22"/>
      <w:lang w:val="en-US" w:eastAsia="en-US" w:bidi="ar-SA"/>
    </w:rPr>
  </w:style>
  <w:style w:type="paragraph" w:customStyle="1" w:styleId="322">
    <w:name w:val="F003B9E584D743AF91D9E7A4094AECF54"/>
    <w:uiPriority w:val="0"/>
    <w:pPr>
      <w:spacing w:after="0" w:line="240" w:lineRule="auto"/>
    </w:pPr>
    <w:rPr>
      <w:rFonts w:ascii="Calibri" w:hAnsi="Calibri" w:eastAsia="Calibri" w:cs="Arial"/>
      <w:sz w:val="20"/>
      <w:szCs w:val="22"/>
      <w:lang w:val="en-US" w:eastAsia="en-US" w:bidi="ar-SA"/>
    </w:rPr>
  </w:style>
  <w:style w:type="paragraph" w:customStyle="1" w:styleId="323">
    <w:name w:val="5623986C85034813B15E30764D2521124"/>
    <w:uiPriority w:val="0"/>
    <w:pPr>
      <w:spacing w:after="0" w:line="240" w:lineRule="auto"/>
    </w:pPr>
    <w:rPr>
      <w:rFonts w:ascii="Calibri" w:hAnsi="Calibri" w:eastAsia="Calibri" w:cs="Arial"/>
      <w:sz w:val="20"/>
      <w:szCs w:val="22"/>
      <w:lang w:val="en-US" w:eastAsia="en-US" w:bidi="ar-SA"/>
    </w:rPr>
  </w:style>
  <w:style w:type="paragraph" w:customStyle="1" w:styleId="324">
    <w:name w:val="86653914CB8445B3A0013D8140C4D3154"/>
    <w:uiPriority w:val="0"/>
    <w:pPr>
      <w:spacing w:after="0" w:line="240" w:lineRule="auto"/>
    </w:pPr>
    <w:rPr>
      <w:rFonts w:ascii="Calibri" w:hAnsi="Calibri" w:eastAsia="Calibri" w:cs="Arial"/>
      <w:sz w:val="20"/>
      <w:szCs w:val="22"/>
      <w:lang w:val="en-US" w:eastAsia="en-US" w:bidi="ar-SA"/>
    </w:rPr>
  </w:style>
  <w:style w:type="paragraph" w:customStyle="1" w:styleId="325">
    <w:name w:val="72F63C90AC604155AAD9E792D3230DCD4"/>
    <w:uiPriority w:val="0"/>
    <w:pPr>
      <w:spacing w:after="0" w:line="240" w:lineRule="auto"/>
    </w:pPr>
    <w:rPr>
      <w:rFonts w:ascii="Calibri" w:hAnsi="Calibri" w:eastAsia="Calibri" w:cs="Arial"/>
      <w:sz w:val="20"/>
      <w:szCs w:val="22"/>
      <w:lang w:val="en-US" w:eastAsia="en-US" w:bidi="ar-SA"/>
    </w:rPr>
  </w:style>
  <w:style w:type="paragraph" w:customStyle="1" w:styleId="326">
    <w:name w:val="645B51FCE78543F68D320C67FF6F40794"/>
    <w:uiPriority w:val="0"/>
    <w:pPr>
      <w:spacing w:after="0" w:line="240" w:lineRule="auto"/>
    </w:pPr>
    <w:rPr>
      <w:rFonts w:ascii="Calibri" w:hAnsi="Calibri" w:eastAsia="Calibri" w:cs="Arial"/>
      <w:sz w:val="20"/>
      <w:szCs w:val="22"/>
      <w:lang w:val="en-US" w:eastAsia="en-US" w:bidi="ar-SA"/>
    </w:rPr>
  </w:style>
  <w:style w:type="paragraph" w:customStyle="1" w:styleId="327">
    <w:name w:val="E0779DB916CE40A3AAB5A463CBB13E5E3"/>
    <w:uiPriority w:val="0"/>
    <w:pPr>
      <w:spacing w:after="0" w:line="240" w:lineRule="auto"/>
    </w:pPr>
    <w:rPr>
      <w:rFonts w:ascii="Calibri" w:hAnsi="Calibri" w:eastAsia="Calibri" w:cs="Arial"/>
      <w:sz w:val="20"/>
      <w:szCs w:val="22"/>
      <w:lang w:val="en-US" w:eastAsia="en-US" w:bidi="ar-SA"/>
    </w:rPr>
  </w:style>
  <w:style w:type="paragraph" w:customStyle="1" w:styleId="328">
    <w:name w:val="929420243B8A4DABA2576C8A280E8F634"/>
    <w:uiPriority w:val="0"/>
    <w:pPr>
      <w:spacing w:after="0" w:line="240" w:lineRule="auto"/>
    </w:pPr>
    <w:rPr>
      <w:rFonts w:ascii="Calibri" w:hAnsi="Calibri" w:eastAsia="Calibri" w:cs="Arial"/>
      <w:sz w:val="20"/>
      <w:szCs w:val="22"/>
      <w:lang w:val="en-US" w:eastAsia="en-US" w:bidi="ar-SA"/>
    </w:rPr>
  </w:style>
  <w:style w:type="paragraph" w:customStyle="1" w:styleId="329">
    <w:name w:val="B2EA7D3B8DED461CAD819FCEDFBC2D004"/>
    <w:uiPriority w:val="0"/>
    <w:pPr>
      <w:spacing w:after="0" w:line="240" w:lineRule="auto"/>
    </w:pPr>
    <w:rPr>
      <w:rFonts w:ascii="Calibri" w:hAnsi="Calibri" w:eastAsia="Calibri" w:cs="Arial"/>
      <w:sz w:val="20"/>
      <w:szCs w:val="22"/>
      <w:lang w:val="en-US" w:eastAsia="en-US" w:bidi="ar-SA"/>
    </w:rPr>
  </w:style>
  <w:style w:type="paragraph" w:customStyle="1" w:styleId="330">
    <w:name w:val="8FDE1EAC58D3489A9345CA1DC69FE5CF4"/>
    <w:uiPriority w:val="0"/>
    <w:pPr>
      <w:spacing w:after="0" w:line="240" w:lineRule="auto"/>
    </w:pPr>
    <w:rPr>
      <w:rFonts w:ascii="Calibri" w:hAnsi="Calibri" w:eastAsia="Calibri" w:cs="Arial"/>
      <w:sz w:val="20"/>
      <w:szCs w:val="22"/>
      <w:lang w:val="en-US" w:eastAsia="en-US" w:bidi="ar-SA"/>
    </w:rPr>
  </w:style>
  <w:style w:type="paragraph" w:customStyle="1" w:styleId="331">
    <w:name w:val="DDE0652C66C748A9B1DA9551F6A7DBB84"/>
    <w:uiPriority w:val="0"/>
    <w:pPr>
      <w:spacing w:after="0" w:line="240" w:lineRule="auto"/>
    </w:pPr>
    <w:rPr>
      <w:rFonts w:ascii="Calibri" w:hAnsi="Calibri" w:eastAsia="Calibri" w:cs="Arial"/>
      <w:sz w:val="20"/>
      <w:szCs w:val="22"/>
      <w:lang w:val="en-US" w:eastAsia="en-US" w:bidi="ar-SA"/>
    </w:rPr>
  </w:style>
  <w:style w:type="paragraph" w:customStyle="1" w:styleId="332">
    <w:name w:val="59ADC17566194A36A5F1366D08B06A663"/>
    <w:uiPriority w:val="0"/>
    <w:pPr>
      <w:spacing w:after="0" w:line="240" w:lineRule="auto"/>
    </w:pPr>
    <w:rPr>
      <w:rFonts w:ascii="Calibri" w:hAnsi="Calibri" w:eastAsia="Calibri" w:cs="Arial"/>
      <w:sz w:val="20"/>
      <w:szCs w:val="22"/>
      <w:lang w:val="en-US" w:eastAsia="en-US" w:bidi="ar-SA"/>
    </w:rPr>
  </w:style>
  <w:style w:type="paragraph" w:customStyle="1" w:styleId="333">
    <w:name w:val="8EB64893A58B4E09B9091EF721577E714"/>
    <w:uiPriority w:val="0"/>
    <w:pPr>
      <w:spacing w:after="0" w:line="240" w:lineRule="auto"/>
    </w:pPr>
    <w:rPr>
      <w:rFonts w:ascii="Calibri" w:hAnsi="Calibri" w:eastAsia="Calibri" w:cs="Arial"/>
      <w:sz w:val="20"/>
      <w:szCs w:val="22"/>
      <w:lang w:val="en-US" w:eastAsia="en-US" w:bidi="ar-SA"/>
    </w:rPr>
  </w:style>
  <w:style w:type="paragraph" w:customStyle="1" w:styleId="334">
    <w:name w:val="91D4C4E7685D47D0ABC5E7FC2E9F2344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35">
    <w:name w:val="42E6A98D46AE41E9AE6A1A20B71AE39F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36">
    <w:name w:val="3629BD77C09C44EE97AA612BCA07572B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37">
    <w:name w:val="BBC54F8F6FE540D4A477A9EDB3BC6797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38">
    <w:name w:val="28FCFE221033429D8E1E1CA8345DC119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39">
    <w:name w:val="5473320BA6BD4827844A05C3EF8D14DD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0">
    <w:name w:val="41B1215239AA4940ABE1AFEB458B5656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1">
    <w:name w:val="0A4831A03820402C8E5AD2435691993E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2">
    <w:name w:val="7A7B5228549646879575B561CF67DFE4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3">
    <w:name w:val="5E4AB5DEB9E2402CA8E5F9EFD1F0C6FC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4">
    <w:name w:val="D8C85B75EC004110BDED96FD2B5C55C0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5">
    <w:name w:val="D9264E2D44024D74A9073F8BBBE5B43F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46">
    <w:name w:val="E6B7700701F847C78309DA88220AF6AE3"/>
    <w:uiPriority w:val="0"/>
    <w:pPr>
      <w:spacing w:after="0" w:line="240" w:lineRule="auto"/>
    </w:pPr>
    <w:rPr>
      <w:rFonts w:ascii="Calibri" w:hAnsi="Calibri" w:eastAsia="Calibri" w:cs="Arial"/>
      <w:sz w:val="20"/>
      <w:szCs w:val="22"/>
      <w:lang w:val="en-US" w:eastAsia="en-US" w:bidi="ar-SA"/>
    </w:rPr>
  </w:style>
  <w:style w:type="paragraph" w:customStyle="1" w:styleId="347">
    <w:name w:val="127A9AEA0EB84DE49DDFE22E4C9C268C3"/>
    <w:uiPriority w:val="0"/>
    <w:pPr>
      <w:spacing w:after="0" w:line="240" w:lineRule="auto"/>
    </w:pPr>
    <w:rPr>
      <w:rFonts w:ascii="Calibri" w:hAnsi="Calibri" w:eastAsia="Calibri" w:cs="Arial"/>
      <w:sz w:val="20"/>
      <w:szCs w:val="22"/>
      <w:lang w:val="en-US" w:eastAsia="en-US" w:bidi="ar-SA"/>
    </w:rPr>
  </w:style>
  <w:style w:type="paragraph" w:customStyle="1" w:styleId="348">
    <w:name w:val="07D3C396D64040BDAA1DAF2A3BD207413"/>
    <w:uiPriority w:val="0"/>
    <w:pPr>
      <w:spacing w:after="0" w:line="240" w:lineRule="auto"/>
    </w:pPr>
    <w:rPr>
      <w:rFonts w:ascii="Calibri" w:hAnsi="Calibri" w:eastAsia="Calibri" w:cs="Arial"/>
      <w:sz w:val="20"/>
      <w:szCs w:val="22"/>
      <w:lang w:val="en-US" w:eastAsia="en-US" w:bidi="ar-SA"/>
    </w:rPr>
  </w:style>
  <w:style w:type="paragraph" w:customStyle="1" w:styleId="349">
    <w:name w:val="1DAD0BA9F175452F8DE483E042D9D0E93"/>
    <w:uiPriority w:val="0"/>
    <w:pPr>
      <w:spacing w:after="0" w:line="240" w:lineRule="auto"/>
    </w:pPr>
    <w:rPr>
      <w:rFonts w:ascii="Calibri" w:hAnsi="Calibri" w:eastAsia="Calibri" w:cs="Arial"/>
      <w:sz w:val="20"/>
      <w:szCs w:val="22"/>
      <w:lang w:val="en-US" w:eastAsia="en-US" w:bidi="ar-SA"/>
    </w:rPr>
  </w:style>
  <w:style w:type="paragraph" w:customStyle="1" w:styleId="350">
    <w:name w:val="34F40FDFF41048BBAA9B12126A75EC764"/>
    <w:uiPriority w:val="0"/>
    <w:pPr>
      <w:spacing w:after="0" w:line="240" w:lineRule="auto"/>
    </w:pPr>
    <w:rPr>
      <w:rFonts w:ascii="Calibri" w:hAnsi="Calibri" w:eastAsia="Calibri" w:cs="Arial"/>
      <w:sz w:val="20"/>
      <w:szCs w:val="22"/>
      <w:lang w:val="en-US" w:eastAsia="en-US" w:bidi="ar-SA"/>
    </w:rPr>
  </w:style>
  <w:style w:type="paragraph" w:customStyle="1" w:styleId="351">
    <w:name w:val="C835BA57477D45ECAE67A7B7EFB82EB44"/>
    <w:uiPriority w:val="0"/>
    <w:pPr>
      <w:spacing w:after="0" w:line="240" w:lineRule="auto"/>
    </w:pPr>
    <w:rPr>
      <w:rFonts w:ascii="Calibri" w:hAnsi="Calibri" w:eastAsia="Calibri" w:cs="Arial"/>
      <w:sz w:val="20"/>
      <w:szCs w:val="22"/>
      <w:lang w:val="en-US" w:eastAsia="en-US" w:bidi="ar-SA"/>
    </w:rPr>
  </w:style>
  <w:style w:type="paragraph" w:customStyle="1" w:styleId="352">
    <w:name w:val="75A24CD0F4A743FCBF921A156615C4BB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53">
    <w:name w:val="A381C3C4D077459DBF9ECAA89ECE9F0C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54">
    <w:name w:val="9590B87EA1E34EED90FF805E0686EF262"/>
    <w:uiPriority w:val="0"/>
    <w:pPr>
      <w:spacing w:after="0" w:line="240" w:lineRule="auto"/>
    </w:pPr>
    <w:rPr>
      <w:rFonts w:ascii="Calibri" w:hAnsi="Calibri" w:eastAsia="Calibri" w:cs="Arial"/>
      <w:sz w:val="20"/>
      <w:szCs w:val="22"/>
      <w:lang w:val="en-US" w:eastAsia="en-US" w:bidi="ar-SA"/>
    </w:rPr>
  </w:style>
  <w:style w:type="paragraph" w:customStyle="1" w:styleId="355">
    <w:name w:val="F99A60CEB386496D834B506CB547302E2"/>
    <w:uiPriority w:val="0"/>
    <w:pPr>
      <w:spacing w:after="0" w:line="240" w:lineRule="auto"/>
    </w:pPr>
    <w:rPr>
      <w:rFonts w:ascii="Calibri" w:hAnsi="Calibri" w:eastAsia="Calibri" w:cs="Arial"/>
      <w:sz w:val="20"/>
      <w:szCs w:val="22"/>
      <w:lang w:val="en-US" w:eastAsia="en-US" w:bidi="ar-SA"/>
    </w:rPr>
  </w:style>
  <w:style w:type="paragraph" w:customStyle="1" w:styleId="356">
    <w:name w:val="EA6EFADC69E14DE29C74752E45E10B252"/>
    <w:uiPriority w:val="0"/>
    <w:pPr>
      <w:spacing w:after="0" w:line="240" w:lineRule="auto"/>
    </w:pPr>
    <w:rPr>
      <w:rFonts w:ascii="Calibri" w:hAnsi="Calibri" w:eastAsia="Calibri" w:cs="Arial"/>
      <w:sz w:val="20"/>
      <w:szCs w:val="22"/>
      <w:lang w:val="en-US" w:eastAsia="en-US" w:bidi="ar-SA"/>
    </w:rPr>
  </w:style>
  <w:style w:type="paragraph" w:customStyle="1" w:styleId="357">
    <w:name w:val="0C64E881202B43BA9336DAE1ED2C18DB2"/>
    <w:uiPriority w:val="0"/>
    <w:pPr>
      <w:spacing w:after="0" w:line="240" w:lineRule="auto"/>
    </w:pPr>
    <w:rPr>
      <w:rFonts w:ascii="Calibri" w:hAnsi="Calibri" w:eastAsia="Calibri" w:cs="Arial"/>
      <w:sz w:val="20"/>
      <w:szCs w:val="22"/>
      <w:lang w:val="en-US" w:eastAsia="en-US" w:bidi="ar-SA"/>
    </w:rPr>
  </w:style>
  <w:style w:type="paragraph" w:customStyle="1" w:styleId="358">
    <w:name w:val="5B74CFE0F78A46D0B562D800B91B13EF2"/>
    <w:uiPriority w:val="0"/>
    <w:pPr>
      <w:numPr>
        <w:ilvl w:val="0"/>
        <w:numId w:val="1"/>
      </w:numPr>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359">
    <w:name w:val="D71640F6C5314747B1B4799EBCD2EEC22"/>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360">
    <w:name w:val="C7C4CF028C8A4A88BC7CEF23B98289E82"/>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361">
    <w:name w:val="83CC8451A38045AB84DB605F194DD94C2"/>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362">
    <w:name w:val="A7533927272F45D094B5A179161DDD9C6"/>
    <w:uiPriority w:val="0"/>
    <w:pPr>
      <w:spacing w:after="0" w:line="240" w:lineRule="auto"/>
    </w:pPr>
    <w:rPr>
      <w:rFonts w:ascii="Calibri" w:hAnsi="Calibri" w:eastAsia="Calibri" w:cs="Arial"/>
      <w:sz w:val="20"/>
      <w:szCs w:val="22"/>
      <w:lang w:val="en-US" w:eastAsia="en-US" w:bidi="ar-SA"/>
    </w:rPr>
  </w:style>
  <w:style w:type="paragraph" w:customStyle="1" w:styleId="363">
    <w:name w:val="DA29245038514A7192DA62D02D7940A16"/>
    <w:uiPriority w:val="0"/>
    <w:pPr>
      <w:spacing w:after="0" w:line="240" w:lineRule="auto"/>
    </w:pPr>
    <w:rPr>
      <w:rFonts w:ascii="Calibri" w:hAnsi="Calibri" w:eastAsia="Calibri" w:cs="Arial"/>
      <w:sz w:val="20"/>
      <w:szCs w:val="22"/>
      <w:lang w:val="en-US" w:eastAsia="en-US" w:bidi="ar-SA"/>
    </w:rPr>
  </w:style>
  <w:style w:type="paragraph" w:customStyle="1" w:styleId="364">
    <w:name w:val="8205BA540A1A45CCAB9926156BB3A90B6"/>
    <w:uiPriority w:val="0"/>
    <w:pPr>
      <w:spacing w:after="0" w:line="240" w:lineRule="auto"/>
    </w:pPr>
    <w:rPr>
      <w:rFonts w:ascii="Calibri" w:hAnsi="Calibri" w:eastAsia="Calibri" w:cs="Arial"/>
      <w:sz w:val="20"/>
      <w:szCs w:val="22"/>
      <w:lang w:val="en-US" w:eastAsia="en-US" w:bidi="ar-SA"/>
    </w:rPr>
  </w:style>
  <w:style w:type="paragraph" w:customStyle="1" w:styleId="365">
    <w:name w:val="29F1EB8590744F1DB41F53C94C558BF16"/>
    <w:uiPriority w:val="0"/>
    <w:pPr>
      <w:spacing w:after="0" w:line="240" w:lineRule="auto"/>
    </w:pPr>
    <w:rPr>
      <w:rFonts w:ascii="Calibri" w:hAnsi="Calibri" w:eastAsia="Calibri" w:cs="Arial"/>
      <w:sz w:val="20"/>
      <w:szCs w:val="22"/>
      <w:lang w:val="en-US" w:eastAsia="en-US" w:bidi="ar-SA"/>
    </w:rPr>
  </w:style>
  <w:style w:type="paragraph" w:customStyle="1" w:styleId="366">
    <w:name w:val="44C433DAC4564C078EFAD3C60FDC136B6"/>
    <w:uiPriority w:val="0"/>
    <w:pPr>
      <w:spacing w:after="0" w:line="240" w:lineRule="auto"/>
    </w:pPr>
    <w:rPr>
      <w:rFonts w:ascii="Calibri" w:hAnsi="Calibri" w:eastAsia="Calibri" w:cs="Arial"/>
      <w:sz w:val="20"/>
      <w:szCs w:val="22"/>
      <w:lang w:val="en-US" w:eastAsia="en-US" w:bidi="ar-SA"/>
    </w:rPr>
  </w:style>
  <w:style w:type="paragraph" w:customStyle="1" w:styleId="367">
    <w:name w:val="43DD14AE11834810B7C5AB4330CFDEFB6"/>
    <w:uiPriority w:val="0"/>
    <w:pPr>
      <w:spacing w:after="0" w:line="240" w:lineRule="auto"/>
    </w:pPr>
    <w:rPr>
      <w:rFonts w:ascii="Calibri" w:hAnsi="Calibri" w:eastAsia="Calibri" w:cs="Arial"/>
      <w:sz w:val="20"/>
      <w:szCs w:val="22"/>
      <w:lang w:val="en-US" w:eastAsia="en-US" w:bidi="ar-SA"/>
    </w:rPr>
  </w:style>
  <w:style w:type="paragraph" w:customStyle="1" w:styleId="368">
    <w:name w:val="DF2D69D60AF841D99AC57F560AC0A95D6"/>
    <w:uiPriority w:val="0"/>
    <w:pPr>
      <w:spacing w:after="0" w:line="240" w:lineRule="auto"/>
    </w:pPr>
    <w:rPr>
      <w:rFonts w:ascii="Calibri" w:hAnsi="Calibri" w:eastAsia="Calibri" w:cs="Arial"/>
      <w:sz w:val="20"/>
      <w:szCs w:val="22"/>
      <w:lang w:val="en-US" w:eastAsia="en-US" w:bidi="ar-SA"/>
    </w:rPr>
  </w:style>
  <w:style w:type="paragraph" w:customStyle="1" w:styleId="369">
    <w:name w:val="7ED472BA86164CBEB3C8AF94B779CE586"/>
    <w:uiPriority w:val="0"/>
    <w:pPr>
      <w:spacing w:after="0" w:line="240" w:lineRule="auto"/>
    </w:pPr>
    <w:rPr>
      <w:rFonts w:ascii="Calibri" w:hAnsi="Calibri" w:eastAsia="Calibri" w:cs="Arial"/>
      <w:sz w:val="20"/>
      <w:szCs w:val="22"/>
      <w:lang w:val="en-US" w:eastAsia="en-US" w:bidi="ar-SA"/>
    </w:rPr>
  </w:style>
  <w:style w:type="paragraph" w:customStyle="1" w:styleId="370">
    <w:name w:val="8E880EF90B4C49D188B30198870C013B6"/>
    <w:uiPriority w:val="0"/>
    <w:pPr>
      <w:spacing w:after="0" w:line="240" w:lineRule="auto"/>
    </w:pPr>
    <w:rPr>
      <w:rFonts w:ascii="Calibri" w:hAnsi="Calibri" w:eastAsia="Calibri" w:cs="Arial"/>
      <w:sz w:val="20"/>
      <w:szCs w:val="22"/>
      <w:lang w:val="en-US" w:eastAsia="en-US" w:bidi="ar-SA"/>
    </w:rPr>
  </w:style>
  <w:style w:type="paragraph" w:customStyle="1" w:styleId="371">
    <w:name w:val="0F48947F26874E20BB4EBD262D4C06796"/>
    <w:uiPriority w:val="0"/>
    <w:pPr>
      <w:spacing w:after="0" w:line="240" w:lineRule="auto"/>
    </w:pPr>
    <w:rPr>
      <w:rFonts w:ascii="Calibri" w:hAnsi="Calibri" w:eastAsia="Calibri" w:cs="Arial"/>
      <w:sz w:val="20"/>
      <w:szCs w:val="22"/>
      <w:lang w:val="en-US" w:eastAsia="en-US" w:bidi="ar-SA"/>
    </w:rPr>
  </w:style>
  <w:style w:type="paragraph" w:customStyle="1" w:styleId="372">
    <w:name w:val="7FB53F3FE98948FFA9F8FAF194AB537E6"/>
    <w:uiPriority w:val="0"/>
    <w:pPr>
      <w:spacing w:after="0" w:line="240" w:lineRule="auto"/>
    </w:pPr>
    <w:rPr>
      <w:rFonts w:ascii="Calibri" w:hAnsi="Calibri" w:eastAsia="Calibri" w:cs="Arial"/>
      <w:sz w:val="20"/>
      <w:szCs w:val="22"/>
      <w:lang w:val="en-US" w:eastAsia="en-US" w:bidi="ar-SA"/>
    </w:rPr>
  </w:style>
  <w:style w:type="paragraph" w:customStyle="1" w:styleId="373">
    <w:name w:val="3D6CA12C8B664254A5CA07137C28384F6"/>
    <w:uiPriority w:val="0"/>
    <w:pPr>
      <w:spacing w:after="0" w:line="240" w:lineRule="auto"/>
    </w:pPr>
    <w:rPr>
      <w:rFonts w:ascii="Calibri" w:hAnsi="Calibri" w:eastAsia="Calibri" w:cs="Arial"/>
      <w:sz w:val="20"/>
      <w:szCs w:val="22"/>
      <w:lang w:val="en-US" w:eastAsia="en-US" w:bidi="ar-SA"/>
    </w:rPr>
  </w:style>
  <w:style w:type="paragraph" w:customStyle="1" w:styleId="374">
    <w:name w:val="A860BB4764F04C09A623B5F1C82FDB256"/>
    <w:uiPriority w:val="0"/>
    <w:pPr>
      <w:spacing w:after="0" w:line="240" w:lineRule="auto"/>
    </w:pPr>
    <w:rPr>
      <w:rFonts w:ascii="Calibri" w:hAnsi="Calibri" w:eastAsia="Calibri" w:cs="Arial"/>
      <w:sz w:val="20"/>
      <w:szCs w:val="22"/>
      <w:lang w:val="en-US" w:eastAsia="en-US" w:bidi="ar-SA"/>
    </w:rPr>
  </w:style>
  <w:style w:type="paragraph" w:customStyle="1" w:styleId="375">
    <w:name w:val="E780F92C78534EB485C8E09B636A47906"/>
    <w:uiPriority w:val="0"/>
    <w:pPr>
      <w:spacing w:after="0" w:line="240" w:lineRule="auto"/>
    </w:pPr>
    <w:rPr>
      <w:rFonts w:ascii="Calibri" w:hAnsi="Calibri" w:eastAsia="Calibri" w:cs="Arial"/>
      <w:sz w:val="20"/>
      <w:szCs w:val="22"/>
      <w:lang w:val="en-US" w:eastAsia="en-US" w:bidi="ar-SA"/>
    </w:rPr>
  </w:style>
  <w:style w:type="paragraph" w:customStyle="1" w:styleId="376">
    <w:name w:val="B246C1271DDC4204932BFC93D30DACC66"/>
    <w:uiPriority w:val="0"/>
    <w:pPr>
      <w:spacing w:after="0" w:line="240" w:lineRule="auto"/>
    </w:pPr>
    <w:rPr>
      <w:rFonts w:ascii="Calibri" w:hAnsi="Calibri" w:eastAsia="Calibri" w:cs="Arial"/>
      <w:sz w:val="20"/>
      <w:szCs w:val="22"/>
      <w:lang w:val="en-US" w:eastAsia="en-US" w:bidi="ar-SA"/>
    </w:rPr>
  </w:style>
  <w:style w:type="paragraph" w:customStyle="1" w:styleId="377">
    <w:name w:val="7FD9F27188BB4F9892A9F095D93A880C6"/>
    <w:uiPriority w:val="0"/>
    <w:pPr>
      <w:spacing w:after="0" w:line="240" w:lineRule="auto"/>
    </w:pPr>
    <w:rPr>
      <w:rFonts w:ascii="Calibri" w:hAnsi="Calibri" w:eastAsia="Calibri" w:cs="Arial"/>
      <w:sz w:val="20"/>
      <w:szCs w:val="22"/>
      <w:lang w:val="en-US" w:eastAsia="en-US" w:bidi="ar-SA"/>
    </w:rPr>
  </w:style>
  <w:style w:type="paragraph" w:customStyle="1" w:styleId="378">
    <w:name w:val="6F1D11A4E4C24F3A86C25F785065296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79">
    <w:name w:val="17786F9A60ED46DAA3608608BC786CE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80">
    <w:name w:val="AE9571A9A9614BE0A7AE24908067F52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381">
    <w:name w:val="D85FD0B0002E406384EBC6A0F84B0B2A6"/>
    <w:uiPriority w:val="0"/>
    <w:pPr>
      <w:spacing w:after="0" w:line="240" w:lineRule="auto"/>
    </w:pPr>
    <w:rPr>
      <w:rFonts w:ascii="Calibri" w:hAnsi="Calibri" w:eastAsia="Calibri" w:cs="Arial"/>
      <w:sz w:val="20"/>
      <w:szCs w:val="22"/>
      <w:lang w:val="en-US" w:eastAsia="en-US" w:bidi="ar-SA"/>
    </w:rPr>
  </w:style>
  <w:style w:type="paragraph" w:customStyle="1" w:styleId="382">
    <w:name w:val="8EB5E1D05FCB4A65A54EDA443B6740946"/>
    <w:uiPriority w:val="0"/>
    <w:pPr>
      <w:spacing w:after="0" w:line="240" w:lineRule="auto"/>
    </w:pPr>
    <w:rPr>
      <w:rFonts w:ascii="Calibri" w:hAnsi="Calibri" w:eastAsia="Calibri" w:cs="Arial"/>
      <w:sz w:val="20"/>
      <w:szCs w:val="22"/>
      <w:lang w:val="en-US" w:eastAsia="en-US" w:bidi="ar-SA"/>
    </w:rPr>
  </w:style>
  <w:style w:type="paragraph" w:customStyle="1" w:styleId="383">
    <w:name w:val="369F419C6028496480B89DE0F2B6612C6"/>
    <w:uiPriority w:val="0"/>
    <w:pPr>
      <w:spacing w:after="0" w:line="240" w:lineRule="auto"/>
    </w:pPr>
    <w:rPr>
      <w:rFonts w:ascii="Calibri" w:hAnsi="Calibri" w:eastAsia="Calibri" w:cs="Arial"/>
      <w:sz w:val="20"/>
      <w:szCs w:val="22"/>
      <w:lang w:val="en-US" w:eastAsia="en-US" w:bidi="ar-SA"/>
    </w:rPr>
  </w:style>
  <w:style w:type="paragraph" w:customStyle="1" w:styleId="384">
    <w:name w:val="A26B91E6FA23486880C5A961B29588955"/>
    <w:uiPriority w:val="0"/>
    <w:pPr>
      <w:spacing w:after="0" w:line="240" w:lineRule="auto"/>
    </w:pPr>
    <w:rPr>
      <w:rFonts w:ascii="Calibri" w:hAnsi="Calibri" w:eastAsia="Calibri" w:cs="Arial"/>
      <w:sz w:val="20"/>
      <w:szCs w:val="22"/>
      <w:lang w:val="en-US" w:eastAsia="en-US" w:bidi="ar-SA"/>
    </w:rPr>
  </w:style>
  <w:style w:type="paragraph" w:customStyle="1" w:styleId="385">
    <w:name w:val="F003B9E584D743AF91D9E7A4094AECF55"/>
    <w:uiPriority w:val="0"/>
    <w:pPr>
      <w:spacing w:after="0" w:line="240" w:lineRule="auto"/>
    </w:pPr>
    <w:rPr>
      <w:rFonts w:ascii="Calibri" w:hAnsi="Calibri" w:eastAsia="Calibri" w:cs="Arial"/>
      <w:sz w:val="20"/>
      <w:szCs w:val="22"/>
      <w:lang w:val="en-US" w:eastAsia="en-US" w:bidi="ar-SA"/>
    </w:rPr>
  </w:style>
  <w:style w:type="paragraph" w:customStyle="1" w:styleId="386">
    <w:name w:val="5623986C85034813B15E30764D2521125"/>
    <w:uiPriority w:val="0"/>
    <w:pPr>
      <w:spacing w:after="0" w:line="240" w:lineRule="auto"/>
    </w:pPr>
    <w:rPr>
      <w:rFonts w:ascii="Calibri" w:hAnsi="Calibri" w:eastAsia="Calibri" w:cs="Arial"/>
      <w:sz w:val="20"/>
      <w:szCs w:val="22"/>
      <w:lang w:val="en-US" w:eastAsia="en-US" w:bidi="ar-SA"/>
    </w:rPr>
  </w:style>
  <w:style w:type="paragraph" w:customStyle="1" w:styleId="387">
    <w:name w:val="86653914CB8445B3A0013D8140C4D3155"/>
    <w:uiPriority w:val="0"/>
    <w:pPr>
      <w:spacing w:after="0" w:line="240" w:lineRule="auto"/>
    </w:pPr>
    <w:rPr>
      <w:rFonts w:ascii="Calibri" w:hAnsi="Calibri" w:eastAsia="Calibri" w:cs="Arial"/>
      <w:sz w:val="20"/>
      <w:szCs w:val="22"/>
      <w:lang w:val="en-US" w:eastAsia="en-US" w:bidi="ar-SA"/>
    </w:rPr>
  </w:style>
  <w:style w:type="paragraph" w:customStyle="1" w:styleId="388">
    <w:name w:val="72F63C90AC604155AAD9E792D3230DCD5"/>
    <w:uiPriority w:val="0"/>
    <w:pPr>
      <w:spacing w:after="0" w:line="240" w:lineRule="auto"/>
    </w:pPr>
    <w:rPr>
      <w:rFonts w:ascii="Calibri" w:hAnsi="Calibri" w:eastAsia="Calibri" w:cs="Arial"/>
      <w:sz w:val="20"/>
      <w:szCs w:val="22"/>
      <w:lang w:val="en-US" w:eastAsia="en-US" w:bidi="ar-SA"/>
    </w:rPr>
  </w:style>
  <w:style w:type="paragraph" w:customStyle="1" w:styleId="389">
    <w:name w:val="645B51FCE78543F68D320C67FF6F40795"/>
    <w:uiPriority w:val="0"/>
    <w:pPr>
      <w:spacing w:after="0" w:line="240" w:lineRule="auto"/>
    </w:pPr>
    <w:rPr>
      <w:rFonts w:ascii="Calibri" w:hAnsi="Calibri" w:eastAsia="Calibri" w:cs="Arial"/>
      <w:sz w:val="20"/>
      <w:szCs w:val="22"/>
      <w:lang w:val="en-US" w:eastAsia="en-US" w:bidi="ar-SA"/>
    </w:rPr>
  </w:style>
  <w:style w:type="paragraph" w:customStyle="1" w:styleId="390">
    <w:name w:val="E0779DB916CE40A3AAB5A463CBB13E5E4"/>
    <w:uiPriority w:val="0"/>
    <w:pPr>
      <w:spacing w:after="0" w:line="240" w:lineRule="auto"/>
    </w:pPr>
    <w:rPr>
      <w:rFonts w:ascii="Calibri" w:hAnsi="Calibri" w:eastAsia="Calibri" w:cs="Arial"/>
      <w:sz w:val="20"/>
      <w:szCs w:val="22"/>
      <w:lang w:val="en-US" w:eastAsia="en-US" w:bidi="ar-SA"/>
    </w:rPr>
  </w:style>
  <w:style w:type="paragraph" w:customStyle="1" w:styleId="391">
    <w:name w:val="929420243B8A4DABA2576C8A280E8F635"/>
    <w:uiPriority w:val="0"/>
    <w:pPr>
      <w:spacing w:after="0" w:line="240" w:lineRule="auto"/>
    </w:pPr>
    <w:rPr>
      <w:rFonts w:ascii="Calibri" w:hAnsi="Calibri" w:eastAsia="Calibri" w:cs="Arial"/>
      <w:sz w:val="20"/>
      <w:szCs w:val="22"/>
      <w:lang w:val="en-US" w:eastAsia="en-US" w:bidi="ar-SA"/>
    </w:rPr>
  </w:style>
  <w:style w:type="paragraph" w:customStyle="1" w:styleId="392">
    <w:name w:val="B2EA7D3B8DED461CAD819FCEDFBC2D005"/>
    <w:uiPriority w:val="0"/>
    <w:pPr>
      <w:spacing w:after="0" w:line="240" w:lineRule="auto"/>
    </w:pPr>
    <w:rPr>
      <w:rFonts w:ascii="Calibri" w:hAnsi="Calibri" w:eastAsia="Calibri" w:cs="Arial"/>
      <w:sz w:val="20"/>
      <w:szCs w:val="22"/>
      <w:lang w:val="en-US" w:eastAsia="en-US" w:bidi="ar-SA"/>
    </w:rPr>
  </w:style>
  <w:style w:type="paragraph" w:customStyle="1" w:styleId="393">
    <w:name w:val="8FDE1EAC58D3489A9345CA1DC69FE5CF5"/>
    <w:uiPriority w:val="0"/>
    <w:pPr>
      <w:spacing w:after="0" w:line="240" w:lineRule="auto"/>
    </w:pPr>
    <w:rPr>
      <w:rFonts w:ascii="Calibri" w:hAnsi="Calibri" w:eastAsia="Calibri" w:cs="Arial"/>
      <w:sz w:val="20"/>
      <w:szCs w:val="22"/>
      <w:lang w:val="en-US" w:eastAsia="en-US" w:bidi="ar-SA"/>
    </w:rPr>
  </w:style>
  <w:style w:type="paragraph" w:customStyle="1" w:styleId="394">
    <w:name w:val="DDE0652C66C748A9B1DA9551F6A7DBB85"/>
    <w:uiPriority w:val="0"/>
    <w:pPr>
      <w:spacing w:after="0" w:line="240" w:lineRule="auto"/>
    </w:pPr>
    <w:rPr>
      <w:rFonts w:ascii="Calibri" w:hAnsi="Calibri" w:eastAsia="Calibri" w:cs="Arial"/>
      <w:sz w:val="20"/>
      <w:szCs w:val="22"/>
      <w:lang w:val="en-US" w:eastAsia="en-US" w:bidi="ar-SA"/>
    </w:rPr>
  </w:style>
  <w:style w:type="paragraph" w:customStyle="1" w:styleId="395">
    <w:name w:val="59ADC17566194A36A5F1366D08B06A664"/>
    <w:uiPriority w:val="0"/>
    <w:pPr>
      <w:spacing w:after="0" w:line="240" w:lineRule="auto"/>
    </w:pPr>
    <w:rPr>
      <w:rFonts w:ascii="Calibri" w:hAnsi="Calibri" w:eastAsia="Calibri" w:cs="Arial"/>
      <w:sz w:val="20"/>
      <w:szCs w:val="22"/>
      <w:lang w:val="en-US" w:eastAsia="en-US" w:bidi="ar-SA"/>
    </w:rPr>
  </w:style>
  <w:style w:type="paragraph" w:customStyle="1" w:styleId="396">
    <w:name w:val="8EB64893A58B4E09B9091EF721577E715"/>
    <w:uiPriority w:val="0"/>
    <w:pPr>
      <w:spacing w:after="0" w:line="240" w:lineRule="auto"/>
    </w:pPr>
    <w:rPr>
      <w:rFonts w:ascii="Calibri" w:hAnsi="Calibri" w:eastAsia="Calibri" w:cs="Arial"/>
      <w:sz w:val="20"/>
      <w:szCs w:val="22"/>
      <w:lang w:val="en-US" w:eastAsia="en-US" w:bidi="ar-SA"/>
    </w:rPr>
  </w:style>
  <w:style w:type="paragraph" w:customStyle="1" w:styleId="397">
    <w:name w:val="91D4C4E7685D47D0ABC5E7FC2E9F2344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98">
    <w:name w:val="42E6A98D46AE41E9AE6A1A20B71AE39F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399">
    <w:name w:val="3629BD77C09C44EE97AA612BCA07572B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0">
    <w:name w:val="BBC54F8F6FE540D4A477A9EDB3BC6797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1">
    <w:name w:val="28FCFE221033429D8E1E1CA8345DC119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2">
    <w:name w:val="5473320BA6BD4827844A05C3EF8D14DD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3">
    <w:name w:val="41B1215239AA4940ABE1AFEB458B5656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4">
    <w:name w:val="0A4831A03820402C8E5AD2435691993E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5">
    <w:name w:val="7A7B5228549646879575B561CF67DFE4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6">
    <w:name w:val="5E4AB5DEB9E2402CA8E5F9EFD1F0C6FC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7">
    <w:name w:val="D8C85B75EC004110BDED96FD2B5C55C0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8">
    <w:name w:val="D9264E2D44024D74A9073F8BBBE5B43F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09">
    <w:name w:val="E6B7700701F847C78309DA88220AF6AE4"/>
    <w:uiPriority w:val="0"/>
    <w:pPr>
      <w:spacing w:after="0" w:line="240" w:lineRule="auto"/>
    </w:pPr>
    <w:rPr>
      <w:rFonts w:ascii="Calibri" w:hAnsi="Calibri" w:eastAsia="Calibri" w:cs="Arial"/>
      <w:sz w:val="20"/>
      <w:szCs w:val="22"/>
      <w:lang w:val="en-US" w:eastAsia="en-US" w:bidi="ar-SA"/>
    </w:rPr>
  </w:style>
  <w:style w:type="paragraph" w:customStyle="1" w:styleId="410">
    <w:name w:val="127A9AEA0EB84DE49DDFE22E4C9C268C4"/>
    <w:uiPriority w:val="0"/>
    <w:pPr>
      <w:spacing w:after="0" w:line="240" w:lineRule="auto"/>
    </w:pPr>
    <w:rPr>
      <w:rFonts w:ascii="Calibri" w:hAnsi="Calibri" w:eastAsia="Calibri" w:cs="Arial"/>
      <w:sz w:val="20"/>
      <w:szCs w:val="22"/>
      <w:lang w:val="en-US" w:eastAsia="en-US" w:bidi="ar-SA"/>
    </w:rPr>
  </w:style>
  <w:style w:type="paragraph" w:customStyle="1" w:styleId="411">
    <w:name w:val="07D3C396D64040BDAA1DAF2A3BD207414"/>
    <w:uiPriority w:val="0"/>
    <w:pPr>
      <w:spacing w:after="0" w:line="240" w:lineRule="auto"/>
    </w:pPr>
    <w:rPr>
      <w:rFonts w:ascii="Calibri" w:hAnsi="Calibri" w:eastAsia="Calibri" w:cs="Arial"/>
      <w:sz w:val="20"/>
      <w:szCs w:val="22"/>
      <w:lang w:val="en-US" w:eastAsia="en-US" w:bidi="ar-SA"/>
    </w:rPr>
  </w:style>
  <w:style w:type="paragraph" w:customStyle="1" w:styleId="412">
    <w:name w:val="1DAD0BA9F175452F8DE483E042D9D0E94"/>
    <w:uiPriority w:val="0"/>
    <w:pPr>
      <w:spacing w:after="0" w:line="240" w:lineRule="auto"/>
    </w:pPr>
    <w:rPr>
      <w:rFonts w:ascii="Calibri" w:hAnsi="Calibri" w:eastAsia="Calibri" w:cs="Arial"/>
      <w:sz w:val="20"/>
      <w:szCs w:val="22"/>
      <w:lang w:val="en-US" w:eastAsia="en-US" w:bidi="ar-SA"/>
    </w:rPr>
  </w:style>
  <w:style w:type="paragraph" w:customStyle="1" w:styleId="413">
    <w:name w:val="34F40FDFF41048BBAA9B12126A75EC765"/>
    <w:uiPriority w:val="0"/>
    <w:pPr>
      <w:spacing w:after="0" w:line="240" w:lineRule="auto"/>
    </w:pPr>
    <w:rPr>
      <w:rFonts w:ascii="Calibri" w:hAnsi="Calibri" w:eastAsia="Calibri" w:cs="Arial"/>
      <w:sz w:val="20"/>
      <w:szCs w:val="22"/>
      <w:lang w:val="en-US" w:eastAsia="en-US" w:bidi="ar-SA"/>
    </w:rPr>
  </w:style>
  <w:style w:type="paragraph" w:customStyle="1" w:styleId="414">
    <w:name w:val="C835BA57477D45ECAE67A7B7EFB82EB45"/>
    <w:uiPriority w:val="0"/>
    <w:pPr>
      <w:spacing w:after="0" w:line="240" w:lineRule="auto"/>
    </w:pPr>
    <w:rPr>
      <w:rFonts w:ascii="Calibri" w:hAnsi="Calibri" w:eastAsia="Calibri" w:cs="Arial"/>
      <w:sz w:val="20"/>
      <w:szCs w:val="22"/>
      <w:lang w:val="en-US" w:eastAsia="en-US" w:bidi="ar-SA"/>
    </w:rPr>
  </w:style>
  <w:style w:type="paragraph" w:customStyle="1" w:styleId="415">
    <w:name w:val="75A24CD0F4A743FCBF921A156615C4BB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16">
    <w:name w:val="A381C3C4D077459DBF9ECAA89ECE9F0C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17">
    <w:name w:val="9590B87EA1E34EED90FF805E0686EF263"/>
    <w:uiPriority w:val="0"/>
    <w:pPr>
      <w:spacing w:after="0" w:line="240" w:lineRule="auto"/>
    </w:pPr>
    <w:rPr>
      <w:rFonts w:ascii="Calibri" w:hAnsi="Calibri" w:eastAsia="Calibri" w:cs="Arial"/>
      <w:sz w:val="20"/>
      <w:szCs w:val="22"/>
      <w:lang w:val="en-US" w:eastAsia="en-US" w:bidi="ar-SA"/>
    </w:rPr>
  </w:style>
  <w:style w:type="paragraph" w:customStyle="1" w:styleId="418">
    <w:name w:val="F99A60CEB386496D834B506CB547302E3"/>
    <w:uiPriority w:val="0"/>
    <w:pPr>
      <w:spacing w:after="0" w:line="240" w:lineRule="auto"/>
    </w:pPr>
    <w:rPr>
      <w:rFonts w:ascii="Calibri" w:hAnsi="Calibri" w:eastAsia="Calibri" w:cs="Arial"/>
      <w:sz w:val="20"/>
      <w:szCs w:val="22"/>
      <w:lang w:val="en-US" w:eastAsia="en-US" w:bidi="ar-SA"/>
    </w:rPr>
  </w:style>
  <w:style w:type="paragraph" w:customStyle="1" w:styleId="419">
    <w:name w:val="EA6EFADC69E14DE29C74752E45E10B253"/>
    <w:uiPriority w:val="0"/>
    <w:pPr>
      <w:spacing w:after="0" w:line="240" w:lineRule="auto"/>
    </w:pPr>
    <w:rPr>
      <w:rFonts w:ascii="Calibri" w:hAnsi="Calibri" w:eastAsia="Calibri" w:cs="Arial"/>
      <w:sz w:val="20"/>
      <w:szCs w:val="22"/>
      <w:lang w:val="en-US" w:eastAsia="en-US" w:bidi="ar-SA"/>
    </w:rPr>
  </w:style>
  <w:style w:type="paragraph" w:customStyle="1" w:styleId="420">
    <w:name w:val="0C64E881202B43BA9336DAE1ED2C18DB3"/>
    <w:uiPriority w:val="0"/>
    <w:pPr>
      <w:spacing w:after="0" w:line="240" w:lineRule="auto"/>
    </w:pPr>
    <w:rPr>
      <w:rFonts w:ascii="Calibri" w:hAnsi="Calibri" w:eastAsia="Calibri" w:cs="Arial"/>
      <w:sz w:val="20"/>
      <w:szCs w:val="22"/>
      <w:lang w:val="en-US" w:eastAsia="en-US" w:bidi="ar-SA"/>
    </w:rPr>
  </w:style>
  <w:style w:type="paragraph" w:customStyle="1" w:styleId="421">
    <w:name w:val="5B74CFE0F78A46D0B562D800B91B13EF3"/>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422">
    <w:name w:val="D71640F6C5314747B1B4799EBCD2EEC23"/>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423">
    <w:name w:val="C7C4CF028C8A4A88BC7CEF23B98289E83"/>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424">
    <w:name w:val="83CC8451A38045AB84DB605F194DD94C3"/>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425">
    <w:name w:val="A7533927272F45D094B5A179161DDD9C7"/>
    <w:uiPriority w:val="0"/>
    <w:pPr>
      <w:spacing w:after="0" w:line="240" w:lineRule="auto"/>
    </w:pPr>
    <w:rPr>
      <w:rFonts w:ascii="Calibri" w:hAnsi="Calibri" w:eastAsia="Calibri" w:cs="Arial"/>
      <w:sz w:val="20"/>
      <w:szCs w:val="22"/>
      <w:lang w:val="en-US" w:eastAsia="en-US" w:bidi="ar-SA"/>
    </w:rPr>
  </w:style>
  <w:style w:type="paragraph" w:customStyle="1" w:styleId="426">
    <w:name w:val="DA29245038514A7192DA62D02D7940A17"/>
    <w:uiPriority w:val="0"/>
    <w:pPr>
      <w:spacing w:after="0" w:line="240" w:lineRule="auto"/>
    </w:pPr>
    <w:rPr>
      <w:rFonts w:ascii="Calibri" w:hAnsi="Calibri" w:eastAsia="Calibri" w:cs="Arial"/>
      <w:sz w:val="20"/>
      <w:szCs w:val="22"/>
      <w:lang w:val="en-US" w:eastAsia="en-US" w:bidi="ar-SA"/>
    </w:rPr>
  </w:style>
  <w:style w:type="paragraph" w:customStyle="1" w:styleId="427">
    <w:name w:val="8205BA540A1A45CCAB9926156BB3A90B7"/>
    <w:uiPriority w:val="0"/>
    <w:pPr>
      <w:spacing w:after="0" w:line="240" w:lineRule="auto"/>
    </w:pPr>
    <w:rPr>
      <w:rFonts w:ascii="Calibri" w:hAnsi="Calibri" w:eastAsia="Calibri" w:cs="Arial"/>
      <w:sz w:val="20"/>
      <w:szCs w:val="22"/>
      <w:lang w:val="en-US" w:eastAsia="en-US" w:bidi="ar-SA"/>
    </w:rPr>
  </w:style>
  <w:style w:type="paragraph" w:customStyle="1" w:styleId="428">
    <w:name w:val="29F1EB8590744F1DB41F53C94C558BF17"/>
    <w:uiPriority w:val="0"/>
    <w:pPr>
      <w:spacing w:after="0" w:line="240" w:lineRule="auto"/>
    </w:pPr>
    <w:rPr>
      <w:rFonts w:ascii="Calibri" w:hAnsi="Calibri" w:eastAsia="Calibri" w:cs="Arial"/>
      <w:sz w:val="20"/>
      <w:szCs w:val="22"/>
      <w:lang w:val="en-US" w:eastAsia="en-US" w:bidi="ar-SA"/>
    </w:rPr>
  </w:style>
  <w:style w:type="paragraph" w:customStyle="1" w:styleId="429">
    <w:name w:val="44C433DAC4564C078EFAD3C60FDC136B7"/>
    <w:uiPriority w:val="0"/>
    <w:pPr>
      <w:spacing w:after="0" w:line="240" w:lineRule="auto"/>
    </w:pPr>
    <w:rPr>
      <w:rFonts w:ascii="Calibri" w:hAnsi="Calibri" w:eastAsia="Calibri" w:cs="Arial"/>
      <w:sz w:val="20"/>
      <w:szCs w:val="22"/>
      <w:lang w:val="en-US" w:eastAsia="en-US" w:bidi="ar-SA"/>
    </w:rPr>
  </w:style>
  <w:style w:type="paragraph" w:customStyle="1" w:styleId="430">
    <w:name w:val="43DD14AE11834810B7C5AB4330CFDEFB7"/>
    <w:uiPriority w:val="0"/>
    <w:pPr>
      <w:spacing w:after="0" w:line="240" w:lineRule="auto"/>
    </w:pPr>
    <w:rPr>
      <w:rFonts w:ascii="Calibri" w:hAnsi="Calibri" w:eastAsia="Calibri" w:cs="Arial"/>
      <w:sz w:val="20"/>
      <w:szCs w:val="22"/>
      <w:lang w:val="en-US" w:eastAsia="en-US" w:bidi="ar-SA"/>
    </w:rPr>
  </w:style>
  <w:style w:type="paragraph" w:customStyle="1" w:styleId="431">
    <w:name w:val="DF2D69D60AF841D99AC57F560AC0A95D7"/>
    <w:uiPriority w:val="0"/>
    <w:pPr>
      <w:spacing w:after="0" w:line="240" w:lineRule="auto"/>
    </w:pPr>
    <w:rPr>
      <w:rFonts w:ascii="Calibri" w:hAnsi="Calibri" w:eastAsia="Calibri" w:cs="Arial"/>
      <w:sz w:val="20"/>
      <w:szCs w:val="22"/>
      <w:lang w:val="en-US" w:eastAsia="en-US" w:bidi="ar-SA"/>
    </w:rPr>
  </w:style>
  <w:style w:type="paragraph" w:customStyle="1" w:styleId="432">
    <w:name w:val="7ED472BA86164CBEB3C8AF94B779CE587"/>
    <w:uiPriority w:val="0"/>
    <w:pPr>
      <w:spacing w:after="0" w:line="240" w:lineRule="auto"/>
    </w:pPr>
    <w:rPr>
      <w:rFonts w:ascii="Calibri" w:hAnsi="Calibri" w:eastAsia="Calibri" w:cs="Arial"/>
      <w:sz w:val="20"/>
      <w:szCs w:val="22"/>
      <w:lang w:val="en-US" w:eastAsia="en-US" w:bidi="ar-SA"/>
    </w:rPr>
  </w:style>
  <w:style w:type="paragraph" w:customStyle="1" w:styleId="433">
    <w:name w:val="8E880EF90B4C49D188B30198870C013B7"/>
    <w:uiPriority w:val="0"/>
    <w:pPr>
      <w:spacing w:after="0" w:line="240" w:lineRule="auto"/>
    </w:pPr>
    <w:rPr>
      <w:rFonts w:ascii="Calibri" w:hAnsi="Calibri" w:eastAsia="Calibri" w:cs="Arial"/>
      <w:sz w:val="20"/>
      <w:szCs w:val="22"/>
      <w:lang w:val="en-US" w:eastAsia="en-US" w:bidi="ar-SA"/>
    </w:rPr>
  </w:style>
  <w:style w:type="paragraph" w:customStyle="1" w:styleId="434">
    <w:name w:val="0F48947F26874E20BB4EBD262D4C06797"/>
    <w:uiPriority w:val="0"/>
    <w:pPr>
      <w:spacing w:after="0" w:line="240" w:lineRule="auto"/>
    </w:pPr>
    <w:rPr>
      <w:rFonts w:ascii="Calibri" w:hAnsi="Calibri" w:eastAsia="Calibri" w:cs="Arial"/>
      <w:sz w:val="20"/>
      <w:szCs w:val="22"/>
      <w:lang w:val="en-US" w:eastAsia="en-US" w:bidi="ar-SA"/>
    </w:rPr>
  </w:style>
  <w:style w:type="paragraph" w:customStyle="1" w:styleId="435">
    <w:name w:val="7FB53F3FE98948FFA9F8FAF194AB537E7"/>
    <w:uiPriority w:val="0"/>
    <w:pPr>
      <w:spacing w:after="0" w:line="240" w:lineRule="auto"/>
    </w:pPr>
    <w:rPr>
      <w:rFonts w:ascii="Calibri" w:hAnsi="Calibri" w:eastAsia="Calibri" w:cs="Arial"/>
      <w:sz w:val="20"/>
      <w:szCs w:val="22"/>
      <w:lang w:val="en-US" w:eastAsia="en-US" w:bidi="ar-SA"/>
    </w:rPr>
  </w:style>
  <w:style w:type="paragraph" w:customStyle="1" w:styleId="436">
    <w:name w:val="3D6CA12C8B664254A5CA07137C28384F7"/>
    <w:uiPriority w:val="0"/>
    <w:pPr>
      <w:spacing w:after="0" w:line="240" w:lineRule="auto"/>
    </w:pPr>
    <w:rPr>
      <w:rFonts w:ascii="Calibri" w:hAnsi="Calibri" w:eastAsia="Calibri" w:cs="Arial"/>
      <w:sz w:val="20"/>
      <w:szCs w:val="22"/>
      <w:lang w:val="en-US" w:eastAsia="en-US" w:bidi="ar-SA"/>
    </w:rPr>
  </w:style>
  <w:style w:type="paragraph" w:customStyle="1" w:styleId="437">
    <w:name w:val="A860BB4764F04C09A623B5F1C82FDB257"/>
    <w:uiPriority w:val="0"/>
    <w:pPr>
      <w:spacing w:after="0" w:line="240" w:lineRule="auto"/>
    </w:pPr>
    <w:rPr>
      <w:rFonts w:ascii="Calibri" w:hAnsi="Calibri" w:eastAsia="Calibri" w:cs="Arial"/>
      <w:sz w:val="20"/>
      <w:szCs w:val="22"/>
      <w:lang w:val="en-US" w:eastAsia="en-US" w:bidi="ar-SA"/>
    </w:rPr>
  </w:style>
  <w:style w:type="paragraph" w:customStyle="1" w:styleId="438">
    <w:name w:val="E780F92C78534EB485C8E09B636A47907"/>
    <w:uiPriority w:val="0"/>
    <w:pPr>
      <w:spacing w:after="0" w:line="240" w:lineRule="auto"/>
    </w:pPr>
    <w:rPr>
      <w:rFonts w:ascii="Calibri" w:hAnsi="Calibri" w:eastAsia="Calibri" w:cs="Arial"/>
      <w:sz w:val="20"/>
      <w:szCs w:val="22"/>
      <w:lang w:val="en-US" w:eastAsia="en-US" w:bidi="ar-SA"/>
    </w:rPr>
  </w:style>
  <w:style w:type="paragraph" w:customStyle="1" w:styleId="439">
    <w:name w:val="B246C1271DDC4204932BFC93D30DACC67"/>
    <w:uiPriority w:val="0"/>
    <w:pPr>
      <w:spacing w:after="0" w:line="240" w:lineRule="auto"/>
    </w:pPr>
    <w:rPr>
      <w:rFonts w:ascii="Calibri" w:hAnsi="Calibri" w:eastAsia="Calibri" w:cs="Arial"/>
      <w:sz w:val="20"/>
      <w:szCs w:val="22"/>
      <w:lang w:val="en-US" w:eastAsia="en-US" w:bidi="ar-SA"/>
    </w:rPr>
  </w:style>
  <w:style w:type="paragraph" w:customStyle="1" w:styleId="440">
    <w:name w:val="7FD9F27188BB4F9892A9F095D93A880C7"/>
    <w:uiPriority w:val="0"/>
    <w:pPr>
      <w:spacing w:after="0" w:line="240" w:lineRule="auto"/>
    </w:pPr>
    <w:rPr>
      <w:rFonts w:ascii="Calibri" w:hAnsi="Calibri" w:eastAsia="Calibri" w:cs="Arial"/>
      <w:sz w:val="20"/>
      <w:szCs w:val="22"/>
      <w:lang w:val="en-US" w:eastAsia="en-US" w:bidi="ar-SA"/>
    </w:rPr>
  </w:style>
  <w:style w:type="paragraph" w:customStyle="1" w:styleId="441">
    <w:name w:val="5842136869BA4891AE4BE331FCBB0D4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2">
    <w:name w:val="D07601F18F894CDC98C9A769E5FE29B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3">
    <w:name w:val="2BE184C69FB04754B391C5AF39B2B63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4">
    <w:name w:val="38F2691CD0E84C52AFFF2AAF7BF4154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5">
    <w:name w:val="1E6F44E7D35944EBA733AA041D230B9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6">
    <w:name w:val="32F9AE9C0D7B4B32A3C428AD4FFA26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7">
    <w:name w:val="420777E4E7AE47C4A65A6F2B1AA7C42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8">
    <w:name w:val="531C5A8EB8F34D27A4F3C194FC1B368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49">
    <w:name w:val="1817E0F338B140D5A57362C9D8E0021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0">
    <w:name w:val="96A7C9271E5744ACB93A047E7366576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1">
    <w:name w:val="9957814E3EFD4AFC814AC9DF066998E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2">
    <w:name w:val="99230D2417554C199C2D84C6B8792FC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3">
    <w:name w:val="ED919977B3EB485E8FCD6E73FC66894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4">
    <w:name w:val="808418B2B8E04E1BA56DD3F82764ACE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5">
    <w:name w:val="24B42216C7F543B8B1CB5E0DDE20325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6">
    <w:name w:val="1AEF03F12F5F40BC9A68C7227AACD55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7">
    <w:name w:val="E84B4704AE874D37AEE1EF94678A934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8">
    <w:name w:val="92A6C799CE124C6DBCDF6F137A14EA0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59">
    <w:name w:val="D3BC7964E40D43C0A96389928E44495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60">
    <w:name w:val="42D82E4C7802455D8BD0031C934345C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61">
    <w:name w:val="F5A67A91ECFC4619B743FD289432A1C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462">
    <w:name w:val="D85FD0B0002E406384EBC6A0F84B0B2A7"/>
    <w:uiPriority w:val="0"/>
    <w:pPr>
      <w:spacing w:after="0" w:line="240" w:lineRule="auto"/>
    </w:pPr>
    <w:rPr>
      <w:rFonts w:ascii="Calibri" w:hAnsi="Calibri" w:eastAsia="Calibri" w:cs="Arial"/>
      <w:sz w:val="20"/>
      <w:szCs w:val="22"/>
      <w:lang w:val="en-US" w:eastAsia="en-US" w:bidi="ar-SA"/>
    </w:rPr>
  </w:style>
  <w:style w:type="paragraph" w:customStyle="1" w:styleId="463">
    <w:name w:val="8EB5E1D05FCB4A65A54EDA443B6740947"/>
    <w:uiPriority w:val="0"/>
    <w:pPr>
      <w:spacing w:after="0" w:line="240" w:lineRule="auto"/>
    </w:pPr>
    <w:rPr>
      <w:rFonts w:ascii="Calibri" w:hAnsi="Calibri" w:eastAsia="Calibri" w:cs="Arial"/>
      <w:sz w:val="20"/>
      <w:szCs w:val="22"/>
      <w:lang w:val="en-US" w:eastAsia="en-US" w:bidi="ar-SA"/>
    </w:rPr>
  </w:style>
  <w:style w:type="paragraph" w:customStyle="1" w:styleId="464">
    <w:name w:val="369F419C6028496480B89DE0F2B6612C7"/>
    <w:uiPriority w:val="0"/>
    <w:pPr>
      <w:spacing w:after="0" w:line="240" w:lineRule="auto"/>
    </w:pPr>
    <w:rPr>
      <w:rFonts w:ascii="Calibri" w:hAnsi="Calibri" w:eastAsia="Calibri" w:cs="Arial"/>
      <w:sz w:val="20"/>
      <w:szCs w:val="22"/>
      <w:lang w:val="en-US" w:eastAsia="en-US" w:bidi="ar-SA"/>
    </w:rPr>
  </w:style>
  <w:style w:type="paragraph" w:customStyle="1" w:styleId="465">
    <w:name w:val="A26B91E6FA23486880C5A961B29588956"/>
    <w:uiPriority w:val="0"/>
    <w:pPr>
      <w:spacing w:after="0" w:line="240" w:lineRule="auto"/>
    </w:pPr>
    <w:rPr>
      <w:rFonts w:ascii="Calibri" w:hAnsi="Calibri" w:eastAsia="Calibri" w:cs="Arial"/>
      <w:sz w:val="20"/>
      <w:szCs w:val="22"/>
      <w:lang w:val="en-US" w:eastAsia="en-US" w:bidi="ar-SA"/>
    </w:rPr>
  </w:style>
  <w:style w:type="paragraph" w:customStyle="1" w:styleId="466">
    <w:name w:val="F003B9E584D743AF91D9E7A4094AECF56"/>
    <w:uiPriority w:val="0"/>
    <w:pPr>
      <w:spacing w:after="0" w:line="240" w:lineRule="auto"/>
    </w:pPr>
    <w:rPr>
      <w:rFonts w:ascii="Calibri" w:hAnsi="Calibri" w:eastAsia="Calibri" w:cs="Arial"/>
      <w:sz w:val="20"/>
      <w:szCs w:val="22"/>
      <w:lang w:val="en-US" w:eastAsia="en-US" w:bidi="ar-SA"/>
    </w:rPr>
  </w:style>
  <w:style w:type="paragraph" w:customStyle="1" w:styleId="467">
    <w:name w:val="5623986C85034813B15E30764D2521126"/>
    <w:uiPriority w:val="0"/>
    <w:pPr>
      <w:spacing w:after="0" w:line="240" w:lineRule="auto"/>
    </w:pPr>
    <w:rPr>
      <w:rFonts w:ascii="Calibri" w:hAnsi="Calibri" w:eastAsia="Calibri" w:cs="Arial"/>
      <w:sz w:val="20"/>
      <w:szCs w:val="22"/>
      <w:lang w:val="en-US" w:eastAsia="en-US" w:bidi="ar-SA"/>
    </w:rPr>
  </w:style>
  <w:style w:type="paragraph" w:customStyle="1" w:styleId="468">
    <w:name w:val="86653914CB8445B3A0013D8140C4D3156"/>
    <w:uiPriority w:val="0"/>
    <w:pPr>
      <w:spacing w:after="0" w:line="240" w:lineRule="auto"/>
    </w:pPr>
    <w:rPr>
      <w:rFonts w:ascii="Calibri" w:hAnsi="Calibri" w:eastAsia="Calibri" w:cs="Arial"/>
      <w:sz w:val="20"/>
      <w:szCs w:val="22"/>
      <w:lang w:val="en-US" w:eastAsia="en-US" w:bidi="ar-SA"/>
    </w:rPr>
  </w:style>
  <w:style w:type="paragraph" w:customStyle="1" w:styleId="469">
    <w:name w:val="72F63C90AC604155AAD9E792D3230DCD6"/>
    <w:uiPriority w:val="0"/>
    <w:pPr>
      <w:spacing w:after="0" w:line="240" w:lineRule="auto"/>
    </w:pPr>
    <w:rPr>
      <w:rFonts w:ascii="Calibri" w:hAnsi="Calibri" w:eastAsia="Calibri" w:cs="Arial"/>
      <w:sz w:val="20"/>
      <w:szCs w:val="22"/>
      <w:lang w:val="en-US" w:eastAsia="en-US" w:bidi="ar-SA"/>
    </w:rPr>
  </w:style>
  <w:style w:type="paragraph" w:customStyle="1" w:styleId="470">
    <w:name w:val="645B51FCE78543F68D320C67FF6F40796"/>
    <w:uiPriority w:val="0"/>
    <w:pPr>
      <w:spacing w:after="0" w:line="240" w:lineRule="auto"/>
    </w:pPr>
    <w:rPr>
      <w:rFonts w:ascii="Calibri" w:hAnsi="Calibri" w:eastAsia="Calibri" w:cs="Arial"/>
      <w:sz w:val="20"/>
      <w:szCs w:val="22"/>
      <w:lang w:val="en-US" w:eastAsia="en-US" w:bidi="ar-SA"/>
    </w:rPr>
  </w:style>
  <w:style w:type="paragraph" w:customStyle="1" w:styleId="471">
    <w:name w:val="E0779DB916CE40A3AAB5A463CBB13E5E5"/>
    <w:uiPriority w:val="0"/>
    <w:pPr>
      <w:spacing w:after="0" w:line="240" w:lineRule="auto"/>
    </w:pPr>
    <w:rPr>
      <w:rFonts w:ascii="Calibri" w:hAnsi="Calibri" w:eastAsia="Calibri" w:cs="Arial"/>
      <w:sz w:val="20"/>
      <w:szCs w:val="22"/>
      <w:lang w:val="en-US" w:eastAsia="en-US" w:bidi="ar-SA"/>
    </w:rPr>
  </w:style>
  <w:style w:type="paragraph" w:customStyle="1" w:styleId="472">
    <w:name w:val="929420243B8A4DABA2576C8A280E8F636"/>
    <w:uiPriority w:val="0"/>
    <w:pPr>
      <w:spacing w:after="0" w:line="240" w:lineRule="auto"/>
    </w:pPr>
    <w:rPr>
      <w:rFonts w:ascii="Calibri" w:hAnsi="Calibri" w:eastAsia="Calibri" w:cs="Arial"/>
      <w:sz w:val="20"/>
      <w:szCs w:val="22"/>
      <w:lang w:val="en-US" w:eastAsia="en-US" w:bidi="ar-SA"/>
    </w:rPr>
  </w:style>
  <w:style w:type="paragraph" w:customStyle="1" w:styleId="473">
    <w:name w:val="B2EA7D3B8DED461CAD819FCEDFBC2D006"/>
    <w:uiPriority w:val="0"/>
    <w:pPr>
      <w:spacing w:after="0" w:line="240" w:lineRule="auto"/>
    </w:pPr>
    <w:rPr>
      <w:rFonts w:ascii="Calibri" w:hAnsi="Calibri" w:eastAsia="Calibri" w:cs="Arial"/>
      <w:sz w:val="20"/>
      <w:szCs w:val="22"/>
      <w:lang w:val="en-US" w:eastAsia="en-US" w:bidi="ar-SA"/>
    </w:rPr>
  </w:style>
  <w:style w:type="paragraph" w:customStyle="1" w:styleId="474">
    <w:name w:val="8FDE1EAC58D3489A9345CA1DC69FE5CF6"/>
    <w:uiPriority w:val="0"/>
    <w:pPr>
      <w:spacing w:after="0" w:line="240" w:lineRule="auto"/>
    </w:pPr>
    <w:rPr>
      <w:rFonts w:ascii="Calibri" w:hAnsi="Calibri" w:eastAsia="Calibri" w:cs="Arial"/>
      <w:sz w:val="20"/>
      <w:szCs w:val="22"/>
      <w:lang w:val="en-US" w:eastAsia="en-US" w:bidi="ar-SA"/>
    </w:rPr>
  </w:style>
  <w:style w:type="paragraph" w:customStyle="1" w:styleId="475">
    <w:name w:val="DDE0652C66C748A9B1DA9551F6A7DBB86"/>
    <w:uiPriority w:val="0"/>
    <w:pPr>
      <w:spacing w:after="0" w:line="240" w:lineRule="auto"/>
    </w:pPr>
    <w:rPr>
      <w:rFonts w:ascii="Calibri" w:hAnsi="Calibri" w:eastAsia="Calibri" w:cs="Arial"/>
      <w:sz w:val="20"/>
      <w:szCs w:val="22"/>
      <w:lang w:val="en-US" w:eastAsia="en-US" w:bidi="ar-SA"/>
    </w:rPr>
  </w:style>
  <w:style w:type="paragraph" w:customStyle="1" w:styleId="476">
    <w:name w:val="59ADC17566194A36A5F1366D08B06A665"/>
    <w:uiPriority w:val="0"/>
    <w:pPr>
      <w:spacing w:after="0" w:line="240" w:lineRule="auto"/>
    </w:pPr>
    <w:rPr>
      <w:rFonts w:ascii="Calibri" w:hAnsi="Calibri" w:eastAsia="Calibri" w:cs="Arial"/>
      <w:sz w:val="20"/>
      <w:szCs w:val="22"/>
      <w:lang w:val="en-US" w:eastAsia="en-US" w:bidi="ar-SA"/>
    </w:rPr>
  </w:style>
  <w:style w:type="paragraph" w:customStyle="1" w:styleId="477">
    <w:name w:val="8EB64893A58B4E09B9091EF721577E716"/>
    <w:uiPriority w:val="0"/>
    <w:pPr>
      <w:spacing w:after="0" w:line="240" w:lineRule="auto"/>
    </w:pPr>
    <w:rPr>
      <w:rFonts w:ascii="Calibri" w:hAnsi="Calibri" w:eastAsia="Calibri" w:cs="Arial"/>
      <w:sz w:val="20"/>
      <w:szCs w:val="22"/>
      <w:lang w:val="en-US" w:eastAsia="en-US" w:bidi="ar-SA"/>
    </w:rPr>
  </w:style>
  <w:style w:type="paragraph" w:customStyle="1" w:styleId="478">
    <w:name w:val="91D4C4E7685D47D0ABC5E7FC2E9F2344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79">
    <w:name w:val="42E6A98D46AE41E9AE6A1A20B71AE39F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0">
    <w:name w:val="3629BD77C09C44EE97AA612BCA07572B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1">
    <w:name w:val="BBC54F8F6FE540D4A477A9EDB3BC6797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2">
    <w:name w:val="28FCFE221033429D8E1E1CA8345DC119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3">
    <w:name w:val="5473320BA6BD4827844A05C3EF8D14DD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4">
    <w:name w:val="41B1215239AA4940ABE1AFEB458B5656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5">
    <w:name w:val="0A4831A03820402C8E5AD2435691993E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6">
    <w:name w:val="7A7B5228549646879575B561CF67DFE4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7">
    <w:name w:val="5E4AB5DEB9E2402CA8E5F9EFD1F0C6FC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8">
    <w:name w:val="D8C85B75EC004110BDED96FD2B5C55C0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89">
    <w:name w:val="D9264E2D44024D74A9073F8BBBE5B43F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90">
    <w:name w:val="E6B7700701F847C78309DA88220AF6AE5"/>
    <w:uiPriority w:val="0"/>
    <w:pPr>
      <w:spacing w:after="0" w:line="240" w:lineRule="auto"/>
    </w:pPr>
    <w:rPr>
      <w:rFonts w:ascii="Calibri" w:hAnsi="Calibri" w:eastAsia="Calibri" w:cs="Arial"/>
      <w:sz w:val="20"/>
      <w:szCs w:val="22"/>
      <w:lang w:val="en-US" w:eastAsia="en-US" w:bidi="ar-SA"/>
    </w:rPr>
  </w:style>
  <w:style w:type="paragraph" w:customStyle="1" w:styleId="491">
    <w:name w:val="127A9AEA0EB84DE49DDFE22E4C9C268C5"/>
    <w:uiPriority w:val="0"/>
    <w:pPr>
      <w:spacing w:after="0" w:line="240" w:lineRule="auto"/>
    </w:pPr>
    <w:rPr>
      <w:rFonts w:ascii="Calibri" w:hAnsi="Calibri" w:eastAsia="Calibri" w:cs="Arial"/>
      <w:sz w:val="20"/>
      <w:szCs w:val="22"/>
      <w:lang w:val="en-US" w:eastAsia="en-US" w:bidi="ar-SA"/>
    </w:rPr>
  </w:style>
  <w:style w:type="paragraph" w:customStyle="1" w:styleId="492">
    <w:name w:val="07D3C396D64040BDAA1DAF2A3BD207415"/>
    <w:uiPriority w:val="0"/>
    <w:pPr>
      <w:spacing w:after="0" w:line="240" w:lineRule="auto"/>
    </w:pPr>
    <w:rPr>
      <w:rFonts w:ascii="Calibri" w:hAnsi="Calibri" w:eastAsia="Calibri" w:cs="Arial"/>
      <w:sz w:val="20"/>
      <w:szCs w:val="22"/>
      <w:lang w:val="en-US" w:eastAsia="en-US" w:bidi="ar-SA"/>
    </w:rPr>
  </w:style>
  <w:style w:type="paragraph" w:customStyle="1" w:styleId="493">
    <w:name w:val="1DAD0BA9F175452F8DE483E042D9D0E95"/>
    <w:uiPriority w:val="0"/>
    <w:pPr>
      <w:spacing w:after="0" w:line="240" w:lineRule="auto"/>
    </w:pPr>
    <w:rPr>
      <w:rFonts w:ascii="Calibri" w:hAnsi="Calibri" w:eastAsia="Calibri" w:cs="Arial"/>
      <w:sz w:val="20"/>
      <w:szCs w:val="22"/>
      <w:lang w:val="en-US" w:eastAsia="en-US" w:bidi="ar-SA"/>
    </w:rPr>
  </w:style>
  <w:style w:type="paragraph" w:customStyle="1" w:styleId="494">
    <w:name w:val="34F40FDFF41048BBAA9B12126A75EC766"/>
    <w:uiPriority w:val="0"/>
    <w:pPr>
      <w:spacing w:after="0" w:line="240" w:lineRule="auto"/>
    </w:pPr>
    <w:rPr>
      <w:rFonts w:ascii="Calibri" w:hAnsi="Calibri" w:eastAsia="Calibri" w:cs="Arial"/>
      <w:sz w:val="20"/>
      <w:szCs w:val="22"/>
      <w:lang w:val="en-US" w:eastAsia="en-US" w:bidi="ar-SA"/>
    </w:rPr>
  </w:style>
  <w:style w:type="paragraph" w:customStyle="1" w:styleId="495">
    <w:name w:val="C835BA57477D45ECAE67A7B7EFB82EB46"/>
    <w:uiPriority w:val="0"/>
    <w:pPr>
      <w:spacing w:after="0" w:line="240" w:lineRule="auto"/>
    </w:pPr>
    <w:rPr>
      <w:rFonts w:ascii="Calibri" w:hAnsi="Calibri" w:eastAsia="Calibri" w:cs="Arial"/>
      <w:sz w:val="20"/>
      <w:szCs w:val="22"/>
      <w:lang w:val="en-US" w:eastAsia="en-US" w:bidi="ar-SA"/>
    </w:rPr>
  </w:style>
  <w:style w:type="paragraph" w:customStyle="1" w:styleId="496">
    <w:name w:val="75A24CD0F4A743FCBF921A156615C4BB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97">
    <w:name w:val="A381C3C4D077459DBF9ECAA89ECE9F0C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498">
    <w:name w:val="9590B87EA1E34EED90FF805E0686EF264"/>
    <w:uiPriority w:val="0"/>
    <w:pPr>
      <w:spacing w:after="0" w:line="240" w:lineRule="auto"/>
    </w:pPr>
    <w:rPr>
      <w:rFonts w:ascii="Calibri" w:hAnsi="Calibri" w:eastAsia="Calibri" w:cs="Arial"/>
      <w:sz w:val="20"/>
      <w:szCs w:val="22"/>
      <w:lang w:val="en-US" w:eastAsia="en-US" w:bidi="ar-SA"/>
    </w:rPr>
  </w:style>
  <w:style w:type="paragraph" w:customStyle="1" w:styleId="499">
    <w:name w:val="F99A60CEB386496D834B506CB547302E4"/>
    <w:uiPriority w:val="0"/>
    <w:pPr>
      <w:spacing w:after="0" w:line="240" w:lineRule="auto"/>
    </w:pPr>
    <w:rPr>
      <w:rFonts w:ascii="Calibri" w:hAnsi="Calibri" w:eastAsia="Calibri" w:cs="Arial"/>
      <w:sz w:val="20"/>
      <w:szCs w:val="22"/>
      <w:lang w:val="en-US" w:eastAsia="en-US" w:bidi="ar-SA"/>
    </w:rPr>
  </w:style>
  <w:style w:type="paragraph" w:customStyle="1" w:styleId="500">
    <w:name w:val="EA6EFADC69E14DE29C74752E45E10B254"/>
    <w:uiPriority w:val="0"/>
    <w:pPr>
      <w:spacing w:after="0" w:line="240" w:lineRule="auto"/>
    </w:pPr>
    <w:rPr>
      <w:rFonts w:ascii="Calibri" w:hAnsi="Calibri" w:eastAsia="Calibri" w:cs="Arial"/>
      <w:sz w:val="20"/>
      <w:szCs w:val="22"/>
      <w:lang w:val="en-US" w:eastAsia="en-US" w:bidi="ar-SA"/>
    </w:rPr>
  </w:style>
  <w:style w:type="paragraph" w:customStyle="1" w:styleId="501">
    <w:name w:val="0C64E881202B43BA9336DAE1ED2C18DB4"/>
    <w:uiPriority w:val="0"/>
    <w:pPr>
      <w:spacing w:after="0" w:line="240" w:lineRule="auto"/>
    </w:pPr>
    <w:rPr>
      <w:rFonts w:ascii="Calibri" w:hAnsi="Calibri" w:eastAsia="Calibri" w:cs="Arial"/>
      <w:sz w:val="20"/>
      <w:szCs w:val="22"/>
      <w:lang w:val="en-US" w:eastAsia="en-US" w:bidi="ar-SA"/>
    </w:rPr>
  </w:style>
  <w:style w:type="paragraph" w:customStyle="1" w:styleId="502">
    <w:name w:val="5B74CFE0F78A46D0B562D800B91B13EF4"/>
    <w:uiPriority w:val="0"/>
    <w:pPr>
      <w:numPr>
        <w:ilvl w:val="0"/>
        <w:numId w:val="2"/>
      </w:numPr>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03">
    <w:name w:val="D71640F6C5314747B1B4799EBCD2EEC24"/>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04">
    <w:name w:val="C7C4CF028C8A4A88BC7CEF23B98289E84"/>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05">
    <w:name w:val="83CC8451A38045AB84DB605F194DD94C4"/>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06">
    <w:name w:val="9575CE5704194A23B670FFEF2D10F57C"/>
    <w:uiPriority w:val="0"/>
    <w:pPr>
      <w:spacing w:after="0" w:line="240" w:lineRule="auto"/>
    </w:pPr>
    <w:rPr>
      <w:rFonts w:ascii="Calibri" w:hAnsi="Calibri" w:eastAsia="Calibri" w:cs="Arial"/>
      <w:sz w:val="20"/>
      <w:szCs w:val="22"/>
      <w:lang w:val="en-US" w:eastAsia="en-US" w:bidi="ar-SA"/>
    </w:rPr>
  </w:style>
  <w:style w:type="paragraph" w:customStyle="1" w:styleId="507">
    <w:name w:val="E5B1746EBC5245EA8069C03BAC9D14DD"/>
    <w:uiPriority w:val="0"/>
    <w:pPr>
      <w:spacing w:after="0" w:line="240" w:lineRule="auto"/>
    </w:pPr>
    <w:rPr>
      <w:rFonts w:ascii="Calibri" w:hAnsi="Calibri" w:eastAsia="Calibri" w:cs="Arial"/>
      <w:sz w:val="20"/>
      <w:szCs w:val="22"/>
      <w:lang w:val="en-US" w:eastAsia="en-US" w:bidi="ar-SA"/>
    </w:rPr>
  </w:style>
  <w:style w:type="paragraph" w:customStyle="1" w:styleId="508">
    <w:name w:val="5E8D8DDC113E4BE2A6C9F449EC5265E6"/>
    <w:uiPriority w:val="0"/>
    <w:pPr>
      <w:spacing w:after="0" w:line="240" w:lineRule="auto"/>
    </w:pPr>
    <w:rPr>
      <w:rFonts w:ascii="Calibri" w:hAnsi="Calibri" w:eastAsia="Calibri" w:cs="Arial"/>
      <w:sz w:val="20"/>
      <w:szCs w:val="22"/>
      <w:lang w:val="en-US" w:eastAsia="en-US" w:bidi="ar-SA"/>
    </w:rPr>
  </w:style>
  <w:style w:type="paragraph" w:customStyle="1" w:styleId="509">
    <w:name w:val="5D9E464A6C5D433DA6941E56AC98A511"/>
    <w:uiPriority w:val="0"/>
    <w:pPr>
      <w:spacing w:after="0" w:line="240" w:lineRule="auto"/>
    </w:pPr>
    <w:rPr>
      <w:rFonts w:ascii="Calibri" w:hAnsi="Calibri" w:eastAsia="Calibri" w:cs="Arial"/>
      <w:sz w:val="20"/>
      <w:szCs w:val="22"/>
      <w:lang w:val="en-US" w:eastAsia="en-US" w:bidi="ar-SA"/>
    </w:rPr>
  </w:style>
  <w:style w:type="paragraph" w:customStyle="1" w:styleId="510">
    <w:name w:val="79C1345F9F5649A38E1C940817E6F455"/>
    <w:uiPriority w:val="0"/>
    <w:pPr>
      <w:spacing w:after="0" w:line="240" w:lineRule="auto"/>
    </w:pPr>
    <w:rPr>
      <w:rFonts w:ascii="Calibri" w:hAnsi="Calibri" w:eastAsia="Calibri" w:cs="Arial"/>
      <w:sz w:val="20"/>
      <w:szCs w:val="22"/>
      <w:lang w:val="en-US" w:eastAsia="en-US" w:bidi="ar-SA"/>
    </w:rPr>
  </w:style>
  <w:style w:type="paragraph" w:customStyle="1" w:styleId="511">
    <w:name w:val="2BE184C69FB04754B391C5AF39B2B6321"/>
    <w:uiPriority w:val="0"/>
    <w:pPr>
      <w:spacing w:after="0" w:line="240" w:lineRule="auto"/>
    </w:pPr>
    <w:rPr>
      <w:rFonts w:ascii="Calibri" w:hAnsi="Calibri" w:eastAsia="Calibri" w:cs="Arial"/>
      <w:sz w:val="20"/>
      <w:szCs w:val="22"/>
      <w:lang w:val="en-US" w:eastAsia="en-US" w:bidi="ar-SA"/>
    </w:rPr>
  </w:style>
  <w:style w:type="paragraph" w:customStyle="1" w:styleId="512">
    <w:name w:val="38F2691CD0E84C52AFFF2AAF7BF4154E1"/>
    <w:uiPriority w:val="0"/>
    <w:pPr>
      <w:spacing w:after="0" w:line="240" w:lineRule="auto"/>
    </w:pPr>
    <w:rPr>
      <w:rFonts w:ascii="Calibri" w:hAnsi="Calibri" w:eastAsia="Calibri" w:cs="Arial"/>
      <w:sz w:val="20"/>
      <w:szCs w:val="22"/>
      <w:lang w:val="en-US" w:eastAsia="en-US" w:bidi="ar-SA"/>
    </w:rPr>
  </w:style>
  <w:style w:type="paragraph" w:customStyle="1" w:styleId="513">
    <w:name w:val="1E6F44E7D35944EBA733AA041D230B981"/>
    <w:uiPriority w:val="0"/>
    <w:pPr>
      <w:spacing w:after="0" w:line="240" w:lineRule="auto"/>
    </w:pPr>
    <w:rPr>
      <w:rFonts w:ascii="Calibri" w:hAnsi="Calibri" w:eastAsia="Calibri" w:cs="Arial"/>
      <w:sz w:val="20"/>
      <w:szCs w:val="22"/>
      <w:lang w:val="en-US" w:eastAsia="en-US" w:bidi="ar-SA"/>
    </w:rPr>
  </w:style>
  <w:style w:type="paragraph" w:customStyle="1" w:styleId="514">
    <w:name w:val="5DD227CFB47F4EFCAF305F25726322B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15">
    <w:name w:val="A7533927272F45D094B5A179161DDD9C8"/>
    <w:uiPriority w:val="0"/>
    <w:pPr>
      <w:spacing w:after="0" w:line="240" w:lineRule="auto"/>
    </w:pPr>
    <w:rPr>
      <w:rFonts w:ascii="Calibri" w:hAnsi="Calibri" w:eastAsia="Calibri" w:cs="Arial"/>
      <w:sz w:val="20"/>
      <w:szCs w:val="22"/>
      <w:lang w:val="en-US" w:eastAsia="en-US" w:bidi="ar-SA"/>
    </w:rPr>
  </w:style>
  <w:style w:type="paragraph" w:customStyle="1" w:styleId="516">
    <w:name w:val="DA29245038514A7192DA62D02D7940A18"/>
    <w:uiPriority w:val="0"/>
    <w:pPr>
      <w:spacing w:after="0" w:line="240" w:lineRule="auto"/>
    </w:pPr>
    <w:rPr>
      <w:rFonts w:ascii="Calibri" w:hAnsi="Calibri" w:eastAsia="Calibri" w:cs="Arial"/>
      <w:sz w:val="20"/>
      <w:szCs w:val="22"/>
      <w:lang w:val="en-US" w:eastAsia="en-US" w:bidi="ar-SA"/>
    </w:rPr>
  </w:style>
  <w:style w:type="paragraph" w:customStyle="1" w:styleId="517">
    <w:name w:val="8205BA540A1A45CCAB9926156BB3A90B8"/>
    <w:uiPriority w:val="0"/>
    <w:pPr>
      <w:spacing w:after="0" w:line="240" w:lineRule="auto"/>
    </w:pPr>
    <w:rPr>
      <w:rFonts w:ascii="Calibri" w:hAnsi="Calibri" w:eastAsia="Calibri" w:cs="Arial"/>
      <w:sz w:val="20"/>
      <w:szCs w:val="22"/>
      <w:lang w:val="en-US" w:eastAsia="en-US" w:bidi="ar-SA"/>
    </w:rPr>
  </w:style>
  <w:style w:type="paragraph" w:customStyle="1" w:styleId="518">
    <w:name w:val="29F1EB8590744F1DB41F53C94C558BF18"/>
    <w:uiPriority w:val="0"/>
    <w:pPr>
      <w:spacing w:after="0" w:line="240" w:lineRule="auto"/>
    </w:pPr>
    <w:rPr>
      <w:rFonts w:ascii="Calibri" w:hAnsi="Calibri" w:eastAsia="Calibri" w:cs="Arial"/>
      <w:sz w:val="20"/>
      <w:szCs w:val="22"/>
      <w:lang w:val="en-US" w:eastAsia="en-US" w:bidi="ar-SA"/>
    </w:rPr>
  </w:style>
  <w:style w:type="paragraph" w:customStyle="1" w:styleId="519">
    <w:name w:val="44C433DAC4564C078EFAD3C60FDC136B8"/>
    <w:uiPriority w:val="0"/>
    <w:pPr>
      <w:spacing w:after="0" w:line="240" w:lineRule="auto"/>
    </w:pPr>
    <w:rPr>
      <w:rFonts w:ascii="Calibri" w:hAnsi="Calibri" w:eastAsia="Calibri" w:cs="Arial"/>
      <w:sz w:val="20"/>
      <w:szCs w:val="22"/>
      <w:lang w:val="en-US" w:eastAsia="en-US" w:bidi="ar-SA"/>
    </w:rPr>
  </w:style>
  <w:style w:type="paragraph" w:customStyle="1" w:styleId="520">
    <w:name w:val="43DD14AE11834810B7C5AB4330CFDEFB8"/>
    <w:uiPriority w:val="0"/>
    <w:pPr>
      <w:spacing w:after="0" w:line="240" w:lineRule="auto"/>
    </w:pPr>
    <w:rPr>
      <w:rFonts w:ascii="Calibri" w:hAnsi="Calibri" w:eastAsia="Calibri" w:cs="Arial"/>
      <w:sz w:val="20"/>
      <w:szCs w:val="22"/>
      <w:lang w:val="en-US" w:eastAsia="en-US" w:bidi="ar-SA"/>
    </w:rPr>
  </w:style>
  <w:style w:type="paragraph" w:customStyle="1" w:styleId="521">
    <w:name w:val="DF2D69D60AF841D99AC57F560AC0A95D8"/>
    <w:uiPriority w:val="0"/>
    <w:pPr>
      <w:spacing w:after="0" w:line="240" w:lineRule="auto"/>
    </w:pPr>
    <w:rPr>
      <w:rFonts w:ascii="Calibri" w:hAnsi="Calibri" w:eastAsia="Calibri" w:cs="Arial"/>
      <w:sz w:val="20"/>
      <w:szCs w:val="22"/>
      <w:lang w:val="en-US" w:eastAsia="en-US" w:bidi="ar-SA"/>
    </w:rPr>
  </w:style>
  <w:style w:type="paragraph" w:customStyle="1" w:styleId="522">
    <w:name w:val="7ED472BA86164CBEB3C8AF94B779CE588"/>
    <w:uiPriority w:val="0"/>
    <w:pPr>
      <w:spacing w:after="0" w:line="240" w:lineRule="auto"/>
    </w:pPr>
    <w:rPr>
      <w:rFonts w:ascii="Calibri" w:hAnsi="Calibri" w:eastAsia="Calibri" w:cs="Arial"/>
      <w:sz w:val="20"/>
      <w:szCs w:val="22"/>
      <w:lang w:val="en-US" w:eastAsia="en-US" w:bidi="ar-SA"/>
    </w:rPr>
  </w:style>
  <w:style w:type="paragraph" w:customStyle="1" w:styleId="523">
    <w:name w:val="8E880EF90B4C49D188B30198870C013B8"/>
    <w:uiPriority w:val="0"/>
    <w:pPr>
      <w:spacing w:after="0" w:line="240" w:lineRule="auto"/>
    </w:pPr>
    <w:rPr>
      <w:rFonts w:ascii="Calibri" w:hAnsi="Calibri" w:eastAsia="Calibri" w:cs="Arial"/>
      <w:sz w:val="20"/>
      <w:szCs w:val="22"/>
      <w:lang w:val="en-US" w:eastAsia="en-US" w:bidi="ar-SA"/>
    </w:rPr>
  </w:style>
  <w:style w:type="paragraph" w:customStyle="1" w:styleId="524">
    <w:name w:val="0F48947F26874E20BB4EBD262D4C06798"/>
    <w:uiPriority w:val="0"/>
    <w:pPr>
      <w:spacing w:after="0" w:line="240" w:lineRule="auto"/>
    </w:pPr>
    <w:rPr>
      <w:rFonts w:ascii="Calibri" w:hAnsi="Calibri" w:eastAsia="Calibri" w:cs="Arial"/>
      <w:sz w:val="20"/>
      <w:szCs w:val="22"/>
      <w:lang w:val="en-US" w:eastAsia="en-US" w:bidi="ar-SA"/>
    </w:rPr>
  </w:style>
  <w:style w:type="paragraph" w:customStyle="1" w:styleId="525">
    <w:name w:val="7FB53F3FE98948FFA9F8FAF194AB537E8"/>
    <w:uiPriority w:val="0"/>
    <w:pPr>
      <w:spacing w:after="0" w:line="240" w:lineRule="auto"/>
    </w:pPr>
    <w:rPr>
      <w:rFonts w:ascii="Calibri" w:hAnsi="Calibri" w:eastAsia="Calibri" w:cs="Arial"/>
      <w:sz w:val="20"/>
      <w:szCs w:val="22"/>
      <w:lang w:val="en-US" w:eastAsia="en-US" w:bidi="ar-SA"/>
    </w:rPr>
  </w:style>
  <w:style w:type="paragraph" w:customStyle="1" w:styleId="526">
    <w:name w:val="3D6CA12C8B664254A5CA07137C28384F8"/>
    <w:uiPriority w:val="0"/>
    <w:pPr>
      <w:spacing w:after="0" w:line="240" w:lineRule="auto"/>
    </w:pPr>
    <w:rPr>
      <w:rFonts w:ascii="Calibri" w:hAnsi="Calibri" w:eastAsia="Calibri" w:cs="Arial"/>
      <w:sz w:val="20"/>
      <w:szCs w:val="22"/>
      <w:lang w:val="en-US" w:eastAsia="en-US" w:bidi="ar-SA"/>
    </w:rPr>
  </w:style>
  <w:style w:type="paragraph" w:customStyle="1" w:styleId="527">
    <w:name w:val="A860BB4764F04C09A623B5F1C82FDB258"/>
    <w:uiPriority w:val="0"/>
    <w:pPr>
      <w:spacing w:after="0" w:line="240" w:lineRule="auto"/>
    </w:pPr>
    <w:rPr>
      <w:rFonts w:ascii="Calibri" w:hAnsi="Calibri" w:eastAsia="Calibri" w:cs="Arial"/>
      <w:sz w:val="20"/>
      <w:szCs w:val="22"/>
      <w:lang w:val="en-US" w:eastAsia="en-US" w:bidi="ar-SA"/>
    </w:rPr>
  </w:style>
  <w:style w:type="paragraph" w:customStyle="1" w:styleId="528">
    <w:name w:val="E780F92C78534EB485C8E09B636A47908"/>
    <w:uiPriority w:val="0"/>
    <w:pPr>
      <w:spacing w:after="0" w:line="240" w:lineRule="auto"/>
    </w:pPr>
    <w:rPr>
      <w:rFonts w:ascii="Calibri" w:hAnsi="Calibri" w:eastAsia="Calibri" w:cs="Arial"/>
      <w:sz w:val="20"/>
      <w:szCs w:val="22"/>
      <w:lang w:val="en-US" w:eastAsia="en-US" w:bidi="ar-SA"/>
    </w:rPr>
  </w:style>
  <w:style w:type="paragraph" w:customStyle="1" w:styleId="529">
    <w:name w:val="B246C1271DDC4204932BFC93D30DACC68"/>
    <w:uiPriority w:val="0"/>
    <w:pPr>
      <w:spacing w:after="0" w:line="240" w:lineRule="auto"/>
    </w:pPr>
    <w:rPr>
      <w:rFonts w:ascii="Calibri" w:hAnsi="Calibri" w:eastAsia="Calibri" w:cs="Arial"/>
      <w:sz w:val="20"/>
      <w:szCs w:val="22"/>
      <w:lang w:val="en-US" w:eastAsia="en-US" w:bidi="ar-SA"/>
    </w:rPr>
  </w:style>
  <w:style w:type="paragraph" w:customStyle="1" w:styleId="530">
    <w:name w:val="7FD9F27188BB4F9892A9F095D93A880C8"/>
    <w:uiPriority w:val="0"/>
    <w:pPr>
      <w:spacing w:after="0" w:line="240" w:lineRule="auto"/>
    </w:pPr>
    <w:rPr>
      <w:rFonts w:ascii="Calibri" w:hAnsi="Calibri" w:eastAsia="Calibri" w:cs="Arial"/>
      <w:sz w:val="20"/>
      <w:szCs w:val="22"/>
      <w:lang w:val="en-US" w:eastAsia="en-US" w:bidi="ar-SA"/>
    </w:rPr>
  </w:style>
  <w:style w:type="paragraph" w:customStyle="1" w:styleId="531">
    <w:name w:val="D058529C0629423090DC84BAFAD9715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2">
    <w:name w:val="A6501F9E8FD346B9A6DFCB9EB69DFF9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3">
    <w:name w:val="8C04D847AE13465A8CB58534793E75C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4">
    <w:name w:val="84854EB08F194C0996C4AE5B2D35BF6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5">
    <w:name w:val="7444D765B294419FBB63E88774CF8E1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6">
    <w:name w:val="13F31E3298FF475A84206E33B11DB0E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7">
    <w:name w:val="E1723A44283048BB906BC56DAD95FBD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8">
    <w:name w:val="E53FCE40BBF5452F93756B2DAF18150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39">
    <w:name w:val="DD1896B0F6E0425483CE284D33E29F7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0">
    <w:name w:val="1A1C5286FBCD47289BA5CC5B0D97353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1">
    <w:name w:val="9CB6B9B5F75F410889F4EA66ADC4542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2">
    <w:name w:val="C9DE7CCF5B424D5F8E34B9A5CEDF4C5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3">
    <w:name w:val="F48842882D4E4B62ABB3E97AE3A3339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4">
    <w:name w:val="16626B2205404EA0A67DBC489611EB4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5">
    <w:name w:val="761096C761FA4295A7395F8CDE35C90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6">
    <w:name w:val="68A6F64009EC4B2FB55536CE3BDFE1D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7">
    <w:name w:val="FFE7DF48E7DE4147A7853B37C762CF4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548">
    <w:name w:val="D85FD0B0002E406384EBC6A0F84B0B2A8"/>
    <w:uiPriority w:val="0"/>
    <w:pPr>
      <w:spacing w:after="0" w:line="240" w:lineRule="auto"/>
    </w:pPr>
    <w:rPr>
      <w:rFonts w:ascii="Calibri" w:hAnsi="Calibri" w:eastAsia="Calibri" w:cs="Arial"/>
      <w:sz w:val="20"/>
      <w:szCs w:val="22"/>
      <w:lang w:val="en-US" w:eastAsia="en-US" w:bidi="ar-SA"/>
    </w:rPr>
  </w:style>
  <w:style w:type="paragraph" w:customStyle="1" w:styleId="549">
    <w:name w:val="8EB5E1D05FCB4A65A54EDA443B6740948"/>
    <w:uiPriority w:val="0"/>
    <w:pPr>
      <w:spacing w:after="0" w:line="240" w:lineRule="auto"/>
    </w:pPr>
    <w:rPr>
      <w:rFonts w:ascii="Calibri" w:hAnsi="Calibri" w:eastAsia="Calibri" w:cs="Arial"/>
      <w:sz w:val="20"/>
      <w:szCs w:val="22"/>
      <w:lang w:val="en-US" w:eastAsia="en-US" w:bidi="ar-SA"/>
    </w:rPr>
  </w:style>
  <w:style w:type="paragraph" w:customStyle="1" w:styleId="550">
    <w:name w:val="369F419C6028496480B89DE0F2B6612C8"/>
    <w:uiPriority w:val="0"/>
    <w:pPr>
      <w:spacing w:after="0" w:line="240" w:lineRule="auto"/>
    </w:pPr>
    <w:rPr>
      <w:rFonts w:ascii="Calibri" w:hAnsi="Calibri" w:eastAsia="Calibri" w:cs="Arial"/>
      <w:sz w:val="20"/>
      <w:szCs w:val="22"/>
      <w:lang w:val="en-US" w:eastAsia="en-US" w:bidi="ar-SA"/>
    </w:rPr>
  </w:style>
  <w:style w:type="paragraph" w:customStyle="1" w:styleId="551">
    <w:name w:val="A26B91E6FA23486880C5A961B29588957"/>
    <w:uiPriority w:val="0"/>
    <w:pPr>
      <w:spacing w:after="0" w:line="240" w:lineRule="auto"/>
    </w:pPr>
    <w:rPr>
      <w:rFonts w:ascii="Calibri" w:hAnsi="Calibri" w:eastAsia="Calibri" w:cs="Arial"/>
      <w:sz w:val="20"/>
      <w:szCs w:val="22"/>
      <w:lang w:val="en-US" w:eastAsia="en-US" w:bidi="ar-SA"/>
    </w:rPr>
  </w:style>
  <w:style w:type="paragraph" w:customStyle="1" w:styleId="552">
    <w:name w:val="F003B9E584D743AF91D9E7A4094AECF57"/>
    <w:uiPriority w:val="0"/>
    <w:pPr>
      <w:spacing w:after="0" w:line="240" w:lineRule="auto"/>
    </w:pPr>
    <w:rPr>
      <w:rFonts w:ascii="Calibri" w:hAnsi="Calibri" w:eastAsia="Calibri" w:cs="Arial"/>
      <w:sz w:val="20"/>
      <w:szCs w:val="22"/>
      <w:lang w:val="en-US" w:eastAsia="en-US" w:bidi="ar-SA"/>
    </w:rPr>
  </w:style>
  <w:style w:type="paragraph" w:customStyle="1" w:styleId="553">
    <w:name w:val="5623986C85034813B15E30764D2521127"/>
    <w:uiPriority w:val="0"/>
    <w:pPr>
      <w:spacing w:after="0" w:line="240" w:lineRule="auto"/>
    </w:pPr>
    <w:rPr>
      <w:rFonts w:ascii="Calibri" w:hAnsi="Calibri" w:eastAsia="Calibri" w:cs="Arial"/>
      <w:sz w:val="20"/>
      <w:szCs w:val="22"/>
      <w:lang w:val="en-US" w:eastAsia="en-US" w:bidi="ar-SA"/>
    </w:rPr>
  </w:style>
  <w:style w:type="paragraph" w:customStyle="1" w:styleId="554">
    <w:name w:val="86653914CB8445B3A0013D8140C4D3157"/>
    <w:uiPriority w:val="0"/>
    <w:pPr>
      <w:spacing w:after="0" w:line="240" w:lineRule="auto"/>
    </w:pPr>
    <w:rPr>
      <w:rFonts w:ascii="Calibri" w:hAnsi="Calibri" w:eastAsia="Calibri" w:cs="Arial"/>
      <w:sz w:val="20"/>
      <w:szCs w:val="22"/>
      <w:lang w:val="en-US" w:eastAsia="en-US" w:bidi="ar-SA"/>
    </w:rPr>
  </w:style>
  <w:style w:type="paragraph" w:customStyle="1" w:styleId="555">
    <w:name w:val="72F63C90AC604155AAD9E792D3230DCD7"/>
    <w:uiPriority w:val="0"/>
    <w:pPr>
      <w:spacing w:after="0" w:line="240" w:lineRule="auto"/>
    </w:pPr>
    <w:rPr>
      <w:rFonts w:ascii="Calibri" w:hAnsi="Calibri" w:eastAsia="Calibri" w:cs="Arial"/>
      <w:sz w:val="20"/>
      <w:szCs w:val="22"/>
      <w:lang w:val="en-US" w:eastAsia="en-US" w:bidi="ar-SA"/>
    </w:rPr>
  </w:style>
  <w:style w:type="paragraph" w:customStyle="1" w:styleId="556">
    <w:name w:val="645B51FCE78543F68D320C67FF6F40797"/>
    <w:uiPriority w:val="0"/>
    <w:pPr>
      <w:spacing w:after="0" w:line="240" w:lineRule="auto"/>
    </w:pPr>
    <w:rPr>
      <w:rFonts w:ascii="Calibri" w:hAnsi="Calibri" w:eastAsia="Calibri" w:cs="Arial"/>
      <w:sz w:val="20"/>
      <w:szCs w:val="22"/>
      <w:lang w:val="en-US" w:eastAsia="en-US" w:bidi="ar-SA"/>
    </w:rPr>
  </w:style>
  <w:style w:type="paragraph" w:customStyle="1" w:styleId="557">
    <w:name w:val="E0779DB916CE40A3AAB5A463CBB13E5E6"/>
    <w:uiPriority w:val="0"/>
    <w:pPr>
      <w:spacing w:after="0" w:line="240" w:lineRule="auto"/>
    </w:pPr>
    <w:rPr>
      <w:rFonts w:ascii="Calibri" w:hAnsi="Calibri" w:eastAsia="Calibri" w:cs="Arial"/>
      <w:sz w:val="20"/>
      <w:szCs w:val="22"/>
      <w:lang w:val="en-US" w:eastAsia="en-US" w:bidi="ar-SA"/>
    </w:rPr>
  </w:style>
  <w:style w:type="paragraph" w:customStyle="1" w:styleId="558">
    <w:name w:val="929420243B8A4DABA2576C8A280E8F637"/>
    <w:uiPriority w:val="0"/>
    <w:pPr>
      <w:spacing w:after="0" w:line="240" w:lineRule="auto"/>
    </w:pPr>
    <w:rPr>
      <w:rFonts w:ascii="Calibri" w:hAnsi="Calibri" w:eastAsia="Calibri" w:cs="Arial"/>
      <w:sz w:val="20"/>
      <w:szCs w:val="22"/>
      <w:lang w:val="en-US" w:eastAsia="en-US" w:bidi="ar-SA"/>
    </w:rPr>
  </w:style>
  <w:style w:type="paragraph" w:customStyle="1" w:styleId="559">
    <w:name w:val="B2EA7D3B8DED461CAD819FCEDFBC2D007"/>
    <w:uiPriority w:val="0"/>
    <w:pPr>
      <w:spacing w:after="0" w:line="240" w:lineRule="auto"/>
    </w:pPr>
    <w:rPr>
      <w:rFonts w:ascii="Calibri" w:hAnsi="Calibri" w:eastAsia="Calibri" w:cs="Arial"/>
      <w:sz w:val="20"/>
      <w:szCs w:val="22"/>
      <w:lang w:val="en-US" w:eastAsia="en-US" w:bidi="ar-SA"/>
    </w:rPr>
  </w:style>
  <w:style w:type="paragraph" w:customStyle="1" w:styleId="560">
    <w:name w:val="8FDE1EAC58D3489A9345CA1DC69FE5CF7"/>
    <w:uiPriority w:val="0"/>
    <w:pPr>
      <w:spacing w:after="0" w:line="240" w:lineRule="auto"/>
    </w:pPr>
    <w:rPr>
      <w:rFonts w:ascii="Calibri" w:hAnsi="Calibri" w:eastAsia="Calibri" w:cs="Arial"/>
      <w:sz w:val="20"/>
      <w:szCs w:val="22"/>
      <w:lang w:val="en-US" w:eastAsia="en-US" w:bidi="ar-SA"/>
    </w:rPr>
  </w:style>
  <w:style w:type="paragraph" w:customStyle="1" w:styleId="561">
    <w:name w:val="DDE0652C66C748A9B1DA9551F6A7DBB87"/>
    <w:uiPriority w:val="0"/>
    <w:pPr>
      <w:spacing w:after="0" w:line="240" w:lineRule="auto"/>
    </w:pPr>
    <w:rPr>
      <w:rFonts w:ascii="Calibri" w:hAnsi="Calibri" w:eastAsia="Calibri" w:cs="Arial"/>
      <w:sz w:val="20"/>
      <w:szCs w:val="22"/>
      <w:lang w:val="en-US" w:eastAsia="en-US" w:bidi="ar-SA"/>
    </w:rPr>
  </w:style>
  <w:style w:type="paragraph" w:customStyle="1" w:styleId="562">
    <w:name w:val="59ADC17566194A36A5F1366D08B06A666"/>
    <w:uiPriority w:val="0"/>
    <w:pPr>
      <w:spacing w:after="0" w:line="240" w:lineRule="auto"/>
    </w:pPr>
    <w:rPr>
      <w:rFonts w:ascii="Calibri" w:hAnsi="Calibri" w:eastAsia="Calibri" w:cs="Arial"/>
      <w:sz w:val="20"/>
      <w:szCs w:val="22"/>
      <w:lang w:val="en-US" w:eastAsia="en-US" w:bidi="ar-SA"/>
    </w:rPr>
  </w:style>
  <w:style w:type="paragraph" w:customStyle="1" w:styleId="563">
    <w:name w:val="8EB64893A58B4E09B9091EF721577E717"/>
    <w:uiPriority w:val="0"/>
    <w:pPr>
      <w:spacing w:after="0" w:line="240" w:lineRule="auto"/>
    </w:pPr>
    <w:rPr>
      <w:rFonts w:ascii="Calibri" w:hAnsi="Calibri" w:eastAsia="Calibri" w:cs="Arial"/>
      <w:sz w:val="20"/>
      <w:szCs w:val="22"/>
      <w:lang w:val="en-US" w:eastAsia="en-US" w:bidi="ar-SA"/>
    </w:rPr>
  </w:style>
  <w:style w:type="paragraph" w:customStyle="1" w:styleId="564">
    <w:name w:val="91D4C4E7685D47D0ABC5E7FC2E9F2344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65">
    <w:name w:val="42E6A98D46AE41E9AE6A1A20B71AE39F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66">
    <w:name w:val="3629BD77C09C44EE97AA612BCA07572B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67">
    <w:name w:val="BBC54F8F6FE540D4A477A9EDB3BC6797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68">
    <w:name w:val="28FCFE221033429D8E1E1CA8345DC119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69">
    <w:name w:val="5473320BA6BD4827844A05C3EF8D14DD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0">
    <w:name w:val="41B1215239AA4940ABE1AFEB458B5656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1">
    <w:name w:val="0A4831A03820402C8E5AD2435691993E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2">
    <w:name w:val="7A7B5228549646879575B561CF67DFE4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3">
    <w:name w:val="5E4AB5DEB9E2402CA8E5F9EFD1F0C6FC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4">
    <w:name w:val="D8C85B75EC004110BDED96FD2B5C55C0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5">
    <w:name w:val="D9264E2D44024D74A9073F8BBBE5B43F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76">
    <w:name w:val="E6B7700701F847C78309DA88220AF6AE6"/>
    <w:uiPriority w:val="0"/>
    <w:pPr>
      <w:spacing w:after="0" w:line="240" w:lineRule="auto"/>
    </w:pPr>
    <w:rPr>
      <w:rFonts w:ascii="Calibri" w:hAnsi="Calibri" w:eastAsia="Calibri" w:cs="Arial"/>
      <w:sz w:val="20"/>
      <w:szCs w:val="22"/>
      <w:lang w:val="en-US" w:eastAsia="en-US" w:bidi="ar-SA"/>
    </w:rPr>
  </w:style>
  <w:style w:type="paragraph" w:customStyle="1" w:styleId="577">
    <w:name w:val="127A9AEA0EB84DE49DDFE22E4C9C268C6"/>
    <w:uiPriority w:val="0"/>
    <w:pPr>
      <w:spacing w:after="0" w:line="240" w:lineRule="auto"/>
    </w:pPr>
    <w:rPr>
      <w:rFonts w:ascii="Calibri" w:hAnsi="Calibri" w:eastAsia="Calibri" w:cs="Arial"/>
      <w:sz w:val="20"/>
      <w:szCs w:val="22"/>
      <w:lang w:val="en-US" w:eastAsia="en-US" w:bidi="ar-SA"/>
    </w:rPr>
  </w:style>
  <w:style w:type="paragraph" w:customStyle="1" w:styleId="578">
    <w:name w:val="07D3C396D64040BDAA1DAF2A3BD207416"/>
    <w:uiPriority w:val="0"/>
    <w:pPr>
      <w:spacing w:after="0" w:line="240" w:lineRule="auto"/>
    </w:pPr>
    <w:rPr>
      <w:rFonts w:ascii="Calibri" w:hAnsi="Calibri" w:eastAsia="Calibri" w:cs="Arial"/>
      <w:sz w:val="20"/>
      <w:szCs w:val="22"/>
      <w:lang w:val="en-US" w:eastAsia="en-US" w:bidi="ar-SA"/>
    </w:rPr>
  </w:style>
  <w:style w:type="paragraph" w:customStyle="1" w:styleId="579">
    <w:name w:val="1DAD0BA9F175452F8DE483E042D9D0E96"/>
    <w:uiPriority w:val="0"/>
    <w:pPr>
      <w:spacing w:after="0" w:line="240" w:lineRule="auto"/>
    </w:pPr>
    <w:rPr>
      <w:rFonts w:ascii="Calibri" w:hAnsi="Calibri" w:eastAsia="Calibri" w:cs="Arial"/>
      <w:sz w:val="20"/>
      <w:szCs w:val="22"/>
      <w:lang w:val="en-US" w:eastAsia="en-US" w:bidi="ar-SA"/>
    </w:rPr>
  </w:style>
  <w:style w:type="paragraph" w:customStyle="1" w:styleId="580">
    <w:name w:val="F48842882D4E4B62ABB3E97AE3A3339A1"/>
    <w:uiPriority w:val="0"/>
    <w:pPr>
      <w:spacing w:after="0" w:line="240" w:lineRule="auto"/>
    </w:pPr>
    <w:rPr>
      <w:rFonts w:ascii="Calibri" w:hAnsi="Calibri" w:eastAsia="Calibri" w:cs="Arial"/>
      <w:sz w:val="20"/>
      <w:szCs w:val="22"/>
      <w:lang w:val="en-US" w:eastAsia="en-US" w:bidi="ar-SA"/>
    </w:rPr>
  </w:style>
  <w:style w:type="paragraph" w:customStyle="1" w:styleId="581">
    <w:name w:val="16626B2205404EA0A67DBC489611EB421"/>
    <w:uiPriority w:val="0"/>
    <w:pPr>
      <w:spacing w:after="0" w:line="240" w:lineRule="auto"/>
    </w:pPr>
    <w:rPr>
      <w:rFonts w:ascii="Calibri" w:hAnsi="Calibri" w:eastAsia="Calibri" w:cs="Arial"/>
      <w:sz w:val="20"/>
      <w:szCs w:val="22"/>
      <w:lang w:val="en-US" w:eastAsia="en-US" w:bidi="ar-SA"/>
    </w:rPr>
  </w:style>
  <w:style w:type="paragraph" w:customStyle="1" w:styleId="582">
    <w:name w:val="761096C761FA4295A7395F8CDE35C90F1"/>
    <w:uiPriority w:val="0"/>
    <w:pPr>
      <w:spacing w:after="0" w:line="240" w:lineRule="auto"/>
    </w:pPr>
    <w:rPr>
      <w:rFonts w:ascii="Calibri" w:hAnsi="Calibri" w:eastAsia="Calibri" w:cs="Arial"/>
      <w:sz w:val="20"/>
      <w:szCs w:val="22"/>
      <w:lang w:val="en-US" w:eastAsia="en-US" w:bidi="ar-SA"/>
    </w:rPr>
  </w:style>
  <w:style w:type="paragraph" w:customStyle="1" w:styleId="583">
    <w:name w:val="68A6F64009EC4B2FB55536CE3BDFE1DF1"/>
    <w:uiPriority w:val="0"/>
    <w:pPr>
      <w:spacing w:after="0" w:line="240" w:lineRule="auto"/>
    </w:pPr>
    <w:rPr>
      <w:rFonts w:ascii="Calibri" w:hAnsi="Calibri" w:eastAsia="Calibri" w:cs="Arial"/>
      <w:sz w:val="20"/>
      <w:szCs w:val="22"/>
      <w:lang w:val="en-US" w:eastAsia="en-US" w:bidi="ar-SA"/>
    </w:rPr>
  </w:style>
  <w:style w:type="paragraph" w:customStyle="1" w:styleId="584">
    <w:name w:val="34F40FDFF41048BBAA9B12126A75EC767"/>
    <w:uiPriority w:val="0"/>
    <w:pPr>
      <w:spacing w:after="0" w:line="240" w:lineRule="auto"/>
    </w:pPr>
    <w:rPr>
      <w:rFonts w:ascii="Calibri" w:hAnsi="Calibri" w:eastAsia="Calibri" w:cs="Arial"/>
      <w:sz w:val="20"/>
      <w:szCs w:val="22"/>
      <w:lang w:val="en-US" w:eastAsia="en-US" w:bidi="ar-SA"/>
    </w:rPr>
  </w:style>
  <w:style w:type="paragraph" w:customStyle="1" w:styleId="585">
    <w:name w:val="C9DE7CCF5B424D5F8E34B9A5CEDF4C511"/>
    <w:uiPriority w:val="0"/>
    <w:pPr>
      <w:spacing w:after="0" w:line="240" w:lineRule="auto"/>
    </w:pPr>
    <w:rPr>
      <w:rFonts w:ascii="Calibri" w:hAnsi="Calibri" w:eastAsia="Calibri" w:cs="Arial"/>
      <w:sz w:val="20"/>
      <w:szCs w:val="22"/>
      <w:lang w:val="en-US" w:eastAsia="en-US" w:bidi="ar-SA"/>
    </w:rPr>
  </w:style>
  <w:style w:type="paragraph" w:customStyle="1" w:styleId="586">
    <w:name w:val="C835BA57477D45ECAE67A7B7EFB82EB47"/>
    <w:uiPriority w:val="0"/>
    <w:pPr>
      <w:spacing w:after="0" w:line="240" w:lineRule="auto"/>
    </w:pPr>
    <w:rPr>
      <w:rFonts w:ascii="Calibri" w:hAnsi="Calibri" w:eastAsia="Calibri" w:cs="Arial"/>
      <w:sz w:val="20"/>
      <w:szCs w:val="22"/>
      <w:lang w:val="en-US" w:eastAsia="en-US" w:bidi="ar-SA"/>
    </w:rPr>
  </w:style>
  <w:style w:type="paragraph" w:customStyle="1" w:styleId="587">
    <w:name w:val="75A24CD0F4A743FCBF921A156615C4BB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88">
    <w:name w:val="A381C3C4D077459DBF9ECAA89ECE9F0C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589">
    <w:name w:val="9590B87EA1E34EED90FF805E0686EF265"/>
    <w:uiPriority w:val="0"/>
    <w:pPr>
      <w:spacing w:after="0" w:line="240" w:lineRule="auto"/>
    </w:pPr>
    <w:rPr>
      <w:rFonts w:ascii="Calibri" w:hAnsi="Calibri" w:eastAsia="Calibri" w:cs="Arial"/>
      <w:sz w:val="20"/>
      <w:szCs w:val="22"/>
      <w:lang w:val="en-US" w:eastAsia="en-US" w:bidi="ar-SA"/>
    </w:rPr>
  </w:style>
  <w:style w:type="paragraph" w:customStyle="1" w:styleId="590">
    <w:name w:val="F99A60CEB386496D834B506CB547302E5"/>
    <w:uiPriority w:val="0"/>
    <w:pPr>
      <w:spacing w:after="0" w:line="240" w:lineRule="auto"/>
    </w:pPr>
    <w:rPr>
      <w:rFonts w:ascii="Calibri" w:hAnsi="Calibri" w:eastAsia="Calibri" w:cs="Arial"/>
      <w:sz w:val="20"/>
      <w:szCs w:val="22"/>
      <w:lang w:val="en-US" w:eastAsia="en-US" w:bidi="ar-SA"/>
    </w:rPr>
  </w:style>
  <w:style w:type="paragraph" w:customStyle="1" w:styleId="591">
    <w:name w:val="EA6EFADC69E14DE29C74752E45E10B255"/>
    <w:uiPriority w:val="0"/>
    <w:pPr>
      <w:spacing w:after="0" w:line="240" w:lineRule="auto"/>
    </w:pPr>
    <w:rPr>
      <w:rFonts w:ascii="Calibri" w:hAnsi="Calibri" w:eastAsia="Calibri" w:cs="Arial"/>
      <w:sz w:val="20"/>
      <w:szCs w:val="22"/>
      <w:lang w:val="en-US" w:eastAsia="en-US" w:bidi="ar-SA"/>
    </w:rPr>
  </w:style>
  <w:style w:type="paragraph" w:customStyle="1" w:styleId="592">
    <w:name w:val="0C64E881202B43BA9336DAE1ED2C18DB5"/>
    <w:uiPriority w:val="0"/>
    <w:pPr>
      <w:spacing w:after="0" w:line="240" w:lineRule="auto"/>
    </w:pPr>
    <w:rPr>
      <w:rFonts w:ascii="Calibri" w:hAnsi="Calibri" w:eastAsia="Calibri" w:cs="Arial"/>
      <w:sz w:val="20"/>
      <w:szCs w:val="22"/>
      <w:lang w:val="en-US" w:eastAsia="en-US" w:bidi="ar-SA"/>
    </w:rPr>
  </w:style>
  <w:style w:type="paragraph" w:customStyle="1" w:styleId="593">
    <w:name w:val="5B74CFE0F78A46D0B562D800B91B13EF5"/>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94">
    <w:name w:val="D71640F6C5314747B1B4799EBCD2EEC25"/>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95">
    <w:name w:val="C7C4CF028C8A4A88BC7CEF23B98289E85"/>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96">
    <w:name w:val="83CC8451A38045AB84DB605F194DD94C5"/>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597">
    <w:name w:val="9575CE5704194A23B670FFEF2D10F57C1"/>
    <w:uiPriority w:val="0"/>
    <w:pPr>
      <w:spacing w:after="0" w:line="240" w:lineRule="auto"/>
    </w:pPr>
    <w:rPr>
      <w:rFonts w:ascii="Calibri" w:hAnsi="Calibri" w:eastAsia="Calibri" w:cs="Arial"/>
      <w:sz w:val="20"/>
      <w:szCs w:val="22"/>
      <w:lang w:val="en-US" w:eastAsia="en-US" w:bidi="ar-SA"/>
    </w:rPr>
  </w:style>
  <w:style w:type="paragraph" w:customStyle="1" w:styleId="598">
    <w:name w:val="E5B1746EBC5245EA8069C03BAC9D14DD1"/>
    <w:uiPriority w:val="0"/>
    <w:pPr>
      <w:spacing w:after="0" w:line="240" w:lineRule="auto"/>
    </w:pPr>
    <w:rPr>
      <w:rFonts w:ascii="Calibri" w:hAnsi="Calibri" w:eastAsia="Calibri" w:cs="Arial"/>
      <w:sz w:val="20"/>
      <w:szCs w:val="22"/>
      <w:lang w:val="en-US" w:eastAsia="en-US" w:bidi="ar-SA"/>
    </w:rPr>
  </w:style>
  <w:style w:type="paragraph" w:customStyle="1" w:styleId="599">
    <w:name w:val="5E8D8DDC113E4BE2A6C9F449EC5265E61"/>
    <w:uiPriority w:val="0"/>
    <w:pPr>
      <w:spacing w:after="0" w:line="240" w:lineRule="auto"/>
    </w:pPr>
    <w:rPr>
      <w:rFonts w:ascii="Calibri" w:hAnsi="Calibri" w:eastAsia="Calibri" w:cs="Arial"/>
      <w:sz w:val="20"/>
      <w:szCs w:val="22"/>
      <w:lang w:val="en-US" w:eastAsia="en-US" w:bidi="ar-SA"/>
    </w:rPr>
  </w:style>
  <w:style w:type="paragraph" w:customStyle="1" w:styleId="600">
    <w:name w:val="5D9E464A6C5D433DA6941E56AC98A5111"/>
    <w:uiPriority w:val="0"/>
    <w:pPr>
      <w:spacing w:after="0" w:line="240" w:lineRule="auto"/>
    </w:pPr>
    <w:rPr>
      <w:rFonts w:ascii="Calibri" w:hAnsi="Calibri" w:eastAsia="Calibri" w:cs="Arial"/>
      <w:sz w:val="20"/>
      <w:szCs w:val="22"/>
      <w:lang w:val="en-US" w:eastAsia="en-US" w:bidi="ar-SA"/>
    </w:rPr>
  </w:style>
  <w:style w:type="paragraph" w:customStyle="1" w:styleId="601">
    <w:name w:val="79C1345F9F5649A38E1C940817E6F4551"/>
    <w:uiPriority w:val="0"/>
    <w:pPr>
      <w:spacing w:after="0" w:line="240" w:lineRule="auto"/>
    </w:pPr>
    <w:rPr>
      <w:rFonts w:ascii="Calibri" w:hAnsi="Calibri" w:eastAsia="Calibri" w:cs="Arial"/>
      <w:sz w:val="20"/>
      <w:szCs w:val="22"/>
      <w:lang w:val="en-US" w:eastAsia="en-US" w:bidi="ar-SA"/>
    </w:rPr>
  </w:style>
  <w:style w:type="paragraph" w:customStyle="1" w:styleId="602">
    <w:name w:val="2BE184C69FB04754B391C5AF39B2B6322"/>
    <w:uiPriority w:val="0"/>
    <w:pPr>
      <w:spacing w:after="0" w:line="240" w:lineRule="auto"/>
    </w:pPr>
    <w:rPr>
      <w:rFonts w:ascii="Calibri" w:hAnsi="Calibri" w:eastAsia="Calibri" w:cs="Arial"/>
      <w:sz w:val="20"/>
      <w:szCs w:val="22"/>
      <w:lang w:val="en-US" w:eastAsia="en-US" w:bidi="ar-SA"/>
    </w:rPr>
  </w:style>
  <w:style w:type="paragraph" w:customStyle="1" w:styleId="603">
    <w:name w:val="38F2691CD0E84C52AFFF2AAF7BF4154E2"/>
    <w:uiPriority w:val="0"/>
    <w:pPr>
      <w:spacing w:after="0" w:line="240" w:lineRule="auto"/>
    </w:pPr>
    <w:rPr>
      <w:rFonts w:ascii="Calibri" w:hAnsi="Calibri" w:eastAsia="Calibri" w:cs="Arial"/>
      <w:sz w:val="20"/>
      <w:szCs w:val="22"/>
      <w:lang w:val="en-US" w:eastAsia="en-US" w:bidi="ar-SA"/>
    </w:rPr>
  </w:style>
  <w:style w:type="paragraph" w:customStyle="1" w:styleId="604">
    <w:name w:val="1E6F44E7D35944EBA733AA041D230B982"/>
    <w:uiPriority w:val="0"/>
    <w:pPr>
      <w:spacing w:after="0" w:line="240" w:lineRule="auto"/>
    </w:pPr>
    <w:rPr>
      <w:rFonts w:ascii="Calibri" w:hAnsi="Calibri" w:eastAsia="Calibri" w:cs="Arial"/>
      <w:sz w:val="20"/>
      <w:szCs w:val="22"/>
      <w:lang w:val="en-US" w:eastAsia="en-US" w:bidi="ar-SA"/>
    </w:rPr>
  </w:style>
  <w:style w:type="paragraph" w:customStyle="1" w:styleId="605">
    <w:name w:val="E1723A44283048BB906BC56DAD95FBD5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606">
    <w:name w:val="DD1896B0F6E0425483CE284D33E29F7F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607">
    <w:name w:val="7A12D2B353A04C86A73CF5DC1B5094A1"/>
    <w:uiPriority w:val="0"/>
    <w:pPr>
      <w:spacing w:after="0" w:line="240" w:lineRule="auto"/>
    </w:pPr>
    <w:rPr>
      <w:rFonts w:ascii="Calibri" w:hAnsi="Calibri" w:eastAsia="Calibri" w:cs="Arial"/>
      <w:sz w:val="20"/>
      <w:szCs w:val="22"/>
      <w:lang w:val="en-US" w:eastAsia="en-US" w:bidi="ar-SA"/>
    </w:rPr>
  </w:style>
  <w:style w:type="paragraph" w:customStyle="1" w:styleId="608">
    <w:name w:val="DBBF423F304A4945BD7AB1627D879BA2"/>
    <w:uiPriority w:val="0"/>
    <w:pPr>
      <w:spacing w:after="0" w:line="240" w:lineRule="auto"/>
    </w:pPr>
    <w:rPr>
      <w:rFonts w:ascii="Calibri" w:hAnsi="Calibri" w:eastAsia="Calibri" w:cs="Arial"/>
      <w:sz w:val="20"/>
      <w:szCs w:val="22"/>
      <w:lang w:val="en-US" w:eastAsia="en-US" w:bidi="ar-SA"/>
    </w:rPr>
  </w:style>
  <w:style w:type="paragraph" w:customStyle="1" w:styleId="609">
    <w:name w:val="75641821EF7C4DE0BCA791BA8F1EE7AA"/>
    <w:uiPriority w:val="0"/>
    <w:pPr>
      <w:spacing w:after="0" w:line="240" w:lineRule="auto"/>
    </w:pPr>
    <w:rPr>
      <w:rFonts w:ascii="Calibri" w:hAnsi="Calibri" w:eastAsia="Calibri" w:cs="Arial"/>
      <w:sz w:val="20"/>
      <w:szCs w:val="22"/>
      <w:lang w:val="en-US" w:eastAsia="en-US" w:bidi="ar-SA"/>
    </w:rPr>
  </w:style>
  <w:style w:type="paragraph" w:customStyle="1" w:styleId="610">
    <w:name w:val="CC5F496559EC48748819005375B7C2B9"/>
    <w:uiPriority w:val="0"/>
    <w:pPr>
      <w:spacing w:after="0" w:line="240" w:lineRule="auto"/>
    </w:pPr>
    <w:rPr>
      <w:rFonts w:ascii="Calibri" w:hAnsi="Calibri" w:eastAsia="Calibri" w:cs="Arial"/>
      <w:sz w:val="20"/>
      <w:szCs w:val="22"/>
      <w:lang w:val="en-US" w:eastAsia="en-US" w:bidi="ar-SA"/>
    </w:rPr>
  </w:style>
  <w:style w:type="paragraph" w:customStyle="1" w:styleId="611">
    <w:name w:val="7DC64C04D6E84A8BB2167251B20B1D3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2">
    <w:name w:val="90E9B020C9D9462FA1E04548CB93C05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3">
    <w:name w:val="5174616FB93340138F6C3FBA9ABB672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4">
    <w:name w:val="F58F2226CADB4801AA1D7A2687DEF22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5">
    <w:name w:val="1D33F12D25334F528EE8CD485B87257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6">
    <w:name w:val="B7D247B461984DE39AB471B69CAE968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7">
    <w:name w:val="0B223867F43746F59784F67A2D7E08F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8">
    <w:name w:val="2DBB11AB50DD48D69611F5BFDF76823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19">
    <w:name w:val="167236BAD83643119B9B32B9A4219BD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0">
    <w:name w:val="E18D63DA747B4A4B8C9CB60AFF959AB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1">
    <w:name w:val="848F8362907741EBBF421B4D678BB18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2">
    <w:name w:val="32214C76907149D3BFB929A579BADA9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3">
    <w:name w:val="836CD4A1017E446B8AE53A07834A514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4">
    <w:name w:val="5B89B77D9EF4456B96E2C9048D40977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5">
    <w:name w:val="16E6DEC4804C46038FAC6E658DBD314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6">
    <w:name w:val="3C8ECCE451AD461485872873158BA1A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7">
    <w:name w:val="FD575F442F254E1B8A14C8E3138EF21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8">
    <w:name w:val="2BD036AFB5914CFA92D36C993748F21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29">
    <w:name w:val="3A24DD37403A47A4A4EA81E07387F26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0">
    <w:name w:val="0AED97E127E046D79D3754918C214DE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1">
    <w:name w:val="C05BF9D761624C77AE7952754B859C0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2">
    <w:name w:val="BD1CDE7D70184C448EB08DA77665904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3">
    <w:name w:val="303EBC53CB9643A381E801513B42EAD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4">
    <w:name w:val="2CAAE0E2F17740458BF5AAC75FAC75F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5">
    <w:name w:val="18E5F02DF05F44F3AD1D1994F7329DE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6">
    <w:name w:val="4E87E24566ED414686A307568041795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7">
    <w:name w:val="A9E30BB67B80483FB10CAC1588B20E5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8">
    <w:name w:val="FA8AE91114E945EC964CBB1E9DFE329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39">
    <w:name w:val="22A0D761328747E8A711040D0715B33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0">
    <w:name w:val="924BF5065DB2418A998D022D454D3BE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1">
    <w:name w:val="E1F72622DFB94F8C802CA13A9295370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2">
    <w:name w:val="43DEECFC8201453CBF3382CD70F7DBE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3">
    <w:name w:val="E4F208ED99AC4E20B59134120318120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4">
    <w:name w:val="A81930EB681643D9A1DECB01CEA4F17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5">
    <w:name w:val="20E423B96265475BA19745147DAD954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6">
    <w:name w:val="E31814CD8E8B4DEB81F69E8AACE87B1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7">
    <w:name w:val="CC806593D1C04CB0B0A18C2AF4AB5C8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8">
    <w:name w:val="0CE062A601814D36A86112C752CE2B7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49">
    <w:name w:val="8FC36858FEB64B45858FC7DD4B77F10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0">
    <w:name w:val="E1AB213ECC0942EE8FF4380CB620AA7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1">
    <w:name w:val="E73BF80E2BCB48F28AC22C3F50099CB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2">
    <w:name w:val="B2BC35B94EA5450FACE9379C1DBA2C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3">
    <w:name w:val="27ACB9C596434F9EAF4D24A3BE633CD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4">
    <w:name w:val="3B1E7D7B714D4525B6BE7873D2DEDFB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5">
    <w:name w:val="2E454EAE7F594EA59C63C4A0C66282F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6">
    <w:name w:val="90235036CAE941F09A1F7208E28FC3F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7">
    <w:name w:val="28D0F4CEE06943F79BD3A2126C06D94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8">
    <w:name w:val="385308822E7D42309F15E4869D5242F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59">
    <w:name w:val="ADAAF8920AC74620933ADC977C126C5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0">
    <w:name w:val="8095D2AACFA94EAFB0A98C7FC77DDDF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1">
    <w:name w:val="39CE0EBD6827412B94C032D071A8B88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2">
    <w:name w:val="3A4B378554BB4CF5A1723C3D857C0E3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3">
    <w:name w:val="53E21D9A007740F798D64071AA93A0D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4">
    <w:name w:val="9CB5F95A6D35462585CEC29B14723B8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5">
    <w:name w:val="18763C0943674F338A9A9D3D26431F3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6">
    <w:name w:val="59A9B2749427481789030DA26684E8D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7">
    <w:name w:val="940AF54EB92643CF8F843AA3C17D881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8">
    <w:name w:val="62D20CEC1DC14D459C16A657FC7550D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69">
    <w:name w:val="B2CB7636DE974F90A15B485E909F418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0">
    <w:name w:val="656B6A3F76CE4FAABB7DE8310FA67EA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1">
    <w:name w:val="AF05AAB8E7174A84AC2B403CFA3F056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2">
    <w:name w:val="3DAE593134374C65801F2FD29D420A7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3">
    <w:name w:val="96A147BE2702473FBF5D23FF71E1362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4">
    <w:name w:val="0B5DAF62430E4AB3A73968561AB5C32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5">
    <w:name w:val="2BD4D8A0A49847FDBEDD21A8C04807A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6">
    <w:name w:val="CE29873F35414AAC91BB15C62E32C4D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7">
    <w:name w:val="5A18772041394D8892C1B2E3DA324E3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8">
    <w:name w:val="87A547979122460DBEC2AC72767D3A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79">
    <w:name w:val="40B953FE727A4B23B16BA3E087C5D5C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0">
    <w:name w:val="CD517FD6D2BE475EAE173A78AA91E4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1">
    <w:name w:val="03C0B18A006044BAB7331E38D8EFF94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2">
    <w:name w:val="8E967F5EBB2141C1899CA0FB7168CEB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3">
    <w:name w:val="BC8C91ADBBA74202B02657B8FF8AB5C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4">
    <w:name w:val="0F58F5BFBA884A9E96AE688ADF3E16D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5">
    <w:name w:val="3E5EE36620A746CAB9D75B9C212F37F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6">
    <w:name w:val="D6090157807D428BB81CACFCC3A6B95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7">
    <w:name w:val="9EFE8087D69446A1AD54E528F17341D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8">
    <w:name w:val="76151087E67946EEA5A46CD0C9E8C1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89">
    <w:name w:val="AC49E5AAA9BC402F963267C9E5A96E7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0">
    <w:name w:val="FD08E1AB75564B68B3D4EDBCE1B3AF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1">
    <w:name w:val="8860FFE0FE8143ECA56F4BC6F3260C1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2">
    <w:name w:val="DEA90AE9E409449EA432A0928958DBB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3">
    <w:name w:val="672619251548427EA8C920F055DAFB7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4">
    <w:name w:val="9B69AF6A31B0400B86ED87DC31D741D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5">
    <w:name w:val="AE24BFB043BB4BBCBC61418128322E7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6">
    <w:name w:val="BF691B01936D4114A70207DA471E861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7">
    <w:name w:val="C3146D9DF5804A8AAD9BFCE32BB18E4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8">
    <w:name w:val="396352ED3C8F4ED4B6196729B929790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99">
    <w:name w:val="672B12D6DCE6435D9E440FFB38C2A04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0">
    <w:name w:val="1C370D5D197343BBBB7675241443AF3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1">
    <w:name w:val="C57E803428344406BB9C6B13D2E6EB6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2">
    <w:name w:val="6087226D369748EABF03C8AF480FEBB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3">
    <w:name w:val="2E9144B70FED47FCA9120D85863761D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4">
    <w:name w:val="5758488539B141C9987EEB23F358AD8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5">
    <w:name w:val="B2563C0CC19846A198E347FE6681DFF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6">
    <w:name w:val="391C62A052934657968F0304F891334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7">
    <w:name w:val="1E0EDD6C470243CC819B926E7F5C0FE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8">
    <w:name w:val="3CBFAB2B7A3C4DF6A1BFB1AD7C797F9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09">
    <w:name w:val="B4850A28F53847659FC639FDD764036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0">
    <w:name w:val="94E1853D10BD430AB3233826C17E512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1">
    <w:name w:val="E4F32FEFB9014278BECC3BBD3E5D1A3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2">
    <w:name w:val="25BDF60810F447DEB6E37C2DAF49E59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3">
    <w:name w:val="D33B22E3A8064C4995EBBC84BF354C6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4">
    <w:name w:val="8B26BCC302204D47A88EE5F163E7E1E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5">
    <w:name w:val="9DED08A6AB534FC29A7A504E9E0AB69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6">
    <w:name w:val="DBF6687E87BF493683C337823E4C89C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7">
    <w:name w:val="8934A9BC7FB84122BB38056DB7620BD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8">
    <w:name w:val="C50BFF236817411EA1764804103D295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19">
    <w:name w:val="2C88F52846B9445BB57121B503A231A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0">
    <w:name w:val="4DFB45E9ACED4FE4B6266C8F1881861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1">
    <w:name w:val="1BF3CD3B692549EB887627F8A7C0C34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2">
    <w:name w:val="FA678E4BEBA1481DA631217D6F77AAD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3">
    <w:name w:val="04D121E3273B418A90AE7C6F80CE652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4">
    <w:name w:val="7EF885E63F4E4628A6397BE601C1134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5">
    <w:name w:val="49F5929BB4D94B6194EE07C656B77E6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6">
    <w:name w:val="33B19D32562F421E886F6619DF3FAA6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7">
    <w:name w:val="70DB00A8A7B94F7D83E09E464437B68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8">
    <w:name w:val="ACA7C60A49614F2EA57EC0565E12E62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29">
    <w:name w:val="3F9611C42E6F41808C78E724FBD60D1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0">
    <w:name w:val="4B9E9D7C54454F36A25FBE6E5797F19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1">
    <w:name w:val="0AEEE5913A474379AA610AA10EB642B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2">
    <w:name w:val="310A9CC2739D4D95AD1DE2D5BB716C9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3">
    <w:name w:val="57174776EC474651959DAFD2B80380E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4">
    <w:name w:val="A49E26D2B0A44E94A7423A283855AAC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5">
    <w:name w:val="90DD080471824DF28F0ED12B8FE0871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6">
    <w:name w:val="FDC122ED703D451EB4E75028E3AB0FC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7">
    <w:name w:val="4DA17F2206EE4421962404B7336E4E3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8">
    <w:name w:val="DEB7EA7E85354AF0AADAE0870254ECE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39">
    <w:name w:val="7554E86C80144C758F648569B9A20F2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0">
    <w:name w:val="7B3E9518367849ED9DAE28F72D4104D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1">
    <w:name w:val="43D4A468527C459995556BDB512D094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2">
    <w:name w:val="B09465F45FDD4BEF8C59FF406CF1B92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3">
    <w:name w:val="43A4A819C6E140FA8B01129DF466730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4">
    <w:name w:val="2A70381EAB114E298EC1FE749E9027F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5">
    <w:name w:val="D76E084EA2F3456591B885D69B6AF43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6">
    <w:name w:val="AB9E0C3457C742F2996378472957C8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7">
    <w:name w:val="D0F0531B69DC4ECBB54C4B40C3F43DE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8">
    <w:name w:val="E8FF9B9E6E494ACEB7D0B9118B6905C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49">
    <w:name w:val="0F8E29E3AB294F279CC3F77DB7723D1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0">
    <w:name w:val="7AF94F483B1A43BB957B0D88A5F53CE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1">
    <w:name w:val="27F18A38BFED49D9960B8EEBFCDBFC6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2">
    <w:name w:val="D0DA7DD56B094862AB3D9297195477D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3">
    <w:name w:val="BFA943BA9DFB4C29B29ACDD7E85ACC2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4">
    <w:name w:val="2FE24F7A27B444968D033D4AF8C29F4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5">
    <w:name w:val="C7889CBF396C43BA8762A47C3CB2C3E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6">
    <w:name w:val="3D629FBE8B72416FB7A2DFF55EF7086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7">
    <w:name w:val="466C29EFB2B44A71A38357B45329D97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8">
    <w:name w:val="1BC34B648C4748F89BA9D6606455936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59">
    <w:name w:val="33151B44ADA74EE3B6F39FB6D339225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60">
    <w:name w:val="EF30CB10FEA44FB59A35BF1B90A60A0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61">
    <w:name w:val="C22D50B8BA9B4672992F4E6540A58B8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62">
    <w:name w:val="24FDCA5267AF406DAD94DAAF65814F5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763">
    <w:name w:val="D85FD0B0002E406384EBC6A0F84B0B2A9"/>
    <w:uiPriority w:val="0"/>
    <w:pPr>
      <w:spacing w:after="0" w:line="240" w:lineRule="auto"/>
    </w:pPr>
    <w:rPr>
      <w:rFonts w:ascii="Calibri" w:hAnsi="Calibri" w:eastAsia="Calibri" w:cs="Arial"/>
      <w:sz w:val="20"/>
      <w:szCs w:val="22"/>
      <w:lang w:val="en-US" w:eastAsia="en-US" w:bidi="ar-SA"/>
    </w:rPr>
  </w:style>
  <w:style w:type="paragraph" w:customStyle="1" w:styleId="764">
    <w:name w:val="8EB5E1D05FCB4A65A54EDA443B6740949"/>
    <w:uiPriority w:val="0"/>
    <w:pPr>
      <w:spacing w:after="0" w:line="240" w:lineRule="auto"/>
    </w:pPr>
    <w:rPr>
      <w:rFonts w:ascii="Calibri" w:hAnsi="Calibri" w:eastAsia="Calibri" w:cs="Arial"/>
      <w:sz w:val="20"/>
      <w:szCs w:val="22"/>
      <w:lang w:val="en-US" w:eastAsia="en-US" w:bidi="ar-SA"/>
    </w:rPr>
  </w:style>
  <w:style w:type="paragraph" w:customStyle="1" w:styleId="765">
    <w:name w:val="369F419C6028496480B89DE0F2B6612C9"/>
    <w:uiPriority w:val="0"/>
    <w:pPr>
      <w:spacing w:after="0" w:line="240" w:lineRule="auto"/>
    </w:pPr>
    <w:rPr>
      <w:rFonts w:ascii="Calibri" w:hAnsi="Calibri" w:eastAsia="Calibri" w:cs="Arial"/>
      <w:sz w:val="20"/>
      <w:szCs w:val="22"/>
      <w:lang w:val="en-US" w:eastAsia="en-US" w:bidi="ar-SA"/>
    </w:rPr>
  </w:style>
  <w:style w:type="paragraph" w:customStyle="1" w:styleId="766">
    <w:name w:val="A26B91E6FA23486880C5A961B29588958"/>
    <w:uiPriority w:val="0"/>
    <w:pPr>
      <w:spacing w:after="0" w:line="240" w:lineRule="auto"/>
    </w:pPr>
    <w:rPr>
      <w:rFonts w:ascii="Calibri" w:hAnsi="Calibri" w:eastAsia="Calibri" w:cs="Arial"/>
      <w:sz w:val="20"/>
      <w:szCs w:val="22"/>
      <w:lang w:val="en-US" w:eastAsia="en-US" w:bidi="ar-SA"/>
    </w:rPr>
  </w:style>
  <w:style w:type="paragraph" w:customStyle="1" w:styleId="767">
    <w:name w:val="F003B9E584D743AF91D9E7A4094AECF58"/>
    <w:uiPriority w:val="0"/>
    <w:pPr>
      <w:spacing w:after="0" w:line="240" w:lineRule="auto"/>
    </w:pPr>
    <w:rPr>
      <w:rFonts w:ascii="Calibri" w:hAnsi="Calibri" w:eastAsia="Calibri" w:cs="Arial"/>
      <w:sz w:val="20"/>
      <w:szCs w:val="22"/>
      <w:lang w:val="en-US" w:eastAsia="en-US" w:bidi="ar-SA"/>
    </w:rPr>
  </w:style>
  <w:style w:type="paragraph" w:customStyle="1" w:styleId="768">
    <w:name w:val="5623986C85034813B15E30764D2521128"/>
    <w:uiPriority w:val="0"/>
    <w:pPr>
      <w:spacing w:after="0" w:line="240" w:lineRule="auto"/>
    </w:pPr>
    <w:rPr>
      <w:rFonts w:ascii="Calibri" w:hAnsi="Calibri" w:eastAsia="Calibri" w:cs="Arial"/>
      <w:sz w:val="20"/>
      <w:szCs w:val="22"/>
      <w:lang w:val="en-US" w:eastAsia="en-US" w:bidi="ar-SA"/>
    </w:rPr>
  </w:style>
  <w:style w:type="paragraph" w:customStyle="1" w:styleId="769">
    <w:name w:val="86653914CB8445B3A0013D8140C4D3158"/>
    <w:uiPriority w:val="0"/>
    <w:pPr>
      <w:spacing w:after="0" w:line="240" w:lineRule="auto"/>
    </w:pPr>
    <w:rPr>
      <w:rFonts w:ascii="Calibri" w:hAnsi="Calibri" w:eastAsia="Calibri" w:cs="Arial"/>
      <w:sz w:val="20"/>
      <w:szCs w:val="22"/>
      <w:lang w:val="en-US" w:eastAsia="en-US" w:bidi="ar-SA"/>
    </w:rPr>
  </w:style>
  <w:style w:type="paragraph" w:customStyle="1" w:styleId="770">
    <w:name w:val="72F63C90AC604155AAD9E792D3230DCD8"/>
    <w:uiPriority w:val="0"/>
    <w:pPr>
      <w:spacing w:after="0" w:line="240" w:lineRule="auto"/>
    </w:pPr>
    <w:rPr>
      <w:rFonts w:ascii="Calibri" w:hAnsi="Calibri" w:eastAsia="Calibri" w:cs="Arial"/>
      <w:sz w:val="20"/>
      <w:szCs w:val="22"/>
      <w:lang w:val="en-US" w:eastAsia="en-US" w:bidi="ar-SA"/>
    </w:rPr>
  </w:style>
  <w:style w:type="paragraph" w:customStyle="1" w:styleId="771">
    <w:name w:val="645B51FCE78543F68D320C67FF6F40798"/>
    <w:uiPriority w:val="0"/>
    <w:pPr>
      <w:spacing w:after="0" w:line="240" w:lineRule="auto"/>
    </w:pPr>
    <w:rPr>
      <w:rFonts w:ascii="Calibri" w:hAnsi="Calibri" w:eastAsia="Calibri" w:cs="Arial"/>
      <w:sz w:val="20"/>
      <w:szCs w:val="22"/>
      <w:lang w:val="en-US" w:eastAsia="en-US" w:bidi="ar-SA"/>
    </w:rPr>
  </w:style>
  <w:style w:type="paragraph" w:customStyle="1" w:styleId="772">
    <w:name w:val="E0779DB916CE40A3AAB5A463CBB13E5E7"/>
    <w:uiPriority w:val="0"/>
    <w:pPr>
      <w:spacing w:after="0" w:line="240" w:lineRule="auto"/>
    </w:pPr>
    <w:rPr>
      <w:rFonts w:ascii="Calibri" w:hAnsi="Calibri" w:eastAsia="Calibri" w:cs="Arial"/>
      <w:sz w:val="20"/>
      <w:szCs w:val="22"/>
      <w:lang w:val="en-US" w:eastAsia="en-US" w:bidi="ar-SA"/>
    </w:rPr>
  </w:style>
  <w:style w:type="paragraph" w:customStyle="1" w:styleId="773">
    <w:name w:val="929420243B8A4DABA2576C8A280E8F638"/>
    <w:uiPriority w:val="0"/>
    <w:pPr>
      <w:spacing w:after="0" w:line="240" w:lineRule="auto"/>
    </w:pPr>
    <w:rPr>
      <w:rFonts w:ascii="Calibri" w:hAnsi="Calibri" w:eastAsia="Calibri" w:cs="Arial"/>
      <w:sz w:val="20"/>
      <w:szCs w:val="22"/>
      <w:lang w:val="en-US" w:eastAsia="en-US" w:bidi="ar-SA"/>
    </w:rPr>
  </w:style>
  <w:style w:type="paragraph" w:customStyle="1" w:styleId="774">
    <w:name w:val="B2EA7D3B8DED461CAD819FCEDFBC2D008"/>
    <w:uiPriority w:val="0"/>
    <w:pPr>
      <w:spacing w:after="0" w:line="240" w:lineRule="auto"/>
    </w:pPr>
    <w:rPr>
      <w:rFonts w:ascii="Calibri" w:hAnsi="Calibri" w:eastAsia="Calibri" w:cs="Arial"/>
      <w:sz w:val="20"/>
      <w:szCs w:val="22"/>
      <w:lang w:val="en-US" w:eastAsia="en-US" w:bidi="ar-SA"/>
    </w:rPr>
  </w:style>
  <w:style w:type="paragraph" w:customStyle="1" w:styleId="775">
    <w:name w:val="8FDE1EAC58D3489A9345CA1DC69FE5CF8"/>
    <w:uiPriority w:val="0"/>
    <w:pPr>
      <w:spacing w:after="0" w:line="240" w:lineRule="auto"/>
    </w:pPr>
    <w:rPr>
      <w:rFonts w:ascii="Calibri" w:hAnsi="Calibri" w:eastAsia="Calibri" w:cs="Arial"/>
      <w:sz w:val="20"/>
      <w:szCs w:val="22"/>
      <w:lang w:val="en-US" w:eastAsia="en-US" w:bidi="ar-SA"/>
    </w:rPr>
  </w:style>
  <w:style w:type="paragraph" w:customStyle="1" w:styleId="776">
    <w:name w:val="DDE0652C66C748A9B1DA9551F6A7DBB88"/>
    <w:uiPriority w:val="0"/>
    <w:pPr>
      <w:spacing w:after="0" w:line="240" w:lineRule="auto"/>
    </w:pPr>
    <w:rPr>
      <w:rFonts w:ascii="Calibri" w:hAnsi="Calibri" w:eastAsia="Calibri" w:cs="Arial"/>
      <w:sz w:val="20"/>
      <w:szCs w:val="22"/>
      <w:lang w:val="en-US" w:eastAsia="en-US" w:bidi="ar-SA"/>
    </w:rPr>
  </w:style>
  <w:style w:type="paragraph" w:customStyle="1" w:styleId="777">
    <w:name w:val="59ADC17566194A36A5F1366D08B06A667"/>
    <w:uiPriority w:val="0"/>
    <w:pPr>
      <w:spacing w:after="0" w:line="240" w:lineRule="auto"/>
    </w:pPr>
    <w:rPr>
      <w:rFonts w:ascii="Calibri" w:hAnsi="Calibri" w:eastAsia="Calibri" w:cs="Arial"/>
      <w:sz w:val="20"/>
      <w:szCs w:val="22"/>
      <w:lang w:val="en-US" w:eastAsia="en-US" w:bidi="ar-SA"/>
    </w:rPr>
  </w:style>
  <w:style w:type="paragraph" w:customStyle="1" w:styleId="778">
    <w:name w:val="8EB64893A58B4E09B9091EF721577E718"/>
    <w:uiPriority w:val="0"/>
    <w:pPr>
      <w:spacing w:after="0" w:line="240" w:lineRule="auto"/>
    </w:pPr>
    <w:rPr>
      <w:rFonts w:ascii="Calibri" w:hAnsi="Calibri" w:eastAsia="Calibri" w:cs="Arial"/>
      <w:sz w:val="20"/>
      <w:szCs w:val="22"/>
      <w:lang w:val="en-US" w:eastAsia="en-US" w:bidi="ar-SA"/>
    </w:rPr>
  </w:style>
  <w:style w:type="paragraph" w:customStyle="1" w:styleId="779">
    <w:name w:val="91D4C4E7685D47D0ABC5E7FC2E9F2344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0">
    <w:name w:val="42E6A98D46AE41E9AE6A1A20B71AE39F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1">
    <w:name w:val="3629BD77C09C44EE97AA612BCA07572B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2">
    <w:name w:val="BBC54F8F6FE540D4A477A9EDB3BC6797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3">
    <w:name w:val="28FCFE221033429D8E1E1CA8345DC119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4">
    <w:name w:val="5473320BA6BD4827844A05C3EF8D14DD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5">
    <w:name w:val="41B1215239AA4940ABE1AFEB458B5656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6">
    <w:name w:val="0A4831A03820402C8E5AD2435691993E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7">
    <w:name w:val="7A7B5228549646879575B561CF67DFE4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8">
    <w:name w:val="5E4AB5DEB9E2402CA8E5F9EFD1F0C6FC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89">
    <w:name w:val="D8C85B75EC004110BDED96FD2B5C55C0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90">
    <w:name w:val="D9264E2D44024D74A9073F8BBBE5B43F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791">
    <w:name w:val="E6B7700701F847C78309DA88220AF6AE7"/>
    <w:uiPriority w:val="0"/>
    <w:pPr>
      <w:spacing w:after="0" w:line="240" w:lineRule="auto"/>
    </w:pPr>
    <w:rPr>
      <w:rFonts w:ascii="Calibri" w:hAnsi="Calibri" w:eastAsia="Calibri" w:cs="Arial"/>
      <w:sz w:val="20"/>
      <w:szCs w:val="22"/>
      <w:lang w:val="en-US" w:eastAsia="en-US" w:bidi="ar-SA"/>
    </w:rPr>
  </w:style>
  <w:style w:type="paragraph" w:customStyle="1" w:styleId="792">
    <w:name w:val="127A9AEA0EB84DE49DDFE22E4C9C268C7"/>
    <w:uiPriority w:val="0"/>
    <w:pPr>
      <w:spacing w:after="0" w:line="240" w:lineRule="auto"/>
    </w:pPr>
    <w:rPr>
      <w:rFonts w:ascii="Calibri" w:hAnsi="Calibri" w:eastAsia="Calibri" w:cs="Arial"/>
      <w:sz w:val="20"/>
      <w:szCs w:val="22"/>
      <w:lang w:val="en-US" w:eastAsia="en-US" w:bidi="ar-SA"/>
    </w:rPr>
  </w:style>
  <w:style w:type="paragraph" w:customStyle="1" w:styleId="793">
    <w:name w:val="07D3C396D64040BDAA1DAF2A3BD207417"/>
    <w:uiPriority w:val="0"/>
    <w:pPr>
      <w:spacing w:after="0" w:line="240" w:lineRule="auto"/>
    </w:pPr>
    <w:rPr>
      <w:rFonts w:ascii="Calibri" w:hAnsi="Calibri" w:eastAsia="Calibri" w:cs="Arial"/>
      <w:sz w:val="20"/>
      <w:szCs w:val="22"/>
      <w:lang w:val="en-US" w:eastAsia="en-US" w:bidi="ar-SA"/>
    </w:rPr>
  </w:style>
  <w:style w:type="paragraph" w:customStyle="1" w:styleId="794">
    <w:name w:val="1DAD0BA9F175452F8DE483E042D9D0E97"/>
    <w:uiPriority w:val="0"/>
    <w:pPr>
      <w:spacing w:after="0" w:line="240" w:lineRule="auto"/>
    </w:pPr>
    <w:rPr>
      <w:rFonts w:ascii="Calibri" w:hAnsi="Calibri" w:eastAsia="Calibri" w:cs="Arial"/>
      <w:sz w:val="20"/>
      <w:szCs w:val="22"/>
      <w:lang w:val="en-US" w:eastAsia="en-US" w:bidi="ar-SA"/>
    </w:rPr>
  </w:style>
  <w:style w:type="paragraph" w:customStyle="1" w:styleId="795">
    <w:name w:val="F48842882D4E4B62ABB3E97AE3A3339A2"/>
    <w:uiPriority w:val="0"/>
    <w:pPr>
      <w:spacing w:after="0" w:line="240" w:lineRule="auto"/>
    </w:pPr>
    <w:rPr>
      <w:rFonts w:ascii="Calibri" w:hAnsi="Calibri" w:eastAsia="Calibri" w:cs="Arial"/>
      <w:sz w:val="20"/>
      <w:szCs w:val="22"/>
      <w:lang w:val="en-US" w:eastAsia="en-US" w:bidi="ar-SA"/>
    </w:rPr>
  </w:style>
  <w:style w:type="paragraph" w:customStyle="1" w:styleId="796">
    <w:name w:val="16626B2205404EA0A67DBC489611EB422"/>
    <w:uiPriority w:val="0"/>
    <w:pPr>
      <w:spacing w:after="0" w:line="240" w:lineRule="auto"/>
    </w:pPr>
    <w:rPr>
      <w:rFonts w:ascii="Calibri" w:hAnsi="Calibri" w:eastAsia="Calibri" w:cs="Arial"/>
      <w:sz w:val="20"/>
      <w:szCs w:val="22"/>
      <w:lang w:val="en-US" w:eastAsia="en-US" w:bidi="ar-SA"/>
    </w:rPr>
  </w:style>
  <w:style w:type="paragraph" w:customStyle="1" w:styleId="797">
    <w:name w:val="761096C761FA4295A7395F8CDE35C90F2"/>
    <w:uiPriority w:val="0"/>
    <w:pPr>
      <w:spacing w:after="0" w:line="240" w:lineRule="auto"/>
    </w:pPr>
    <w:rPr>
      <w:rFonts w:ascii="Calibri" w:hAnsi="Calibri" w:eastAsia="Calibri" w:cs="Arial"/>
      <w:sz w:val="20"/>
      <w:szCs w:val="22"/>
      <w:lang w:val="en-US" w:eastAsia="en-US" w:bidi="ar-SA"/>
    </w:rPr>
  </w:style>
  <w:style w:type="paragraph" w:customStyle="1" w:styleId="798">
    <w:name w:val="68A6F64009EC4B2FB55536CE3BDFE1DF2"/>
    <w:uiPriority w:val="0"/>
    <w:pPr>
      <w:spacing w:after="0" w:line="240" w:lineRule="auto"/>
    </w:pPr>
    <w:rPr>
      <w:rFonts w:ascii="Calibri" w:hAnsi="Calibri" w:eastAsia="Calibri" w:cs="Arial"/>
      <w:sz w:val="20"/>
      <w:szCs w:val="22"/>
      <w:lang w:val="en-US" w:eastAsia="en-US" w:bidi="ar-SA"/>
    </w:rPr>
  </w:style>
  <w:style w:type="paragraph" w:customStyle="1" w:styleId="799">
    <w:name w:val="34F40FDFF41048BBAA9B12126A75EC768"/>
    <w:uiPriority w:val="0"/>
    <w:pPr>
      <w:spacing w:after="0" w:line="240" w:lineRule="auto"/>
    </w:pPr>
    <w:rPr>
      <w:rFonts w:ascii="Calibri" w:hAnsi="Calibri" w:eastAsia="Calibri" w:cs="Arial"/>
      <w:sz w:val="20"/>
      <w:szCs w:val="22"/>
      <w:lang w:val="en-US" w:eastAsia="en-US" w:bidi="ar-SA"/>
    </w:rPr>
  </w:style>
  <w:style w:type="paragraph" w:customStyle="1" w:styleId="800">
    <w:name w:val="C9DE7CCF5B424D5F8E34B9A5CEDF4C512"/>
    <w:uiPriority w:val="0"/>
    <w:pPr>
      <w:spacing w:after="0" w:line="240" w:lineRule="auto"/>
    </w:pPr>
    <w:rPr>
      <w:rFonts w:ascii="Calibri" w:hAnsi="Calibri" w:eastAsia="Calibri" w:cs="Arial"/>
      <w:sz w:val="20"/>
      <w:szCs w:val="22"/>
      <w:lang w:val="en-US" w:eastAsia="en-US" w:bidi="ar-SA"/>
    </w:rPr>
  </w:style>
  <w:style w:type="paragraph" w:customStyle="1" w:styleId="801">
    <w:name w:val="C835BA57477D45ECAE67A7B7EFB82EB48"/>
    <w:uiPriority w:val="0"/>
    <w:pPr>
      <w:spacing w:after="0" w:line="240" w:lineRule="auto"/>
    </w:pPr>
    <w:rPr>
      <w:rFonts w:ascii="Calibri" w:hAnsi="Calibri" w:eastAsia="Calibri" w:cs="Arial"/>
      <w:sz w:val="20"/>
      <w:szCs w:val="22"/>
      <w:lang w:val="en-US" w:eastAsia="en-US" w:bidi="ar-SA"/>
    </w:rPr>
  </w:style>
  <w:style w:type="paragraph" w:customStyle="1" w:styleId="802">
    <w:name w:val="75A24CD0F4A743FCBF921A156615C4BB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803">
    <w:name w:val="A381C3C4D077459DBF9ECAA89ECE9F0C7"/>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804">
    <w:name w:val="9590B87EA1E34EED90FF805E0686EF266"/>
    <w:uiPriority w:val="0"/>
    <w:pPr>
      <w:spacing w:after="0" w:line="240" w:lineRule="auto"/>
    </w:pPr>
    <w:rPr>
      <w:rFonts w:ascii="Calibri" w:hAnsi="Calibri" w:eastAsia="Calibri" w:cs="Arial"/>
      <w:sz w:val="20"/>
      <w:szCs w:val="22"/>
      <w:lang w:val="en-US" w:eastAsia="en-US" w:bidi="ar-SA"/>
    </w:rPr>
  </w:style>
  <w:style w:type="paragraph" w:customStyle="1" w:styleId="805">
    <w:name w:val="F99A60CEB386496D834B506CB547302E6"/>
    <w:uiPriority w:val="0"/>
    <w:pPr>
      <w:spacing w:after="0" w:line="240" w:lineRule="auto"/>
    </w:pPr>
    <w:rPr>
      <w:rFonts w:ascii="Calibri" w:hAnsi="Calibri" w:eastAsia="Calibri" w:cs="Arial"/>
      <w:sz w:val="20"/>
      <w:szCs w:val="22"/>
      <w:lang w:val="en-US" w:eastAsia="en-US" w:bidi="ar-SA"/>
    </w:rPr>
  </w:style>
  <w:style w:type="paragraph" w:customStyle="1" w:styleId="806">
    <w:name w:val="EA6EFADC69E14DE29C74752E45E10B256"/>
    <w:uiPriority w:val="0"/>
    <w:pPr>
      <w:spacing w:after="0" w:line="240" w:lineRule="auto"/>
    </w:pPr>
    <w:rPr>
      <w:rFonts w:ascii="Calibri" w:hAnsi="Calibri" w:eastAsia="Calibri" w:cs="Arial"/>
      <w:sz w:val="20"/>
      <w:szCs w:val="22"/>
      <w:lang w:val="en-US" w:eastAsia="en-US" w:bidi="ar-SA"/>
    </w:rPr>
  </w:style>
  <w:style w:type="paragraph" w:customStyle="1" w:styleId="807">
    <w:name w:val="0C64E881202B43BA9336DAE1ED2C18DB6"/>
    <w:uiPriority w:val="0"/>
    <w:pPr>
      <w:spacing w:after="0" w:line="240" w:lineRule="auto"/>
    </w:pPr>
    <w:rPr>
      <w:rFonts w:ascii="Calibri" w:hAnsi="Calibri" w:eastAsia="Calibri" w:cs="Arial"/>
      <w:sz w:val="20"/>
      <w:szCs w:val="22"/>
      <w:lang w:val="en-US" w:eastAsia="en-US" w:bidi="ar-SA"/>
    </w:rPr>
  </w:style>
  <w:style w:type="paragraph" w:customStyle="1" w:styleId="808">
    <w:name w:val="5B74CFE0F78A46D0B562D800B91B13EF6"/>
    <w:uiPriority w:val="0"/>
    <w:pPr>
      <w:numPr>
        <w:ilvl w:val="0"/>
        <w:numId w:val="3"/>
      </w:numPr>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809">
    <w:name w:val="D71640F6C5314747B1B4799EBCD2EEC26"/>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810">
    <w:name w:val="C7C4CF028C8A4A88BC7CEF23B98289E86"/>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811">
    <w:name w:val="83CC8451A38045AB84DB605F194DD94C6"/>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812">
    <w:name w:val="9575CE5704194A23B670FFEF2D10F57C2"/>
    <w:uiPriority w:val="0"/>
    <w:pPr>
      <w:spacing w:after="0" w:line="240" w:lineRule="auto"/>
    </w:pPr>
    <w:rPr>
      <w:rFonts w:ascii="Calibri" w:hAnsi="Calibri" w:eastAsia="Calibri" w:cs="Arial"/>
      <w:sz w:val="20"/>
      <w:szCs w:val="22"/>
      <w:lang w:val="en-US" w:eastAsia="en-US" w:bidi="ar-SA"/>
    </w:rPr>
  </w:style>
  <w:style w:type="paragraph" w:customStyle="1" w:styleId="813">
    <w:name w:val="E5B1746EBC5245EA8069C03BAC9D14DD2"/>
    <w:uiPriority w:val="0"/>
    <w:pPr>
      <w:spacing w:after="0" w:line="240" w:lineRule="auto"/>
    </w:pPr>
    <w:rPr>
      <w:rFonts w:ascii="Calibri" w:hAnsi="Calibri" w:eastAsia="Calibri" w:cs="Arial"/>
      <w:sz w:val="20"/>
      <w:szCs w:val="22"/>
      <w:lang w:val="en-US" w:eastAsia="en-US" w:bidi="ar-SA"/>
    </w:rPr>
  </w:style>
  <w:style w:type="paragraph" w:customStyle="1" w:styleId="814">
    <w:name w:val="5E8D8DDC113E4BE2A6C9F449EC5265E62"/>
    <w:uiPriority w:val="0"/>
    <w:pPr>
      <w:spacing w:after="0" w:line="240" w:lineRule="auto"/>
    </w:pPr>
    <w:rPr>
      <w:rFonts w:ascii="Calibri" w:hAnsi="Calibri" w:eastAsia="Calibri" w:cs="Arial"/>
      <w:sz w:val="20"/>
      <w:szCs w:val="22"/>
      <w:lang w:val="en-US" w:eastAsia="en-US" w:bidi="ar-SA"/>
    </w:rPr>
  </w:style>
  <w:style w:type="paragraph" w:customStyle="1" w:styleId="815">
    <w:name w:val="5D9E464A6C5D433DA6941E56AC98A5112"/>
    <w:uiPriority w:val="0"/>
    <w:pPr>
      <w:spacing w:after="0" w:line="240" w:lineRule="auto"/>
    </w:pPr>
    <w:rPr>
      <w:rFonts w:ascii="Calibri" w:hAnsi="Calibri" w:eastAsia="Calibri" w:cs="Arial"/>
      <w:sz w:val="20"/>
      <w:szCs w:val="22"/>
      <w:lang w:val="en-US" w:eastAsia="en-US" w:bidi="ar-SA"/>
    </w:rPr>
  </w:style>
  <w:style w:type="paragraph" w:customStyle="1" w:styleId="816">
    <w:name w:val="79C1345F9F5649A38E1C940817E6F4552"/>
    <w:uiPriority w:val="0"/>
    <w:pPr>
      <w:spacing w:after="0" w:line="240" w:lineRule="auto"/>
    </w:pPr>
    <w:rPr>
      <w:rFonts w:ascii="Calibri" w:hAnsi="Calibri" w:eastAsia="Calibri" w:cs="Arial"/>
      <w:sz w:val="20"/>
      <w:szCs w:val="22"/>
      <w:lang w:val="en-US" w:eastAsia="en-US" w:bidi="ar-SA"/>
    </w:rPr>
  </w:style>
  <w:style w:type="paragraph" w:customStyle="1" w:styleId="817">
    <w:name w:val="2BE184C69FB04754B391C5AF39B2B6323"/>
    <w:uiPriority w:val="0"/>
    <w:pPr>
      <w:spacing w:after="0" w:line="240" w:lineRule="auto"/>
    </w:pPr>
    <w:rPr>
      <w:rFonts w:ascii="Calibri" w:hAnsi="Calibri" w:eastAsia="Calibri" w:cs="Arial"/>
      <w:sz w:val="20"/>
      <w:szCs w:val="22"/>
      <w:lang w:val="en-US" w:eastAsia="en-US" w:bidi="ar-SA"/>
    </w:rPr>
  </w:style>
  <w:style w:type="paragraph" w:customStyle="1" w:styleId="818">
    <w:name w:val="38F2691CD0E84C52AFFF2AAF7BF4154E3"/>
    <w:uiPriority w:val="0"/>
    <w:pPr>
      <w:spacing w:after="0" w:line="240" w:lineRule="auto"/>
    </w:pPr>
    <w:rPr>
      <w:rFonts w:ascii="Calibri" w:hAnsi="Calibri" w:eastAsia="Calibri" w:cs="Arial"/>
      <w:sz w:val="20"/>
      <w:szCs w:val="22"/>
      <w:lang w:val="en-US" w:eastAsia="en-US" w:bidi="ar-SA"/>
    </w:rPr>
  </w:style>
  <w:style w:type="paragraph" w:customStyle="1" w:styleId="819">
    <w:name w:val="1E6F44E7D35944EBA733AA041D230B983"/>
    <w:uiPriority w:val="0"/>
    <w:pPr>
      <w:spacing w:after="0" w:line="240" w:lineRule="auto"/>
    </w:pPr>
    <w:rPr>
      <w:rFonts w:ascii="Calibri" w:hAnsi="Calibri" w:eastAsia="Calibri" w:cs="Arial"/>
      <w:sz w:val="20"/>
      <w:szCs w:val="22"/>
      <w:lang w:val="en-US" w:eastAsia="en-US" w:bidi="ar-SA"/>
    </w:rPr>
  </w:style>
  <w:style w:type="paragraph" w:customStyle="1" w:styleId="820">
    <w:name w:val="E1723A44283048BB906BC56DAD95FBD5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821">
    <w:name w:val="DD1896B0F6E0425483CE284D33E29F7F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822">
    <w:name w:val="7A12D2B353A04C86A73CF5DC1B5094A11"/>
    <w:uiPriority w:val="0"/>
    <w:pPr>
      <w:spacing w:after="0" w:line="240" w:lineRule="auto"/>
    </w:pPr>
    <w:rPr>
      <w:rFonts w:ascii="Calibri" w:hAnsi="Calibri" w:eastAsia="Calibri" w:cs="Arial"/>
      <w:sz w:val="20"/>
      <w:szCs w:val="22"/>
      <w:lang w:val="en-US" w:eastAsia="en-US" w:bidi="ar-SA"/>
    </w:rPr>
  </w:style>
  <w:style w:type="paragraph" w:customStyle="1" w:styleId="823">
    <w:name w:val="DBBF423F304A4945BD7AB1627D879BA21"/>
    <w:uiPriority w:val="0"/>
    <w:pPr>
      <w:spacing w:after="0" w:line="240" w:lineRule="auto"/>
    </w:pPr>
    <w:rPr>
      <w:rFonts w:ascii="Calibri" w:hAnsi="Calibri" w:eastAsia="Calibri" w:cs="Arial"/>
      <w:sz w:val="20"/>
      <w:szCs w:val="22"/>
      <w:lang w:val="en-US" w:eastAsia="en-US" w:bidi="ar-SA"/>
    </w:rPr>
  </w:style>
  <w:style w:type="paragraph" w:customStyle="1" w:styleId="824">
    <w:name w:val="75641821EF7C4DE0BCA791BA8F1EE7AA1"/>
    <w:uiPriority w:val="0"/>
    <w:pPr>
      <w:spacing w:after="0" w:line="240" w:lineRule="auto"/>
    </w:pPr>
    <w:rPr>
      <w:rFonts w:ascii="Calibri" w:hAnsi="Calibri" w:eastAsia="Calibri" w:cs="Arial"/>
      <w:sz w:val="20"/>
      <w:szCs w:val="22"/>
      <w:lang w:val="en-US" w:eastAsia="en-US" w:bidi="ar-SA"/>
    </w:rPr>
  </w:style>
  <w:style w:type="paragraph" w:customStyle="1" w:styleId="825">
    <w:name w:val="CC5F496559EC48748819005375B7C2B91"/>
    <w:uiPriority w:val="0"/>
    <w:pPr>
      <w:spacing w:after="0" w:line="240" w:lineRule="auto"/>
    </w:pPr>
    <w:rPr>
      <w:rFonts w:ascii="Calibri" w:hAnsi="Calibri" w:eastAsia="Calibri" w:cs="Arial"/>
      <w:sz w:val="20"/>
      <w:szCs w:val="22"/>
      <w:lang w:val="en-US" w:eastAsia="en-US" w:bidi="ar-SA"/>
    </w:rPr>
  </w:style>
  <w:style w:type="paragraph" w:customStyle="1" w:styleId="826">
    <w:name w:val="7DC64C04D6E84A8BB2167251B20B1D3F1"/>
    <w:uiPriority w:val="0"/>
    <w:pPr>
      <w:spacing w:after="0" w:line="240" w:lineRule="auto"/>
    </w:pPr>
    <w:rPr>
      <w:rFonts w:ascii="Calibri" w:hAnsi="Calibri" w:eastAsia="Calibri" w:cs="Arial"/>
      <w:sz w:val="20"/>
      <w:szCs w:val="22"/>
      <w:lang w:val="en-US" w:eastAsia="en-US" w:bidi="ar-SA"/>
    </w:rPr>
  </w:style>
  <w:style w:type="paragraph" w:customStyle="1" w:styleId="827">
    <w:name w:val="90E9B020C9D9462FA1E04548CB93C05A1"/>
    <w:uiPriority w:val="0"/>
    <w:pPr>
      <w:spacing w:after="0" w:line="240" w:lineRule="auto"/>
    </w:pPr>
    <w:rPr>
      <w:rFonts w:ascii="Calibri" w:hAnsi="Calibri" w:eastAsia="Calibri" w:cs="Arial"/>
      <w:sz w:val="20"/>
      <w:szCs w:val="22"/>
      <w:lang w:val="en-US" w:eastAsia="en-US" w:bidi="ar-SA"/>
    </w:rPr>
  </w:style>
  <w:style w:type="paragraph" w:customStyle="1" w:styleId="828">
    <w:name w:val="167236BAD83643119B9B32B9A4219BD41"/>
    <w:uiPriority w:val="0"/>
    <w:pPr>
      <w:spacing w:after="0" w:line="240" w:lineRule="auto"/>
    </w:pPr>
    <w:rPr>
      <w:rFonts w:ascii="Calibri" w:hAnsi="Calibri" w:eastAsia="Calibri" w:cs="Arial"/>
      <w:sz w:val="20"/>
      <w:szCs w:val="22"/>
      <w:lang w:val="en-US" w:eastAsia="en-US" w:bidi="ar-SA"/>
    </w:rPr>
  </w:style>
  <w:style w:type="paragraph" w:customStyle="1" w:styleId="829">
    <w:name w:val="F58F2226CADB4801AA1D7A2687DEF2291"/>
    <w:uiPriority w:val="0"/>
    <w:pPr>
      <w:spacing w:after="0" w:line="240" w:lineRule="auto"/>
    </w:pPr>
    <w:rPr>
      <w:rFonts w:ascii="Calibri" w:hAnsi="Calibri" w:eastAsia="Calibri" w:cs="Arial"/>
      <w:sz w:val="20"/>
      <w:szCs w:val="22"/>
      <w:lang w:val="en-US" w:eastAsia="en-US" w:bidi="ar-SA"/>
    </w:rPr>
  </w:style>
  <w:style w:type="paragraph" w:customStyle="1" w:styleId="830">
    <w:name w:val="1D33F12D25334F528EE8CD485B8725781"/>
    <w:uiPriority w:val="0"/>
    <w:pPr>
      <w:spacing w:after="0" w:line="240" w:lineRule="auto"/>
    </w:pPr>
    <w:rPr>
      <w:rFonts w:ascii="Calibri" w:hAnsi="Calibri" w:eastAsia="Calibri" w:cs="Arial"/>
      <w:sz w:val="20"/>
      <w:szCs w:val="22"/>
      <w:lang w:val="en-US" w:eastAsia="en-US" w:bidi="ar-SA"/>
    </w:rPr>
  </w:style>
  <w:style w:type="paragraph" w:customStyle="1" w:styleId="831">
    <w:name w:val="B7D247B461984DE39AB471B69CAE96841"/>
    <w:uiPriority w:val="0"/>
    <w:pPr>
      <w:spacing w:after="0" w:line="240" w:lineRule="auto"/>
    </w:pPr>
    <w:rPr>
      <w:rFonts w:ascii="Calibri" w:hAnsi="Calibri" w:eastAsia="Calibri" w:cs="Arial"/>
      <w:sz w:val="20"/>
      <w:szCs w:val="22"/>
      <w:lang w:val="en-US" w:eastAsia="en-US" w:bidi="ar-SA"/>
    </w:rPr>
  </w:style>
  <w:style w:type="paragraph" w:customStyle="1" w:styleId="832">
    <w:name w:val="E18D63DA747B4A4B8C9CB60AFF959ABC1"/>
    <w:uiPriority w:val="0"/>
    <w:pPr>
      <w:spacing w:after="0" w:line="240" w:lineRule="auto"/>
    </w:pPr>
    <w:rPr>
      <w:rFonts w:ascii="Calibri" w:hAnsi="Calibri" w:eastAsia="Calibri" w:cs="Arial"/>
      <w:sz w:val="20"/>
      <w:szCs w:val="22"/>
      <w:lang w:val="en-US" w:eastAsia="en-US" w:bidi="ar-SA"/>
    </w:rPr>
  </w:style>
  <w:style w:type="paragraph" w:customStyle="1" w:styleId="833">
    <w:name w:val="2DBB11AB50DD48D69611F5BFDF76823C1"/>
    <w:uiPriority w:val="0"/>
    <w:pPr>
      <w:spacing w:after="0" w:line="240" w:lineRule="auto"/>
    </w:pPr>
    <w:rPr>
      <w:rFonts w:ascii="Calibri" w:hAnsi="Calibri" w:eastAsia="Calibri" w:cs="Arial"/>
      <w:sz w:val="20"/>
      <w:szCs w:val="22"/>
      <w:lang w:val="en-US" w:eastAsia="en-US" w:bidi="ar-SA"/>
    </w:rPr>
  </w:style>
  <w:style w:type="paragraph" w:customStyle="1" w:styleId="834">
    <w:name w:val="848F8362907741EBBF421B4D678BB18B1"/>
    <w:uiPriority w:val="0"/>
    <w:pPr>
      <w:spacing w:after="0" w:line="240" w:lineRule="auto"/>
    </w:pPr>
    <w:rPr>
      <w:rFonts w:ascii="Calibri" w:hAnsi="Calibri" w:eastAsia="Calibri" w:cs="Arial"/>
      <w:sz w:val="20"/>
      <w:szCs w:val="22"/>
      <w:lang w:val="en-US" w:eastAsia="en-US" w:bidi="ar-SA"/>
    </w:rPr>
  </w:style>
  <w:style w:type="paragraph" w:customStyle="1" w:styleId="835">
    <w:name w:val="32214C76907149D3BFB929A579BADA961"/>
    <w:uiPriority w:val="0"/>
    <w:pPr>
      <w:spacing w:after="0" w:line="240" w:lineRule="auto"/>
    </w:pPr>
    <w:rPr>
      <w:rFonts w:ascii="Calibri" w:hAnsi="Calibri" w:eastAsia="Calibri" w:cs="Arial"/>
      <w:sz w:val="20"/>
      <w:szCs w:val="22"/>
      <w:lang w:val="en-US" w:eastAsia="en-US" w:bidi="ar-SA"/>
    </w:rPr>
  </w:style>
  <w:style w:type="paragraph" w:customStyle="1" w:styleId="836">
    <w:name w:val="5B89B77D9EF4456B96E2C9048D40977C1"/>
    <w:uiPriority w:val="0"/>
    <w:pPr>
      <w:spacing w:after="0" w:line="240" w:lineRule="auto"/>
    </w:pPr>
    <w:rPr>
      <w:rFonts w:ascii="Calibri" w:hAnsi="Calibri" w:eastAsia="Calibri" w:cs="Arial"/>
      <w:sz w:val="20"/>
      <w:szCs w:val="22"/>
      <w:lang w:val="en-US" w:eastAsia="en-US" w:bidi="ar-SA"/>
    </w:rPr>
  </w:style>
  <w:style w:type="paragraph" w:customStyle="1" w:styleId="837">
    <w:name w:val="16E6DEC4804C46038FAC6E658DBD314D1"/>
    <w:uiPriority w:val="0"/>
    <w:pPr>
      <w:spacing w:after="0" w:line="240" w:lineRule="auto"/>
    </w:pPr>
    <w:rPr>
      <w:rFonts w:ascii="Calibri" w:hAnsi="Calibri" w:eastAsia="Calibri" w:cs="Arial"/>
      <w:sz w:val="20"/>
      <w:szCs w:val="22"/>
      <w:lang w:val="en-US" w:eastAsia="en-US" w:bidi="ar-SA"/>
    </w:rPr>
  </w:style>
  <w:style w:type="paragraph" w:customStyle="1" w:styleId="838">
    <w:name w:val="3C8ECCE451AD461485872873158BA1AC1"/>
    <w:uiPriority w:val="0"/>
    <w:pPr>
      <w:spacing w:after="0" w:line="240" w:lineRule="auto"/>
    </w:pPr>
    <w:rPr>
      <w:rFonts w:ascii="Calibri" w:hAnsi="Calibri" w:eastAsia="Calibri" w:cs="Arial"/>
      <w:sz w:val="20"/>
      <w:szCs w:val="22"/>
      <w:lang w:val="en-US" w:eastAsia="en-US" w:bidi="ar-SA"/>
    </w:rPr>
  </w:style>
  <w:style w:type="paragraph" w:customStyle="1" w:styleId="839">
    <w:name w:val="FD575F442F254E1B8A14C8E3138EF21D1"/>
    <w:uiPriority w:val="0"/>
    <w:pPr>
      <w:spacing w:after="0" w:line="240" w:lineRule="auto"/>
    </w:pPr>
    <w:rPr>
      <w:rFonts w:ascii="Calibri" w:hAnsi="Calibri" w:eastAsia="Calibri" w:cs="Arial"/>
      <w:sz w:val="20"/>
      <w:szCs w:val="22"/>
      <w:lang w:val="en-US" w:eastAsia="en-US" w:bidi="ar-SA"/>
    </w:rPr>
  </w:style>
  <w:style w:type="paragraph" w:customStyle="1" w:styleId="840">
    <w:name w:val="3A24DD37403A47A4A4EA81E07387F2661"/>
    <w:uiPriority w:val="0"/>
    <w:pPr>
      <w:spacing w:after="0" w:line="240" w:lineRule="auto"/>
    </w:pPr>
    <w:rPr>
      <w:rFonts w:ascii="Calibri" w:hAnsi="Calibri" w:eastAsia="Calibri" w:cs="Arial"/>
      <w:sz w:val="20"/>
      <w:szCs w:val="22"/>
      <w:lang w:val="en-US" w:eastAsia="en-US" w:bidi="ar-SA"/>
    </w:rPr>
  </w:style>
  <w:style w:type="paragraph" w:customStyle="1" w:styleId="841">
    <w:name w:val="0AED97E127E046D79D3754918C214DE71"/>
    <w:uiPriority w:val="0"/>
    <w:pPr>
      <w:spacing w:after="0" w:line="240" w:lineRule="auto"/>
    </w:pPr>
    <w:rPr>
      <w:rFonts w:ascii="Calibri" w:hAnsi="Calibri" w:eastAsia="Calibri" w:cs="Arial"/>
      <w:sz w:val="20"/>
      <w:szCs w:val="22"/>
      <w:lang w:val="en-US" w:eastAsia="en-US" w:bidi="ar-SA"/>
    </w:rPr>
  </w:style>
  <w:style w:type="paragraph" w:customStyle="1" w:styleId="842">
    <w:name w:val="C05BF9D761624C77AE7952754B859C091"/>
    <w:uiPriority w:val="0"/>
    <w:pPr>
      <w:spacing w:after="0" w:line="240" w:lineRule="auto"/>
    </w:pPr>
    <w:rPr>
      <w:rFonts w:ascii="Calibri" w:hAnsi="Calibri" w:eastAsia="Calibri" w:cs="Arial"/>
      <w:sz w:val="20"/>
      <w:szCs w:val="22"/>
      <w:lang w:val="en-US" w:eastAsia="en-US" w:bidi="ar-SA"/>
    </w:rPr>
  </w:style>
  <w:style w:type="paragraph" w:customStyle="1" w:styleId="843">
    <w:name w:val="BD1CDE7D70184C448EB08DA77665904D1"/>
    <w:uiPriority w:val="0"/>
    <w:pPr>
      <w:spacing w:after="0" w:line="240" w:lineRule="auto"/>
    </w:pPr>
    <w:rPr>
      <w:rFonts w:ascii="Calibri" w:hAnsi="Calibri" w:eastAsia="Calibri" w:cs="Arial"/>
      <w:sz w:val="20"/>
      <w:szCs w:val="22"/>
      <w:lang w:val="en-US" w:eastAsia="en-US" w:bidi="ar-SA"/>
    </w:rPr>
  </w:style>
  <w:style w:type="paragraph" w:customStyle="1" w:styleId="844">
    <w:name w:val="2CAAE0E2F17740458BF5AAC75FAC75F41"/>
    <w:uiPriority w:val="0"/>
    <w:pPr>
      <w:spacing w:after="0" w:line="240" w:lineRule="auto"/>
    </w:pPr>
    <w:rPr>
      <w:rFonts w:ascii="Calibri" w:hAnsi="Calibri" w:eastAsia="Calibri" w:cs="Arial"/>
      <w:sz w:val="20"/>
      <w:szCs w:val="22"/>
      <w:lang w:val="en-US" w:eastAsia="en-US" w:bidi="ar-SA"/>
    </w:rPr>
  </w:style>
  <w:style w:type="paragraph" w:customStyle="1" w:styleId="845">
    <w:name w:val="18E5F02DF05F44F3AD1D1994F7329DED1"/>
    <w:uiPriority w:val="0"/>
    <w:pPr>
      <w:spacing w:after="0" w:line="240" w:lineRule="auto"/>
    </w:pPr>
    <w:rPr>
      <w:rFonts w:ascii="Calibri" w:hAnsi="Calibri" w:eastAsia="Calibri" w:cs="Arial"/>
      <w:sz w:val="20"/>
      <w:szCs w:val="22"/>
      <w:lang w:val="en-US" w:eastAsia="en-US" w:bidi="ar-SA"/>
    </w:rPr>
  </w:style>
  <w:style w:type="paragraph" w:customStyle="1" w:styleId="846">
    <w:name w:val="466C29EFB2B44A71A38357B45329D97A1"/>
    <w:uiPriority w:val="0"/>
    <w:pPr>
      <w:spacing w:after="0" w:line="240" w:lineRule="auto"/>
    </w:pPr>
    <w:rPr>
      <w:rFonts w:ascii="Calibri" w:hAnsi="Calibri" w:eastAsia="Calibri" w:cs="Arial"/>
      <w:sz w:val="20"/>
      <w:szCs w:val="22"/>
      <w:lang w:val="en-US" w:eastAsia="en-US" w:bidi="ar-SA"/>
    </w:rPr>
  </w:style>
  <w:style w:type="paragraph" w:customStyle="1" w:styleId="847">
    <w:name w:val="A9E30BB67B80483FB10CAC1588B20E551"/>
    <w:uiPriority w:val="0"/>
    <w:pPr>
      <w:spacing w:after="0" w:line="240" w:lineRule="auto"/>
    </w:pPr>
    <w:rPr>
      <w:rFonts w:ascii="Calibri" w:hAnsi="Calibri" w:eastAsia="Calibri" w:cs="Arial"/>
      <w:sz w:val="20"/>
      <w:szCs w:val="22"/>
      <w:lang w:val="en-US" w:eastAsia="en-US" w:bidi="ar-SA"/>
    </w:rPr>
  </w:style>
  <w:style w:type="paragraph" w:customStyle="1" w:styleId="848">
    <w:name w:val="22A0D761328747E8A711040D0715B33C1"/>
    <w:uiPriority w:val="0"/>
    <w:pPr>
      <w:spacing w:after="0" w:line="240" w:lineRule="auto"/>
    </w:pPr>
    <w:rPr>
      <w:rFonts w:ascii="Calibri" w:hAnsi="Calibri" w:eastAsia="Calibri" w:cs="Arial"/>
      <w:sz w:val="20"/>
      <w:szCs w:val="22"/>
      <w:lang w:val="en-US" w:eastAsia="en-US" w:bidi="ar-SA"/>
    </w:rPr>
  </w:style>
  <w:style w:type="paragraph" w:customStyle="1" w:styleId="849">
    <w:name w:val="924BF5065DB2418A998D022D454D3BEE1"/>
    <w:uiPriority w:val="0"/>
    <w:pPr>
      <w:spacing w:after="0" w:line="240" w:lineRule="auto"/>
    </w:pPr>
    <w:rPr>
      <w:rFonts w:ascii="Calibri" w:hAnsi="Calibri" w:eastAsia="Calibri" w:cs="Arial"/>
      <w:sz w:val="20"/>
      <w:szCs w:val="22"/>
      <w:lang w:val="en-US" w:eastAsia="en-US" w:bidi="ar-SA"/>
    </w:rPr>
  </w:style>
  <w:style w:type="paragraph" w:customStyle="1" w:styleId="850">
    <w:name w:val="1BC34B648C4748F89BA9D660645593671"/>
    <w:uiPriority w:val="0"/>
    <w:pPr>
      <w:spacing w:after="0" w:line="240" w:lineRule="auto"/>
    </w:pPr>
    <w:rPr>
      <w:rFonts w:ascii="Calibri" w:hAnsi="Calibri" w:eastAsia="Calibri" w:cs="Arial"/>
      <w:sz w:val="20"/>
      <w:szCs w:val="22"/>
      <w:lang w:val="en-US" w:eastAsia="en-US" w:bidi="ar-SA"/>
    </w:rPr>
  </w:style>
  <w:style w:type="paragraph" w:customStyle="1" w:styleId="851">
    <w:name w:val="43DEECFC8201453CBF3382CD70F7DBE81"/>
    <w:uiPriority w:val="0"/>
    <w:pPr>
      <w:spacing w:after="0" w:line="240" w:lineRule="auto"/>
    </w:pPr>
    <w:rPr>
      <w:rFonts w:ascii="Calibri" w:hAnsi="Calibri" w:eastAsia="Calibri" w:cs="Arial"/>
      <w:sz w:val="20"/>
      <w:szCs w:val="22"/>
      <w:lang w:val="en-US" w:eastAsia="en-US" w:bidi="ar-SA"/>
    </w:rPr>
  </w:style>
  <w:style w:type="paragraph" w:customStyle="1" w:styleId="852">
    <w:name w:val="A81930EB681643D9A1DECB01CEA4F1701"/>
    <w:uiPriority w:val="0"/>
    <w:pPr>
      <w:spacing w:after="0" w:line="240" w:lineRule="auto"/>
    </w:pPr>
    <w:rPr>
      <w:rFonts w:ascii="Calibri" w:hAnsi="Calibri" w:eastAsia="Calibri" w:cs="Arial"/>
      <w:sz w:val="20"/>
      <w:szCs w:val="22"/>
      <w:lang w:val="en-US" w:eastAsia="en-US" w:bidi="ar-SA"/>
    </w:rPr>
  </w:style>
  <w:style w:type="paragraph" w:customStyle="1" w:styleId="853">
    <w:name w:val="20E423B96265475BA19745147DAD95491"/>
    <w:uiPriority w:val="0"/>
    <w:pPr>
      <w:spacing w:after="0" w:line="240" w:lineRule="auto"/>
    </w:pPr>
    <w:rPr>
      <w:rFonts w:ascii="Calibri" w:hAnsi="Calibri" w:eastAsia="Calibri" w:cs="Arial"/>
      <w:sz w:val="20"/>
      <w:szCs w:val="22"/>
      <w:lang w:val="en-US" w:eastAsia="en-US" w:bidi="ar-SA"/>
    </w:rPr>
  </w:style>
  <w:style w:type="paragraph" w:customStyle="1" w:styleId="854">
    <w:name w:val="BE391806C10349CFAD431952BC3B55A9"/>
    <w:uiPriority w:val="0"/>
    <w:pPr>
      <w:spacing w:after="0" w:line="240" w:lineRule="auto"/>
    </w:pPr>
    <w:rPr>
      <w:rFonts w:ascii="Calibri" w:hAnsi="Calibri" w:eastAsia="Calibri" w:cs="Arial"/>
      <w:sz w:val="20"/>
      <w:szCs w:val="22"/>
      <w:lang w:val="en-US" w:eastAsia="en-US" w:bidi="ar-SA"/>
    </w:rPr>
  </w:style>
  <w:style w:type="paragraph" w:customStyle="1" w:styleId="855">
    <w:name w:val="33151B44ADA74EE3B6F39FB6D33922571"/>
    <w:uiPriority w:val="0"/>
    <w:pPr>
      <w:spacing w:after="0" w:line="240" w:lineRule="auto"/>
    </w:pPr>
    <w:rPr>
      <w:rFonts w:ascii="Calibri" w:hAnsi="Calibri" w:eastAsia="Calibri" w:cs="Arial"/>
      <w:sz w:val="20"/>
      <w:szCs w:val="22"/>
      <w:lang w:val="en-US" w:eastAsia="en-US" w:bidi="ar-SA"/>
    </w:rPr>
  </w:style>
  <w:style w:type="paragraph" w:customStyle="1" w:styleId="856">
    <w:name w:val="CC806593D1C04CB0B0A18C2AF4AB5C8C1"/>
    <w:uiPriority w:val="0"/>
    <w:pPr>
      <w:spacing w:after="0" w:line="240" w:lineRule="auto"/>
    </w:pPr>
    <w:rPr>
      <w:rFonts w:ascii="Calibri" w:hAnsi="Calibri" w:eastAsia="Calibri" w:cs="Arial"/>
      <w:sz w:val="20"/>
      <w:szCs w:val="22"/>
      <w:lang w:val="en-US" w:eastAsia="en-US" w:bidi="ar-SA"/>
    </w:rPr>
  </w:style>
  <w:style w:type="paragraph" w:customStyle="1" w:styleId="857">
    <w:name w:val="8FC36858FEB64B45858FC7DD4B77F1061"/>
    <w:uiPriority w:val="0"/>
    <w:pPr>
      <w:spacing w:after="0" w:line="240" w:lineRule="auto"/>
    </w:pPr>
    <w:rPr>
      <w:rFonts w:ascii="Calibri" w:hAnsi="Calibri" w:eastAsia="Calibri" w:cs="Arial"/>
      <w:sz w:val="20"/>
      <w:szCs w:val="22"/>
      <w:lang w:val="en-US" w:eastAsia="en-US" w:bidi="ar-SA"/>
    </w:rPr>
  </w:style>
  <w:style w:type="paragraph" w:customStyle="1" w:styleId="858">
    <w:name w:val="E1AB213ECC0942EE8FF4380CB620AA751"/>
    <w:uiPriority w:val="0"/>
    <w:pPr>
      <w:spacing w:after="0" w:line="240" w:lineRule="auto"/>
    </w:pPr>
    <w:rPr>
      <w:rFonts w:ascii="Calibri" w:hAnsi="Calibri" w:eastAsia="Calibri" w:cs="Arial"/>
      <w:sz w:val="20"/>
      <w:szCs w:val="22"/>
      <w:lang w:val="en-US" w:eastAsia="en-US" w:bidi="ar-SA"/>
    </w:rPr>
  </w:style>
  <w:style w:type="paragraph" w:customStyle="1" w:styleId="859">
    <w:name w:val="D49BBD9E9F904629B71DF1A18E9D3379"/>
    <w:uiPriority w:val="0"/>
    <w:pPr>
      <w:spacing w:after="0" w:line="240" w:lineRule="auto"/>
    </w:pPr>
    <w:rPr>
      <w:rFonts w:ascii="Calibri" w:hAnsi="Calibri" w:eastAsia="Calibri" w:cs="Arial"/>
      <w:sz w:val="20"/>
      <w:szCs w:val="22"/>
      <w:lang w:val="en-US" w:eastAsia="en-US" w:bidi="ar-SA"/>
    </w:rPr>
  </w:style>
  <w:style w:type="paragraph" w:customStyle="1" w:styleId="860">
    <w:name w:val="EF30CB10FEA44FB59A35BF1B90A60A0E1"/>
    <w:uiPriority w:val="0"/>
    <w:pPr>
      <w:spacing w:after="0" w:line="240" w:lineRule="auto"/>
    </w:pPr>
    <w:rPr>
      <w:rFonts w:ascii="Calibri" w:hAnsi="Calibri" w:eastAsia="Calibri" w:cs="Arial"/>
      <w:sz w:val="20"/>
      <w:szCs w:val="22"/>
      <w:lang w:val="en-US" w:eastAsia="en-US" w:bidi="ar-SA"/>
    </w:rPr>
  </w:style>
  <w:style w:type="paragraph" w:customStyle="1" w:styleId="861">
    <w:name w:val="B2BC35B94EA5450FACE9379C1DBA2CF11"/>
    <w:uiPriority w:val="0"/>
    <w:pPr>
      <w:spacing w:after="0" w:line="240" w:lineRule="auto"/>
    </w:pPr>
    <w:rPr>
      <w:rFonts w:ascii="Calibri" w:hAnsi="Calibri" w:eastAsia="Calibri" w:cs="Arial"/>
      <w:sz w:val="20"/>
      <w:szCs w:val="22"/>
      <w:lang w:val="en-US" w:eastAsia="en-US" w:bidi="ar-SA"/>
    </w:rPr>
  </w:style>
  <w:style w:type="paragraph" w:customStyle="1" w:styleId="862">
    <w:name w:val="3B1E7D7B714D4525B6BE7873D2DEDFB31"/>
    <w:uiPriority w:val="0"/>
    <w:pPr>
      <w:spacing w:after="0" w:line="240" w:lineRule="auto"/>
    </w:pPr>
    <w:rPr>
      <w:rFonts w:ascii="Calibri" w:hAnsi="Calibri" w:eastAsia="Calibri" w:cs="Arial"/>
      <w:sz w:val="20"/>
      <w:szCs w:val="22"/>
      <w:lang w:val="en-US" w:eastAsia="en-US" w:bidi="ar-SA"/>
    </w:rPr>
  </w:style>
  <w:style w:type="paragraph" w:customStyle="1" w:styleId="863">
    <w:name w:val="2E454EAE7F594EA59C63C4A0C66282F61"/>
    <w:uiPriority w:val="0"/>
    <w:pPr>
      <w:spacing w:after="0" w:line="240" w:lineRule="auto"/>
    </w:pPr>
    <w:rPr>
      <w:rFonts w:ascii="Calibri" w:hAnsi="Calibri" w:eastAsia="Calibri" w:cs="Arial"/>
      <w:sz w:val="20"/>
      <w:szCs w:val="22"/>
      <w:lang w:val="en-US" w:eastAsia="en-US" w:bidi="ar-SA"/>
    </w:rPr>
  </w:style>
  <w:style w:type="paragraph" w:customStyle="1" w:styleId="864">
    <w:name w:val="A40C47E42CBD4DE3AC013100B5575218"/>
    <w:uiPriority w:val="0"/>
    <w:pPr>
      <w:spacing w:after="0" w:line="240" w:lineRule="auto"/>
    </w:pPr>
    <w:rPr>
      <w:rFonts w:ascii="Calibri" w:hAnsi="Calibri" w:eastAsia="Calibri" w:cs="Arial"/>
      <w:sz w:val="20"/>
      <w:szCs w:val="22"/>
      <w:lang w:val="en-US" w:eastAsia="en-US" w:bidi="ar-SA"/>
    </w:rPr>
  </w:style>
  <w:style w:type="paragraph" w:customStyle="1" w:styleId="865">
    <w:name w:val="C22D50B8BA9B4672992F4E6540A58B811"/>
    <w:uiPriority w:val="0"/>
    <w:pPr>
      <w:spacing w:after="0" w:line="240" w:lineRule="auto"/>
    </w:pPr>
    <w:rPr>
      <w:rFonts w:ascii="Calibri" w:hAnsi="Calibri" w:eastAsia="Calibri" w:cs="Arial"/>
      <w:sz w:val="20"/>
      <w:szCs w:val="22"/>
      <w:lang w:val="en-US" w:eastAsia="en-US" w:bidi="ar-SA"/>
    </w:rPr>
  </w:style>
  <w:style w:type="paragraph" w:customStyle="1" w:styleId="866">
    <w:name w:val="28D0F4CEE06943F79BD3A2126C06D9461"/>
    <w:uiPriority w:val="0"/>
    <w:pPr>
      <w:spacing w:after="0" w:line="240" w:lineRule="auto"/>
    </w:pPr>
    <w:rPr>
      <w:rFonts w:ascii="Calibri" w:hAnsi="Calibri" w:eastAsia="Calibri" w:cs="Arial"/>
      <w:sz w:val="20"/>
      <w:szCs w:val="22"/>
      <w:lang w:val="en-US" w:eastAsia="en-US" w:bidi="ar-SA"/>
    </w:rPr>
  </w:style>
  <w:style w:type="paragraph" w:customStyle="1" w:styleId="867">
    <w:name w:val="ADAAF8920AC74620933ADC977C126C571"/>
    <w:uiPriority w:val="0"/>
    <w:pPr>
      <w:spacing w:after="0" w:line="240" w:lineRule="auto"/>
    </w:pPr>
    <w:rPr>
      <w:rFonts w:ascii="Calibri" w:hAnsi="Calibri" w:eastAsia="Calibri" w:cs="Arial"/>
      <w:sz w:val="20"/>
      <w:szCs w:val="22"/>
      <w:lang w:val="en-US" w:eastAsia="en-US" w:bidi="ar-SA"/>
    </w:rPr>
  </w:style>
  <w:style w:type="paragraph" w:customStyle="1" w:styleId="868">
    <w:name w:val="8095D2AACFA94EAFB0A98C7FC77DDDF81"/>
    <w:uiPriority w:val="0"/>
    <w:pPr>
      <w:spacing w:after="0" w:line="240" w:lineRule="auto"/>
    </w:pPr>
    <w:rPr>
      <w:rFonts w:ascii="Calibri" w:hAnsi="Calibri" w:eastAsia="Calibri" w:cs="Arial"/>
      <w:sz w:val="20"/>
      <w:szCs w:val="22"/>
      <w:lang w:val="en-US" w:eastAsia="en-US" w:bidi="ar-SA"/>
    </w:rPr>
  </w:style>
  <w:style w:type="paragraph" w:customStyle="1" w:styleId="869">
    <w:name w:val="2C88F52846B9445BB57121B503A231AD1"/>
    <w:uiPriority w:val="0"/>
    <w:pPr>
      <w:spacing w:after="0" w:line="240" w:lineRule="auto"/>
    </w:pPr>
    <w:rPr>
      <w:rFonts w:ascii="Calibri" w:hAnsi="Calibri" w:eastAsia="Calibri" w:cs="Arial"/>
      <w:sz w:val="20"/>
      <w:szCs w:val="22"/>
      <w:lang w:val="en-US" w:eastAsia="en-US" w:bidi="ar-SA"/>
    </w:rPr>
  </w:style>
  <w:style w:type="paragraph" w:customStyle="1" w:styleId="870">
    <w:name w:val="4DFB45E9ACED4FE4B6266C8F188186171"/>
    <w:uiPriority w:val="0"/>
    <w:pPr>
      <w:spacing w:after="0" w:line="240" w:lineRule="auto"/>
    </w:pPr>
    <w:rPr>
      <w:rFonts w:ascii="Calibri" w:hAnsi="Calibri" w:eastAsia="Calibri" w:cs="Arial"/>
      <w:sz w:val="20"/>
      <w:szCs w:val="22"/>
      <w:lang w:val="en-US" w:eastAsia="en-US" w:bidi="ar-SA"/>
    </w:rPr>
  </w:style>
  <w:style w:type="paragraph" w:customStyle="1" w:styleId="871">
    <w:name w:val="FA678E4BEBA1481DA631217D6F77AAD31"/>
    <w:uiPriority w:val="0"/>
    <w:pPr>
      <w:spacing w:after="0" w:line="240" w:lineRule="auto"/>
    </w:pPr>
    <w:rPr>
      <w:rFonts w:ascii="Calibri" w:hAnsi="Calibri" w:eastAsia="Calibri" w:cs="Arial"/>
      <w:sz w:val="20"/>
      <w:szCs w:val="22"/>
      <w:lang w:val="en-US" w:eastAsia="en-US" w:bidi="ar-SA"/>
    </w:rPr>
  </w:style>
  <w:style w:type="paragraph" w:customStyle="1" w:styleId="872">
    <w:name w:val="04D121E3273B418A90AE7C6F80CE652D1"/>
    <w:uiPriority w:val="0"/>
    <w:pPr>
      <w:spacing w:after="0" w:line="240" w:lineRule="auto"/>
    </w:pPr>
    <w:rPr>
      <w:rFonts w:ascii="Calibri" w:hAnsi="Calibri" w:eastAsia="Calibri" w:cs="Arial"/>
      <w:sz w:val="20"/>
      <w:szCs w:val="22"/>
      <w:lang w:val="en-US" w:eastAsia="en-US" w:bidi="ar-SA"/>
    </w:rPr>
  </w:style>
  <w:style w:type="paragraph" w:customStyle="1" w:styleId="873">
    <w:name w:val="7EF885E63F4E4628A6397BE601C1134C1"/>
    <w:uiPriority w:val="0"/>
    <w:pPr>
      <w:spacing w:after="0" w:line="240" w:lineRule="auto"/>
    </w:pPr>
    <w:rPr>
      <w:rFonts w:ascii="Calibri" w:hAnsi="Calibri" w:eastAsia="Calibri" w:cs="Arial"/>
      <w:sz w:val="20"/>
      <w:szCs w:val="22"/>
      <w:lang w:val="en-US" w:eastAsia="en-US" w:bidi="ar-SA"/>
    </w:rPr>
  </w:style>
  <w:style w:type="paragraph" w:customStyle="1" w:styleId="874">
    <w:name w:val="49F5929BB4D94B6194EE07C656B77E6A1"/>
    <w:uiPriority w:val="0"/>
    <w:pPr>
      <w:spacing w:after="0" w:line="240" w:lineRule="auto"/>
    </w:pPr>
    <w:rPr>
      <w:rFonts w:ascii="Calibri" w:hAnsi="Calibri" w:eastAsia="Calibri" w:cs="Arial"/>
      <w:sz w:val="20"/>
      <w:szCs w:val="22"/>
      <w:lang w:val="en-US" w:eastAsia="en-US" w:bidi="ar-SA"/>
    </w:rPr>
  </w:style>
  <w:style w:type="paragraph" w:customStyle="1" w:styleId="875">
    <w:name w:val="70DB00A8A7B94F7D83E09E464437B68D1"/>
    <w:uiPriority w:val="0"/>
    <w:pPr>
      <w:spacing w:after="0" w:line="240" w:lineRule="auto"/>
    </w:pPr>
    <w:rPr>
      <w:rFonts w:ascii="Calibri" w:hAnsi="Calibri" w:eastAsia="Calibri" w:cs="Arial"/>
      <w:sz w:val="20"/>
      <w:szCs w:val="22"/>
      <w:lang w:val="en-US" w:eastAsia="en-US" w:bidi="ar-SA"/>
    </w:rPr>
  </w:style>
  <w:style w:type="paragraph" w:customStyle="1" w:styleId="876">
    <w:name w:val="ACA7C60A49614F2EA57EC0565E12E62A1"/>
    <w:uiPriority w:val="0"/>
    <w:pPr>
      <w:spacing w:after="0" w:line="240" w:lineRule="auto"/>
    </w:pPr>
    <w:rPr>
      <w:rFonts w:ascii="Calibri" w:hAnsi="Calibri" w:eastAsia="Calibri" w:cs="Arial"/>
      <w:sz w:val="20"/>
      <w:szCs w:val="22"/>
      <w:lang w:val="en-US" w:eastAsia="en-US" w:bidi="ar-SA"/>
    </w:rPr>
  </w:style>
  <w:style w:type="paragraph" w:customStyle="1" w:styleId="877">
    <w:name w:val="3F9611C42E6F41808C78E724FBD60D171"/>
    <w:uiPriority w:val="0"/>
    <w:pPr>
      <w:spacing w:after="0" w:line="240" w:lineRule="auto"/>
    </w:pPr>
    <w:rPr>
      <w:rFonts w:ascii="Calibri" w:hAnsi="Calibri" w:eastAsia="Calibri" w:cs="Arial"/>
      <w:sz w:val="20"/>
      <w:szCs w:val="22"/>
      <w:lang w:val="en-US" w:eastAsia="en-US" w:bidi="ar-SA"/>
    </w:rPr>
  </w:style>
  <w:style w:type="paragraph" w:customStyle="1" w:styleId="878">
    <w:name w:val="4B9E9D7C54454F36A25FBE6E5797F19E1"/>
    <w:uiPriority w:val="0"/>
    <w:pPr>
      <w:spacing w:after="0" w:line="240" w:lineRule="auto"/>
    </w:pPr>
    <w:rPr>
      <w:rFonts w:ascii="Calibri" w:hAnsi="Calibri" w:eastAsia="Calibri" w:cs="Arial"/>
      <w:sz w:val="20"/>
      <w:szCs w:val="22"/>
      <w:lang w:val="en-US" w:eastAsia="en-US" w:bidi="ar-SA"/>
    </w:rPr>
  </w:style>
  <w:style w:type="paragraph" w:customStyle="1" w:styleId="879">
    <w:name w:val="310A9CC2739D4D95AD1DE2D5BB716C9D1"/>
    <w:uiPriority w:val="0"/>
    <w:pPr>
      <w:spacing w:after="0" w:line="240" w:lineRule="auto"/>
    </w:pPr>
    <w:rPr>
      <w:rFonts w:ascii="Calibri" w:hAnsi="Calibri" w:eastAsia="Calibri" w:cs="Arial"/>
      <w:sz w:val="20"/>
      <w:szCs w:val="22"/>
      <w:lang w:val="en-US" w:eastAsia="en-US" w:bidi="ar-SA"/>
    </w:rPr>
  </w:style>
  <w:style w:type="paragraph" w:customStyle="1" w:styleId="880">
    <w:name w:val="57174776EC474651959DAFD2B80380EF1"/>
    <w:uiPriority w:val="0"/>
    <w:pPr>
      <w:spacing w:after="0" w:line="240" w:lineRule="auto"/>
    </w:pPr>
    <w:rPr>
      <w:rFonts w:ascii="Calibri" w:hAnsi="Calibri" w:eastAsia="Calibri" w:cs="Arial"/>
      <w:sz w:val="20"/>
      <w:szCs w:val="22"/>
      <w:lang w:val="en-US" w:eastAsia="en-US" w:bidi="ar-SA"/>
    </w:rPr>
  </w:style>
  <w:style w:type="paragraph" w:customStyle="1" w:styleId="881">
    <w:name w:val="A49E26D2B0A44E94A7423A283855AAC41"/>
    <w:uiPriority w:val="0"/>
    <w:pPr>
      <w:spacing w:after="0" w:line="240" w:lineRule="auto"/>
    </w:pPr>
    <w:rPr>
      <w:rFonts w:ascii="Calibri" w:hAnsi="Calibri" w:eastAsia="Calibri" w:cs="Arial"/>
      <w:sz w:val="20"/>
      <w:szCs w:val="22"/>
      <w:lang w:val="en-US" w:eastAsia="en-US" w:bidi="ar-SA"/>
    </w:rPr>
  </w:style>
  <w:style w:type="paragraph" w:customStyle="1" w:styleId="882">
    <w:name w:val="90DD080471824DF28F0ED12B8FE087161"/>
    <w:uiPriority w:val="0"/>
    <w:pPr>
      <w:spacing w:after="0" w:line="240" w:lineRule="auto"/>
    </w:pPr>
    <w:rPr>
      <w:rFonts w:ascii="Calibri" w:hAnsi="Calibri" w:eastAsia="Calibri" w:cs="Arial"/>
      <w:sz w:val="20"/>
      <w:szCs w:val="22"/>
      <w:lang w:val="en-US" w:eastAsia="en-US" w:bidi="ar-SA"/>
    </w:rPr>
  </w:style>
  <w:style w:type="paragraph" w:customStyle="1" w:styleId="883">
    <w:name w:val="4DA17F2206EE4421962404B7336E4E3A1"/>
    <w:uiPriority w:val="0"/>
    <w:pPr>
      <w:spacing w:after="0" w:line="240" w:lineRule="auto"/>
    </w:pPr>
    <w:rPr>
      <w:rFonts w:ascii="Calibri" w:hAnsi="Calibri" w:eastAsia="Calibri" w:cs="Arial"/>
      <w:sz w:val="20"/>
      <w:szCs w:val="22"/>
      <w:lang w:val="en-US" w:eastAsia="en-US" w:bidi="ar-SA"/>
    </w:rPr>
  </w:style>
  <w:style w:type="paragraph" w:customStyle="1" w:styleId="884">
    <w:name w:val="DEB7EA7E85354AF0AADAE0870254ECE21"/>
    <w:uiPriority w:val="0"/>
    <w:pPr>
      <w:spacing w:after="0" w:line="240" w:lineRule="auto"/>
    </w:pPr>
    <w:rPr>
      <w:rFonts w:ascii="Calibri" w:hAnsi="Calibri" w:eastAsia="Calibri" w:cs="Arial"/>
      <w:sz w:val="20"/>
      <w:szCs w:val="22"/>
      <w:lang w:val="en-US" w:eastAsia="en-US" w:bidi="ar-SA"/>
    </w:rPr>
  </w:style>
  <w:style w:type="paragraph" w:customStyle="1" w:styleId="885">
    <w:name w:val="7554E86C80144C758F648569B9A20F231"/>
    <w:uiPriority w:val="0"/>
    <w:pPr>
      <w:spacing w:after="0" w:line="240" w:lineRule="auto"/>
    </w:pPr>
    <w:rPr>
      <w:rFonts w:ascii="Calibri" w:hAnsi="Calibri" w:eastAsia="Calibri" w:cs="Arial"/>
      <w:sz w:val="20"/>
      <w:szCs w:val="22"/>
      <w:lang w:val="en-US" w:eastAsia="en-US" w:bidi="ar-SA"/>
    </w:rPr>
  </w:style>
  <w:style w:type="paragraph" w:customStyle="1" w:styleId="886">
    <w:name w:val="7B3E9518367849ED9DAE28F72D4104DB1"/>
    <w:uiPriority w:val="0"/>
    <w:pPr>
      <w:spacing w:after="0" w:line="240" w:lineRule="auto"/>
    </w:pPr>
    <w:rPr>
      <w:rFonts w:ascii="Calibri" w:hAnsi="Calibri" w:eastAsia="Calibri" w:cs="Arial"/>
      <w:sz w:val="20"/>
      <w:szCs w:val="22"/>
      <w:lang w:val="en-US" w:eastAsia="en-US" w:bidi="ar-SA"/>
    </w:rPr>
  </w:style>
  <w:style w:type="paragraph" w:customStyle="1" w:styleId="887">
    <w:name w:val="B09465F45FDD4BEF8C59FF406CF1B9281"/>
    <w:uiPriority w:val="0"/>
    <w:pPr>
      <w:spacing w:after="0" w:line="240" w:lineRule="auto"/>
    </w:pPr>
    <w:rPr>
      <w:rFonts w:ascii="Calibri" w:hAnsi="Calibri" w:eastAsia="Calibri" w:cs="Arial"/>
      <w:sz w:val="20"/>
      <w:szCs w:val="22"/>
      <w:lang w:val="en-US" w:eastAsia="en-US" w:bidi="ar-SA"/>
    </w:rPr>
  </w:style>
  <w:style w:type="paragraph" w:customStyle="1" w:styleId="888">
    <w:name w:val="43A4A819C6E140FA8B01129DF46673021"/>
    <w:uiPriority w:val="0"/>
    <w:pPr>
      <w:spacing w:after="0" w:line="240" w:lineRule="auto"/>
    </w:pPr>
    <w:rPr>
      <w:rFonts w:ascii="Calibri" w:hAnsi="Calibri" w:eastAsia="Calibri" w:cs="Arial"/>
      <w:sz w:val="20"/>
      <w:szCs w:val="22"/>
      <w:lang w:val="en-US" w:eastAsia="en-US" w:bidi="ar-SA"/>
    </w:rPr>
  </w:style>
  <w:style w:type="paragraph" w:customStyle="1" w:styleId="889">
    <w:name w:val="2A70381EAB114E298EC1FE749E9027FA1"/>
    <w:uiPriority w:val="0"/>
    <w:pPr>
      <w:spacing w:after="0" w:line="240" w:lineRule="auto"/>
    </w:pPr>
    <w:rPr>
      <w:rFonts w:ascii="Calibri" w:hAnsi="Calibri" w:eastAsia="Calibri" w:cs="Arial"/>
      <w:sz w:val="20"/>
      <w:szCs w:val="22"/>
      <w:lang w:val="en-US" w:eastAsia="en-US" w:bidi="ar-SA"/>
    </w:rPr>
  </w:style>
  <w:style w:type="paragraph" w:customStyle="1" w:styleId="890">
    <w:name w:val="D76E084EA2F3456591B885D69B6AF4331"/>
    <w:uiPriority w:val="0"/>
    <w:pPr>
      <w:spacing w:after="0" w:line="240" w:lineRule="auto"/>
    </w:pPr>
    <w:rPr>
      <w:rFonts w:ascii="Calibri" w:hAnsi="Calibri" w:eastAsia="Calibri" w:cs="Arial"/>
      <w:sz w:val="20"/>
      <w:szCs w:val="22"/>
      <w:lang w:val="en-US" w:eastAsia="en-US" w:bidi="ar-SA"/>
    </w:rPr>
  </w:style>
  <w:style w:type="paragraph" w:customStyle="1" w:styleId="891">
    <w:name w:val="D0F0531B69DC4ECBB54C4B40C3F43DEC1"/>
    <w:uiPriority w:val="0"/>
    <w:pPr>
      <w:spacing w:after="0" w:line="240" w:lineRule="auto"/>
    </w:pPr>
    <w:rPr>
      <w:rFonts w:ascii="Calibri" w:hAnsi="Calibri" w:eastAsia="Calibri" w:cs="Arial"/>
      <w:sz w:val="20"/>
      <w:szCs w:val="22"/>
      <w:lang w:val="en-US" w:eastAsia="en-US" w:bidi="ar-SA"/>
    </w:rPr>
  </w:style>
  <w:style w:type="paragraph" w:customStyle="1" w:styleId="892">
    <w:name w:val="E8FF9B9E6E494ACEB7D0B9118B6905CA1"/>
    <w:uiPriority w:val="0"/>
    <w:pPr>
      <w:spacing w:after="0" w:line="240" w:lineRule="auto"/>
    </w:pPr>
    <w:rPr>
      <w:rFonts w:ascii="Calibri" w:hAnsi="Calibri" w:eastAsia="Calibri" w:cs="Arial"/>
      <w:sz w:val="20"/>
      <w:szCs w:val="22"/>
      <w:lang w:val="en-US" w:eastAsia="en-US" w:bidi="ar-SA"/>
    </w:rPr>
  </w:style>
  <w:style w:type="paragraph" w:customStyle="1" w:styleId="893">
    <w:name w:val="0F8E29E3AB294F279CC3F77DB7723D151"/>
    <w:uiPriority w:val="0"/>
    <w:pPr>
      <w:spacing w:after="0" w:line="240" w:lineRule="auto"/>
    </w:pPr>
    <w:rPr>
      <w:rFonts w:ascii="Calibri" w:hAnsi="Calibri" w:eastAsia="Calibri" w:cs="Arial"/>
      <w:sz w:val="20"/>
      <w:szCs w:val="22"/>
      <w:lang w:val="en-US" w:eastAsia="en-US" w:bidi="ar-SA"/>
    </w:rPr>
  </w:style>
  <w:style w:type="paragraph" w:customStyle="1" w:styleId="894">
    <w:name w:val="7AF94F483B1A43BB957B0D88A5F53CE11"/>
    <w:uiPriority w:val="0"/>
    <w:pPr>
      <w:spacing w:after="0" w:line="240" w:lineRule="auto"/>
    </w:pPr>
    <w:rPr>
      <w:rFonts w:ascii="Calibri" w:hAnsi="Calibri" w:eastAsia="Calibri" w:cs="Arial"/>
      <w:sz w:val="20"/>
      <w:szCs w:val="22"/>
      <w:lang w:val="en-US" w:eastAsia="en-US" w:bidi="ar-SA"/>
    </w:rPr>
  </w:style>
  <w:style w:type="paragraph" w:customStyle="1" w:styleId="895">
    <w:name w:val="D0DA7DD56B094862AB3D9297195477DD1"/>
    <w:uiPriority w:val="0"/>
    <w:pPr>
      <w:spacing w:after="0" w:line="240" w:lineRule="auto"/>
    </w:pPr>
    <w:rPr>
      <w:rFonts w:ascii="Calibri" w:hAnsi="Calibri" w:eastAsia="Calibri" w:cs="Arial"/>
      <w:sz w:val="20"/>
      <w:szCs w:val="22"/>
      <w:lang w:val="en-US" w:eastAsia="en-US" w:bidi="ar-SA"/>
    </w:rPr>
  </w:style>
  <w:style w:type="paragraph" w:customStyle="1" w:styleId="896">
    <w:name w:val="BFA943BA9DFB4C29B29ACDD7E85ACC2B1"/>
    <w:uiPriority w:val="0"/>
    <w:pPr>
      <w:spacing w:after="0" w:line="240" w:lineRule="auto"/>
    </w:pPr>
    <w:rPr>
      <w:rFonts w:ascii="Calibri" w:hAnsi="Calibri" w:eastAsia="Calibri" w:cs="Arial"/>
      <w:sz w:val="20"/>
      <w:szCs w:val="22"/>
      <w:lang w:val="en-US" w:eastAsia="en-US" w:bidi="ar-SA"/>
    </w:rPr>
  </w:style>
  <w:style w:type="paragraph" w:customStyle="1" w:styleId="897">
    <w:name w:val="4C8D74653E0846FFBE8FFB86D32C80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898">
    <w:name w:val="53E85F7A42A14D52B62676AF336228C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899">
    <w:name w:val="B008E1D6BC804D9F8DBE69128E72B98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0">
    <w:name w:val="332608ACFAA04D6184389D82F8560D6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1">
    <w:name w:val="A40EAA46564243559FD1CAD45616144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2">
    <w:name w:val="04E93EDAD098456CB5C4D7114A20133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3">
    <w:name w:val="5A3A3BB8A54945A8BB1D60EF95A5E99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4">
    <w:name w:val="0C1F06390F7148D687A3C22F7B13DEE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5">
    <w:name w:val="8B9DE018C62D4BA18DBE6C7DC595B99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6">
    <w:name w:val="6F9603583272408BBF636AB934744FA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7">
    <w:name w:val="84FC19F0FC7143B782EB6FAAF464D52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8">
    <w:name w:val="553CBD62176846FD827782D9346CFB0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09">
    <w:name w:val="8994F15F22554465AAA5EA217AF1A1B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0">
    <w:name w:val="7B15B678BCAA42558B8624F40C621EF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1">
    <w:name w:val="03F00C419BA54DA9A714E987D49ECAB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2">
    <w:name w:val="D14DE574A4C04AE993DBDADA27A87B4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3">
    <w:name w:val="9F41289A5D6E4A3ABF6B9D92A1AD949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4">
    <w:name w:val="F46C175C08DC4C21B69F8942E989590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5">
    <w:name w:val="29372CBF7A114AAAA66A7C698DA5711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6">
    <w:name w:val="78F81110E3F94BA295B5EB7FD23A126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7">
    <w:name w:val="09EBEAB41C7A475E817C0272B07DC4B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8">
    <w:name w:val="76A6868E7B8E4284BB120A8A8AC883F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19">
    <w:name w:val="4E1775A0CDA74B5EBD4BB6BA1E268E6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0">
    <w:name w:val="BEC75D6EFA5E4014936FA2A748D7B05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1">
    <w:name w:val="D1CC5DF7BC2F4820980759CA2483E79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2">
    <w:name w:val="2DAEA9881D7A431D9B5930B227E24EC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3">
    <w:name w:val="FD12085783D7404394A5DCD65EAD2FC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4">
    <w:name w:val="1A518A41AEBE4CE1B9AFC1E6207EB72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5">
    <w:name w:val="F107FBC87F554ABC80BD1FA76D767E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6">
    <w:name w:val="FD9392633A8F49E796C1CB68C331A37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7">
    <w:name w:val="AC612C8713894F9C8B137A04D354F53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8">
    <w:name w:val="EF5A5CBD32474F3880DEC29036F6C29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29">
    <w:name w:val="C3FD1C72FFA34BB898460CA49B570A9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0">
    <w:name w:val="21F3360A9F174DE3B346F6437C0517F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1">
    <w:name w:val="E75CC3716D584D7085F5E80F4C50827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2">
    <w:name w:val="08322258C0984EA5BC2983D569F3A93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3">
    <w:name w:val="E65A9BF27C6749A2B6F66BBD4D31F33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4">
    <w:name w:val="E80A6887BF854E7DBF6657AB81B2A10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5">
    <w:name w:val="DFEC35A0E2C147128E1C494E24DBC72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6">
    <w:name w:val="BE491004C6AE44C79BB74FD99067F16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7">
    <w:name w:val="7CCCA02C11794D7294CF801BAC52725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8">
    <w:name w:val="B7C2DB8CC74A4BB7B5940B26F8E0E07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39">
    <w:name w:val="EDFB9F6DF9654A55970E4EF44DCA294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0">
    <w:name w:val="A14D3898EACC45A5ABD81EF9B36E36E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1">
    <w:name w:val="BDE914809F904B599C6BCB7F334CDBF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2">
    <w:name w:val="A43BF0FA146B4670AA15ABB17AB1F62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3">
    <w:name w:val="81691920CF094221B7590A4981DD2B9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4">
    <w:name w:val="55083F06F6AE44248AB7F80B04962AB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5">
    <w:name w:val="48BCD5BA6E504008904488ADED98063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6">
    <w:name w:val="E592536D3ECC41F195C3E4265ABAA4E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7">
    <w:name w:val="B43968A7412845BF84A6769626A318A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8">
    <w:name w:val="61611BB4394F4B41B669EA5D5C439AC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49">
    <w:name w:val="80720D31D3C348C297931BCAA0F3A29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0">
    <w:name w:val="59CB7CB2861645BA8A6F41669403D41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1">
    <w:name w:val="225B8728FD504D33A10C7A22E3E31EF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2">
    <w:name w:val="6FEBF68EC3154741A5CE66CB900F71B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3">
    <w:name w:val="941DE5E32E5D49429CC9ACB7D00579B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4">
    <w:name w:val="698B1C2A82084928BF6456AF5C2FD81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5">
    <w:name w:val="7A33E23D64C34C9E872CEA5CA38C2ED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6">
    <w:name w:val="BCDC511B30FC48E7978D8F359824664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7">
    <w:name w:val="248D9B29A99A4F31A80259817931B3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8">
    <w:name w:val="9806E10F25A145F29022D82BB884E13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59">
    <w:name w:val="D89DD41409DD42ACBE05957F56BD10F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0">
    <w:name w:val="AF842CBD3DA843B39A1A0C9645B590B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1">
    <w:name w:val="F554B82399C0417E9D8357F4184087B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2">
    <w:name w:val="1D3EDFF05D994561A4AEA64A5DFB427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3">
    <w:name w:val="F1B74194525D4E80AF1188D05B93F3F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4">
    <w:name w:val="A1014AE101044324BE996B38C1A09DF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5">
    <w:name w:val="FF6ABEB35B864292B834675909E04A5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6">
    <w:name w:val="8FD7C9694257417D911B03E8FD46404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7">
    <w:name w:val="0F4EA7D27A9E4E168F5F6D6AAB4604B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8">
    <w:name w:val="21931503616F40FA85A427F99C784A4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69">
    <w:name w:val="EF257E8E9D70400387F1AAD17D01353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0">
    <w:name w:val="D86A8933089A4451BB6ECE404532518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1">
    <w:name w:val="7FB299929CA94528A144DCB5F867F4D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2">
    <w:name w:val="75B4F0C4217749C2AABDF5015EC34C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3">
    <w:name w:val="E5AAB78206354418968ACE3BE9B7023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4">
    <w:name w:val="4026F18DAB3147229630B8F7185A6E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5">
    <w:name w:val="52B0E5045358403D95134CB0DA5EB9B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6">
    <w:name w:val="A13D721A9420417D904B4B2489382D5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7">
    <w:name w:val="70C26639D4E94C1B9E7BDA9165A5A7B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8">
    <w:name w:val="46CC8F37EE53401DBC89146109C3545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79">
    <w:name w:val="FA924393ACC8408F900BA3ACF4D9E4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80">
    <w:name w:val="AF86AA894E69473A805E6B7D52AD4B5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981">
    <w:name w:val="D85FD0B0002E406384EBC6A0F84B0B2A10"/>
    <w:uiPriority w:val="0"/>
    <w:pPr>
      <w:spacing w:after="0" w:line="240" w:lineRule="auto"/>
    </w:pPr>
    <w:rPr>
      <w:rFonts w:ascii="Calibri" w:hAnsi="Calibri" w:eastAsia="Calibri" w:cs="Arial"/>
      <w:sz w:val="20"/>
      <w:szCs w:val="22"/>
      <w:lang w:val="en-US" w:eastAsia="en-US" w:bidi="ar-SA"/>
    </w:rPr>
  </w:style>
  <w:style w:type="paragraph" w:customStyle="1" w:styleId="982">
    <w:name w:val="8EB5E1D05FCB4A65A54EDA443B67409410"/>
    <w:uiPriority w:val="0"/>
    <w:pPr>
      <w:spacing w:after="0" w:line="240" w:lineRule="auto"/>
    </w:pPr>
    <w:rPr>
      <w:rFonts w:ascii="Calibri" w:hAnsi="Calibri" w:eastAsia="Calibri" w:cs="Arial"/>
      <w:sz w:val="20"/>
      <w:szCs w:val="22"/>
      <w:lang w:val="en-US" w:eastAsia="en-US" w:bidi="ar-SA"/>
    </w:rPr>
  </w:style>
  <w:style w:type="paragraph" w:customStyle="1" w:styleId="983">
    <w:name w:val="369F419C6028496480B89DE0F2B6612C10"/>
    <w:uiPriority w:val="0"/>
    <w:pPr>
      <w:spacing w:after="0" w:line="240" w:lineRule="auto"/>
    </w:pPr>
    <w:rPr>
      <w:rFonts w:ascii="Calibri" w:hAnsi="Calibri" w:eastAsia="Calibri" w:cs="Arial"/>
      <w:sz w:val="20"/>
      <w:szCs w:val="22"/>
      <w:lang w:val="en-US" w:eastAsia="en-US" w:bidi="ar-SA"/>
    </w:rPr>
  </w:style>
  <w:style w:type="paragraph" w:customStyle="1" w:styleId="984">
    <w:name w:val="46CC8F37EE53401DBC89146109C354541"/>
    <w:uiPriority w:val="0"/>
    <w:pPr>
      <w:spacing w:after="0" w:line="240" w:lineRule="auto"/>
    </w:pPr>
    <w:rPr>
      <w:rFonts w:ascii="Calibri" w:hAnsi="Calibri" w:eastAsia="Calibri" w:cs="Arial"/>
      <w:sz w:val="20"/>
      <w:szCs w:val="22"/>
      <w:lang w:val="en-US" w:eastAsia="en-US" w:bidi="ar-SA"/>
    </w:rPr>
  </w:style>
  <w:style w:type="paragraph" w:customStyle="1" w:styleId="985">
    <w:name w:val="FA924393ACC8408F900BA3ACF4D9E4BD1"/>
    <w:uiPriority w:val="0"/>
    <w:pPr>
      <w:spacing w:after="0" w:line="240" w:lineRule="auto"/>
    </w:pPr>
    <w:rPr>
      <w:rFonts w:ascii="Calibri" w:hAnsi="Calibri" w:eastAsia="Calibri" w:cs="Arial"/>
      <w:sz w:val="20"/>
      <w:szCs w:val="22"/>
      <w:lang w:val="en-US" w:eastAsia="en-US" w:bidi="ar-SA"/>
    </w:rPr>
  </w:style>
  <w:style w:type="paragraph" w:customStyle="1" w:styleId="986">
    <w:name w:val="AF86AA894E69473A805E6B7D52AD4B5A1"/>
    <w:uiPriority w:val="0"/>
    <w:pPr>
      <w:spacing w:after="0" w:line="240" w:lineRule="auto"/>
    </w:pPr>
    <w:rPr>
      <w:rFonts w:ascii="Calibri" w:hAnsi="Calibri" w:eastAsia="Calibri" w:cs="Arial"/>
      <w:sz w:val="20"/>
      <w:szCs w:val="22"/>
      <w:lang w:val="en-US" w:eastAsia="en-US" w:bidi="ar-SA"/>
    </w:rPr>
  </w:style>
  <w:style w:type="paragraph" w:customStyle="1" w:styleId="987">
    <w:name w:val="A26B91E6FA23486880C5A961B29588959"/>
    <w:uiPriority w:val="0"/>
    <w:pPr>
      <w:spacing w:after="0" w:line="240" w:lineRule="auto"/>
    </w:pPr>
    <w:rPr>
      <w:rFonts w:ascii="Calibri" w:hAnsi="Calibri" w:eastAsia="Calibri" w:cs="Arial"/>
      <w:sz w:val="20"/>
      <w:szCs w:val="22"/>
      <w:lang w:val="en-US" w:eastAsia="en-US" w:bidi="ar-SA"/>
    </w:rPr>
  </w:style>
  <w:style w:type="paragraph" w:customStyle="1" w:styleId="988">
    <w:name w:val="F003B9E584D743AF91D9E7A4094AECF59"/>
    <w:uiPriority w:val="0"/>
    <w:pPr>
      <w:spacing w:after="0" w:line="240" w:lineRule="auto"/>
    </w:pPr>
    <w:rPr>
      <w:rFonts w:ascii="Calibri" w:hAnsi="Calibri" w:eastAsia="Calibri" w:cs="Arial"/>
      <w:sz w:val="20"/>
      <w:szCs w:val="22"/>
      <w:lang w:val="en-US" w:eastAsia="en-US" w:bidi="ar-SA"/>
    </w:rPr>
  </w:style>
  <w:style w:type="paragraph" w:customStyle="1" w:styleId="989">
    <w:name w:val="5623986C85034813B15E30764D2521129"/>
    <w:uiPriority w:val="0"/>
    <w:pPr>
      <w:spacing w:after="0" w:line="240" w:lineRule="auto"/>
    </w:pPr>
    <w:rPr>
      <w:rFonts w:ascii="Calibri" w:hAnsi="Calibri" w:eastAsia="Calibri" w:cs="Arial"/>
      <w:sz w:val="20"/>
      <w:szCs w:val="22"/>
      <w:lang w:val="en-US" w:eastAsia="en-US" w:bidi="ar-SA"/>
    </w:rPr>
  </w:style>
  <w:style w:type="paragraph" w:customStyle="1" w:styleId="990">
    <w:name w:val="86653914CB8445B3A0013D8140C4D3159"/>
    <w:uiPriority w:val="0"/>
    <w:pPr>
      <w:spacing w:after="0" w:line="240" w:lineRule="auto"/>
    </w:pPr>
    <w:rPr>
      <w:rFonts w:ascii="Calibri" w:hAnsi="Calibri" w:eastAsia="Calibri" w:cs="Arial"/>
      <w:sz w:val="20"/>
      <w:szCs w:val="22"/>
      <w:lang w:val="en-US" w:eastAsia="en-US" w:bidi="ar-SA"/>
    </w:rPr>
  </w:style>
  <w:style w:type="paragraph" w:customStyle="1" w:styleId="991">
    <w:name w:val="72F63C90AC604155AAD9E792D3230DCD9"/>
    <w:uiPriority w:val="0"/>
    <w:pPr>
      <w:spacing w:after="0" w:line="240" w:lineRule="auto"/>
    </w:pPr>
    <w:rPr>
      <w:rFonts w:ascii="Calibri" w:hAnsi="Calibri" w:eastAsia="Calibri" w:cs="Arial"/>
      <w:sz w:val="20"/>
      <w:szCs w:val="22"/>
      <w:lang w:val="en-US" w:eastAsia="en-US" w:bidi="ar-SA"/>
    </w:rPr>
  </w:style>
  <w:style w:type="paragraph" w:customStyle="1" w:styleId="992">
    <w:name w:val="645B51FCE78543F68D320C67FF6F40799"/>
    <w:uiPriority w:val="0"/>
    <w:pPr>
      <w:spacing w:after="0" w:line="240" w:lineRule="auto"/>
    </w:pPr>
    <w:rPr>
      <w:rFonts w:ascii="Calibri" w:hAnsi="Calibri" w:eastAsia="Calibri" w:cs="Arial"/>
      <w:sz w:val="20"/>
      <w:szCs w:val="22"/>
      <w:lang w:val="en-US" w:eastAsia="en-US" w:bidi="ar-SA"/>
    </w:rPr>
  </w:style>
  <w:style w:type="paragraph" w:customStyle="1" w:styleId="993">
    <w:name w:val="E0779DB916CE40A3AAB5A463CBB13E5E8"/>
    <w:uiPriority w:val="0"/>
    <w:pPr>
      <w:spacing w:after="0" w:line="240" w:lineRule="auto"/>
    </w:pPr>
    <w:rPr>
      <w:rFonts w:ascii="Calibri" w:hAnsi="Calibri" w:eastAsia="Calibri" w:cs="Arial"/>
      <w:sz w:val="20"/>
      <w:szCs w:val="22"/>
      <w:lang w:val="en-US" w:eastAsia="en-US" w:bidi="ar-SA"/>
    </w:rPr>
  </w:style>
  <w:style w:type="paragraph" w:customStyle="1" w:styleId="994">
    <w:name w:val="929420243B8A4DABA2576C8A280E8F639"/>
    <w:uiPriority w:val="0"/>
    <w:pPr>
      <w:spacing w:after="0" w:line="240" w:lineRule="auto"/>
    </w:pPr>
    <w:rPr>
      <w:rFonts w:ascii="Calibri" w:hAnsi="Calibri" w:eastAsia="Calibri" w:cs="Arial"/>
      <w:sz w:val="20"/>
      <w:szCs w:val="22"/>
      <w:lang w:val="en-US" w:eastAsia="en-US" w:bidi="ar-SA"/>
    </w:rPr>
  </w:style>
  <w:style w:type="paragraph" w:customStyle="1" w:styleId="995">
    <w:name w:val="B2EA7D3B8DED461CAD819FCEDFBC2D009"/>
    <w:uiPriority w:val="0"/>
    <w:pPr>
      <w:spacing w:after="0" w:line="240" w:lineRule="auto"/>
    </w:pPr>
    <w:rPr>
      <w:rFonts w:ascii="Calibri" w:hAnsi="Calibri" w:eastAsia="Calibri" w:cs="Arial"/>
      <w:sz w:val="20"/>
      <w:szCs w:val="22"/>
      <w:lang w:val="en-US" w:eastAsia="en-US" w:bidi="ar-SA"/>
    </w:rPr>
  </w:style>
  <w:style w:type="paragraph" w:customStyle="1" w:styleId="996">
    <w:name w:val="8FDE1EAC58D3489A9345CA1DC69FE5CF9"/>
    <w:uiPriority w:val="0"/>
    <w:pPr>
      <w:spacing w:after="0" w:line="240" w:lineRule="auto"/>
    </w:pPr>
    <w:rPr>
      <w:rFonts w:ascii="Calibri" w:hAnsi="Calibri" w:eastAsia="Calibri" w:cs="Arial"/>
      <w:sz w:val="20"/>
      <w:szCs w:val="22"/>
      <w:lang w:val="en-US" w:eastAsia="en-US" w:bidi="ar-SA"/>
    </w:rPr>
  </w:style>
  <w:style w:type="paragraph" w:customStyle="1" w:styleId="997">
    <w:name w:val="DDE0652C66C748A9B1DA9551F6A7DBB89"/>
    <w:uiPriority w:val="0"/>
    <w:pPr>
      <w:spacing w:after="0" w:line="240" w:lineRule="auto"/>
    </w:pPr>
    <w:rPr>
      <w:rFonts w:ascii="Calibri" w:hAnsi="Calibri" w:eastAsia="Calibri" w:cs="Arial"/>
      <w:sz w:val="20"/>
      <w:szCs w:val="22"/>
      <w:lang w:val="en-US" w:eastAsia="en-US" w:bidi="ar-SA"/>
    </w:rPr>
  </w:style>
  <w:style w:type="paragraph" w:customStyle="1" w:styleId="998">
    <w:name w:val="59ADC17566194A36A5F1366D08B06A668"/>
    <w:uiPriority w:val="0"/>
    <w:pPr>
      <w:spacing w:after="0" w:line="240" w:lineRule="auto"/>
    </w:pPr>
    <w:rPr>
      <w:rFonts w:ascii="Calibri" w:hAnsi="Calibri" w:eastAsia="Calibri" w:cs="Arial"/>
      <w:sz w:val="20"/>
      <w:szCs w:val="22"/>
      <w:lang w:val="en-US" w:eastAsia="en-US" w:bidi="ar-SA"/>
    </w:rPr>
  </w:style>
  <w:style w:type="paragraph" w:customStyle="1" w:styleId="999">
    <w:name w:val="8EB64893A58B4E09B9091EF721577E719"/>
    <w:uiPriority w:val="0"/>
    <w:pPr>
      <w:spacing w:after="0" w:line="240" w:lineRule="auto"/>
    </w:pPr>
    <w:rPr>
      <w:rFonts w:ascii="Calibri" w:hAnsi="Calibri" w:eastAsia="Calibri" w:cs="Arial"/>
      <w:sz w:val="20"/>
      <w:szCs w:val="22"/>
      <w:lang w:val="en-US" w:eastAsia="en-US" w:bidi="ar-SA"/>
    </w:rPr>
  </w:style>
  <w:style w:type="paragraph" w:customStyle="1" w:styleId="1000">
    <w:name w:val="91D4C4E7685D47D0ABC5E7FC2E9F2344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1">
    <w:name w:val="42E6A98D46AE41E9AE6A1A20B71AE39F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2">
    <w:name w:val="3629BD77C09C44EE97AA612BCA07572B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3">
    <w:name w:val="BBC54F8F6FE540D4A477A9EDB3BC6797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4">
    <w:name w:val="28FCFE221033429D8E1E1CA8345DC119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5">
    <w:name w:val="5473320BA6BD4827844A05C3EF8D14DD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6">
    <w:name w:val="41B1215239AA4940ABE1AFEB458B5656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7">
    <w:name w:val="0A4831A03820402C8E5AD2435691993E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8">
    <w:name w:val="7A7B5228549646879575B561CF67DFE4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09">
    <w:name w:val="5E4AB5DEB9E2402CA8E5F9EFD1F0C6FC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10">
    <w:name w:val="D8C85B75EC004110BDED96FD2B5C55C0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11">
    <w:name w:val="D9264E2D44024D74A9073F8BBBE5B43F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12">
    <w:name w:val="E6B7700701F847C78309DA88220AF6AE8"/>
    <w:uiPriority w:val="0"/>
    <w:pPr>
      <w:spacing w:after="0" w:line="240" w:lineRule="auto"/>
    </w:pPr>
    <w:rPr>
      <w:rFonts w:ascii="Calibri" w:hAnsi="Calibri" w:eastAsia="Calibri" w:cs="Arial"/>
      <w:sz w:val="20"/>
      <w:szCs w:val="22"/>
      <w:lang w:val="en-US" w:eastAsia="en-US" w:bidi="ar-SA"/>
    </w:rPr>
  </w:style>
  <w:style w:type="paragraph" w:customStyle="1" w:styleId="1013">
    <w:name w:val="127A9AEA0EB84DE49DDFE22E4C9C268C8"/>
    <w:uiPriority w:val="0"/>
    <w:pPr>
      <w:spacing w:after="0" w:line="240" w:lineRule="auto"/>
    </w:pPr>
    <w:rPr>
      <w:rFonts w:ascii="Calibri" w:hAnsi="Calibri" w:eastAsia="Calibri" w:cs="Arial"/>
      <w:sz w:val="20"/>
      <w:szCs w:val="22"/>
      <w:lang w:val="en-US" w:eastAsia="en-US" w:bidi="ar-SA"/>
    </w:rPr>
  </w:style>
  <w:style w:type="paragraph" w:customStyle="1" w:styleId="1014">
    <w:name w:val="07D3C396D64040BDAA1DAF2A3BD207418"/>
    <w:uiPriority w:val="0"/>
    <w:pPr>
      <w:spacing w:after="0" w:line="240" w:lineRule="auto"/>
    </w:pPr>
    <w:rPr>
      <w:rFonts w:ascii="Calibri" w:hAnsi="Calibri" w:eastAsia="Calibri" w:cs="Arial"/>
      <w:sz w:val="20"/>
      <w:szCs w:val="22"/>
      <w:lang w:val="en-US" w:eastAsia="en-US" w:bidi="ar-SA"/>
    </w:rPr>
  </w:style>
  <w:style w:type="paragraph" w:customStyle="1" w:styleId="1015">
    <w:name w:val="1DAD0BA9F175452F8DE483E042D9D0E98"/>
    <w:uiPriority w:val="0"/>
    <w:pPr>
      <w:spacing w:after="0" w:line="240" w:lineRule="auto"/>
    </w:pPr>
    <w:rPr>
      <w:rFonts w:ascii="Calibri" w:hAnsi="Calibri" w:eastAsia="Calibri" w:cs="Arial"/>
      <w:sz w:val="20"/>
      <w:szCs w:val="22"/>
      <w:lang w:val="en-US" w:eastAsia="en-US" w:bidi="ar-SA"/>
    </w:rPr>
  </w:style>
  <w:style w:type="paragraph" w:customStyle="1" w:styleId="1016">
    <w:name w:val="F48842882D4E4B62ABB3E97AE3A3339A3"/>
    <w:uiPriority w:val="0"/>
    <w:pPr>
      <w:spacing w:after="0" w:line="240" w:lineRule="auto"/>
    </w:pPr>
    <w:rPr>
      <w:rFonts w:ascii="Calibri" w:hAnsi="Calibri" w:eastAsia="Calibri" w:cs="Arial"/>
      <w:sz w:val="20"/>
      <w:szCs w:val="22"/>
      <w:lang w:val="en-US" w:eastAsia="en-US" w:bidi="ar-SA"/>
    </w:rPr>
  </w:style>
  <w:style w:type="paragraph" w:customStyle="1" w:styleId="1017">
    <w:name w:val="16626B2205404EA0A67DBC489611EB423"/>
    <w:uiPriority w:val="0"/>
    <w:pPr>
      <w:spacing w:after="0" w:line="240" w:lineRule="auto"/>
    </w:pPr>
    <w:rPr>
      <w:rFonts w:ascii="Calibri" w:hAnsi="Calibri" w:eastAsia="Calibri" w:cs="Arial"/>
      <w:sz w:val="20"/>
      <w:szCs w:val="22"/>
      <w:lang w:val="en-US" w:eastAsia="en-US" w:bidi="ar-SA"/>
    </w:rPr>
  </w:style>
  <w:style w:type="paragraph" w:customStyle="1" w:styleId="1018">
    <w:name w:val="761096C761FA4295A7395F8CDE35C90F3"/>
    <w:uiPriority w:val="0"/>
    <w:pPr>
      <w:spacing w:after="0" w:line="240" w:lineRule="auto"/>
    </w:pPr>
    <w:rPr>
      <w:rFonts w:ascii="Calibri" w:hAnsi="Calibri" w:eastAsia="Calibri" w:cs="Arial"/>
      <w:sz w:val="20"/>
      <w:szCs w:val="22"/>
      <w:lang w:val="en-US" w:eastAsia="en-US" w:bidi="ar-SA"/>
    </w:rPr>
  </w:style>
  <w:style w:type="paragraph" w:customStyle="1" w:styleId="1019">
    <w:name w:val="68A6F64009EC4B2FB55536CE3BDFE1DF3"/>
    <w:uiPriority w:val="0"/>
    <w:pPr>
      <w:spacing w:after="0" w:line="240" w:lineRule="auto"/>
    </w:pPr>
    <w:rPr>
      <w:rFonts w:ascii="Calibri" w:hAnsi="Calibri" w:eastAsia="Calibri" w:cs="Arial"/>
      <w:sz w:val="20"/>
      <w:szCs w:val="22"/>
      <w:lang w:val="en-US" w:eastAsia="en-US" w:bidi="ar-SA"/>
    </w:rPr>
  </w:style>
  <w:style w:type="paragraph" w:customStyle="1" w:styleId="1020">
    <w:name w:val="34F40FDFF41048BBAA9B12126A75EC769"/>
    <w:uiPriority w:val="0"/>
    <w:pPr>
      <w:spacing w:after="0" w:line="240" w:lineRule="auto"/>
    </w:pPr>
    <w:rPr>
      <w:rFonts w:ascii="Calibri" w:hAnsi="Calibri" w:eastAsia="Calibri" w:cs="Arial"/>
      <w:sz w:val="20"/>
      <w:szCs w:val="22"/>
      <w:lang w:val="en-US" w:eastAsia="en-US" w:bidi="ar-SA"/>
    </w:rPr>
  </w:style>
  <w:style w:type="paragraph" w:customStyle="1" w:styleId="1021">
    <w:name w:val="C9DE7CCF5B424D5F8E34B9A5CEDF4C513"/>
    <w:uiPriority w:val="0"/>
    <w:pPr>
      <w:spacing w:after="0" w:line="240" w:lineRule="auto"/>
    </w:pPr>
    <w:rPr>
      <w:rFonts w:ascii="Calibri" w:hAnsi="Calibri" w:eastAsia="Calibri" w:cs="Arial"/>
      <w:sz w:val="20"/>
      <w:szCs w:val="22"/>
      <w:lang w:val="en-US" w:eastAsia="en-US" w:bidi="ar-SA"/>
    </w:rPr>
  </w:style>
  <w:style w:type="paragraph" w:customStyle="1" w:styleId="1022">
    <w:name w:val="C835BA57477D45ECAE67A7B7EFB82EB49"/>
    <w:uiPriority w:val="0"/>
    <w:pPr>
      <w:spacing w:after="0" w:line="240" w:lineRule="auto"/>
    </w:pPr>
    <w:rPr>
      <w:rFonts w:ascii="Calibri" w:hAnsi="Calibri" w:eastAsia="Calibri" w:cs="Arial"/>
      <w:sz w:val="20"/>
      <w:szCs w:val="22"/>
      <w:lang w:val="en-US" w:eastAsia="en-US" w:bidi="ar-SA"/>
    </w:rPr>
  </w:style>
  <w:style w:type="paragraph" w:customStyle="1" w:styleId="1023">
    <w:name w:val="75A24CD0F4A743FCBF921A156615C4BB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24">
    <w:name w:val="A381C3C4D077459DBF9ECAA89ECE9F0C8"/>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25">
    <w:name w:val="9590B87EA1E34EED90FF805E0686EF267"/>
    <w:uiPriority w:val="0"/>
    <w:pPr>
      <w:spacing w:after="0" w:line="240" w:lineRule="auto"/>
    </w:pPr>
    <w:rPr>
      <w:rFonts w:ascii="Calibri" w:hAnsi="Calibri" w:eastAsia="Calibri" w:cs="Arial"/>
      <w:sz w:val="20"/>
      <w:szCs w:val="22"/>
      <w:lang w:val="en-US" w:eastAsia="en-US" w:bidi="ar-SA"/>
    </w:rPr>
  </w:style>
  <w:style w:type="paragraph" w:customStyle="1" w:styleId="1026">
    <w:name w:val="F99A60CEB386496D834B506CB547302E7"/>
    <w:uiPriority w:val="0"/>
    <w:pPr>
      <w:spacing w:after="0" w:line="240" w:lineRule="auto"/>
    </w:pPr>
    <w:rPr>
      <w:rFonts w:ascii="Calibri" w:hAnsi="Calibri" w:eastAsia="Calibri" w:cs="Arial"/>
      <w:sz w:val="20"/>
      <w:szCs w:val="22"/>
      <w:lang w:val="en-US" w:eastAsia="en-US" w:bidi="ar-SA"/>
    </w:rPr>
  </w:style>
  <w:style w:type="paragraph" w:customStyle="1" w:styleId="1027">
    <w:name w:val="EA6EFADC69E14DE29C74752E45E10B257"/>
    <w:uiPriority w:val="0"/>
    <w:pPr>
      <w:spacing w:after="0" w:line="240" w:lineRule="auto"/>
    </w:pPr>
    <w:rPr>
      <w:rFonts w:ascii="Calibri" w:hAnsi="Calibri" w:eastAsia="Calibri" w:cs="Arial"/>
      <w:sz w:val="20"/>
      <w:szCs w:val="22"/>
      <w:lang w:val="en-US" w:eastAsia="en-US" w:bidi="ar-SA"/>
    </w:rPr>
  </w:style>
  <w:style w:type="paragraph" w:customStyle="1" w:styleId="1028">
    <w:name w:val="0C64E881202B43BA9336DAE1ED2C18DB7"/>
    <w:uiPriority w:val="0"/>
    <w:pPr>
      <w:spacing w:after="0" w:line="240" w:lineRule="auto"/>
    </w:pPr>
    <w:rPr>
      <w:rFonts w:ascii="Calibri" w:hAnsi="Calibri" w:eastAsia="Calibri" w:cs="Arial"/>
      <w:sz w:val="20"/>
      <w:szCs w:val="22"/>
      <w:lang w:val="en-US" w:eastAsia="en-US" w:bidi="ar-SA"/>
    </w:rPr>
  </w:style>
  <w:style w:type="paragraph" w:customStyle="1" w:styleId="1029">
    <w:name w:val="5B74CFE0F78A46D0B562D800B91B13EF7"/>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030">
    <w:name w:val="D71640F6C5314747B1B4799EBCD2EEC27"/>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031">
    <w:name w:val="C7C4CF028C8A4A88BC7CEF23B98289E87"/>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032">
    <w:name w:val="83CC8451A38045AB84DB605F194DD94C7"/>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033">
    <w:name w:val="9575CE5704194A23B670FFEF2D10F57C3"/>
    <w:uiPriority w:val="0"/>
    <w:pPr>
      <w:spacing w:after="0" w:line="240" w:lineRule="auto"/>
    </w:pPr>
    <w:rPr>
      <w:rFonts w:ascii="Calibri" w:hAnsi="Calibri" w:eastAsia="Calibri" w:cs="Arial"/>
      <w:sz w:val="20"/>
      <w:szCs w:val="22"/>
      <w:lang w:val="en-US" w:eastAsia="en-US" w:bidi="ar-SA"/>
    </w:rPr>
  </w:style>
  <w:style w:type="paragraph" w:customStyle="1" w:styleId="1034">
    <w:name w:val="E5B1746EBC5245EA8069C03BAC9D14DD3"/>
    <w:uiPriority w:val="0"/>
    <w:pPr>
      <w:spacing w:after="0" w:line="240" w:lineRule="auto"/>
    </w:pPr>
    <w:rPr>
      <w:rFonts w:ascii="Calibri" w:hAnsi="Calibri" w:eastAsia="Calibri" w:cs="Arial"/>
      <w:sz w:val="20"/>
      <w:szCs w:val="22"/>
      <w:lang w:val="en-US" w:eastAsia="en-US" w:bidi="ar-SA"/>
    </w:rPr>
  </w:style>
  <w:style w:type="paragraph" w:customStyle="1" w:styleId="1035">
    <w:name w:val="5E8D8DDC113E4BE2A6C9F449EC5265E63"/>
    <w:uiPriority w:val="0"/>
    <w:pPr>
      <w:spacing w:after="0" w:line="240" w:lineRule="auto"/>
    </w:pPr>
    <w:rPr>
      <w:rFonts w:ascii="Calibri" w:hAnsi="Calibri" w:eastAsia="Calibri" w:cs="Arial"/>
      <w:sz w:val="20"/>
      <w:szCs w:val="22"/>
      <w:lang w:val="en-US" w:eastAsia="en-US" w:bidi="ar-SA"/>
    </w:rPr>
  </w:style>
  <w:style w:type="paragraph" w:customStyle="1" w:styleId="1036">
    <w:name w:val="5D9E464A6C5D433DA6941E56AC98A5113"/>
    <w:uiPriority w:val="0"/>
    <w:pPr>
      <w:spacing w:after="0" w:line="240" w:lineRule="auto"/>
    </w:pPr>
    <w:rPr>
      <w:rFonts w:ascii="Calibri" w:hAnsi="Calibri" w:eastAsia="Calibri" w:cs="Arial"/>
      <w:sz w:val="20"/>
      <w:szCs w:val="22"/>
      <w:lang w:val="en-US" w:eastAsia="en-US" w:bidi="ar-SA"/>
    </w:rPr>
  </w:style>
  <w:style w:type="paragraph" w:customStyle="1" w:styleId="1037">
    <w:name w:val="79C1345F9F5649A38E1C940817E6F4553"/>
    <w:uiPriority w:val="0"/>
    <w:pPr>
      <w:spacing w:after="0" w:line="240" w:lineRule="auto"/>
    </w:pPr>
    <w:rPr>
      <w:rFonts w:ascii="Calibri" w:hAnsi="Calibri" w:eastAsia="Calibri" w:cs="Arial"/>
      <w:sz w:val="20"/>
      <w:szCs w:val="22"/>
      <w:lang w:val="en-US" w:eastAsia="en-US" w:bidi="ar-SA"/>
    </w:rPr>
  </w:style>
  <w:style w:type="paragraph" w:customStyle="1" w:styleId="1038">
    <w:name w:val="2BE184C69FB04754B391C5AF39B2B6324"/>
    <w:uiPriority w:val="0"/>
    <w:pPr>
      <w:spacing w:after="0" w:line="240" w:lineRule="auto"/>
    </w:pPr>
    <w:rPr>
      <w:rFonts w:ascii="Calibri" w:hAnsi="Calibri" w:eastAsia="Calibri" w:cs="Arial"/>
      <w:sz w:val="20"/>
      <w:szCs w:val="22"/>
      <w:lang w:val="en-US" w:eastAsia="en-US" w:bidi="ar-SA"/>
    </w:rPr>
  </w:style>
  <w:style w:type="paragraph" w:customStyle="1" w:styleId="1039">
    <w:name w:val="38F2691CD0E84C52AFFF2AAF7BF4154E4"/>
    <w:uiPriority w:val="0"/>
    <w:pPr>
      <w:spacing w:after="0" w:line="240" w:lineRule="auto"/>
    </w:pPr>
    <w:rPr>
      <w:rFonts w:ascii="Calibri" w:hAnsi="Calibri" w:eastAsia="Calibri" w:cs="Arial"/>
      <w:sz w:val="20"/>
      <w:szCs w:val="22"/>
      <w:lang w:val="en-US" w:eastAsia="en-US" w:bidi="ar-SA"/>
    </w:rPr>
  </w:style>
  <w:style w:type="paragraph" w:customStyle="1" w:styleId="1040">
    <w:name w:val="1E6F44E7D35944EBA733AA041D230B984"/>
    <w:uiPriority w:val="0"/>
    <w:pPr>
      <w:spacing w:after="0" w:line="240" w:lineRule="auto"/>
    </w:pPr>
    <w:rPr>
      <w:rFonts w:ascii="Calibri" w:hAnsi="Calibri" w:eastAsia="Calibri" w:cs="Arial"/>
      <w:sz w:val="20"/>
      <w:szCs w:val="22"/>
      <w:lang w:val="en-US" w:eastAsia="en-US" w:bidi="ar-SA"/>
    </w:rPr>
  </w:style>
  <w:style w:type="paragraph" w:customStyle="1" w:styleId="1041">
    <w:name w:val="E1723A44283048BB906BC56DAD95FBD5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42">
    <w:name w:val="DD1896B0F6E0425483CE284D33E29F7F3"/>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043">
    <w:name w:val="7A12D2B353A04C86A73CF5DC1B5094A12"/>
    <w:uiPriority w:val="0"/>
    <w:pPr>
      <w:spacing w:after="0" w:line="240" w:lineRule="auto"/>
    </w:pPr>
    <w:rPr>
      <w:rFonts w:ascii="Calibri" w:hAnsi="Calibri" w:eastAsia="Calibri" w:cs="Arial"/>
      <w:sz w:val="20"/>
      <w:szCs w:val="22"/>
      <w:lang w:val="en-US" w:eastAsia="en-US" w:bidi="ar-SA"/>
    </w:rPr>
  </w:style>
  <w:style w:type="paragraph" w:customStyle="1" w:styleId="1044">
    <w:name w:val="DBBF423F304A4945BD7AB1627D879BA22"/>
    <w:uiPriority w:val="0"/>
    <w:pPr>
      <w:spacing w:after="0" w:line="240" w:lineRule="auto"/>
    </w:pPr>
    <w:rPr>
      <w:rFonts w:ascii="Calibri" w:hAnsi="Calibri" w:eastAsia="Calibri" w:cs="Arial"/>
      <w:sz w:val="20"/>
      <w:szCs w:val="22"/>
      <w:lang w:val="en-US" w:eastAsia="en-US" w:bidi="ar-SA"/>
    </w:rPr>
  </w:style>
  <w:style w:type="paragraph" w:customStyle="1" w:styleId="1045">
    <w:name w:val="75641821EF7C4DE0BCA791BA8F1EE7AA2"/>
    <w:uiPriority w:val="0"/>
    <w:pPr>
      <w:spacing w:after="0" w:line="240" w:lineRule="auto"/>
    </w:pPr>
    <w:rPr>
      <w:rFonts w:ascii="Calibri" w:hAnsi="Calibri" w:eastAsia="Calibri" w:cs="Arial"/>
      <w:sz w:val="20"/>
      <w:szCs w:val="22"/>
      <w:lang w:val="en-US" w:eastAsia="en-US" w:bidi="ar-SA"/>
    </w:rPr>
  </w:style>
  <w:style w:type="paragraph" w:customStyle="1" w:styleId="1046">
    <w:name w:val="CC5F496559EC48748819005375B7C2B92"/>
    <w:uiPriority w:val="0"/>
    <w:pPr>
      <w:spacing w:after="0" w:line="240" w:lineRule="auto"/>
    </w:pPr>
    <w:rPr>
      <w:rFonts w:ascii="Calibri" w:hAnsi="Calibri" w:eastAsia="Calibri" w:cs="Arial"/>
      <w:sz w:val="20"/>
      <w:szCs w:val="22"/>
      <w:lang w:val="en-US" w:eastAsia="en-US" w:bidi="ar-SA"/>
    </w:rPr>
  </w:style>
  <w:style w:type="paragraph" w:customStyle="1" w:styleId="1047">
    <w:name w:val="7DC64C04D6E84A8BB2167251B20B1D3F2"/>
    <w:uiPriority w:val="0"/>
    <w:pPr>
      <w:spacing w:after="0" w:line="240" w:lineRule="auto"/>
    </w:pPr>
    <w:rPr>
      <w:rFonts w:ascii="Calibri" w:hAnsi="Calibri" w:eastAsia="Calibri" w:cs="Arial"/>
      <w:sz w:val="20"/>
      <w:szCs w:val="22"/>
      <w:lang w:val="en-US" w:eastAsia="en-US" w:bidi="ar-SA"/>
    </w:rPr>
  </w:style>
  <w:style w:type="paragraph" w:customStyle="1" w:styleId="1048">
    <w:name w:val="90E9B020C9D9462FA1E04548CB93C05A2"/>
    <w:uiPriority w:val="0"/>
    <w:pPr>
      <w:spacing w:after="0" w:line="240" w:lineRule="auto"/>
    </w:pPr>
    <w:rPr>
      <w:rFonts w:ascii="Calibri" w:hAnsi="Calibri" w:eastAsia="Calibri" w:cs="Arial"/>
      <w:sz w:val="20"/>
      <w:szCs w:val="22"/>
      <w:lang w:val="en-US" w:eastAsia="en-US" w:bidi="ar-SA"/>
    </w:rPr>
  </w:style>
  <w:style w:type="paragraph" w:customStyle="1" w:styleId="1049">
    <w:name w:val="167236BAD83643119B9B32B9A4219BD42"/>
    <w:uiPriority w:val="0"/>
    <w:pPr>
      <w:spacing w:after="0" w:line="240" w:lineRule="auto"/>
    </w:pPr>
    <w:rPr>
      <w:rFonts w:ascii="Calibri" w:hAnsi="Calibri" w:eastAsia="Calibri" w:cs="Arial"/>
      <w:sz w:val="20"/>
      <w:szCs w:val="22"/>
      <w:lang w:val="en-US" w:eastAsia="en-US" w:bidi="ar-SA"/>
    </w:rPr>
  </w:style>
  <w:style w:type="paragraph" w:customStyle="1" w:styleId="1050">
    <w:name w:val="F58F2226CADB4801AA1D7A2687DEF2292"/>
    <w:uiPriority w:val="0"/>
    <w:pPr>
      <w:spacing w:after="0" w:line="240" w:lineRule="auto"/>
    </w:pPr>
    <w:rPr>
      <w:rFonts w:ascii="Calibri" w:hAnsi="Calibri" w:eastAsia="Calibri" w:cs="Arial"/>
      <w:sz w:val="20"/>
      <w:szCs w:val="22"/>
      <w:lang w:val="en-US" w:eastAsia="en-US" w:bidi="ar-SA"/>
    </w:rPr>
  </w:style>
  <w:style w:type="paragraph" w:customStyle="1" w:styleId="1051">
    <w:name w:val="1D33F12D25334F528EE8CD485B8725782"/>
    <w:uiPriority w:val="0"/>
    <w:pPr>
      <w:spacing w:after="0" w:line="240" w:lineRule="auto"/>
    </w:pPr>
    <w:rPr>
      <w:rFonts w:ascii="Calibri" w:hAnsi="Calibri" w:eastAsia="Calibri" w:cs="Arial"/>
      <w:sz w:val="20"/>
      <w:szCs w:val="22"/>
      <w:lang w:val="en-US" w:eastAsia="en-US" w:bidi="ar-SA"/>
    </w:rPr>
  </w:style>
  <w:style w:type="paragraph" w:customStyle="1" w:styleId="1052">
    <w:name w:val="B7D247B461984DE39AB471B69CAE96842"/>
    <w:uiPriority w:val="0"/>
    <w:pPr>
      <w:spacing w:after="0" w:line="240" w:lineRule="auto"/>
    </w:pPr>
    <w:rPr>
      <w:rFonts w:ascii="Calibri" w:hAnsi="Calibri" w:eastAsia="Calibri" w:cs="Arial"/>
      <w:sz w:val="20"/>
      <w:szCs w:val="22"/>
      <w:lang w:val="en-US" w:eastAsia="en-US" w:bidi="ar-SA"/>
    </w:rPr>
  </w:style>
  <w:style w:type="paragraph" w:customStyle="1" w:styleId="1053">
    <w:name w:val="E18D63DA747B4A4B8C9CB60AFF959ABC2"/>
    <w:uiPriority w:val="0"/>
    <w:pPr>
      <w:spacing w:after="0" w:line="240" w:lineRule="auto"/>
    </w:pPr>
    <w:rPr>
      <w:rFonts w:ascii="Calibri" w:hAnsi="Calibri" w:eastAsia="Calibri" w:cs="Arial"/>
      <w:sz w:val="20"/>
      <w:szCs w:val="22"/>
      <w:lang w:val="en-US" w:eastAsia="en-US" w:bidi="ar-SA"/>
    </w:rPr>
  </w:style>
  <w:style w:type="paragraph" w:customStyle="1" w:styleId="1054">
    <w:name w:val="2DBB11AB50DD48D69611F5BFDF76823C2"/>
    <w:uiPriority w:val="0"/>
    <w:pPr>
      <w:spacing w:after="0" w:line="240" w:lineRule="auto"/>
    </w:pPr>
    <w:rPr>
      <w:rFonts w:ascii="Calibri" w:hAnsi="Calibri" w:eastAsia="Calibri" w:cs="Arial"/>
      <w:sz w:val="20"/>
      <w:szCs w:val="22"/>
      <w:lang w:val="en-US" w:eastAsia="en-US" w:bidi="ar-SA"/>
    </w:rPr>
  </w:style>
  <w:style w:type="paragraph" w:customStyle="1" w:styleId="1055">
    <w:name w:val="848F8362907741EBBF421B4D678BB18B2"/>
    <w:uiPriority w:val="0"/>
    <w:pPr>
      <w:spacing w:after="0" w:line="240" w:lineRule="auto"/>
    </w:pPr>
    <w:rPr>
      <w:rFonts w:ascii="Calibri" w:hAnsi="Calibri" w:eastAsia="Calibri" w:cs="Arial"/>
      <w:sz w:val="20"/>
      <w:szCs w:val="22"/>
      <w:lang w:val="en-US" w:eastAsia="en-US" w:bidi="ar-SA"/>
    </w:rPr>
  </w:style>
  <w:style w:type="paragraph" w:customStyle="1" w:styleId="1056">
    <w:name w:val="32214C76907149D3BFB929A579BADA962"/>
    <w:uiPriority w:val="0"/>
    <w:pPr>
      <w:spacing w:after="0" w:line="240" w:lineRule="auto"/>
    </w:pPr>
    <w:rPr>
      <w:rFonts w:ascii="Calibri" w:hAnsi="Calibri" w:eastAsia="Calibri" w:cs="Arial"/>
      <w:sz w:val="20"/>
      <w:szCs w:val="22"/>
      <w:lang w:val="en-US" w:eastAsia="en-US" w:bidi="ar-SA"/>
    </w:rPr>
  </w:style>
  <w:style w:type="paragraph" w:customStyle="1" w:styleId="1057">
    <w:name w:val="5B89B77D9EF4456B96E2C9048D40977C2"/>
    <w:uiPriority w:val="0"/>
    <w:pPr>
      <w:spacing w:after="0" w:line="240" w:lineRule="auto"/>
    </w:pPr>
    <w:rPr>
      <w:rFonts w:ascii="Calibri" w:hAnsi="Calibri" w:eastAsia="Calibri" w:cs="Arial"/>
      <w:sz w:val="20"/>
      <w:szCs w:val="22"/>
      <w:lang w:val="en-US" w:eastAsia="en-US" w:bidi="ar-SA"/>
    </w:rPr>
  </w:style>
  <w:style w:type="paragraph" w:customStyle="1" w:styleId="1058">
    <w:name w:val="16E6DEC4804C46038FAC6E658DBD314D2"/>
    <w:uiPriority w:val="0"/>
    <w:pPr>
      <w:spacing w:after="0" w:line="240" w:lineRule="auto"/>
    </w:pPr>
    <w:rPr>
      <w:rFonts w:ascii="Calibri" w:hAnsi="Calibri" w:eastAsia="Calibri" w:cs="Arial"/>
      <w:sz w:val="20"/>
      <w:szCs w:val="22"/>
      <w:lang w:val="en-US" w:eastAsia="en-US" w:bidi="ar-SA"/>
    </w:rPr>
  </w:style>
  <w:style w:type="paragraph" w:customStyle="1" w:styleId="1059">
    <w:name w:val="3C8ECCE451AD461485872873158BA1AC2"/>
    <w:uiPriority w:val="0"/>
    <w:pPr>
      <w:spacing w:after="0" w:line="240" w:lineRule="auto"/>
    </w:pPr>
    <w:rPr>
      <w:rFonts w:ascii="Calibri" w:hAnsi="Calibri" w:eastAsia="Calibri" w:cs="Arial"/>
      <w:sz w:val="20"/>
      <w:szCs w:val="22"/>
      <w:lang w:val="en-US" w:eastAsia="en-US" w:bidi="ar-SA"/>
    </w:rPr>
  </w:style>
  <w:style w:type="paragraph" w:customStyle="1" w:styleId="1060">
    <w:name w:val="FD575F442F254E1B8A14C8E3138EF21D2"/>
    <w:uiPriority w:val="0"/>
    <w:pPr>
      <w:spacing w:after="0" w:line="240" w:lineRule="auto"/>
    </w:pPr>
    <w:rPr>
      <w:rFonts w:ascii="Calibri" w:hAnsi="Calibri" w:eastAsia="Calibri" w:cs="Arial"/>
      <w:sz w:val="20"/>
      <w:szCs w:val="22"/>
      <w:lang w:val="en-US" w:eastAsia="en-US" w:bidi="ar-SA"/>
    </w:rPr>
  </w:style>
  <w:style w:type="paragraph" w:customStyle="1" w:styleId="1061">
    <w:name w:val="3A24DD37403A47A4A4EA81E07387F2662"/>
    <w:uiPriority w:val="0"/>
    <w:pPr>
      <w:spacing w:after="0" w:line="240" w:lineRule="auto"/>
    </w:pPr>
    <w:rPr>
      <w:rFonts w:ascii="Calibri" w:hAnsi="Calibri" w:eastAsia="Calibri" w:cs="Arial"/>
      <w:sz w:val="20"/>
      <w:szCs w:val="22"/>
      <w:lang w:val="en-US" w:eastAsia="en-US" w:bidi="ar-SA"/>
    </w:rPr>
  </w:style>
  <w:style w:type="paragraph" w:customStyle="1" w:styleId="1062">
    <w:name w:val="0AED97E127E046D79D3754918C214DE72"/>
    <w:uiPriority w:val="0"/>
    <w:pPr>
      <w:spacing w:after="0" w:line="240" w:lineRule="auto"/>
    </w:pPr>
    <w:rPr>
      <w:rFonts w:ascii="Calibri" w:hAnsi="Calibri" w:eastAsia="Calibri" w:cs="Arial"/>
      <w:sz w:val="20"/>
      <w:szCs w:val="22"/>
      <w:lang w:val="en-US" w:eastAsia="en-US" w:bidi="ar-SA"/>
    </w:rPr>
  </w:style>
  <w:style w:type="paragraph" w:customStyle="1" w:styleId="1063">
    <w:name w:val="C05BF9D761624C77AE7952754B859C092"/>
    <w:uiPriority w:val="0"/>
    <w:pPr>
      <w:spacing w:after="0" w:line="240" w:lineRule="auto"/>
    </w:pPr>
    <w:rPr>
      <w:rFonts w:ascii="Calibri" w:hAnsi="Calibri" w:eastAsia="Calibri" w:cs="Arial"/>
      <w:sz w:val="20"/>
      <w:szCs w:val="22"/>
      <w:lang w:val="en-US" w:eastAsia="en-US" w:bidi="ar-SA"/>
    </w:rPr>
  </w:style>
  <w:style w:type="paragraph" w:customStyle="1" w:styleId="1064">
    <w:name w:val="BD1CDE7D70184C448EB08DA77665904D2"/>
    <w:uiPriority w:val="0"/>
    <w:pPr>
      <w:spacing w:after="0" w:line="240" w:lineRule="auto"/>
    </w:pPr>
    <w:rPr>
      <w:rFonts w:ascii="Calibri" w:hAnsi="Calibri" w:eastAsia="Calibri" w:cs="Arial"/>
      <w:sz w:val="20"/>
      <w:szCs w:val="22"/>
      <w:lang w:val="en-US" w:eastAsia="en-US" w:bidi="ar-SA"/>
    </w:rPr>
  </w:style>
  <w:style w:type="paragraph" w:customStyle="1" w:styleId="1065">
    <w:name w:val="2CAAE0E2F17740458BF5AAC75FAC75F42"/>
    <w:uiPriority w:val="0"/>
    <w:pPr>
      <w:spacing w:after="0" w:line="240" w:lineRule="auto"/>
    </w:pPr>
    <w:rPr>
      <w:rFonts w:ascii="Calibri" w:hAnsi="Calibri" w:eastAsia="Calibri" w:cs="Arial"/>
      <w:sz w:val="20"/>
      <w:szCs w:val="22"/>
      <w:lang w:val="en-US" w:eastAsia="en-US" w:bidi="ar-SA"/>
    </w:rPr>
  </w:style>
  <w:style w:type="paragraph" w:customStyle="1" w:styleId="1066">
    <w:name w:val="18E5F02DF05F44F3AD1D1994F7329DED2"/>
    <w:uiPriority w:val="0"/>
    <w:pPr>
      <w:spacing w:after="0" w:line="240" w:lineRule="auto"/>
    </w:pPr>
    <w:rPr>
      <w:rFonts w:ascii="Calibri" w:hAnsi="Calibri" w:eastAsia="Calibri" w:cs="Arial"/>
      <w:sz w:val="20"/>
      <w:szCs w:val="22"/>
      <w:lang w:val="en-US" w:eastAsia="en-US" w:bidi="ar-SA"/>
    </w:rPr>
  </w:style>
  <w:style w:type="paragraph" w:customStyle="1" w:styleId="1067">
    <w:name w:val="466C29EFB2B44A71A38357B45329D97A2"/>
    <w:uiPriority w:val="0"/>
    <w:pPr>
      <w:spacing w:after="0" w:line="240" w:lineRule="auto"/>
    </w:pPr>
    <w:rPr>
      <w:rFonts w:ascii="Calibri" w:hAnsi="Calibri" w:eastAsia="Calibri" w:cs="Arial"/>
      <w:sz w:val="20"/>
      <w:szCs w:val="22"/>
      <w:lang w:val="en-US" w:eastAsia="en-US" w:bidi="ar-SA"/>
    </w:rPr>
  </w:style>
  <w:style w:type="paragraph" w:customStyle="1" w:styleId="1068">
    <w:name w:val="A9E30BB67B80483FB10CAC1588B20E552"/>
    <w:uiPriority w:val="0"/>
    <w:pPr>
      <w:spacing w:after="0" w:line="240" w:lineRule="auto"/>
    </w:pPr>
    <w:rPr>
      <w:rFonts w:ascii="Calibri" w:hAnsi="Calibri" w:eastAsia="Calibri" w:cs="Arial"/>
      <w:sz w:val="20"/>
      <w:szCs w:val="22"/>
      <w:lang w:val="en-US" w:eastAsia="en-US" w:bidi="ar-SA"/>
    </w:rPr>
  </w:style>
  <w:style w:type="paragraph" w:customStyle="1" w:styleId="1069">
    <w:name w:val="22A0D761328747E8A711040D0715B33C2"/>
    <w:uiPriority w:val="0"/>
    <w:pPr>
      <w:spacing w:after="0" w:line="240" w:lineRule="auto"/>
    </w:pPr>
    <w:rPr>
      <w:rFonts w:ascii="Calibri" w:hAnsi="Calibri" w:eastAsia="Calibri" w:cs="Arial"/>
      <w:sz w:val="20"/>
      <w:szCs w:val="22"/>
      <w:lang w:val="en-US" w:eastAsia="en-US" w:bidi="ar-SA"/>
    </w:rPr>
  </w:style>
  <w:style w:type="paragraph" w:customStyle="1" w:styleId="1070">
    <w:name w:val="924BF5065DB2418A998D022D454D3BEE2"/>
    <w:uiPriority w:val="0"/>
    <w:pPr>
      <w:spacing w:after="0" w:line="240" w:lineRule="auto"/>
    </w:pPr>
    <w:rPr>
      <w:rFonts w:ascii="Calibri" w:hAnsi="Calibri" w:eastAsia="Calibri" w:cs="Arial"/>
      <w:sz w:val="20"/>
      <w:szCs w:val="22"/>
      <w:lang w:val="en-US" w:eastAsia="en-US" w:bidi="ar-SA"/>
    </w:rPr>
  </w:style>
  <w:style w:type="paragraph" w:customStyle="1" w:styleId="1071">
    <w:name w:val="1BC34B648C4748F89BA9D660645593672"/>
    <w:uiPriority w:val="0"/>
    <w:pPr>
      <w:spacing w:after="0" w:line="240" w:lineRule="auto"/>
    </w:pPr>
    <w:rPr>
      <w:rFonts w:ascii="Calibri" w:hAnsi="Calibri" w:eastAsia="Calibri" w:cs="Arial"/>
      <w:sz w:val="20"/>
      <w:szCs w:val="22"/>
      <w:lang w:val="en-US" w:eastAsia="en-US" w:bidi="ar-SA"/>
    </w:rPr>
  </w:style>
  <w:style w:type="paragraph" w:customStyle="1" w:styleId="1072">
    <w:name w:val="43DEECFC8201453CBF3382CD70F7DBE82"/>
    <w:uiPriority w:val="0"/>
    <w:pPr>
      <w:spacing w:after="0" w:line="240" w:lineRule="auto"/>
    </w:pPr>
    <w:rPr>
      <w:rFonts w:ascii="Calibri" w:hAnsi="Calibri" w:eastAsia="Calibri" w:cs="Arial"/>
      <w:sz w:val="20"/>
      <w:szCs w:val="22"/>
      <w:lang w:val="en-US" w:eastAsia="en-US" w:bidi="ar-SA"/>
    </w:rPr>
  </w:style>
  <w:style w:type="paragraph" w:customStyle="1" w:styleId="1073">
    <w:name w:val="A81930EB681643D9A1DECB01CEA4F1702"/>
    <w:uiPriority w:val="0"/>
    <w:pPr>
      <w:spacing w:after="0" w:line="240" w:lineRule="auto"/>
    </w:pPr>
    <w:rPr>
      <w:rFonts w:ascii="Calibri" w:hAnsi="Calibri" w:eastAsia="Calibri" w:cs="Arial"/>
      <w:sz w:val="20"/>
      <w:szCs w:val="22"/>
      <w:lang w:val="en-US" w:eastAsia="en-US" w:bidi="ar-SA"/>
    </w:rPr>
  </w:style>
  <w:style w:type="paragraph" w:customStyle="1" w:styleId="1074">
    <w:name w:val="20E423B96265475BA19745147DAD95492"/>
    <w:uiPriority w:val="0"/>
    <w:pPr>
      <w:spacing w:after="0" w:line="240" w:lineRule="auto"/>
    </w:pPr>
    <w:rPr>
      <w:rFonts w:ascii="Calibri" w:hAnsi="Calibri" w:eastAsia="Calibri" w:cs="Arial"/>
      <w:sz w:val="20"/>
      <w:szCs w:val="22"/>
      <w:lang w:val="en-US" w:eastAsia="en-US" w:bidi="ar-SA"/>
    </w:rPr>
  </w:style>
  <w:style w:type="paragraph" w:customStyle="1" w:styleId="1075">
    <w:name w:val="BE391806C10349CFAD431952BC3B55A91"/>
    <w:uiPriority w:val="0"/>
    <w:pPr>
      <w:spacing w:after="0" w:line="240" w:lineRule="auto"/>
    </w:pPr>
    <w:rPr>
      <w:rFonts w:ascii="Calibri" w:hAnsi="Calibri" w:eastAsia="Calibri" w:cs="Arial"/>
      <w:sz w:val="20"/>
      <w:szCs w:val="22"/>
      <w:lang w:val="en-US" w:eastAsia="en-US" w:bidi="ar-SA"/>
    </w:rPr>
  </w:style>
  <w:style w:type="paragraph" w:customStyle="1" w:styleId="1076">
    <w:name w:val="33151B44ADA74EE3B6F39FB6D33922572"/>
    <w:uiPriority w:val="0"/>
    <w:pPr>
      <w:spacing w:after="0" w:line="240" w:lineRule="auto"/>
    </w:pPr>
    <w:rPr>
      <w:rFonts w:ascii="Calibri" w:hAnsi="Calibri" w:eastAsia="Calibri" w:cs="Arial"/>
      <w:sz w:val="20"/>
      <w:szCs w:val="22"/>
      <w:lang w:val="en-US" w:eastAsia="en-US" w:bidi="ar-SA"/>
    </w:rPr>
  </w:style>
  <w:style w:type="paragraph" w:customStyle="1" w:styleId="1077">
    <w:name w:val="CC806593D1C04CB0B0A18C2AF4AB5C8C2"/>
    <w:uiPriority w:val="0"/>
    <w:pPr>
      <w:spacing w:after="0" w:line="240" w:lineRule="auto"/>
    </w:pPr>
    <w:rPr>
      <w:rFonts w:ascii="Calibri" w:hAnsi="Calibri" w:eastAsia="Calibri" w:cs="Arial"/>
      <w:sz w:val="20"/>
      <w:szCs w:val="22"/>
      <w:lang w:val="en-US" w:eastAsia="en-US" w:bidi="ar-SA"/>
    </w:rPr>
  </w:style>
  <w:style w:type="paragraph" w:customStyle="1" w:styleId="1078">
    <w:name w:val="8FC36858FEB64B45858FC7DD4B77F1062"/>
    <w:uiPriority w:val="0"/>
    <w:pPr>
      <w:spacing w:after="0" w:line="240" w:lineRule="auto"/>
    </w:pPr>
    <w:rPr>
      <w:rFonts w:ascii="Calibri" w:hAnsi="Calibri" w:eastAsia="Calibri" w:cs="Arial"/>
      <w:sz w:val="20"/>
      <w:szCs w:val="22"/>
      <w:lang w:val="en-US" w:eastAsia="en-US" w:bidi="ar-SA"/>
    </w:rPr>
  </w:style>
  <w:style w:type="paragraph" w:customStyle="1" w:styleId="1079">
    <w:name w:val="E1AB213ECC0942EE8FF4380CB620AA752"/>
    <w:uiPriority w:val="0"/>
    <w:pPr>
      <w:spacing w:after="0" w:line="240" w:lineRule="auto"/>
    </w:pPr>
    <w:rPr>
      <w:rFonts w:ascii="Calibri" w:hAnsi="Calibri" w:eastAsia="Calibri" w:cs="Arial"/>
      <w:sz w:val="20"/>
      <w:szCs w:val="22"/>
      <w:lang w:val="en-US" w:eastAsia="en-US" w:bidi="ar-SA"/>
    </w:rPr>
  </w:style>
  <w:style w:type="paragraph" w:customStyle="1" w:styleId="1080">
    <w:name w:val="D49BBD9E9F904629B71DF1A18E9D33791"/>
    <w:uiPriority w:val="0"/>
    <w:pPr>
      <w:spacing w:after="0" w:line="240" w:lineRule="auto"/>
    </w:pPr>
    <w:rPr>
      <w:rFonts w:ascii="Calibri" w:hAnsi="Calibri" w:eastAsia="Calibri" w:cs="Arial"/>
      <w:sz w:val="20"/>
      <w:szCs w:val="22"/>
      <w:lang w:val="en-US" w:eastAsia="en-US" w:bidi="ar-SA"/>
    </w:rPr>
  </w:style>
  <w:style w:type="paragraph" w:customStyle="1" w:styleId="1081">
    <w:name w:val="EF30CB10FEA44FB59A35BF1B90A60A0E2"/>
    <w:uiPriority w:val="0"/>
    <w:pPr>
      <w:spacing w:after="0" w:line="240" w:lineRule="auto"/>
    </w:pPr>
    <w:rPr>
      <w:rFonts w:ascii="Calibri" w:hAnsi="Calibri" w:eastAsia="Calibri" w:cs="Arial"/>
      <w:sz w:val="20"/>
      <w:szCs w:val="22"/>
      <w:lang w:val="en-US" w:eastAsia="en-US" w:bidi="ar-SA"/>
    </w:rPr>
  </w:style>
  <w:style w:type="paragraph" w:customStyle="1" w:styleId="1082">
    <w:name w:val="B2BC35B94EA5450FACE9379C1DBA2CF12"/>
    <w:uiPriority w:val="0"/>
    <w:pPr>
      <w:spacing w:after="0" w:line="240" w:lineRule="auto"/>
    </w:pPr>
    <w:rPr>
      <w:rFonts w:ascii="Calibri" w:hAnsi="Calibri" w:eastAsia="Calibri" w:cs="Arial"/>
      <w:sz w:val="20"/>
      <w:szCs w:val="22"/>
      <w:lang w:val="en-US" w:eastAsia="en-US" w:bidi="ar-SA"/>
    </w:rPr>
  </w:style>
  <w:style w:type="paragraph" w:customStyle="1" w:styleId="1083">
    <w:name w:val="3B1E7D7B714D4525B6BE7873D2DEDFB32"/>
    <w:uiPriority w:val="0"/>
    <w:pPr>
      <w:spacing w:after="0" w:line="240" w:lineRule="auto"/>
    </w:pPr>
    <w:rPr>
      <w:rFonts w:ascii="Calibri" w:hAnsi="Calibri" w:eastAsia="Calibri" w:cs="Arial"/>
      <w:sz w:val="20"/>
      <w:szCs w:val="22"/>
      <w:lang w:val="en-US" w:eastAsia="en-US" w:bidi="ar-SA"/>
    </w:rPr>
  </w:style>
  <w:style w:type="paragraph" w:customStyle="1" w:styleId="1084">
    <w:name w:val="2E454EAE7F594EA59C63C4A0C66282F62"/>
    <w:uiPriority w:val="0"/>
    <w:pPr>
      <w:spacing w:after="0" w:line="240" w:lineRule="auto"/>
    </w:pPr>
    <w:rPr>
      <w:rFonts w:ascii="Calibri" w:hAnsi="Calibri" w:eastAsia="Calibri" w:cs="Arial"/>
      <w:sz w:val="20"/>
      <w:szCs w:val="22"/>
      <w:lang w:val="en-US" w:eastAsia="en-US" w:bidi="ar-SA"/>
    </w:rPr>
  </w:style>
  <w:style w:type="paragraph" w:customStyle="1" w:styleId="1085">
    <w:name w:val="A40C47E42CBD4DE3AC013100B55752181"/>
    <w:uiPriority w:val="0"/>
    <w:pPr>
      <w:spacing w:after="0" w:line="240" w:lineRule="auto"/>
    </w:pPr>
    <w:rPr>
      <w:rFonts w:ascii="Calibri" w:hAnsi="Calibri" w:eastAsia="Calibri" w:cs="Arial"/>
      <w:sz w:val="20"/>
      <w:szCs w:val="22"/>
      <w:lang w:val="en-US" w:eastAsia="en-US" w:bidi="ar-SA"/>
    </w:rPr>
  </w:style>
  <w:style w:type="paragraph" w:customStyle="1" w:styleId="1086">
    <w:name w:val="C22D50B8BA9B4672992F4E6540A58B812"/>
    <w:uiPriority w:val="0"/>
    <w:pPr>
      <w:spacing w:after="0" w:line="240" w:lineRule="auto"/>
    </w:pPr>
    <w:rPr>
      <w:rFonts w:ascii="Calibri" w:hAnsi="Calibri" w:eastAsia="Calibri" w:cs="Arial"/>
      <w:sz w:val="20"/>
      <w:szCs w:val="22"/>
      <w:lang w:val="en-US" w:eastAsia="en-US" w:bidi="ar-SA"/>
    </w:rPr>
  </w:style>
  <w:style w:type="paragraph" w:customStyle="1" w:styleId="1087">
    <w:name w:val="28D0F4CEE06943F79BD3A2126C06D9462"/>
    <w:uiPriority w:val="0"/>
    <w:pPr>
      <w:spacing w:after="0" w:line="240" w:lineRule="auto"/>
    </w:pPr>
    <w:rPr>
      <w:rFonts w:ascii="Calibri" w:hAnsi="Calibri" w:eastAsia="Calibri" w:cs="Arial"/>
      <w:sz w:val="20"/>
      <w:szCs w:val="22"/>
      <w:lang w:val="en-US" w:eastAsia="en-US" w:bidi="ar-SA"/>
    </w:rPr>
  </w:style>
  <w:style w:type="paragraph" w:customStyle="1" w:styleId="1088">
    <w:name w:val="ADAAF8920AC74620933ADC977C126C572"/>
    <w:uiPriority w:val="0"/>
    <w:pPr>
      <w:spacing w:after="0" w:line="240" w:lineRule="auto"/>
    </w:pPr>
    <w:rPr>
      <w:rFonts w:ascii="Calibri" w:hAnsi="Calibri" w:eastAsia="Calibri" w:cs="Arial"/>
      <w:sz w:val="20"/>
      <w:szCs w:val="22"/>
      <w:lang w:val="en-US" w:eastAsia="en-US" w:bidi="ar-SA"/>
    </w:rPr>
  </w:style>
  <w:style w:type="paragraph" w:customStyle="1" w:styleId="1089">
    <w:name w:val="8095D2AACFA94EAFB0A98C7FC77DDDF82"/>
    <w:uiPriority w:val="0"/>
    <w:pPr>
      <w:spacing w:after="0" w:line="240" w:lineRule="auto"/>
    </w:pPr>
    <w:rPr>
      <w:rFonts w:ascii="Calibri" w:hAnsi="Calibri" w:eastAsia="Calibri" w:cs="Arial"/>
      <w:sz w:val="20"/>
      <w:szCs w:val="22"/>
      <w:lang w:val="en-US" w:eastAsia="en-US" w:bidi="ar-SA"/>
    </w:rPr>
  </w:style>
  <w:style w:type="paragraph" w:customStyle="1" w:styleId="1090">
    <w:name w:val="2C88F52846B9445BB57121B503A231AD2"/>
    <w:uiPriority w:val="0"/>
    <w:pPr>
      <w:spacing w:after="0" w:line="240" w:lineRule="auto"/>
    </w:pPr>
    <w:rPr>
      <w:rFonts w:ascii="Calibri" w:hAnsi="Calibri" w:eastAsia="Calibri" w:cs="Arial"/>
      <w:sz w:val="20"/>
      <w:szCs w:val="22"/>
      <w:lang w:val="en-US" w:eastAsia="en-US" w:bidi="ar-SA"/>
    </w:rPr>
  </w:style>
  <w:style w:type="paragraph" w:customStyle="1" w:styleId="1091">
    <w:name w:val="4DFB45E9ACED4FE4B6266C8F188186172"/>
    <w:uiPriority w:val="0"/>
    <w:pPr>
      <w:spacing w:after="0" w:line="240" w:lineRule="auto"/>
    </w:pPr>
    <w:rPr>
      <w:rFonts w:ascii="Calibri" w:hAnsi="Calibri" w:eastAsia="Calibri" w:cs="Arial"/>
      <w:sz w:val="20"/>
      <w:szCs w:val="22"/>
      <w:lang w:val="en-US" w:eastAsia="en-US" w:bidi="ar-SA"/>
    </w:rPr>
  </w:style>
  <w:style w:type="paragraph" w:customStyle="1" w:styleId="1092">
    <w:name w:val="FA678E4BEBA1481DA631217D6F77AAD32"/>
    <w:uiPriority w:val="0"/>
    <w:pPr>
      <w:spacing w:after="0" w:line="240" w:lineRule="auto"/>
    </w:pPr>
    <w:rPr>
      <w:rFonts w:ascii="Calibri" w:hAnsi="Calibri" w:eastAsia="Calibri" w:cs="Arial"/>
      <w:sz w:val="20"/>
      <w:szCs w:val="22"/>
      <w:lang w:val="en-US" w:eastAsia="en-US" w:bidi="ar-SA"/>
    </w:rPr>
  </w:style>
  <w:style w:type="paragraph" w:customStyle="1" w:styleId="1093">
    <w:name w:val="04D121E3273B418A90AE7C6F80CE652D2"/>
    <w:uiPriority w:val="0"/>
    <w:pPr>
      <w:spacing w:after="0" w:line="240" w:lineRule="auto"/>
    </w:pPr>
    <w:rPr>
      <w:rFonts w:ascii="Calibri" w:hAnsi="Calibri" w:eastAsia="Calibri" w:cs="Arial"/>
      <w:sz w:val="20"/>
      <w:szCs w:val="22"/>
      <w:lang w:val="en-US" w:eastAsia="en-US" w:bidi="ar-SA"/>
    </w:rPr>
  </w:style>
  <w:style w:type="paragraph" w:customStyle="1" w:styleId="1094">
    <w:name w:val="7EF885E63F4E4628A6397BE601C1134C2"/>
    <w:uiPriority w:val="0"/>
    <w:pPr>
      <w:spacing w:after="0" w:line="240" w:lineRule="auto"/>
    </w:pPr>
    <w:rPr>
      <w:rFonts w:ascii="Calibri" w:hAnsi="Calibri" w:eastAsia="Calibri" w:cs="Arial"/>
      <w:sz w:val="20"/>
      <w:szCs w:val="22"/>
      <w:lang w:val="en-US" w:eastAsia="en-US" w:bidi="ar-SA"/>
    </w:rPr>
  </w:style>
  <w:style w:type="paragraph" w:customStyle="1" w:styleId="1095">
    <w:name w:val="49F5929BB4D94B6194EE07C656B77E6A2"/>
    <w:uiPriority w:val="0"/>
    <w:pPr>
      <w:spacing w:after="0" w:line="240" w:lineRule="auto"/>
    </w:pPr>
    <w:rPr>
      <w:rFonts w:ascii="Calibri" w:hAnsi="Calibri" w:eastAsia="Calibri" w:cs="Arial"/>
      <w:sz w:val="20"/>
      <w:szCs w:val="22"/>
      <w:lang w:val="en-US" w:eastAsia="en-US" w:bidi="ar-SA"/>
    </w:rPr>
  </w:style>
  <w:style w:type="paragraph" w:customStyle="1" w:styleId="1096">
    <w:name w:val="70DB00A8A7B94F7D83E09E464437B68D2"/>
    <w:uiPriority w:val="0"/>
    <w:pPr>
      <w:spacing w:after="0" w:line="240" w:lineRule="auto"/>
    </w:pPr>
    <w:rPr>
      <w:rFonts w:ascii="Calibri" w:hAnsi="Calibri" w:eastAsia="Calibri" w:cs="Arial"/>
      <w:sz w:val="20"/>
      <w:szCs w:val="22"/>
      <w:lang w:val="en-US" w:eastAsia="en-US" w:bidi="ar-SA"/>
    </w:rPr>
  </w:style>
  <w:style w:type="paragraph" w:customStyle="1" w:styleId="1097">
    <w:name w:val="ACA7C60A49614F2EA57EC0565E12E62A2"/>
    <w:uiPriority w:val="0"/>
    <w:pPr>
      <w:spacing w:after="0" w:line="240" w:lineRule="auto"/>
    </w:pPr>
    <w:rPr>
      <w:rFonts w:ascii="Calibri" w:hAnsi="Calibri" w:eastAsia="Calibri" w:cs="Arial"/>
      <w:sz w:val="20"/>
      <w:szCs w:val="22"/>
      <w:lang w:val="en-US" w:eastAsia="en-US" w:bidi="ar-SA"/>
    </w:rPr>
  </w:style>
  <w:style w:type="paragraph" w:customStyle="1" w:styleId="1098">
    <w:name w:val="3F9611C42E6F41808C78E724FBD60D172"/>
    <w:uiPriority w:val="0"/>
    <w:pPr>
      <w:spacing w:after="0" w:line="240" w:lineRule="auto"/>
    </w:pPr>
    <w:rPr>
      <w:rFonts w:ascii="Calibri" w:hAnsi="Calibri" w:eastAsia="Calibri" w:cs="Arial"/>
      <w:sz w:val="20"/>
      <w:szCs w:val="22"/>
      <w:lang w:val="en-US" w:eastAsia="en-US" w:bidi="ar-SA"/>
    </w:rPr>
  </w:style>
  <w:style w:type="paragraph" w:customStyle="1" w:styleId="1099">
    <w:name w:val="4B9E9D7C54454F36A25FBE6E5797F19E2"/>
    <w:uiPriority w:val="0"/>
    <w:pPr>
      <w:spacing w:after="0" w:line="240" w:lineRule="auto"/>
    </w:pPr>
    <w:rPr>
      <w:rFonts w:ascii="Calibri" w:hAnsi="Calibri" w:eastAsia="Calibri" w:cs="Arial"/>
      <w:sz w:val="20"/>
      <w:szCs w:val="22"/>
      <w:lang w:val="en-US" w:eastAsia="en-US" w:bidi="ar-SA"/>
    </w:rPr>
  </w:style>
  <w:style w:type="paragraph" w:customStyle="1" w:styleId="1100">
    <w:name w:val="310A9CC2739D4D95AD1DE2D5BB716C9D2"/>
    <w:uiPriority w:val="0"/>
    <w:pPr>
      <w:spacing w:after="0" w:line="240" w:lineRule="auto"/>
    </w:pPr>
    <w:rPr>
      <w:rFonts w:ascii="Calibri" w:hAnsi="Calibri" w:eastAsia="Calibri" w:cs="Arial"/>
      <w:sz w:val="20"/>
      <w:szCs w:val="22"/>
      <w:lang w:val="en-US" w:eastAsia="en-US" w:bidi="ar-SA"/>
    </w:rPr>
  </w:style>
  <w:style w:type="paragraph" w:customStyle="1" w:styleId="1101">
    <w:name w:val="57174776EC474651959DAFD2B80380EF2"/>
    <w:uiPriority w:val="0"/>
    <w:pPr>
      <w:spacing w:after="0" w:line="240" w:lineRule="auto"/>
    </w:pPr>
    <w:rPr>
      <w:rFonts w:ascii="Calibri" w:hAnsi="Calibri" w:eastAsia="Calibri" w:cs="Arial"/>
      <w:sz w:val="20"/>
      <w:szCs w:val="22"/>
      <w:lang w:val="en-US" w:eastAsia="en-US" w:bidi="ar-SA"/>
    </w:rPr>
  </w:style>
  <w:style w:type="paragraph" w:customStyle="1" w:styleId="1102">
    <w:name w:val="A49E26D2B0A44E94A7423A283855AAC42"/>
    <w:uiPriority w:val="0"/>
    <w:pPr>
      <w:spacing w:after="0" w:line="240" w:lineRule="auto"/>
    </w:pPr>
    <w:rPr>
      <w:rFonts w:ascii="Calibri" w:hAnsi="Calibri" w:eastAsia="Calibri" w:cs="Arial"/>
      <w:sz w:val="20"/>
      <w:szCs w:val="22"/>
      <w:lang w:val="en-US" w:eastAsia="en-US" w:bidi="ar-SA"/>
    </w:rPr>
  </w:style>
  <w:style w:type="paragraph" w:customStyle="1" w:styleId="1103">
    <w:name w:val="90DD080471824DF28F0ED12B8FE087162"/>
    <w:uiPriority w:val="0"/>
    <w:pPr>
      <w:spacing w:after="0" w:line="240" w:lineRule="auto"/>
    </w:pPr>
    <w:rPr>
      <w:rFonts w:ascii="Calibri" w:hAnsi="Calibri" w:eastAsia="Calibri" w:cs="Arial"/>
      <w:sz w:val="20"/>
      <w:szCs w:val="22"/>
      <w:lang w:val="en-US" w:eastAsia="en-US" w:bidi="ar-SA"/>
    </w:rPr>
  </w:style>
  <w:style w:type="paragraph" w:customStyle="1" w:styleId="1104">
    <w:name w:val="4DA17F2206EE4421962404B7336E4E3A2"/>
    <w:uiPriority w:val="0"/>
    <w:pPr>
      <w:spacing w:after="0" w:line="240" w:lineRule="auto"/>
    </w:pPr>
    <w:rPr>
      <w:rFonts w:ascii="Calibri" w:hAnsi="Calibri" w:eastAsia="Calibri" w:cs="Arial"/>
      <w:sz w:val="20"/>
      <w:szCs w:val="22"/>
      <w:lang w:val="en-US" w:eastAsia="en-US" w:bidi="ar-SA"/>
    </w:rPr>
  </w:style>
  <w:style w:type="paragraph" w:customStyle="1" w:styleId="1105">
    <w:name w:val="DEB7EA7E85354AF0AADAE0870254ECE22"/>
    <w:uiPriority w:val="0"/>
    <w:pPr>
      <w:spacing w:after="0" w:line="240" w:lineRule="auto"/>
    </w:pPr>
    <w:rPr>
      <w:rFonts w:ascii="Calibri" w:hAnsi="Calibri" w:eastAsia="Calibri" w:cs="Arial"/>
      <w:sz w:val="20"/>
      <w:szCs w:val="22"/>
      <w:lang w:val="en-US" w:eastAsia="en-US" w:bidi="ar-SA"/>
    </w:rPr>
  </w:style>
  <w:style w:type="paragraph" w:customStyle="1" w:styleId="1106">
    <w:name w:val="7554E86C80144C758F648569B9A20F232"/>
    <w:uiPriority w:val="0"/>
    <w:pPr>
      <w:spacing w:after="0" w:line="240" w:lineRule="auto"/>
    </w:pPr>
    <w:rPr>
      <w:rFonts w:ascii="Calibri" w:hAnsi="Calibri" w:eastAsia="Calibri" w:cs="Arial"/>
      <w:sz w:val="20"/>
      <w:szCs w:val="22"/>
      <w:lang w:val="en-US" w:eastAsia="en-US" w:bidi="ar-SA"/>
    </w:rPr>
  </w:style>
  <w:style w:type="paragraph" w:customStyle="1" w:styleId="1107">
    <w:name w:val="7B3E9518367849ED9DAE28F72D4104DB2"/>
    <w:uiPriority w:val="0"/>
    <w:pPr>
      <w:spacing w:after="0" w:line="240" w:lineRule="auto"/>
    </w:pPr>
    <w:rPr>
      <w:rFonts w:ascii="Calibri" w:hAnsi="Calibri" w:eastAsia="Calibri" w:cs="Arial"/>
      <w:sz w:val="20"/>
      <w:szCs w:val="22"/>
      <w:lang w:val="en-US" w:eastAsia="en-US" w:bidi="ar-SA"/>
    </w:rPr>
  </w:style>
  <w:style w:type="paragraph" w:customStyle="1" w:styleId="1108">
    <w:name w:val="B09465F45FDD4BEF8C59FF406CF1B9282"/>
    <w:uiPriority w:val="0"/>
    <w:pPr>
      <w:spacing w:after="0" w:line="240" w:lineRule="auto"/>
    </w:pPr>
    <w:rPr>
      <w:rFonts w:ascii="Calibri" w:hAnsi="Calibri" w:eastAsia="Calibri" w:cs="Arial"/>
      <w:sz w:val="20"/>
      <w:szCs w:val="22"/>
      <w:lang w:val="en-US" w:eastAsia="en-US" w:bidi="ar-SA"/>
    </w:rPr>
  </w:style>
  <w:style w:type="paragraph" w:customStyle="1" w:styleId="1109">
    <w:name w:val="43A4A819C6E140FA8B01129DF46673022"/>
    <w:uiPriority w:val="0"/>
    <w:pPr>
      <w:spacing w:after="0" w:line="240" w:lineRule="auto"/>
    </w:pPr>
    <w:rPr>
      <w:rFonts w:ascii="Calibri" w:hAnsi="Calibri" w:eastAsia="Calibri" w:cs="Arial"/>
      <w:sz w:val="20"/>
      <w:szCs w:val="22"/>
      <w:lang w:val="en-US" w:eastAsia="en-US" w:bidi="ar-SA"/>
    </w:rPr>
  </w:style>
  <w:style w:type="paragraph" w:customStyle="1" w:styleId="1110">
    <w:name w:val="2A70381EAB114E298EC1FE749E9027FA2"/>
    <w:uiPriority w:val="0"/>
    <w:pPr>
      <w:spacing w:after="0" w:line="240" w:lineRule="auto"/>
    </w:pPr>
    <w:rPr>
      <w:rFonts w:ascii="Calibri" w:hAnsi="Calibri" w:eastAsia="Calibri" w:cs="Arial"/>
      <w:sz w:val="20"/>
      <w:szCs w:val="22"/>
      <w:lang w:val="en-US" w:eastAsia="en-US" w:bidi="ar-SA"/>
    </w:rPr>
  </w:style>
  <w:style w:type="paragraph" w:customStyle="1" w:styleId="1111">
    <w:name w:val="D76E084EA2F3456591B885D69B6AF4332"/>
    <w:uiPriority w:val="0"/>
    <w:pPr>
      <w:spacing w:after="0" w:line="240" w:lineRule="auto"/>
    </w:pPr>
    <w:rPr>
      <w:rFonts w:ascii="Calibri" w:hAnsi="Calibri" w:eastAsia="Calibri" w:cs="Arial"/>
      <w:sz w:val="20"/>
      <w:szCs w:val="22"/>
      <w:lang w:val="en-US" w:eastAsia="en-US" w:bidi="ar-SA"/>
    </w:rPr>
  </w:style>
  <w:style w:type="paragraph" w:customStyle="1" w:styleId="1112">
    <w:name w:val="D0F0531B69DC4ECBB54C4B40C3F43DEC2"/>
    <w:uiPriority w:val="0"/>
    <w:pPr>
      <w:spacing w:after="0" w:line="240" w:lineRule="auto"/>
    </w:pPr>
    <w:rPr>
      <w:rFonts w:ascii="Calibri" w:hAnsi="Calibri" w:eastAsia="Calibri" w:cs="Arial"/>
      <w:sz w:val="20"/>
      <w:szCs w:val="22"/>
      <w:lang w:val="en-US" w:eastAsia="en-US" w:bidi="ar-SA"/>
    </w:rPr>
  </w:style>
  <w:style w:type="paragraph" w:customStyle="1" w:styleId="1113">
    <w:name w:val="E8FF9B9E6E494ACEB7D0B9118B6905CA2"/>
    <w:uiPriority w:val="0"/>
    <w:pPr>
      <w:spacing w:after="0" w:line="240" w:lineRule="auto"/>
    </w:pPr>
    <w:rPr>
      <w:rFonts w:ascii="Calibri" w:hAnsi="Calibri" w:eastAsia="Calibri" w:cs="Arial"/>
      <w:sz w:val="20"/>
      <w:szCs w:val="22"/>
      <w:lang w:val="en-US" w:eastAsia="en-US" w:bidi="ar-SA"/>
    </w:rPr>
  </w:style>
  <w:style w:type="paragraph" w:customStyle="1" w:styleId="1114">
    <w:name w:val="0F8E29E3AB294F279CC3F77DB7723D152"/>
    <w:uiPriority w:val="0"/>
    <w:pPr>
      <w:spacing w:after="0" w:line="240" w:lineRule="auto"/>
    </w:pPr>
    <w:rPr>
      <w:rFonts w:ascii="Calibri" w:hAnsi="Calibri" w:eastAsia="Calibri" w:cs="Arial"/>
      <w:sz w:val="20"/>
      <w:szCs w:val="22"/>
      <w:lang w:val="en-US" w:eastAsia="en-US" w:bidi="ar-SA"/>
    </w:rPr>
  </w:style>
  <w:style w:type="paragraph" w:customStyle="1" w:styleId="1115">
    <w:name w:val="7AF94F483B1A43BB957B0D88A5F53CE12"/>
    <w:uiPriority w:val="0"/>
    <w:pPr>
      <w:spacing w:after="0" w:line="240" w:lineRule="auto"/>
    </w:pPr>
    <w:rPr>
      <w:rFonts w:ascii="Calibri" w:hAnsi="Calibri" w:eastAsia="Calibri" w:cs="Arial"/>
      <w:sz w:val="20"/>
      <w:szCs w:val="22"/>
      <w:lang w:val="en-US" w:eastAsia="en-US" w:bidi="ar-SA"/>
    </w:rPr>
  </w:style>
  <w:style w:type="paragraph" w:customStyle="1" w:styleId="1116">
    <w:name w:val="D0DA7DD56B094862AB3D9297195477DD2"/>
    <w:uiPriority w:val="0"/>
    <w:pPr>
      <w:spacing w:after="0" w:line="240" w:lineRule="auto"/>
    </w:pPr>
    <w:rPr>
      <w:rFonts w:ascii="Calibri" w:hAnsi="Calibri" w:eastAsia="Calibri" w:cs="Arial"/>
      <w:sz w:val="20"/>
      <w:szCs w:val="22"/>
      <w:lang w:val="en-US" w:eastAsia="en-US" w:bidi="ar-SA"/>
    </w:rPr>
  </w:style>
  <w:style w:type="paragraph" w:customStyle="1" w:styleId="1117">
    <w:name w:val="BFA943BA9DFB4C29B29ACDD7E85ACC2B2"/>
    <w:uiPriority w:val="0"/>
    <w:pPr>
      <w:spacing w:after="0" w:line="240" w:lineRule="auto"/>
    </w:pPr>
    <w:rPr>
      <w:rFonts w:ascii="Calibri" w:hAnsi="Calibri" w:eastAsia="Calibri" w:cs="Arial"/>
      <w:sz w:val="20"/>
      <w:szCs w:val="22"/>
      <w:lang w:val="en-US" w:eastAsia="en-US" w:bidi="ar-SA"/>
    </w:rPr>
  </w:style>
  <w:style w:type="paragraph" w:customStyle="1" w:styleId="1118">
    <w:name w:val="9674917350BB485982A6C3AFFE859F0C"/>
    <w:uiPriority w:val="0"/>
    <w:pPr>
      <w:spacing w:after="0" w:line="240" w:lineRule="auto"/>
    </w:pPr>
    <w:rPr>
      <w:rFonts w:ascii="Calibri" w:hAnsi="Calibri" w:eastAsia="Calibri" w:cs="Arial"/>
      <w:sz w:val="20"/>
      <w:szCs w:val="22"/>
      <w:lang w:val="en-US" w:eastAsia="en-US" w:bidi="ar-SA"/>
    </w:rPr>
  </w:style>
  <w:style w:type="paragraph" w:customStyle="1" w:styleId="1119">
    <w:name w:val="A70E5846AFEC4DB78C495EF096494A6E"/>
    <w:uiPriority w:val="0"/>
    <w:pPr>
      <w:spacing w:after="0" w:line="240" w:lineRule="auto"/>
    </w:pPr>
    <w:rPr>
      <w:rFonts w:ascii="Calibri" w:hAnsi="Calibri" w:eastAsia="Calibri" w:cs="Arial"/>
      <w:sz w:val="20"/>
      <w:szCs w:val="22"/>
      <w:lang w:val="en-US" w:eastAsia="en-US" w:bidi="ar-SA"/>
    </w:rPr>
  </w:style>
  <w:style w:type="paragraph" w:customStyle="1" w:styleId="1120">
    <w:name w:val="5499A6D680CF46729588F1A069D15B0E"/>
    <w:uiPriority w:val="0"/>
    <w:pPr>
      <w:spacing w:after="0" w:line="240" w:lineRule="auto"/>
    </w:pPr>
    <w:rPr>
      <w:rFonts w:ascii="Calibri" w:hAnsi="Calibri" w:eastAsia="Calibri" w:cs="Arial"/>
      <w:sz w:val="20"/>
      <w:szCs w:val="22"/>
      <w:lang w:val="en-US" w:eastAsia="en-US" w:bidi="ar-SA"/>
    </w:rPr>
  </w:style>
  <w:style w:type="paragraph" w:customStyle="1" w:styleId="1121">
    <w:name w:val="F55BCF973D2A435C9DF0E5349E798F0C"/>
    <w:uiPriority w:val="0"/>
    <w:pPr>
      <w:spacing w:after="0" w:line="240" w:lineRule="auto"/>
    </w:pPr>
    <w:rPr>
      <w:rFonts w:ascii="Calibri" w:hAnsi="Calibri" w:eastAsia="Calibri" w:cs="Arial"/>
      <w:sz w:val="20"/>
      <w:szCs w:val="22"/>
      <w:lang w:val="en-US" w:eastAsia="en-US" w:bidi="ar-SA"/>
    </w:rPr>
  </w:style>
  <w:style w:type="paragraph" w:customStyle="1" w:styleId="1122">
    <w:name w:val="75DF3A70BB4B4E82912F3225A7A6FB0D"/>
    <w:uiPriority w:val="0"/>
    <w:pPr>
      <w:spacing w:after="0" w:line="240" w:lineRule="auto"/>
    </w:pPr>
    <w:rPr>
      <w:rFonts w:ascii="Calibri" w:hAnsi="Calibri" w:eastAsia="Calibri" w:cs="Arial"/>
      <w:sz w:val="20"/>
      <w:szCs w:val="22"/>
      <w:lang w:val="en-US" w:eastAsia="en-US" w:bidi="ar-SA"/>
    </w:rPr>
  </w:style>
  <w:style w:type="paragraph" w:customStyle="1" w:styleId="1123">
    <w:name w:val="3186DBAE4B74427DB3E473E2D2AEFEA0"/>
    <w:uiPriority w:val="0"/>
    <w:pPr>
      <w:spacing w:after="0" w:line="240" w:lineRule="auto"/>
    </w:pPr>
    <w:rPr>
      <w:rFonts w:ascii="Calibri" w:hAnsi="Calibri" w:eastAsia="Calibri" w:cs="Arial"/>
      <w:sz w:val="20"/>
      <w:szCs w:val="22"/>
      <w:lang w:val="en-US" w:eastAsia="en-US" w:bidi="ar-SA"/>
    </w:rPr>
  </w:style>
  <w:style w:type="paragraph" w:customStyle="1" w:styleId="1124">
    <w:name w:val="36A7AE2B2D55486484A2DCEF84F780F9"/>
    <w:uiPriority w:val="0"/>
    <w:pPr>
      <w:spacing w:after="0" w:line="240" w:lineRule="auto"/>
    </w:pPr>
    <w:rPr>
      <w:rFonts w:ascii="Calibri" w:hAnsi="Calibri" w:eastAsia="Calibri" w:cs="Arial"/>
      <w:sz w:val="20"/>
      <w:szCs w:val="22"/>
      <w:lang w:val="en-US" w:eastAsia="en-US" w:bidi="ar-SA"/>
    </w:rPr>
  </w:style>
  <w:style w:type="paragraph" w:customStyle="1" w:styleId="1125">
    <w:name w:val="F6729D87AF434BA38D6B7632744A939E"/>
    <w:uiPriority w:val="0"/>
    <w:pPr>
      <w:spacing w:after="0" w:line="240" w:lineRule="auto"/>
    </w:pPr>
    <w:rPr>
      <w:rFonts w:ascii="Calibri" w:hAnsi="Calibri" w:eastAsia="Calibri" w:cs="Arial"/>
      <w:sz w:val="20"/>
      <w:szCs w:val="22"/>
      <w:lang w:val="en-US" w:eastAsia="en-US" w:bidi="ar-SA"/>
    </w:rPr>
  </w:style>
  <w:style w:type="paragraph" w:customStyle="1" w:styleId="1126">
    <w:name w:val="CED869654BFB4083923AB4577F2A53D0"/>
    <w:uiPriority w:val="0"/>
    <w:pPr>
      <w:spacing w:after="0" w:line="240" w:lineRule="auto"/>
    </w:pPr>
    <w:rPr>
      <w:rFonts w:ascii="Calibri" w:hAnsi="Calibri" w:eastAsia="Calibri" w:cs="Arial"/>
      <w:sz w:val="20"/>
      <w:szCs w:val="22"/>
      <w:lang w:val="en-US" w:eastAsia="en-US" w:bidi="ar-SA"/>
    </w:rPr>
  </w:style>
  <w:style w:type="paragraph" w:customStyle="1" w:styleId="1127">
    <w:name w:val="6AB1A4D5B8214EF5930920A8948A55FE"/>
    <w:uiPriority w:val="0"/>
    <w:pPr>
      <w:spacing w:after="0" w:line="240" w:lineRule="auto"/>
    </w:pPr>
    <w:rPr>
      <w:rFonts w:ascii="Calibri" w:hAnsi="Calibri" w:eastAsia="Calibri" w:cs="Arial"/>
      <w:sz w:val="20"/>
      <w:szCs w:val="22"/>
      <w:lang w:val="en-US" w:eastAsia="en-US" w:bidi="ar-SA"/>
    </w:rPr>
  </w:style>
  <w:style w:type="paragraph" w:customStyle="1" w:styleId="1128">
    <w:name w:val="5E415BFA33614DDE807349615E1D3713"/>
    <w:uiPriority w:val="0"/>
    <w:pPr>
      <w:spacing w:after="0" w:line="240" w:lineRule="auto"/>
    </w:pPr>
    <w:rPr>
      <w:rFonts w:ascii="Calibri" w:hAnsi="Calibri" w:eastAsia="Calibri" w:cs="Arial"/>
      <w:sz w:val="20"/>
      <w:szCs w:val="22"/>
      <w:lang w:val="en-US" w:eastAsia="en-US" w:bidi="ar-SA"/>
    </w:rPr>
  </w:style>
  <w:style w:type="paragraph" w:customStyle="1" w:styleId="1129">
    <w:name w:val="CCB66293F8FB4A6C8C5E687CD1999F51"/>
    <w:uiPriority w:val="0"/>
    <w:pPr>
      <w:spacing w:after="0" w:line="240" w:lineRule="auto"/>
    </w:pPr>
    <w:rPr>
      <w:rFonts w:ascii="Calibri" w:hAnsi="Calibri" w:eastAsia="Calibri" w:cs="Arial"/>
      <w:sz w:val="20"/>
      <w:szCs w:val="22"/>
      <w:lang w:val="en-US" w:eastAsia="en-US" w:bidi="ar-SA"/>
    </w:rPr>
  </w:style>
  <w:style w:type="paragraph" w:customStyle="1" w:styleId="1130">
    <w:name w:val="60035D2D8E1B4A88A08A6F40DAD7C5AA"/>
    <w:uiPriority w:val="0"/>
    <w:pPr>
      <w:spacing w:after="0" w:line="240" w:lineRule="auto"/>
    </w:pPr>
    <w:rPr>
      <w:rFonts w:ascii="Calibri" w:hAnsi="Calibri" w:eastAsia="Calibri" w:cs="Arial"/>
      <w:sz w:val="20"/>
      <w:szCs w:val="22"/>
      <w:lang w:val="en-US" w:eastAsia="en-US" w:bidi="ar-SA"/>
    </w:rPr>
  </w:style>
  <w:style w:type="paragraph" w:customStyle="1" w:styleId="1131">
    <w:name w:val="4C8D74653E0846FFBE8FFB86D32C80071"/>
    <w:uiPriority w:val="0"/>
    <w:pPr>
      <w:spacing w:after="0" w:line="240" w:lineRule="auto"/>
    </w:pPr>
    <w:rPr>
      <w:rFonts w:ascii="Calibri" w:hAnsi="Calibri" w:eastAsia="Calibri" w:cs="Arial"/>
      <w:sz w:val="20"/>
      <w:szCs w:val="22"/>
      <w:lang w:val="en-US" w:eastAsia="en-US" w:bidi="ar-SA"/>
    </w:rPr>
  </w:style>
  <w:style w:type="paragraph" w:customStyle="1" w:styleId="1132">
    <w:name w:val="332608ACFAA04D6184389D82F8560D6A1"/>
    <w:uiPriority w:val="0"/>
    <w:pPr>
      <w:spacing w:after="0" w:line="240" w:lineRule="auto"/>
    </w:pPr>
    <w:rPr>
      <w:rFonts w:ascii="Calibri" w:hAnsi="Calibri" w:eastAsia="Calibri" w:cs="Arial"/>
      <w:sz w:val="20"/>
      <w:szCs w:val="22"/>
      <w:lang w:val="en-US" w:eastAsia="en-US" w:bidi="ar-SA"/>
    </w:rPr>
  </w:style>
  <w:style w:type="paragraph" w:customStyle="1" w:styleId="1133">
    <w:name w:val="04E93EDAD098456CB5C4D7114A2013301"/>
    <w:uiPriority w:val="0"/>
    <w:pPr>
      <w:spacing w:after="0" w:line="240" w:lineRule="auto"/>
    </w:pPr>
    <w:rPr>
      <w:rFonts w:ascii="Calibri" w:hAnsi="Calibri" w:eastAsia="Calibri" w:cs="Arial"/>
      <w:sz w:val="20"/>
      <w:szCs w:val="22"/>
      <w:lang w:val="en-US" w:eastAsia="en-US" w:bidi="ar-SA"/>
    </w:rPr>
  </w:style>
  <w:style w:type="paragraph" w:customStyle="1" w:styleId="1134">
    <w:name w:val="0C1F06390F7148D687A3C22F7B13DEE61"/>
    <w:uiPriority w:val="0"/>
    <w:pPr>
      <w:spacing w:after="0" w:line="240" w:lineRule="auto"/>
    </w:pPr>
    <w:rPr>
      <w:rFonts w:ascii="Calibri" w:hAnsi="Calibri" w:eastAsia="Calibri" w:cs="Arial"/>
      <w:sz w:val="20"/>
      <w:szCs w:val="22"/>
      <w:lang w:val="en-US" w:eastAsia="en-US" w:bidi="ar-SA"/>
    </w:rPr>
  </w:style>
  <w:style w:type="paragraph" w:customStyle="1" w:styleId="1135">
    <w:name w:val="8B9DE018C62D4BA18DBE6C7DC595B99B1"/>
    <w:uiPriority w:val="0"/>
    <w:pPr>
      <w:spacing w:after="0" w:line="240" w:lineRule="auto"/>
    </w:pPr>
    <w:rPr>
      <w:rFonts w:ascii="Calibri" w:hAnsi="Calibri" w:eastAsia="Calibri" w:cs="Arial"/>
      <w:sz w:val="20"/>
      <w:szCs w:val="22"/>
      <w:lang w:val="en-US" w:eastAsia="en-US" w:bidi="ar-SA"/>
    </w:rPr>
  </w:style>
  <w:style w:type="paragraph" w:customStyle="1" w:styleId="1136">
    <w:name w:val="84FC19F0FC7143B782EB6FAAF464D5281"/>
    <w:uiPriority w:val="0"/>
    <w:pPr>
      <w:spacing w:after="0" w:line="240" w:lineRule="auto"/>
    </w:pPr>
    <w:rPr>
      <w:rFonts w:ascii="Calibri" w:hAnsi="Calibri" w:eastAsia="Calibri" w:cs="Arial"/>
      <w:sz w:val="20"/>
      <w:szCs w:val="22"/>
      <w:lang w:val="en-US" w:eastAsia="en-US" w:bidi="ar-SA"/>
    </w:rPr>
  </w:style>
  <w:style w:type="paragraph" w:customStyle="1" w:styleId="1137">
    <w:name w:val="8994F15F22554465AAA5EA217AF1A1BE1"/>
    <w:uiPriority w:val="0"/>
    <w:pPr>
      <w:spacing w:after="0" w:line="240" w:lineRule="auto"/>
    </w:pPr>
    <w:rPr>
      <w:rFonts w:ascii="Calibri" w:hAnsi="Calibri" w:eastAsia="Calibri" w:cs="Arial"/>
      <w:sz w:val="20"/>
      <w:szCs w:val="22"/>
      <w:lang w:val="en-US" w:eastAsia="en-US" w:bidi="ar-SA"/>
    </w:rPr>
  </w:style>
  <w:style w:type="paragraph" w:customStyle="1" w:styleId="1138">
    <w:name w:val="7B15B678BCAA42558B8624F40C621EF51"/>
    <w:uiPriority w:val="0"/>
    <w:pPr>
      <w:spacing w:after="0" w:line="240" w:lineRule="auto"/>
    </w:pPr>
    <w:rPr>
      <w:rFonts w:ascii="Calibri" w:hAnsi="Calibri" w:eastAsia="Calibri" w:cs="Arial"/>
      <w:sz w:val="20"/>
      <w:szCs w:val="22"/>
      <w:lang w:val="en-US" w:eastAsia="en-US" w:bidi="ar-SA"/>
    </w:rPr>
  </w:style>
  <w:style w:type="paragraph" w:customStyle="1" w:styleId="1139">
    <w:name w:val="03F00C419BA54DA9A714E987D49ECAB91"/>
    <w:uiPriority w:val="0"/>
    <w:pPr>
      <w:spacing w:after="0" w:line="240" w:lineRule="auto"/>
    </w:pPr>
    <w:rPr>
      <w:rFonts w:ascii="Calibri" w:hAnsi="Calibri" w:eastAsia="Calibri" w:cs="Arial"/>
      <w:sz w:val="20"/>
      <w:szCs w:val="22"/>
      <w:lang w:val="en-US" w:eastAsia="en-US" w:bidi="ar-SA"/>
    </w:rPr>
  </w:style>
  <w:style w:type="paragraph" w:customStyle="1" w:styleId="1140">
    <w:name w:val="D14DE574A4C04AE993DBDADA27A87B401"/>
    <w:uiPriority w:val="0"/>
    <w:pPr>
      <w:spacing w:after="0" w:line="240" w:lineRule="auto"/>
    </w:pPr>
    <w:rPr>
      <w:rFonts w:ascii="Calibri" w:hAnsi="Calibri" w:eastAsia="Calibri" w:cs="Arial"/>
      <w:sz w:val="20"/>
      <w:szCs w:val="22"/>
      <w:lang w:val="en-US" w:eastAsia="en-US" w:bidi="ar-SA"/>
    </w:rPr>
  </w:style>
  <w:style w:type="paragraph" w:customStyle="1" w:styleId="1141">
    <w:name w:val="9F41289A5D6E4A3ABF6B9D92A1AD949C1"/>
    <w:uiPriority w:val="0"/>
    <w:pPr>
      <w:spacing w:after="0" w:line="240" w:lineRule="auto"/>
    </w:pPr>
    <w:rPr>
      <w:rFonts w:ascii="Calibri" w:hAnsi="Calibri" w:eastAsia="Calibri" w:cs="Arial"/>
      <w:sz w:val="20"/>
      <w:szCs w:val="22"/>
      <w:lang w:val="en-US" w:eastAsia="en-US" w:bidi="ar-SA"/>
    </w:rPr>
  </w:style>
  <w:style w:type="paragraph" w:customStyle="1" w:styleId="1142">
    <w:name w:val="F46C175C08DC4C21B69F8942E98959061"/>
    <w:uiPriority w:val="0"/>
    <w:pPr>
      <w:spacing w:after="0" w:line="240" w:lineRule="auto"/>
    </w:pPr>
    <w:rPr>
      <w:rFonts w:ascii="Calibri" w:hAnsi="Calibri" w:eastAsia="Calibri" w:cs="Arial"/>
      <w:sz w:val="20"/>
      <w:szCs w:val="22"/>
      <w:lang w:val="en-US" w:eastAsia="en-US" w:bidi="ar-SA"/>
    </w:rPr>
  </w:style>
  <w:style w:type="paragraph" w:customStyle="1" w:styleId="1143">
    <w:name w:val="29372CBF7A114AAAA66A7C698DA571121"/>
    <w:uiPriority w:val="0"/>
    <w:pPr>
      <w:spacing w:after="0" w:line="240" w:lineRule="auto"/>
    </w:pPr>
    <w:rPr>
      <w:rFonts w:ascii="Calibri" w:hAnsi="Calibri" w:eastAsia="Calibri" w:cs="Arial"/>
      <w:sz w:val="20"/>
      <w:szCs w:val="22"/>
      <w:lang w:val="en-US" w:eastAsia="en-US" w:bidi="ar-SA"/>
    </w:rPr>
  </w:style>
  <w:style w:type="paragraph" w:customStyle="1" w:styleId="1144">
    <w:name w:val="78F81110E3F94BA295B5EB7FD23A12661"/>
    <w:uiPriority w:val="0"/>
    <w:pPr>
      <w:spacing w:after="0" w:line="240" w:lineRule="auto"/>
    </w:pPr>
    <w:rPr>
      <w:rFonts w:ascii="Calibri" w:hAnsi="Calibri" w:eastAsia="Calibri" w:cs="Arial"/>
      <w:sz w:val="20"/>
      <w:szCs w:val="22"/>
      <w:lang w:val="en-US" w:eastAsia="en-US" w:bidi="ar-SA"/>
    </w:rPr>
  </w:style>
  <w:style w:type="paragraph" w:customStyle="1" w:styleId="1145">
    <w:name w:val="09EBEAB41C7A475E817C0272B07DC4B61"/>
    <w:uiPriority w:val="0"/>
    <w:pPr>
      <w:spacing w:after="0" w:line="240" w:lineRule="auto"/>
    </w:pPr>
    <w:rPr>
      <w:rFonts w:ascii="Calibri" w:hAnsi="Calibri" w:eastAsia="Calibri" w:cs="Arial"/>
      <w:sz w:val="20"/>
      <w:szCs w:val="22"/>
      <w:lang w:val="en-US" w:eastAsia="en-US" w:bidi="ar-SA"/>
    </w:rPr>
  </w:style>
  <w:style w:type="paragraph" w:customStyle="1" w:styleId="1146">
    <w:name w:val="76A6868E7B8E4284BB120A8A8AC883F51"/>
    <w:uiPriority w:val="0"/>
    <w:pPr>
      <w:spacing w:after="0" w:line="240" w:lineRule="auto"/>
    </w:pPr>
    <w:rPr>
      <w:rFonts w:ascii="Calibri" w:hAnsi="Calibri" w:eastAsia="Calibri" w:cs="Arial"/>
      <w:sz w:val="20"/>
      <w:szCs w:val="22"/>
      <w:lang w:val="en-US" w:eastAsia="en-US" w:bidi="ar-SA"/>
    </w:rPr>
  </w:style>
  <w:style w:type="paragraph" w:customStyle="1" w:styleId="1147">
    <w:name w:val="4E1775A0CDA74B5EBD4BB6BA1E268E691"/>
    <w:uiPriority w:val="0"/>
    <w:pPr>
      <w:spacing w:after="0" w:line="240" w:lineRule="auto"/>
    </w:pPr>
    <w:rPr>
      <w:rFonts w:ascii="Calibri" w:hAnsi="Calibri" w:eastAsia="Calibri" w:cs="Arial"/>
      <w:sz w:val="20"/>
      <w:szCs w:val="22"/>
      <w:lang w:val="en-US" w:eastAsia="en-US" w:bidi="ar-SA"/>
    </w:rPr>
  </w:style>
  <w:style w:type="paragraph" w:customStyle="1" w:styleId="1148">
    <w:name w:val="BEC75D6EFA5E4014936FA2A748D7B05D1"/>
    <w:uiPriority w:val="0"/>
    <w:pPr>
      <w:spacing w:after="0" w:line="240" w:lineRule="auto"/>
    </w:pPr>
    <w:rPr>
      <w:rFonts w:ascii="Calibri" w:hAnsi="Calibri" w:eastAsia="Calibri" w:cs="Arial"/>
      <w:sz w:val="20"/>
      <w:szCs w:val="22"/>
      <w:lang w:val="en-US" w:eastAsia="en-US" w:bidi="ar-SA"/>
    </w:rPr>
  </w:style>
  <w:style w:type="paragraph" w:customStyle="1" w:styleId="1149">
    <w:name w:val="D1CC5DF7BC2F4820980759CA2483E79F1"/>
    <w:uiPriority w:val="0"/>
    <w:pPr>
      <w:spacing w:after="0" w:line="240" w:lineRule="auto"/>
    </w:pPr>
    <w:rPr>
      <w:rFonts w:ascii="Calibri" w:hAnsi="Calibri" w:eastAsia="Calibri" w:cs="Arial"/>
      <w:sz w:val="20"/>
      <w:szCs w:val="22"/>
      <w:lang w:val="en-US" w:eastAsia="en-US" w:bidi="ar-SA"/>
    </w:rPr>
  </w:style>
  <w:style w:type="paragraph" w:customStyle="1" w:styleId="1150">
    <w:name w:val="2DAEA9881D7A431D9B5930B227E24ECF1"/>
    <w:uiPriority w:val="0"/>
    <w:pPr>
      <w:spacing w:after="0" w:line="240" w:lineRule="auto"/>
    </w:pPr>
    <w:rPr>
      <w:rFonts w:ascii="Calibri" w:hAnsi="Calibri" w:eastAsia="Calibri" w:cs="Arial"/>
      <w:sz w:val="20"/>
      <w:szCs w:val="22"/>
      <w:lang w:val="en-US" w:eastAsia="en-US" w:bidi="ar-SA"/>
    </w:rPr>
  </w:style>
  <w:style w:type="paragraph" w:customStyle="1" w:styleId="1151">
    <w:name w:val="FD12085783D7404394A5DCD65EAD2FC01"/>
    <w:uiPriority w:val="0"/>
    <w:pPr>
      <w:spacing w:after="0" w:line="240" w:lineRule="auto"/>
    </w:pPr>
    <w:rPr>
      <w:rFonts w:ascii="Calibri" w:hAnsi="Calibri" w:eastAsia="Calibri" w:cs="Arial"/>
      <w:sz w:val="20"/>
      <w:szCs w:val="22"/>
      <w:lang w:val="en-US" w:eastAsia="en-US" w:bidi="ar-SA"/>
    </w:rPr>
  </w:style>
  <w:style w:type="paragraph" w:customStyle="1" w:styleId="1152">
    <w:name w:val="1A518A41AEBE4CE1B9AFC1E6207EB7231"/>
    <w:uiPriority w:val="0"/>
    <w:pPr>
      <w:spacing w:after="0" w:line="240" w:lineRule="auto"/>
    </w:pPr>
    <w:rPr>
      <w:rFonts w:ascii="Calibri" w:hAnsi="Calibri" w:eastAsia="Calibri" w:cs="Arial"/>
      <w:sz w:val="20"/>
      <w:szCs w:val="22"/>
      <w:lang w:val="en-US" w:eastAsia="en-US" w:bidi="ar-SA"/>
    </w:rPr>
  </w:style>
  <w:style w:type="paragraph" w:customStyle="1" w:styleId="1153">
    <w:name w:val="F107FBC87F554ABC80BD1FA76D767EB71"/>
    <w:uiPriority w:val="0"/>
    <w:pPr>
      <w:spacing w:after="0" w:line="240" w:lineRule="auto"/>
    </w:pPr>
    <w:rPr>
      <w:rFonts w:ascii="Calibri" w:hAnsi="Calibri" w:eastAsia="Calibri" w:cs="Arial"/>
      <w:sz w:val="20"/>
      <w:szCs w:val="22"/>
      <w:lang w:val="en-US" w:eastAsia="en-US" w:bidi="ar-SA"/>
    </w:rPr>
  </w:style>
  <w:style w:type="paragraph" w:customStyle="1" w:styleId="1154">
    <w:name w:val="FD9392633A8F49E796C1CB68C331A37A1"/>
    <w:uiPriority w:val="0"/>
    <w:pPr>
      <w:spacing w:after="0" w:line="240" w:lineRule="auto"/>
    </w:pPr>
    <w:rPr>
      <w:rFonts w:ascii="Calibri" w:hAnsi="Calibri" w:eastAsia="Calibri" w:cs="Arial"/>
      <w:sz w:val="20"/>
      <w:szCs w:val="22"/>
      <w:lang w:val="en-US" w:eastAsia="en-US" w:bidi="ar-SA"/>
    </w:rPr>
  </w:style>
  <w:style w:type="paragraph" w:customStyle="1" w:styleId="1155">
    <w:name w:val="AC612C8713894F9C8B137A04D354F53A1"/>
    <w:uiPriority w:val="0"/>
    <w:pPr>
      <w:spacing w:after="0" w:line="240" w:lineRule="auto"/>
    </w:pPr>
    <w:rPr>
      <w:rFonts w:ascii="Calibri" w:hAnsi="Calibri" w:eastAsia="Calibri" w:cs="Arial"/>
      <w:sz w:val="20"/>
      <w:szCs w:val="22"/>
      <w:lang w:val="en-US" w:eastAsia="en-US" w:bidi="ar-SA"/>
    </w:rPr>
  </w:style>
  <w:style w:type="paragraph" w:customStyle="1" w:styleId="1156">
    <w:name w:val="EF5A5CBD32474F3880DEC29036F6C29A1"/>
    <w:uiPriority w:val="0"/>
    <w:pPr>
      <w:spacing w:after="0" w:line="240" w:lineRule="auto"/>
    </w:pPr>
    <w:rPr>
      <w:rFonts w:ascii="Calibri" w:hAnsi="Calibri" w:eastAsia="Calibri" w:cs="Arial"/>
      <w:sz w:val="20"/>
      <w:szCs w:val="22"/>
      <w:lang w:val="en-US" w:eastAsia="en-US" w:bidi="ar-SA"/>
    </w:rPr>
  </w:style>
  <w:style w:type="paragraph" w:customStyle="1" w:styleId="1157">
    <w:name w:val="C3FD1C72FFA34BB898460CA49B570A911"/>
    <w:uiPriority w:val="0"/>
    <w:pPr>
      <w:spacing w:after="0" w:line="240" w:lineRule="auto"/>
    </w:pPr>
    <w:rPr>
      <w:rFonts w:ascii="Calibri" w:hAnsi="Calibri" w:eastAsia="Calibri" w:cs="Arial"/>
      <w:sz w:val="20"/>
      <w:szCs w:val="22"/>
      <w:lang w:val="en-US" w:eastAsia="en-US" w:bidi="ar-SA"/>
    </w:rPr>
  </w:style>
  <w:style w:type="paragraph" w:customStyle="1" w:styleId="1158">
    <w:name w:val="21F3360A9F174DE3B346F6437C0517F41"/>
    <w:uiPriority w:val="0"/>
    <w:pPr>
      <w:spacing w:after="0" w:line="240" w:lineRule="auto"/>
    </w:pPr>
    <w:rPr>
      <w:rFonts w:ascii="Calibri" w:hAnsi="Calibri" w:eastAsia="Calibri" w:cs="Arial"/>
      <w:sz w:val="20"/>
      <w:szCs w:val="22"/>
      <w:lang w:val="en-US" w:eastAsia="en-US" w:bidi="ar-SA"/>
    </w:rPr>
  </w:style>
  <w:style w:type="paragraph" w:customStyle="1" w:styleId="1159">
    <w:name w:val="E75CC3716D584D7085F5E80F4C5082761"/>
    <w:uiPriority w:val="0"/>
    <w:pPr>
      <w:spacing w:after="0" w:line="240" w:lineRule="auto"/>
    </w:pPr>
    <w:rPr>
      <w:rFonts w:ascii="Calibri" w:hAnsi="Calibri" w:eastAsia="Calibri" w:cs="Arial"/>
      <w:sz w:val="20"/>
      <w:szCs w:val="22"/>
      <w:lang w:val="en-US" w:eastAsia="en-US" w:bidi="ar-SA"/>
    </w:rPr>
  </w:style>
  <w:style w:type="paragraph" w:customStyle="1" w:styleId="1160">
    <w:name w:val="08322258C0984EA5BC2983D569F3A93A1"/>
    <w:uiPriority w:val="0"/>
    <w:pPr>
      <w:spacing w:after="0" w:line="240" w:lineRule="auto"/>
    </w:pPr>
    <w:rPr>
      <w:rFonts w:ascii="Calibri" w:hAnsi="Calibri" w:eastAsia="Calibri" w:cs="Arial"/>
      <w:sz w:val="20"/>
      <w:szCs w:val="22"/>
      <w:lang w:val="en-US" w:eastAsia="en-US" w:bidi="ar-SA"/>
    </w:rPr>
  </w:style>
  <w:style w:type="paragraph" w:customStyle="1" w:styleId="1161">
    <w:name w:val="E65A9BF27C6749A2B6F66BBD4D31F3321"/>
    <w:uiPriority w:val="0"/>
    <w:pPr>
      <w:spacing w:after="0" w:line="240" w:lineRule="auto"/>
    </w:pPr>
    <w:rPr>
      <w:rFonts w:ascii="Calibri" w:hAnsi="Calibri" w:eastAsia="Calibri" w:cs="Arial"/>
      <w:sz w:val="20"/>
      <w:szCs w:val="22"/>
      <w:lang w:val="en-US" w:eastAsia="en-US" w:bidi="ar-SA"/>
    </w:rPr>
  </w:style>
  <w:style w:type="paragraph" w:customStyle="1" w:styleId="1162">
    <w:name w:val="E80A6887BF854E7DBF6657AB81B2A10E1"/>
    <w:uiPriority w:val="0"/>
    <w:pPr>
      <w:spacing w:after="0" w:line="240" w:lineRule="auto"/>
    </w:pPr>
    <w:rPr>
      <w:rFonts w:ascii="Calibri" w:hAnsi="Calibri" w:eastAsia="Calibri" w:cs="Arial"/>
      <w:sz w:val="20"/>
      <w:szCs w:val="22"/>
      <w:lang w:val="en-US" w:eastAsia="en-US" w:bidi="ar-SA"/>
    </w:rPr>
  </w:style>
  <w:style w:type="paragraph" w:customStyle="1" w:styleId="1163">
    <w:name w:val="DFEC35A0E2C147128E1C494E24DBC7251"/>
    <w:uiPriority w:val="0"/>
    <w:pPr>
      <w:spacing w:after="0" w:line="240" w:lineRule="auto"/>
    </w:pPr>
    <w:rPr>
      <w:rFonts w:ascii="Calibri" w:hAnsi="Calibri" w:eastAsia="Calibri" w:cs="Arial"/>
      <w:sz w:val="20"/>
      <w:szCs w:val="22"/>
      <w:lang w:val="en-US" w:eastAsia="en-US" w:bidi="ar-SA"/>
    </w:rPr>
  </w:style>
  <w:style w:type="paragraph" w:customStyle="1" w:styleId="1164">
    <w:name w:val="BE491004C6AE44C79BB74FD99067F1651"/>
    <w:uiPriority w:val="0"/>
    <w:pPr>
      <w:spacing w:after="0" w:line="240" w:lineRule="auto"/>
    </w:pPr>
    <w:rPr>
      <w:rFonts w:ascii="Calibri" w:hAnsi="Calibri" w:eastAsia="Calibri" w:cs="Arial"/>
      <w:sz w:val="20"/>
      <w:szCs w:val="22"/>
      <w:lang w:val="en-US" w:eastAsia="en-US" w:bidi="ar-SA"/>
    </w:rPr>
  </w:style>
  <w:style w:type="paragraph" w:customStyle="1" w:styleId="1165">
    <w:name w:val="7CCCA02C11794D7294CF801BAC5272551"/>
    <w:uiPriority w:val="0"/>
    <w:pPr>
      <w:spacing w:after="0" w:line="240" w:lineRule="auto"/>
    </w:pPr>
    <w:rPr>
      <w:rFonts w:ascii="Calibri" w:hAnsi="Calibri" w:eastAsia="Calibri" w:cs="Arial"/>
      <w:sz w:val="20"/>
      <w:szCs w:val="22"/>
      <w:lang w:val="en-US" w:eastAsia="en-US" w:bidi="ar-SA"/>
    </w:rPr>
  </w:style>
  <w:style w:type="paragraph" w:customStyle="1" w:styleId="1166">
    <w:name w:val="B7C2DB8CC74A4BB7B5940B26F8E0E07A1"/>
    <w:uiPriority w:val="0"/>
    <w:pPr>
      <w:spacing w:after="0" w:line="240" w:lineRule="auto"/>
    </w:pPr>
    <w:rPr>
      <w:rFonts w:ascii="Calibri" w:hAnsi="Calibri" w:eastAsia="Calibri" w:cs="Arial"/>
      <w:sz w:val="20"/>
      <w:szCs w:val="22"/>
      <w:lang w:val="en-US" w:eastAsia="en-US" w:bidi="ar-SA"/>
    </w:rPr>
  </w:style>
  <w:style w:type="paragraph" w:customStyle="1" w:styleId="1167">
    <w:name w:val="EDFB9F6DF9654A55970E4EF44DCA294C1"/>
    <w:uiPriority w:val="0"/>
    <w:pPr>
      <w:spacing w:after="0" w:line="240" w:lineRule="auto"/>
    </w:pPr>
    <w:rPr>
      <w:rFonts w:ascii="Calibri" w:hAnsi="Calibri" w:eastAsia="Calibri" w:cs="Arial"/>
      <w:sz w:val="20"/>
      <w:szCs w:val="22"/>
      <w:lang w:val="en-US" w:eastAsia="en-US" w:bidi="ar-SA"/>
    </w:rPr>
  </w:style>
  <w:style w:type="paragraph" w:customStyle="1" w:styleId="1168">
    <w:name w:val="A14D3898EACC45A5ABD81EF9B36E36E11"/>
    <w:uiPriority w:val="0"/>
    <w:pPr>
      <w:spacing w:after="0" w:line="240" w:lineRule="auto"/>
    </w:pPr>
    <w:rPr>
      <w:rFonts w:ascii="Calibri" w:hAnsi="Calibri" w:eastAsia="Calibri" w:cs="Arial"/>
      <w:sz w:val="20"/>
      <w:szCs w:val="22"/>
      <w:lang w:val="en-US" w:eastAsia="en-US" w:bidi="ar-SA"/>
    </w:rPr>
  </w:style>
  <w:style w:type="paragraph" w:customStyle="1" w:styleId="1169">
    <w:name w:val="BDE914809F904B599C6BCB7F334CDBFB1"/>
    <w:uiPriority w:val="0"/>
    <w:pPr>
      <w:spacing w:after="0" w:line="240" w:lineRule="auto"/>
    </w:pPr>
    <w:rPr>
      <w:rFonts w:ascii="Calibri" w:hAnsi="Calibri" w:eastAsia="Calibri" w:cs="Arial"/>
      <w:sz w:val="20"/>
      <w:szCs w:val="22"/>
      <w:lang w:val="en-US" w:eastAsia="en-US" w:bidi="ar-SA"/>
    </w:rPr>
  </w:style>
  <w:style w:type="paragraph" w:customStyle="1" w:styleId="1170">
    <w:name w:val="A43BF0FA146B4670AA15ABB17AB1F6251"/>
    <w:uiPriority w:val="0"/>
    <w:pPr>
      <w:spacing w:after="0" w:line="240" w:lineRule="auto"/>
    </w:pPr>
    <w:rPr>
      <w:rFonts w:ascii="Calibri" w:hAnsi="Calibri" w:eastAsia="Calibri" w:cs="Arial"/>
      <w:sz w:val="20"/>
      <w:szCs w:val="22"/>
      <w:lang w:val="en-US" w:eastAsia="en-US" w:bidi="ar-SA"/>
    </w:rPr>
  </w:style>
  <w:style w:type="paragraph" w:customStyle="1" w:styleId="1171">
    <w:name w:val="81691920CF094221B7590A4981DD2B961"/>
    <w:uiPriority w:val="0"/>
    <w:pPr>
      <w:spacing w:after="0" w:line="240" w:lineRule="auto"/>
    </w:pPr>
    <w:rPr>
      <w:rFonts w:ascii="Calibri" w:hAnsi="Calibri" w:eastAsia="Calibri" w:cs="Arial"/>
      <w:sz w:val="20"/>
      <w:szCs w:val="22"/>
      <w:lang w:val="en-US" w:eastAsia="en-US" w:bidi="ar-SA"/>
    </w:rPr>
  </w:style>
  <w:style w:type="paragraph" w:customStyle="1" w:styleId="1172">
    <w:name w:val="55083F06F6AE44248AB7F80B04962AB21"/>
    <w:uiPriority w:val="0"/>
    <w:pPr>
      <w:spacing w:after="0" w:line="240" w:lineRule="auto"/>
    </w:pPr>
    <w:rPr>
      <w:rFonts w:ascii="Calibri" w:hAnsi="Calibri" w:eastAsia="Calibri" w:cs="Arial"/>
      <w:sz w:val="20"/>
      <w:szCs w:val="22"/>
      <w:lang w:val="en-US" w:eastAsia="en-US" w:bidi="ar-SA"/>
    </w:rPr>
  </w:style>
  <w:style w:type="paragraph" w:customStyle="1" w:styleId="1173">
    <w:name w:val="48BCD5BA6E504008904488ADED9806321"/>
    <w:uiPriority w:val="0"/>
    <w:pPr>
      <w:spacing w:after="0" w:line="240" w:lineRule="auto"/>
    </w:pPr>
    <w:rPr>
      <w:rFonts w:ascii="Calibri" w:hAnsi="Calibri" w:eastAsia="Calibri" w:cs="Arial"/>
      <w:sz w:val="20"/>
      <w:szCs w:val="22"/>
      <w:lang w:val="en-US" w:eastAsia="en-US" w:bidi="ar-SA"/>
    </w:rPr>
  </w:style>
  <w:style w:type="paragraph" w:customStyle="1" w:styleId="1174">
    <w:name w:val="E592536D3ECC41F195C3E4265ABAA4EA1"/>
    <w:uiPriority w:val="0"/>
    <w:pPr>
      <w:spacing w:after="0" w:line="240" w:lineRule="auto"/>
    </w:pPr>
    <w:rPr>
      <w:rFonts w:ascii="Calibri" w:hAnsi="Calibri" w:eastAsia="Calibri" w:cs="Arial"/>
      <w:sz w:val="20"/>
      <w:szCs w:val="22"/>
      <w:lang w:val="en-US" w:eastAsia="en-US" w:bidi="ar-SA"/>
    </w:rPr>
  </w:style>
  <w:style w:type="paragraph" w:customStyle="1" w:styleId="1175">
    <w:name w:val="B43968A7412845BF84A6769626A318A71"/>
    <w:uiPriority w:val="0"/>
    <w:pPr>
      <w:spacing w:after="0" w:line="240" w:lineRule="auto"/>
    </w:pPr>
    <w:rPr>
      <w:rFonts w:ascii="Calibri" w:hAnsi="Calibri" w:eastAsia="Calibri" w:cs="Arial"/>
      <w:sz w:val="20"/>
      <w:szCs w:val="22"/>
      <w:lang w:val="en-US" w:eastAsia="en-US" w:bidi="ar-SA"/>
    </w:rPr>
  </w:style>
  <w:style w:type="paragraph" w:customStyle="1" w:styleId="1176">
    <w:name w:val="61611BB4394F4B41B669EA5D5C439ACE1"/>
    <w:uiPriority w:val="0"/>
    <w:pPr>
      <w:spacing w:after="0" w:line="240" w:lineRule="auto"/>
    </w:pPr>
    <w:rPr>
      <w:rFonts w:ascii="Calibri" w:hAnsi="Calibri" w:eastAsia="Calibri" w:cs="Arial"/>
      <w:sz w:val="20"/>
      <w:szCs w:val="22"/>
      <w:lang w:val="en-US" w:eastAsia="en-US" w:bidi="ar-SA"/>
    </w:rPr>
  </w:style>
  <w:style w:type="paragraph" w:customStyle="1" w:styleId="1177">
    <w:name w:val="80720D31D3C348C297931BCAA0F3A2911"/>
    <w:uiPriority w:val="0"/>
    <w:pPr>
      <w:spacing w:after="0" w:line="240" w:lineRule="auto"/>
    </w:pPr>
    <w:rPr>
      <w:rFonts w:ascii="Calibri" w:hAnsi="Calibri" w:eastAsia="Calibri" w:cs="Arial"/>
      <w:sz w:val="20"/>
      <w:szCs w:val="22"/>
      <w:lang w:val="en-US" w:eastAsia="en-US" w:bidi="ar-SA"/>
    </w:rPr>
  </w:style>
  <w:style w:type="paragraph" w:customStyle="1" w:styleId="1178">
    <w:name w:val="59CB7CB2861645BA8A6F41669403D4171"/>
    <w:uiPriority w:val="0"/>
    <w:pPr>
      <w:spacing w:after="0" w:line="240" w:lineRule="auto"/>
    </w:pPr>
    <w:rPr>
      <w:rFonts w:ascii="Calibri" w:hAnsi="Calibri" w:eastAsia="Calibri" w:cs="Arial"/>
      <w:sz w:val="20"/>
      <w:szCs w:val="22"/>
      <w:lang w:val="en-US" w:eastAsia="en-US" w:bidi="ar-SA"/>
    </w:rPr>
  </w:style>
  <w:style w:type="paragraph" w:customStyle="1" w:styleId="1179">
    <w:name w:val="225B8728FD504D33A10C7A22E3E31EFF1"/>
    <w:uiPriority w:val="0"/>
    <w:pPr>
      <w:spacing w:after="0" w:line="240" w:lineRule="auto"/>
    </w:pPr>
    <w:rPr>
      <w:rFonts w:ascii="Calibri" w:hAnsi="Calibri" w:eastAsia="Calibri" w:cs="Arial"/>
      <w:sz w:val="20"/>
      <w:szCs w:val="22"/>
      <w:lang w:val="en-US" w:eastAsia="en-US" w:bidi="ar-SA"/>
    </w:rPr>
  </w:style>
  <w:style w:type="paragraph" w:customStyle="1" w:styleId="1180">
    <w:name w:val="6FEBF68EC3154741A5CE66CB900F71B61"/>
    <w:uiPriority w:val="0"/>
    <w:pPr>
      <w:spacing w:after="0" w:line="240" w:lineRule="auto"/>
    </w:pPr>
    <w:rPr>
      <w:rFonts w:ascii="Calibri" w:hAnsi="Calibri" w:eastAsia="Calibri" w:cs="Arial"/>
      <w:sz w:val="20"/>
      <w:szCs w:val="22"/>
      <w:lang w:val="en-US" w:eastAsia="en-US" w:bidi="ar-SA"/>
    </w:rPr>
  </w:style>
  <w:style w:type="paragraph" w:customStyle="1" w:styleId="1181">
    <w:name w:val="941DE5E32E5D49429CC9ACB7D00579B01"/>
    <w:uiPriority w:val="0"/>
    <w:pPr>
      <w:spacing w:after="0" w:line="240" w:lineRule="auto"/>
    </w:pPr>
    <w:rPr>
      <w:rFonts w:ascii="Calibri" w:hAnsi="Calibri" w:eastAsia="Calibri" w:cs="Arial"/>
      <w:sz w:val="20"/>
      <w:szCs w:val="22"/>
      <w:lang w:val="en-US" w:eastAsia="en-US" w:bidi="ar-SA"/>
    </w:rPr>
  </w:style>
  <w:style w:type="paragraph" w:customStyle="1" w:styleId="1182">
    <w:name w:val="698B1C2A82084928BF6456AF5C2FD81E1"/>
    <w:uiPriority w:val="0"/>
    <w:pPr>
      <w:spacing w:after="0" w:line="240" w:lineRule="auto"/>
    </w:pPr>
    <w:rPr>
      <w:rFonts w:ascii="Calibri" w:hAnsi="Calibri" w:eastAsia="Calibri" w:cs="Arial"/>
      <w:sz w:val="20"/>
      <w:szCs w:val="22"/>
      <w:lang w:val="en-US" w:eastAsia="en-US" w:bidi="ar-SA"/>
    </w:rPr>
  </w:style>
  <w:style w:type="paragraph" w:customStyle="1" w:styleId="1183">
    <w:name w:val="7A33E23D64C34C9E872CEA5CA38C2ED21"/>
    <w:uiPriority w:val="0"/>
    <w:pPr>
      <w:spacing w:after="0" w:line="240" w:lineRule="auto"/>
    </w:pPr>
    <w:rPr>
      <w:rFonts w:ascii="Calibri" w:hAnsi="Calibri" w:eastAsia="Calibri" w:cs="Arial"/>
      <w:sz w:val="20"/>
      <w:szCs w:val="22"/>
      <w:lang w:val="en-US" w:eastAsia="en-US" w:bidi="ar-SA"/>
    </w:rPr>
  </w:style>
  <w:style w:type="paragraph" w:customStyle="1" w:styleId="1184">
    <w:name w:val="BCDC511B30FC48E7978D8F35982466481"/>
    <w:uiPriority w:val="0"/>
    <w:pPr>
      <w:spacing w:after="0" w:line="240" w:lineRule="auto"/>
    </w:pPr>
    <w:rPr>
      <w:rFonts w:ascii="Calibri" w:hAnsi="Calibri" w:eastAsia="Calibri" w:cs="Arial"/>
      <w:sz w:val="20"/>
      <w:szCs w:val="22"/>
      <w:lang w:val="en-US" w:eastAsia="en-US" w:bidi="ar-SA"/>
    </w:rPr>
  </w:style>
  <w:style w:type="paragraph" w:customStyle="1" w:styleId="1185">
    <w:name w:val="248D9B29A99A4F31A80259817931B3BD1"/>
    <w:uiPriority w:val="0"/>
    <w:pPr>
      <w:spacing w:after="0" w:line="240" w:lineRule="auto"/>
    </w:pPr>
    <w:rPr>
      <w:rFonts w:ascii="Calibri" w:hAnsi="Calibri" w:eastAsia="Calibri" w:cs="Arial"/>
      <w:sz w:val="20"/>
      <w:szCs w:val="22"/>
      <w:lang w:val="en-US" w:eastAsia="en-US" w:bidi="ar-SA"/>
    </w:rPr>
  </w:style>
  <w:style w:type="paragraph" w:customStyle="1" w:styleId="1186">
    <w:name w:val="9806E10F25A145F29022D82BB884E13D1"/>
    <w:uiPriority w:val="0"/>
    <w:pPr>
      <w:spacing w:after="0" w:line="240" w:lineRule="auto"/>
    </w:pPr>
    <w:rPr>
      <w:rFonts w:ascii="Calibri" w:hAnsi="Calibri" w:eastAsia="Calibri" w:cs="Arial"/>
      <w:sz w:val="20"/>
      <w:szCs w:val="22"/>
      <w:lang w:val="en-US" w:eastAsia="en-US" w:bidi="ar-SA"/>
    </w:rPr>
  </w:style>
  <w:style w:type="paragraph" w:customStyle="1" w:styleId="1187">
    <w:name w:val="D89DD41409DD42ACBE05957F56BD10F51"/>
    <w:uiPriority w:val="0"/>
    <w:pPr>
      <w:spacing w:after="0" w:line="240" w:lineRule="auto"/>
    </w:pPr>
    <w:rPr>
      <w:rFonts w:ascii="Calibri" w:hAnsi="Calibri" w:eastAsia="Calibri" w:cs="Arial"/>
      <w:sz w:val="20"/>
      <w:szCs w:val="22"/>
      <w:lang w:val="en-US" w:eastAsia="en-US" w:bidi="ar-SA"/>
    </w:rPr>
  </w:style>
  <w:style w:type="paragraph" w:customStyle="1" w:styleId="1188">
    <w:name w:val="AF842CBD3DA843B39A1A0C9645B590BE1"/>
    <w:uiPriority w:val="0"/>
    <w:pPr>
      <w:spacing w:after="0" w:line="240" w:lineRule="auto"/>
    </w:pPr>
    <w:rPr>
      <w:rFonts w:ascii="Calibri" w:hAnsi="Calibri" w:eastAsia="Calibri" w:cs="Arial"/>
      <w:sz w:val="20"/>
      <w:szCs w:val="22"/>
      <w:lang w:val="en-US" w:eastAsia="en-US" w:bidi="ar-SA"/>
    </w:rPr>
  </w:style>
  <w:style w:type="paragraph" w:customStyle="1" w:styleId="1189">
    <w:name w:val="F554B82399C0417E9D8357F4184087B61"/>
    <w:uiPriority w:val="0"/>
    <w:pPr>
      <w:spacing w:after="0" w:line="240" w:lineRule="auto"/>
    </w:pPr>
    <w:rPr>
      <w:rFonts w:ascii="Calibri" w:hAnsi="Calibri" w:eastAsia="Calibri" w:cs="Arial"/>
      <w:sz w:val="20"/>
      <w:szCs w:val="22"/>
      <w:lang w:val="en-US" w:eastAsia="en-US" w:bidi="ar-SA"/>
    </w:rPr>
  </w:style>
  <w:style w:type="paragraph" w:customStyle="1" w:styleId="1190">
    <w:name w:val="1D3EDFF05D994561A4AEA64A5DFB42741"/>
    <w:uiPriority w:val="0"/>
    <w:pPr>
      <w:spacing w:after="0" w:line="240" w:lineRule="auto"/>
    </w:pPr>
    <w:rPr>
      <w:rFonts w:ascii="Calibri" w:hAnsi="Calibri" w:eastAsia="Calibri" w:cs="Arial"/>
      <w:sz w:val="20"/>
      <w:szCs w:val="22"/>
      <w:lang w:val="en-US" w:eastAsia="en-US" w:bidi="ar-SA"/>
    </w:rPr>
  </w:style>
  <w:style w:type="paragraph" w:customStyle="1" w:styleId="1191">
    <w:name w:val="F1B74194525D4E80AF1188D05B93F3FC1"/>
    <w:uiPriority w:val="0"/>
    <w:pPr>
      <w:spacing w:after="0" w:line="240" w:lineRule="auto"/>
    </w:pPr>
    <w:rPr>
      <w:rFonts w:ascii="Calibri" w:hAnsi="Calibri" w:eastAsia="Calibri" w:cs="Arial"/>
      <w:sz w:val="20"/>
      <w:szCs w:val="22"/>
      <w:lang w:val="en-US" w:eastAsia="en-US" w:bidi="ar-SA"/>
    </w:rPr>
  </w:style>
  <w:style w:type="paragraph" w:customStyle="1" w:styleId="1192">
    <w:name w:val="A1014AE101044324BE996B38C1A09DF41"/>
    <w:uiPriority w:val="0"/>
    <w:pPr>
      <w:spacing w:after="0" w:line="240" w:lineRule="auto"/>
    </w:pPr>
    <w:rPr>
      <w:rFonts w:ascii="Calibri" w:hAnsi="Calibri" w:eastAsia="Calibri" w:cs="Arial"/>
      <w:sz w:val="20"/>
      <w:szCs w:val="22"/>
      <w:lang w:val="en-US" w:eastAsia="en-US" w:bidi="ar-SA"/>
    </w:rPr>
  </w:style>
  <w:style w:type="paragraph" w:customStyle="1" w:styleId="1193">
    <w:name w:val="FF6ABEB35B864292B834675909E04A501"/>
    <w:uiPriority w:val="0"/>
    <w:pPr>
      <w:spacing w:after="0" w:line="240" w:lineRule="auto"/>
    </w:pPr>
    <w:rPr>
      <w:rFonts w:ascii="Calibri" w:hAnsi="Calibri" w:eastAsia="Calibri" w:cs="Arial"/>
      <w:sz w:val="20"/>
      <w:szCs w:val="22"/>
      <w:lang w:val="en-US" w:eastAsia="en-US" w:bidi="ar-SA"/>
    </w:rPr>
  </w:style>
  <w:style w:type="paragraph" w:customStyle="1" w:styleId="1194">
    <w:name w:val="8FD7C9694257417D911B03E8FD4640421"/>
    <w:uiPriority w:val="0"/>
    <w:pPr>
      <w:spacing w:after="0" w:line="240" w:lineRule="auto"/>
    </w:pPr>
    <w:rPr>
      <w:rFonts w:ascii="Calibri" w:hAnsi="Calibri" w:eastAsia="Calibri" w:cs="Arial"/>
      <w:sz w:val="20"/>
      <w:szCs w:val="22"/>
      <w:lang w:val="en-US" w:eastAsia="en-US" w:bidi="ar-SA"/>
    </w:rPr>
  </w:style>
  <w:style w:type="paragraph" w:customStyle="1" w:styleId="1195">
    <w:name w:val="0F4EA7D27A9E4E168F5F6D6AAB4604B11"/>
    <w:uiPriority w:val="0"/>
    <w:pPr>
      <w:spacing w:after="0" w:line="240" w:lineRule="auto"/>
    </w:pPr>
    <w:rPr>
      <w:rFonts w:ascii="Calibri" w:hAnsi="Calibri" w:eastAsia="Calibri" w:cs="Arial"/>
      <w:sz w:val="20"/>
      <w:szCs w:val="22"/>
      <w:lang w:val="en-US" w:eastAsia="en-US" w:bidi="ar-SA"/>
    </w:rPr>
  </w:style>
  <w:style w:type="paragraph" w:customStyle="1" w:styleId="1196">
    <w:name w:val="21931503616F40FA85A427F99C784A471"/>
    <w:uiPriority w:val="0"/>
    <w:pPr>
      <w:spacing w:after="0" w:line="240" w:lineRule="auto"/>
    </w:pPr>
    <w:rPr>
      <w:rFonts w:ascii="Calibri" w:hAnsi="Calibri" w:eastAsia="Calibri" w:cs="Arial"/>
      <w:sz w:val="20"/>
      <w:szCs w:val="22"/>
      <w:lang w:val="en-US" w:eastAsia="en-US" w:bidi="ar-SA"/>
    </w:rPr>
  </w:style>
  <w:style w:type="paragraph" w:customStyle="1" w:styleId="1197">
    <w:name w:val="EF257E8E9D70400387F1AAD17D01353D1"/>
    <w:uiPriority w:val="0"/>
    <w:pPr>
      <w:spacing w:after="0" w:line="240" w:lineRule="auto"/>
    </w:pPr>
    <w:rPr>
      <w:rFonts w:ascii="Calibri" w:hAnsi="Calibri" w:eastAsia="Calibri" w:cs="Arial"/>
      <w:sz w:val="20"/>
      <w:szCs w:val="22"/>
      <w:lang w:val="en-US" w:eastAsia="en-US" w:bidi="ar-SA"/>
    </w:rPr>
  </w:style>
  <w:style w:type="paragraph" w:customStyle="1" w:styleId="1198">
    <w:name w:val="D86A8933089A4451BB6ECE404532518E1"/>
    <w:uiPriority w:val="0"/>
    <w:pPr>
      <w:spacing w:after="0" w:line="240" w:lineRule="auto"/>
    </w:pPr>
    <w:rPr>
      <w:rFonts w:ascii="Calibri" w:hAnsi="Calibri" w:eastAsia="Calibri" w:cs="Arial"/>
      <w:sz w:val="20"/>
      <w:szCs w:val="22"/>
      <w:lang w:val="en-US" w:eastAsia="en-US" w:bidi="ar-SA"/>
    </w:rPr>
  </w:style>
  <w:style w:type="paragraph" w:customStyle="1" w:styleId="1199">
    <w:name w:val="7FB299929CA94528A144DCB5F867F4D51"/>
    <w:uiPriority w:val="0"/>
    <w:pPr>
      <w:spacing w:after="0" w:line="240" w:lineRule="auto"/>
    </w:pPr>
    <w:rPr>
      <w:rFonts w:ascii="Calibri" w:hAnsi="Calibri" w:eastAsia="Calibri" w:cs="Arial"/>
      <w:sz w:val="20"/>
      <w:szCs w:val="22"/>
      <w:lang w:val="en-US" w:eastAsia="en-US" w:bidi="ar-SA"/>
    </w:rPr>
  </w:style>
  <w:style w:type="paragraph" w:customStyle="1" w:styleId="1200">
    <w:name w:val="75B4F0C4217749C2AABDF5015EC34CB71"/>
    <w:uiPriority w:val="0"/>
    <w:pPr>
      <w:spacing w:after="0" w:line="240" w:lineRule="auto"/>
    </w:pPr>
    <w:rPr>
      <w:rFonts w:ascii="Calibri" w:hAnsi="Calibri" w:eastAsia="Calibri" w:cs="Arial"/>
      <w:sz w:val="20"/>
      <w:szCs w:val="22"/>
      <w:lang w:val="en-US" w:eastAsia="en-US" w:bidi="ar-SA"/>
    </w:rPr>
  </w:style>
  <w:style w:type="paragraph" w:customStyle="1" w:styleId="1201">
    <w:name w:val="E5AAB78206354418968ACE3BE9B702311"/>
    <w:uiPriority w:val="0"/>
    <w:pPr>
      <w:spacing w:after="0" w:line="240" w:lineRule="auto"/>
    </w:pPr>
    <w:rPr>
      <w:rFonts w:ascii="Calibri" w:hAnsi="Calibri" w:eastAsia="Calibri" w:cs="Arial"/>
      <w:sz w:val="20"/>
      <w:szCs w:val="22"/>
      <w:lang w:val="en-US" w:eastAsia="en-US" w:bidi="ar-SA"/>
    </w:rPr>
  </w:style>
  <w:style w:type="paragraph" w:customStyle="1" w:styleId="1202">
    <w:name w:val="9D139CB26A2F41C8B7E53079828B3480"/>
    <w:uiPriority w:val="0"/>
    <w:pPr>
      <w:spacing w:after="0" w:line="240" w:lineRule="auto"/>
    </w:pPr>
    <w:rPr>
      <w:rFonts w:ascii="Calibri" w:hAnsi="Calibri" w:eastAsia="Calibri" w:cs="Arial"/>
      <w:sz w:val="20"/>
      <w:szCs w:val="22"/>
      <w:lang w:val="en-US" w:eastAsia="en-US" w:bidi="ar-SA"/>
    </w:rPr>
  </w:style>
  <w:style w:type="paragraph" w:customStyle="1" w:styleId="1203">
    <w:name w:val="8D76AFC3911D41118A5D558182F6FEF7"/>
    <w:uiPriority w:val="0"/>
    <w:pPr>
      <w:spacing w:after="0" w:line="240" w:lineRule="auto"/>
    </w:pPr>
    <w:rPr>
      <w:rFonts w:ascii="Calibri" w:hAnsi="Calibri" w:eastAsia="Calibri" w:cs="Arial"/>
      <w:sz w:val="20"/>
      <w:szCs w:val="22"/>
      <w:lang w:val="en-US" w:eastAsia="en-US" w:bidi="ar-SA"/>
    </w:rPr>
  </w:style>
  <w:style w:type="paragraph" w:customStyle="1" w:styleId="1204">
    <w:name w:val="FA4E27C08A094F5E91C9E30510A21AF4"/>
    <w:uiPriority w:val="0"/>
    <w:pPr>
      <w:spacing w:after="0" w:line="240" w:lineRule="auto"/>
    </w:pPr>
    <w:rPr>
      <w:rFonts w:ascii="Calibri" w:hAnsi="Calibri" w:eastAsia="Calibri" w:cs="Arial"/>
      <w:sz w:val="20"/>
      <w:szCs w:val="22"/>
      <w:lang w:val="en-US" w:eastAsia="en-US" w:bidi="ar-SA"/>
    </w:rPr>
  </w:style>
  <w:style w:type="paragraph" w:customStyle="1" w:styleId="1205">
    <w:name w:val="BA55C859167C458B9CE00C8C92E3A259"/>
    <w:uiPriority w:val="0"/>
    <w:pPr>
      <w:spacing w:after="0" w:line="240" w:lineRule="auto"/>
    </w:pPr>
    <w:rPr>
      <w:rFonts w:ascii="Calibri" w:hAnsi="Calibri" w:eastAsia="Calibri" w:cs="Arial"/>
      <w:sz w:val="20"/>
      <w:szCs w:val="22"/>
      <w:lang w:val="en-US" w:eastAsia="en-US" w:bidi="ar-SA"/>
    </w:rPr>
  </w:style>
  <w:style w:type="paragraph" w:customStyle="1" w:styleId="1206">
    <w:name w:val="B63A7E327E9343A9B78F5FE4580AE628"/>
    <w:uiPriority w:val="0"/>
    <w:pPr>
      <w:spacing w:after="0" w:line="240" w:lineRule="auto"/>
    </w:pPr>
    <w:rPr>
      <w:rFonts w:ascii="Calibri" w:hAnsi="Calibri" w:eastAsia="Calibri" w:cs="Arial"/>
      <w:sz w:val="20"/>
      <w:szCs w:val="22"/>
      <w:lang w:val="en-US" w:eastAsia="en-US" w:bidi="ar-SA"/>
    </w:rPr>
  </w:style>
  <w:style w:type="paragraph" w:customStyle="1" w:styleId="1207">
    <w:name w:val="0943802DB75D412FAB90E7C09B2EA96A"/>
    <w:uiPriority w:val="0"/>
    <w:pPr>
      <w:spacing w:after="0" w:line="240" w:lineRule="auto"/>
    </w:pPr>
    <w:rPr>
      <w:rFonts w:ascii="Calibri" w:hAnsi="Calibri" w:eastAsia="Calibri" w:cs="Arial"/>
      <w:sz w:val="20"/>
      <w:szCs w:val="22"/>
      <w:lang w:val="en-US" w:eastAsia="en-US" w:bidi="ar-SA"/>
    </w:rPr>
  </w:style>
  <w:style w:type="paragraph" w:customStyle="1" w:styleId="1208">
    <w:name w:val="D85FD0B0002E406384EBC6A0F84B0B2A11"/>
    <w:uiPriority w:val="0"/>
    <w:pPr>
      <w:spacing w:after="0" w:line="240" w:lineRule="auto"/>
    </w:pPr>
    <w:rPr>
      <w:rFonts w:ascii="Calibri" w:hAnsi="Calibri" w:eastAsia="Calibri" w:cs="Arial"/>
      <w:sz w:val="20"/>
      <w:szCs w:val="22"/>
      <w:lang w:val="en-US" w:eastAsia="en-US" w:bidi="ar-SA"/>
    </w:rPr>
  </w:style>
  <w:style w:type="paragraph" w:customStyle="1" w:styleId="1209">
    <w:name w:val="8EB5E1D05FCB4A65A54EDA443B67409411"/>
    <w:uiPriority w:val="0"/>
    <w:pPr>
      <w:spacing w:after="0" w:line="240" w:lineRule="auto"/>
    </w:pPr>
    <w:rPr>
      <w:rFonts w:ascii="Calibri" w:hAnsi="Calibri" w:eastAsia="Calibri" w:cs="Arial"/>
      <w:sz w:val="20"/>
      <w:szCs w:val="22"/>
      <w:lang w:val="en-US" w:eastAsia="en-US" w:bidi="ar-SA"/>
    </w:rPr>
  </w:style>
  <w:style w:type="paragraph" w:customStyle="1" w:styleId="1210">
    <w:name w:val="369F419C6028496480B89DE0F2B6612C11"/>
    <w:uiPriority w:val="0"/>
    <w:pPr>
      <w:spacing w:after="0" w:line="240" w:lineRule="auto"/>
    </w:pPr>
    <w:rPr>
      <w:rFonts w:ascii="Calibri" w:hAnsi="Calibri" w:eastAsia="Calibri" w:cs="Arial"/>
      <w:sz w:val="20"/>
      <w:szCs w:val="22"/>
      <w:lang w:val="en-US" w:eastAsia="en-US" w:bidi="ar-SA"/>
    </w:rPr>
  </w:style>
  <w:style w:type="paragraph" w:customStyle="1" w:styleId="1211">
    <w:name w:val="46CC8F37EE53401DBC89146109C354542"/>
    <w:uiPriority w:val="0"/>
    <w:pPr>
      <w:spacing w:after="0" w:line="240" w:lineRule="auto"/>
    </w:pPr>
    <w:rPr>
      <w:rFonts w:ascii="Calibri" w:hAnsi="Calibri" w:eastAsia="Calibri" w:cs="Arial"/>
      <w:sz w:val="20"/>
      <w:szCs w:val="22"/>
      <w:lang w:val="en-US" w:eastAsia="en-US" w:bidi="ar-SA"/>
    </w:rPr>
  </w:style>
  <w:style w:type="paragraph" w:customStyle="1" w:styleId="1212">
    <w:name w:val="FA924393ACC8408F900BA3ACF4D9E4BD2"/>
    <w:uiPriority w:val="0"/>
    <w:pPr>
      <w:spacing w:after="0" w:line="240" w:lineRule="auto"/>
    </w:pPr>
    <w:rPr>
      <w:rFonts w:ascii="Calibri" w:hAnsi="Calibri" w:eastAsia="Calibri" w:cs="Arial"/>
      <w:sz w:val="20"/>
      <w:szCs w:val="22"/>
      <w:lang w:val="en-US" w:eastAsia="en-US" w:bidi="ar-SA"/>
    </w:rPr>
  </w:style>
  <w:style w:type="paragraph" w:customStyle="1" w:styleId="1213">
    <w:name w:val="AF86AA894E69473A805E6B7D52AD4B5A2"/>
    <w:uiPriority w:val="0"/>
    <w:pPr>
      <w:spacing w:after="0" w:line="240" w:lineRule="auto"/>
    </w:pPr>
    <w:rPr>
      <w:rFonts w:ascii="Calibri" w:hAnsi="Calibri" w:eastAsia="Calibri" w:cs="Arial"/>
      <w:sz w:val="20"/>
      <w:szCs w:val="22"/>
      <w:lang w:val="en-US" w:eastAsia="en-US" w:bidi="ar-SA"/>
    </w:rPr>
  </w:style>
  <w:style w:type="paragraph" w:customStyle="1" w:styleId="1214">
    <w:name w:val="A26B91E6FA23486880C5A961B295889510"/>
    <w:uiPriority w:val="0"/>
    <w:pPr>
      <w:spacing w:after="0" w:line="240" w:lineRule="auto"/>
    </w:pPr>
    <w:rPr>
      <w:rFonts w:ascii="Calibri" w:hAnsi="Calibri" w:eastAsia="Calibri" w:cs="Arial"/>
      <w:sz w:val="20"/>
      <w:szCs w:val="22"/>
      <w:lang w:val="en-US" w:eastAsia="en-US" w:bidi="ar-SA"/>
    </w:rPr>
  </w:style>
  <w:style w:type="paragraph" w:customStyle="1" w:styleId="1215">
    <w:name w:val="F003B9E584D743AF91D9E7A4094AECF510"/>
    <w:uiPriority w:val="0"/>
    <w:pPr>
      <w:spacing w:after="0" w:line="240" w:lineRule="auto"/>
    </w:pPr>
    <w:rPr>
      <w:rFonts w:ascii="Calibri" w:hAnsi="Calibri" w:eastAsia="Calibri" w:cs="Arial"/>
      <w:sz w:val="20"/>
      <w:szCs w:val="22"/>
      <w:lang w:val="en-US" w:eastAsia="en-US" w:bidi="ar-SA"/>
    </w:rPr>
  </w:style>
  <w:style w:type="paragraph" w:customStyle="1" w:styleId="1216">
    <w:name w:val="5623986C85034813B15E30764D25211210"/>
    <w:uiPriority w:val="0"/>
    <w:pPr>
      <w:spacing w:after="0" w:line="240" w:lineRule="auto"/>
    </w:pPr>
    <w:rPr>
      <w:rFonts w:ascii="Calibri" w:hAnsi="Calibri" w:eastAsia="Calibri" w:cs="Arial"/>
      <w:sz w:val="20"/>
      <w:szCs w:val="22"/>
      <w:lang w:val="en-US" w:eastAsia="en-US" w:bidi="ar-SA"/>
    </w:rPr>
  </w:style>
  <w:style w:type="paragraph" w:customStyle="1" w:styleId="1217">
    <w:name w:val="86653914CB8445B3A0013D8140C4D31510"/>
    <w:uiPriority w:val="0"/>
    <w:pPr>
      <w:spacing w:after="0" w:line="240" w:lineRule="auto"/>
    </w:pPr>
    <w:rPr>
      <w:rFonts w:ascii="Calibri" w:hAnsi="Calibri" w:eastAsia="Calibri" w:cs="Arial"/>
      <w:sz w:val="20"/>
      <w:szCs w:val="22"/>
      <w:lang w:val="en-US" w:eastAsia="en-US" w:bidi="ar-SA"/>
    </w:rPr>
  </w:style>
  <w:style w:type="paragraph" w:customStyle="1" w:styleId="1218">
    <w:name w:val="72F63C90AC604155AAD9E792D3230DCD10"/>
    <w:uiPriority w:val="0"/>
    <w:pPr>
      <w:spacing w:after="0" w:line="240" w:lineRule="auto"/>
    </w:pPr>
    <w:rPr>
      <w:rFonts w:ascii="Calibri" w:hAnsi="Calibri" w:eastAsia="Calibri" w:cs="Arial"/>
      <w:sz w:val="20"/>
      <w:szCs w:val="22"/>
      <w:lang w:val="en-US" w:eastAsia="en-US" w:bidi="ar-SA"/>
    </w:rPr>
  </w:style>
  <w:style w:type="paragraph" w:customStyle="1" w:styleId="1219">
    <w:name w:val="645B51FCE78543F68D320C67FF6F407910"/>
    <w:uiPriority w:val="0"/>
    <w:pPr>
      <w:spacing w:after="0" w:line="240" w:lineRule="auto"/>
    </w:pPr>
    <w:rPr>
      <w:rFonts w:ascii="Calibri" w:hAnsi="Calibri" w:eastAsia="Calibri" w:cs="Arial"/>
      <w:sz w:val="20"/>
      <w:szCs w:val="22"/>
      <w:lang w:val="en-US" w:eastAsia="en-US" w:bidi="ar-SA"/>
    </w:rPr>
  </w:style>
  <w:style w:type="paragraph" w:customStyle="1" w:styleId="1220">
    <w:name w:val="E0779DB916CE40A3AAB5A463CBB13E5E9"/>
    <w:uiPriority w:val="0"/>
    <w:pPr>
      <w:spacing w:after="0" w:line="240" w:lineRule="auto"/>
    </w:pPr>
    <w:rPr>
      <w:rFonts w:ascii="Calibri" w:hAnsi="Calibri" w:eastAsia="Calibri" w:cs="Arial"/>
      <w:sz w:val="20"/>
      <w:szCs w:val="22"/>
      <w:lang w:val="en-US" w:eastAsia="en-US" w:bidi="ar-SA"/>
    </w:rPr>
  </w:style>
  <w:style w:type="paragraph" w:customStyle="1" w:styleId="1221">
    <w:name w:val="929420243B8A4DABA2576C8A280E8F6310"/>
    <w:uiPriority w:val="0"/>
    <w:pPr>
      <w:spacing w:after="0" w:line="240" w:lineRule="auto"/>
    </w:pPr>
    <w:rPr>
      <w:rFonts w:ascii="Calibri" w:hAnsi="Calibri" w:eastAsia="Calibri" w:cs="Arial"/>
      <w:sz w:val="20"/>
      <w:szCs w:val="22"/>
      <w:lang w:val="en-US" w:eastAsia="en-US" w:bidi="ar-SA"/>
    </w:rPr>
  </w:style>
  <w:style w:type="paragraph" w:customStyle="1" w:styleId="1222">
    <w:name w:val="B2EA7D3B8DED461CAD819FCEDFBC2D0010"/>
    <w:uiPriority w:val="0"/>
    <w:pPr>
      <w:spacing w:after="0" w:line="240" w:lineRule="auto"/>
    </w:pPr>
    <w:rPr>
      <w:rFonts w:ascii="Calibri" w:hAnsi="Calibri" w:eastAsia="Calibri" w:cs="Arial"/>
      <w:sz w:val="20"/>
      <w:szCs w:val="22"/>
      <w:lang w:val="en-US" w:eastAsia="en-US" w:bidi="ar-SA"/>
    </w:rPr>
  </w:style>
  <w:style w:type="paragraph" w:customStyle="1" w:styleId="1223">
    <w:name w:val="8FDE1EAC58D3489A9345CA1DC69FE5CF10"/>
    <w:uiPriority w:val="0"/>
    <w:pPr>
      <w:spacing w:after="0" w:line="240" w:lineRule="auto"/>
    </w:pPr>
    <w:rPr>
      <w:rFonts w:ascii="Calibri" w:hAnsi="Calibri" w:eastAsia="Calibri" w:cs="Arial"/>
      <w:sz w:val="20"/>
      <w:szCs w:val="22"/>
      <w:lang w:val="en-US" w:eastAsia="en-US" w:bidi="ar-SA"/>
    </w:rPr>
  </w:style>
  <w:style w:type="paragraph" w:customStyle="1" w:styleId="1224">
    <w:name w:val="DDE0652C66C748A9B1DA9551F6A7DBB810"/>
    <w:uiPriority w:val="0"/>
    <w:pPr>
      <w:spacing w:after="0" w:line="240" w:lineRule="auto"/>
    </w:pPr>
    <w:rPr>
      <w:rFonts w:ascii="Calibri" w:hAnsi="Calibri" w:eastAsia="Calibri" w:cs="Arial"/>
      <w:sz w:val="20"/>
      <w:szCs w:val="22"/>
      <w:lang w:val="en-US" w:eastAsia="en-US" w:bidi="ar-SA"/>
    </w:rPr>
  </w:style>
  <w:style w:type="paragraph" w:customStyle="1" w:styleId="1225">
    <w:name w:val="59ADC17566194A36A5F1366D08B06A669"/>
    <w:uiPriority w:val="0"/>
    <w:pPr>
      <w:spacing w:after="0" w:line="240" w:lineRule="auto"/>
    </w:pPr>
    <w:rPr>
      <w:rFonts w:ascii="Calibri" w:hAnsi="Calibri" w:eastAsia="Calibri" w:cs="Arial"/>
      <w:sz w:val="20"/>
      <w:szCs w:val="22"/>
      <w:lang w:val="en-US" w:eastAsia="en-US" w:bidi="ar-SA"/>
    </w:rPr>
  </w:style>
  <w:style w:type="paragraph" w:customStyle="1" w:styleId="1226">
    <w:name w:val="8EB64893A58B4E09B9091EF721577E7110"/>
    <w:uiPriority w:val="0"/>
    <w:pPr>
      <w:spacing w:after="0" w:line="240" w:lineRule="auto"/>
    </w:pPr>
    <w:rPr>
      <w:rFonts w:ascii="Calibri" w:hAnsi="Calibri" w:eastAsia="Calibri" w:cs="Arial"/>
      <w:sz w:val="20"/>
      <w:szCs w:val="22"/>
      <w:lang w:val="en-US" w:eastAsia="en-US" w:bidi="ar-SA"/>
    </w:rPr>
  </w:style>
  <w:style w:type="paragraph" w:customStyle="1" w:styleId="1227">
    <w:name w:val="91D4C4E7685D47D0ABC5E7FC2E9F2344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28">
    <w:name w:val="42E6A98D46AE41E9AE6A1A20B71AE39F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29">
    <w:name w:val="3629BD77C09C44EE97AA612BCA07572B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0">
    <w:name w:val="BBC54F8F6FE540D4A477A9EDB3BC6797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1">
    <w:name w:val="28FCFE221033429D8E1E1CA8345DC119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2">
    <w:name w:val="5473320BA6BD4827844A05C3EF8D14DD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3">
    <w:name w:val="41B1215239AA4940ABE1AFEB458B5656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4">
    <w:name w:val="0A4831A03820402C8E5AD2435691993E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5">
    <w:name w:val="7A7B5228549646879575B561CF67DFE4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6">
    <w:name w:val="5E4AB5DEB9E2402CA8E5F9EFD1F0C6FC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7">
    <w:name w:val="D8C85B75EC004110BDED96FD2B5C55C0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8">
    <w:name w:val="D9264E2D44024D74A9073F8BBBE5B43F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39">
    <w:name w:val="E6B7700701F847C78309DA88220AF6AE9"/>
    <w:uiPriority w:val="0"/>
    <w:pPr>
      <w:spacing w:after="0" w:line="240" w:lineRule="auto"/>
    </w:pPr>
    <w:rPr>
      <w:rFonts w:ascii="Calibri" w:hAnsi="Calibri" w:eastAsia="Calibri" w:cs="Arial"/>
      <w:sz w:val="20"/>
      <w:szCs w:val="22"/>
      <w:lang w:val="en-US" w:eastAsia="en-US" w:bidi="ar-SA"/>
    </w:rPr>
  </w:style>
  <w:style w:type="paragraph" w:customStyle="1" w:styleId="1240">
    <w:name w:val="127A9AEA0EB84DE49DDFE22E4C9C268C9"/>
    <w:uiPriority w:val="0"/>
    <w:pPr>
      <w:spacing w:after="0" w:line="240" w:lineRule="auto"/>
    </w:pPr>
    <w:rPr>
      <w:rFonts w:ascii="Calibri" w:hAnsi="Calibri" w:eastAsia="Calibri" w:cs="Arial"/>
      <w:sz w:val="20"/>
      <w:szCs w:val="22"/>
      <w:lang w:val="en-US" w:eastAsia="en-US" w:bidi="ar-SA"/>
    </w:rPr>
  </w:style>
  <w:style w:type="paragraph" w:customStyle="1" w:styleId="1241">
    <w:name w:val="07D3C396D64040BDAA1DAF2A3BD207419"/>
    <w:uiPriority w:val="0"/>
    <w:pPr>
      <w:spacing w:after="0" w:line="240" w:lineRule="auto"/>
    </w:pPr>
    <w:rPr>
      <w:rFonts w:ascii="Calibri" w:hAnsi="Calibri" w:eastAsia="Calibri" w:cs="Arial"/>
      <w:sz w:val="20"/>
      <w:szCs w:val="22"/>
      <w:lang w:val="en-US" w:eastAsia="en-US" w:bidi="ar-SA"/>
    </w:rPr>
  </w:style>
  <w:style w:type="paragraph" w:customStyle="1" w:styleId="1242">
    <w:name w:val="1DAD0BA9F175452F8DE483E042D9D0E99"/>
    <w:uiPriority w:val="0"/>
    <w:pPr>
      <w:spacing w:after="0" w:line="240" w:lineRule="auto"/>
    </w:pPr>
    <w:rPr>
      <w:rFonts w:ascii="Calibri" w:hAnsi="Calibri" w:eastAsia="Calibri" w:cs="Arial"/>
      <w:sz w:val="20"/>
      <w:szCs w:val="22"/>
      <w:lang w:val="en-US" w:eastAsia="en-US" w:bidi="ar-SA"/>
    </w:rPr>
  </w:style>
  <w:style w:type="paragraph" w:customStyle="1" w:styleId="1243">
    <w:name w:val="F48842882D4E4B62ABB3E97AE3A3339A4"/>
    <w:uiPriority w:val="0"/>
    <w:pPr>
      <w:spacing w:after="0" w:line="240" w:lineRule="auto"/>
    </w:pPr>
    <w:rPr>
      <w:rFonts w:ascii="Calibri" w:hAnsi="Calibri" w:eastAsia="Calibri" w:cs="Arial"/>
      <w:sz w:val="20"/>
      <w:szCs w:val="22"/>
      <w:lang w:val="en-US" w:eastAsia="en-US" w:bidi="ar-SA"/>
    </w:rPr>
  </w:style>
  <w:style w:type="paragraph" w:customStyle="1" w:styleId="1244">
    <w:name w:val="16626B2205404EA0A67DBC489611EB424"/>
    <w:uiPriority w:val="0"/>
    <w:pPr>
      <w:spacing w:after="0" w:line="240" w:lineRule="auto"/>
    </w:pPr>
    <w:rPr>
      <w:rFonts w:ascii="Calibri" w:hAnsi="Calibri" w:eastAsia="Calibri" w:cs="Arial"/>
      <w:sz w:val="20"/>
      <w:szCs w:val="22"/>
      <w:lang w:val="en-US" w:eastAsia="en-US" w:bidi="ar-SA"/>
    </w:rPr>
  </w:style>
  <w:style w:type="paragraph" w:customStyle="1" w:styleId="1245">
    <w:name w:val="761096C761FA4295A7395F8CDE35C90F4"/>
    <w:uiPriority w:val="0"/>
    <w:pPr>
      <w:spacing w:after="0" w:line="240" w:lineRule="auto"/>
    </w:pPr>
    <w:rPr>
      <w:rFonts w:ascii="Calibri" w:hAnsi="Calibri" w:eastAsia="Calibri" w:cs="Arial"/>
      <w:sz w:val="20"/>
      <w:szCs w:val="22"/>
      <w:lang w:val="en-US" w:eastAsia="en-US" w:bidi="ar-SA"/>
    </w:rPr>
  </w:style>
  <w:style w:type="paragraph" w:customStyle="1" w:styleId="1246">
    <w:name w:val="68A6F64009EC4B2FB55536CE3BDFE1DF4"/>
    <w:uiPriority w:val="0"/>
    <w:pPr>
      <w:spacing w:after="0" w:line="240" w:lineRule="auto"/>
    </w:pPr>
    <w:rPr>
      <w:rFonts w:ascii="Calibri" w:hAnsi="Calibri" w:eastAsia="Calibri" w:cs="Arial"/>
      <w:sz w:val="20"/>
      <w:szCs w:val="22"/>
      <w:lang w:val="en-US" w:eastAsia="en-US" w:bidi="ar-SA"/>
    </w:rPr>
  </w:style>
  <w:style w:type="paragraph" w:customStyle="1" w:styleId="1247">
    <w:name w:val="34F40FDFF41048BBAA9B12126A75EC7610"/>
    <w:uiPriority w:val="0"/>
    <w:pPr>
      <w:spacing w:after="0" w:line="240" w:lineRule="auto"/>
    </w:pPr>
    <w:rPr>
      <w:rFonts w:ascii="Calibri" w:hAnsi="Calibri" w:eastAsia="Calibri" w:cs="Arial"/>
      <w:sz w:val="20"/>
      <w:szCs w:val="22"/>
      <w:lang w:val="en-US" w:eastAsia="en-US" w:bidi="ar-SA"/>
    </w:rPr>
  </w:style>
  <w:style w:type="paragraph" w:customStyle="1" w:styleId="1248">
    <w:name w:val="C9DE7CCF5B424D5F8E34B9A5CEDF4C514"/>
    <w:uiPriority w:val="0"/>
    <w:pPr>
      <w:spacing w:after="0" w:line="240" w:lineRule="auto"/>
    </w:pPr>
    <w:rPr>
      <w:rFonts w:ascii="Calibri" w:hAnsi="Calibri" w:eastAsia="Calibri" w:cs="Arial"/>
      <w:sz w:val="20"/>
      <w:szCs w:val="22"/>
      <w:lang w:val="en-US" w:eastAsia="en-US" w:bidi="ar-SA"/>
    </w:rPr>
  </w:style>
  <w:style w:type="paragraph" w:customStyle="1" w:styleId="1249">
    <w:name w:val="C835BA57477D45ECAE67A7B7EFB82EB410"/>
    <w:uiPriority w:val="0"/>
    <w:pPr>
      <w:spacing w:after="0" w:line="240" w:lineRule="auto"/>
    </w:pPr>
    <w:rPr>
      <w:rFonts w:ascii="Calibri" w:hAnsi="Calibri" w:eastAsia="Calibri" w:cs="Arial"/>
      <w:sz w:val="20"/>
      <w:szCs w:val="22"/>
      <w:lang w:val="en-US" w:eastAsia="en-US" w:bidi="ar-SA"/>
    </w:rPr>
  </w:style>
  <w:style w:type="paragraph" w:customStyle="1" w:styleId="1250">
    <w:name w:val="75A24CD0F4A743FCBF921A156615C4BB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51">
    <w:name w:val="A381C3C4D077459DBF9ECAA89ECE9F0C9"/>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52">
    <w:name w:val="9590B87EA1E34EED90FF805E0686EF268"/>
    <w:uiPriority w:val="0"/>
    <w:pPr>
      <w:spacing w:after="0" w:line="240" w:lineRule="auto"/>
    </w:pPr>
    <w:rPr>
      <w:rFonts w:ascii="Calibri" w:hAnsi="Calibri" w:eastAsia="Calibri" w:cs="Arial"/>
      <w:sz w:val="20"/>
      <w:szCs w:val="22"/>
      <w:lang w:val="en-US" w:eastAsia="en-US" w:bidi="ar-SA"/>
    </w:rPr>
  </w:style>
  <w:style w:type="paragraph" w:customStyle="1" w:styleId="1253">
    <w:name w:val="F99A60CEB386496D834B506CB547302E8"/>
    <w:uiPriority w:val="0"/>
    <w:pPr>
      <w:spacing w:after="0" w:line="240" w:lineRule="auto"/>
    </w:pPr>
    <w:rPr>
      <w:rFonts w:ascii="Calibri" w:hAnsi="Calibri" w:eastAsia="Calibri" w:cs="Arial"/>
      <w:sz w:val="20"/>
      <w:szCs w:val="22"/>
      <w:lang w:val="en-US" w:eastAsia="en-US" w:bidi="ar-SA"/>
    </w:rPr>
  </w:style>
  <w:style w:type="paragraph" w:customStyle="1" w:styleId="1254">
    <w:name w:val="EA6EFADC69E14DE29C74752E45E10B258"/>
    <w:uiPriority w:val="0"/>
    <w:pPr>
      <w:spacing w:after="0" w:line="240" w:lineRule="auto"/>
    </w:pPr>
    <w:rPr>
      <w:rFonts w:ascii="Calibri" w:hAnsi="Calibri" w:eastAsia="Calibri" w:cs="Arial"/>
      <w:sz w:val="20"/>
      <w:szCs w:val="22"/>
      <w:lang w:val="en-US" w:eastAsia="en-US" w:bidi="ar-SA"/>
    </w:rPr>
  </w:style>
  <w:style w:type="paragraph" w:customStyle="1" w:styleId="1255">
    <w:name w:val="0C64E881202B43BA9336DAE1ED2C18DB8"/>
    <w:uiPriority w:val="0"/>
    <w:pPr>
      <w:spacing w:after="0" w:line="240" w:lineRule="auto"/>
    </w:pPr>
    <w:rPr>
      <w:rFonts w:ascii="Calibri" w:hAnsi="Calibri" w:eastAsia="Calibri" w:cs="Arial"/>
      <w:sz w:val="20"/>
      <w:szCs w:val="22"/>
      <w:lang w:val="en-US" w:eastAsia="en-US" w:bidi="ar-SA"/>
    </w:rPr>
  </w:style>
  <w:style w:type="paragraph" w:customStyle="1" w:styleId="1256">
    <w:name w:val="5B74CFE0F78A46D0B562D800B91B13EF8"/>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257">
    <w:name w:val="D71640F6C5314747B1B4799EBCD2EEC28"/>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258">
    <w:name w:val="C7C4CF028C8A4A88BC7CEF23B98289E88"/>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259">
    <w:name w:val="83CC8451A38045AB84DB605F194DD94C8"/>
    <w:uiPriority w:val="0"/>
    <w:pPr>
      <w:tabs>
        <w:tab w:val="left" w:pos="72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260">
    <w:name w:val="9575CE5704194A23B670FFEF2D10F57C4"/>
    <w:uiPriority w:val="0"/>
    <w:pPr>
      <w:spacing w:after="0" w:line="240" w:lineRule="auto"/>
    </w:pPr>
    <w:rPr>
      <w:rFonts w:ascii="Calibri" w:hAnsi="Calibri" w:eastAsia="Calibri" w:cs="Arial"/>
      <w:sz w:val="20"/>
      <w:szCs w:val="22"/>
      <w:lang w:val="en-US" w:eastAsia="en-US" w:bidi="ar-SA"/>
    </w:rPr>
  </w:style>
  <w:style w:type="paragraph" w:customStyle="1" w:styleId="1261">
    <w:name w:val="E5B1746EBC5245EA8069C03BAC9D14DD4"/>
    <w:uiPriority w:val="0"/>
    <w:pPr>
      <w:spacing w:after="0" w:line="240" w:lineRule="auto"/>
    </w:pPr>
    <w:rPr>
      <w:rFonts w:ascii="Calibri" w:hAnsi="Calibri" w:eastAsia="Calibri" w:cs="Arial"/>
      <w:sz w:val="20"/>
      <w:szCs w:val="22"/>
      <w:lang w:val="en-US" w:eastAsia="en-US" w:bidi="ar-SA"/>
    </w:rPr>
  </w:style>
  <w:style w:type="paragraph" w:customStyle="1" w:styleId="1262">
    <w:name w:val="5E8D8DDC113E4BE2A6C9F449EC5265E64"/>
    <w:uiPriority w:val="0"/>
    <w:pPr>
      <w:spacing w:after="0" w:line="240" w:lineRule="auto"/>
    </w:pPr>
    <w:rPr>
      <w:rFonts w:ascii="Calibri" w:hAnsi="Calibri" w:eastAsia="Calibri" w:cs="Arial"/>
      <w:sz w:val="20"/>
      <w:szCs w:val="22"/>
      <w:lang w:val="en-US" w:eastAsia="en-US" w:bidi="ar-SA"/>
    </w:rPr>
  </w:style>
  <w:style w:type="paragraph" w:customStyle="1" w:styleId="1263">
    <w:name w:val="5D9E464A6C5D433DA6941E56AC98A5114"/>
    <w:uiPriority w:val="0"/>
    <w:pPr>
      <w:spacing w:after="0" w:line="240" w:lineRule="auto"/>
    </w:pPr>
    <w:rPr>
      <w:rFonts w:ascii="Calibri" w:hAnsi="Calibri" w:eastAsia="Calibri" w:cs="Arial"/>
      <w:sz w:val="20"/>
      <w:szCs w:val="22"/>
      <w:lang w:val="en-US" w:eastAsia="en-US" w:bidi="ar-SA"/>
    </w:rPr>
  </w:style>
  <w:style w:type="paragraph" w:customStyle="1" w:styleId="1264">
    <w:name w:val="79C1345F9F5649A38E1C940817E6F4554"/>
    <w:uiPriority w:val="0"/>
    <w:pPr>
      <w:spacing w:after="0" w:line="240" w:lineRule="auto"/>
    </w:pPr>
    <w:rPr>
      <w:rFonts w:ascii="Calibri" w:hAnsi="Calibri" w:eastAsia="Calibri" w:cs="Arial"/>
      <w:sz w:val="20"/>
      <w:szCs w:val="22"/>
      <w:lang w:val="en-US" w:eastAsia="en-US" w:bidi="ar-SA"/>
    </w:rPr>
  </w:style>
  <w:style w:type="paragraph" w:customStyle="1" w:styleId="1265">
    <w:name w:val="2BE184C69FB04754B391C5AF39B2B6325"/>
    <w:uiPriority w:val="0"/>
    <w:pPr>
      <w:spacing w:after="0" w:line="240" w:lineRule="auto"/>
    </w:pPr>
    <w:rPr>
      <w:rFonts w:ascii="Calibri" w:hAnsi="Calibri" w:eastAsia="Calibri" w:cs="Arial"/>
      <w:sz w:val="20"/>
      <w:szCs w:val="22"/>
      <w:lang w:val="en-US" w:eastAsia="en-US" w:bidi="ar-SA"/>
    </w:rPr>
  </w:style>
  <w:style w:type="paragraph" w:customStyle="1" w:styleId="1266">
    <w:name w:val="38F2691CD0E84C52AFFF2AAF7BF4154E5"/>
    <w:uiPriority w:val="0"/>
    <w:pPr>
      <w:spacing w:after="0" w:line="240" w:lineRule="auto"/>
    </w:pPr>
    <w:rPr>
      <w:rFonts w:ascii="Calibri" w:hAnsi="Calibri" w:eastAsia="Calibri" w:cs="Arial"/>
      <w:sz w:val="20"/>
      <w:szCs w:val="22"/>
      <w:lang w:val="en-US" w:eastAsia="en-US" w:bidi="ar-SA"/>
    </w:rPr>
  </w:style>
  <w:style w:type="paragraph" w:customStyle="1" w:styleId="1267">
    <w:name w:val="1E6F44E7D35944EBA733AA041D230B985"/>
    <w:uiPriority w:val="0"/>
    <w:pPr>
      <w:spacing w:after="0" w:line="240" w:lineRule="auto"/>
    </w:pPr>
    <w:rPr>
      <w:rFonts w:ascii="Calibri" w:hAnsi="Calibri" w:eastAsia="Calibri" w:cs="Arial"/>
      <w:sz w:val="20"/>
      <w:szCs w:val="22"/>
      <w:lang w:val="en-US" w:eastAsia="en-US" w:bidi="ar-SA"/>
    </w:rPr>
  </w:style>
  <w:style w:type="paragraph" w:customStyle="1" w:styleId="1268">
    <w:name w:val="E1723A44283048BB906BC56DAD95FBD5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69">
    <w:name w:val="DD1896B0F6E0425483CE284D33E29F7F4"/>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270">
    <w:name w:val="7A12D2B353A04C86A73CF5DC1B5094A13"/>
    <w:uiPriority w:val="0"/>
    <w:pPr>
      <w:spacing w:after="0" w:line="240" w:lineRule="auto"/>
    </w:pPr>
    <w:rPr>
      <w:rFonts w:ascii="Calibri" w:hAnsi="Calibri" w:eastAsia="Calibri" w:cs="Arial"/>
      <w:sz w:val="20"/>
      <w:szCs w:val="22"/>
      <w:lang w:val="en-US" w:eastAsia="en-US" w:bidi="ar-SA"/>
    </w:rPr>
  </w:style>
  <w:style w:type="paragraph" w:customStyle="1" w:styleId="1271">
    <w:name w:val="DBBF423F304A4945BD7AB1627D879BA23"/>
    <w:uiPriority w:val="0"/>
    <w:pPr>
      <w:spacing w:after="0" w:line="240" w:lineRule="auto"/>
    </w:pPr>
    <w:rPr>
      <w:rFonts w:ascii="Calibri" w:hAnsi="Calibri" w:eastAsia="Calibri" w:cs="Arial"/>
      <w:sz w:val="20"/>
      <w:szCs w:val="22"/>
      <w:lang w:val="en-US" w:eastAsia="en-US" w:bidi="ar-SA"/>
    </w:rPr>
  </w:style>
  <w:style w:type="paragraph" w:customStyle="1" w:styleId="1272">
    <w:name w:val="75641821EF7C4DE0BCA791BA8F1EE7AA3"/>
    <w:uiPriority w:val="0"/>
    <w:pPr>
      <w:spacing w:after="0" w:line="240" w:lineRule="auto"/>
    </w:pPr>
    <w:rPr>
      <w:rFonts w:ascii="Calibri" w:hAnsi="Calibri" w:eastAsia="Calibri" w:cs="Arial"/>
      <w:sz w:val="20"/>
      <w:szCs w:val="22"/>
      <w:lang w:val="en-US" w:eastAsia="en-US" w:bidi="ar-SA"/>
    </w:rPr>
  </w:style>
  <w:style w:type="paragraph" w:customStyle="1" w:styleId="1273">
    <w:name w:val="CC5F496559EC48748819005375B7C2B93"/>
    <w:uiPriority w:val="0"/>
    <w:pPr>
      <w:spacing w:after="0" w:line="240" w:lineRule="auto"/>
    </w:pPr>
    <w:rPr>
      <w:rFonts w:ascii="Calibri" w:hAnsi="Calibri" w:eastAsia="Calibri" w:cs="Arial"/>
      <w:sz w:val="20"/>
      <w:szCs w:val="22"/>
      <w:lang w:val="en-US" w:eastAsia="en-US" w:bidi="ar-SA"/>
    </w:rPr>
  </w:style>
  <w:style w:type="paragraph" w:customStyle="1" w:styleId="1274">
    <w:name w:val="7DC64C04D6E84A8BB2167251B20B1D3F3"/>
    <w:uiPriority w:val="0"/>
    <w:pPr>
      <w:spacing w:after="0" w:line="240" w:lineRule="auto"/>
    </w:pPr>
    <w:rPr>
      <w:rFonts w:ascii="Calibri" w:hAnsi="Calibri" w:eastAsia="Calibri" w:cs="Arial"/>
      <w:sz w:val="20"/>
      <w:szCs w:val="22"/>
      <w:lang w:val="en-US" w:eastAsia="en-US" w:bidi="ar-SA"/>
    </w:rPr>
  </w:style>
  <w:style w:type="paragraph" w:customStyle="1" w:styleId="1275">
    <w:name w:val="90E9B020C9D9462FA1E04548CB93C05A3"/>
    <w:uiPriority w:val="0"/>
    <w:pPr>
      <w:spacing w:after="0" w:line="240" w:lineRule="auto"/>
    </w:pPr>
    <w:rPr>
      <w:rFonts w:ascii="Calibri" w:hAnsi="Calibri" w:eastAsia="Calibri" w:cs="Arial"/>
      <w:sz w:val="20"/>
      <w:szCs w:val="22"/>
      <w:lang w:val="en-US" w:eastAsia="en-US" w:bidi="ar-SA"/>
    </w:rPr>
  </w:style>
  <w:style w:type="paragraph" w:customStyle="1" w:styleId="1276">
    <w:name w:val="167236BAD83643119B9B32B9A4219BD43"/>
    <w:uiPriority w:val="0"/>
    <w:pPr>
      <w:spacing w:after="0" w:line="240" w:lineRule="auto"/>
    </w:pPr>
    <w:rPr>
      <w:rFonts w:ascii="Calibri" w:hAnsi="Calibri" w:eastAsia="Calibri" w:cs="Arial"/>
      <w:sz w:val="20"/>
      <w:szCs w:val="22"/>
      <w:lang w:val="en-US" w:eastAsia="en-US" w:bidi="ar-SA"/>
    </w:rPr>
  </w:style>
  <w:style w:type="paragraph" w:customStyle="1" w:styleId="1277">
    <w:name w:val="F58F2226CADB4801AA1D7A2687DEF2293"/>
    <w:uiPriority w:val="0"/>
    <w:pPr>
      <w:spacing w:after="0" w:line="240" w:lineRule="auto"/>
    </w:pPr>
    <w:rPr>
      <w:rFonts w:ascii="Calibri" w:hAnsi="Calibri" w:eastAsia="Calibri" w:cs="Arial"/>
      <w:sz w:val="20"/>
      <w:szCs w:val="22"/>
      <w:lang w:val="en-US" w:eastAsia="en-US" w:bidi="ar-SA"/>
    </w:rPr>
  </w:style>
  <w:style w:type="paragraph" w:customStyle="1" w:styleId="1278">
    <w:name w:val="1D33F12D25334F528EE8CD485B8725783"/>
    <w:uiPriority w:val="0"/>
    <w:pPr>
      <w:spacing w:after="0" w:line="240" w:lineRule="auto"/>
    </w:pPr>
    <w:rPr>
      <w:rFonts w:ascii="Calibri" w:hAnsi="Calibri" w:eastAsia="Calibri" w:cs="Arial"/>
      <w:sz w:val="20"/>
      <w:szCs w:val="22"/>
      <w:lang w:val="en-US" w:eastAsia="en-US" w:bidi="ar-SA"/>
    </w:rPr>
  </w:style>
  <w:style w:type="paragraph" w:customStyle="1" w:styleId="1279">
    <w:name w:val="B7D247B461984DE39AB471B69CAE96843"/>
    <w:uiPriority w:val="0"/>
    <w:pPr>
      <w:spacing w:after="0" w:line="240" w:lineRule="auto"/>
    </w:pPr>
    <w:rPr>
      <w:rFonts w:ascii="Calibri" w:hAnsi="Calibri" w:eastAsia="Calibri" w:cs="Arial"/>
      <w:sz w:val="20"/>
      <w:szCs w:val="22"/>
      <w:lang w:val="en-US" w:eastAsia="en-US" w:bidi="ar-SA"/>
    </w:rPr>
  </w:style>
  <w:style w:type="paragraph" w:customStyle="1" w:styleId="1280">
    <w:name w:val="E18D63DA747B4A4B8C9CB60AFF959ABC3"/>
    <w:uiPriority w:val="0"/>
    <w:pPr>
      <w:spacing w:after="0" w:line="240" w:lineRule="auto"/>
    </w:pPr>
    <w:rPr>
      <w:rFonts w:ascii="Calibri" w:hAnsi="Calibri" w:eastAsia="Calibri" w:cs="Arial"/>
      <w:sz w:val="20"/>
      <w:szCs w:val="22"/>
      <w:lang w:val="en-US" w:eastAsia="en-US" w:bidi="ar-SA"/>
    </w:rPr>
  </w:style>
  <w:style w:type="paragraph" w:customStyle="1" w:styleId="1281">
    <w:name w:val="2DBB11AB50DD48D69611F5BFDF76823C3"/>
    <w:uiPriority w:val="0"/>
    <w:pPr>
      <w:spacing w:after="0" w:line="240" w:lineRule="auto"/>
    </w:pPr>
    <w:rPr>
      <w:rFonts w:ascii="Calibri" w:hAnsi="Calibri" w:eastAsia="Calibri" w:cs="Arial"/>
      <w:sz w:val="20"/>
      <w:szCs w:val="22"/>
      <w:lang w:val="en-US" w:eastAsia="en-US" w:bidi="ar-SA"/>
    </w:rPr>
  </w:style>
  <w:style w:type="paragraph" w:customStyle="1" w:styleId="1282">
    <w:name w:val="848F8362907741EBBF421B4D678BB18B3"/>
    <w:uiPriority w:val="0"/>
    <w:pPr>
      <w:spacing w:after="0" w:line="240" w:lineRule="auto"/>
    </w:pPr>
    <w:rPr>
      <w:rFonts w:ascii="Calibri" w:hAnsi="Calibri" w:eastAsia="Calibri" w:cs="Arial"/>
      <w:sz w:val="20"/>
      <w:szCs w:val="22"/>
      <w:lang w:val="en-US" w:eastAsia="en-US" w:bidi="ar-SA"/>
    </w:rPr>
  </w:style>
  <w:style w:type="paragraph" w:customStyle="1" w:styleId="1283">
    <w:name w:val="32214C76907149D3BFB929A579BADA963"/>
    <w:uiPriority w:val="0"/>
    <w:pPr>
      <w:spacing w:after="0" w:line="240" w:lineRule="auto"/>
    </w:pPr>
    <w:rPr>
      <w:rFonts w:ascii="Calibri" w:hAnsi="Calibri" w:eastAsia="Calibri" w:cs="Arial"/>
      <w:sz w:val="20"/>
      <w:szCs w:val="22"/>
      <w:lang w:val="en-US" w:eastAsia="en-US" w:bidi="ar-SA"/>
    </w:rPr>
  </w:style>
  <w:style w:type="paragraph" w:customStyle="1" w:styleId="1284">
    <w:name w:val="5B89B77D9EF4456B96E2C9048D40977C3"/>
    <w:uiPriority w:val="0"/>
    <w:pPr>
      <w:spacing w:after="0" w:line="240" w:lineRule="auto"/>
    </w:pPr>
    <w:rPr>
      <w:rFonts w:ascii="Calibri" w:hAnsi="Calibri" w:eastAsia="Calibri" w:cs="Arial"/>
      <w:sz w:val="20"/>
      <w:szCs w:val="22"/>
      <w:lang w:val="en-US" w:eastAsia="en-US" w:bidi="ar-SA"/>
    </w:rPr>
  </w:style>
  <w:style w:type="paragraph" w:customStyle="1" w:styleId="1285">
    <w:name w:val="16E6DEC4804C46038FAC6E658DBD314D3"/>
    <w:uiPriority w:val="0"/>
    <w:pPr>
      <w:spacing w:after="0" w:line="240" w:lineRule="auto"/>
    </w:pPr>
    <w:rPr>
      <w:rFonts w:ascii="Calibri" w:hAnsi="Calibri" w:eastAsia="Calibri" w:cs="Arial"/>
      <w:sz w:val="20"/>
      <w:szCs w:val="22"/>
      <w:lang w:val="en-US" w:eastAsia="en-US" w:bidi="ar-SA"/>
    </w:rPr>
  </w:style>
  <w:style w:type="paragraph" w:customStyle="1" w:styleId="1286">
    <w:name w:val="3C8ECCE451AD461485872873158BA1AC3"/>
    <w:uiPriority w:val="0"/>
    <w:pPr>
      <w:spacing w:after="0" w:line="240" w:lineRule="auto"/>
    </w:pPr>
    <w:rPr>
      <w:rFonts w:ascii="Calibri" w:hAnsi="Calibri" w:eastAsia="Calibri" w:cs="Arial"/>
      <w:sz w:val="20"/>
      <w:szCs w:val="22"/>
      <w:lang w:val="en-US" w:eastAsia="en-US" w:bidi="ar-SA"/>
    </w:rPr>
  </w:style>
  <w:style w:type="paragraph" w:customStyle="1" w:styleId="1287">
    <w:name w:val="FD575F442F254E1B8A14C8E3138EF21D3"/>
    <w:uiPriority w:val="0"/>
    <w:pPr>
      <w:spacing w:after="0" w:line="240" w:lineRule="auto"/>
    </w:pPr>
    <w:rPr>
      <w:rFonts w:ascii="Calibri" w:hAnsi="Calibri" w:eastAsia="Calibri" w:cs="Arial"/>
      <w:sz w:val="20"/>
      <w:szCs w:val="22"/>
      <w:lang w:val="en-US" w:eastAsia="en-US" w:bidi="ar-SA"/>
    </w:rPr>
  </w:style>
  <w:style w:type="paragraph" w:customStyle="1" w:styleId="1288">
    <w:name w:val="3A24DD37403A47A4A4EA81E07387F2663"/>
    <w:uiPriority w:val="0"/>
    <w:pPr>
      <w:spacing w:after="0" w:line="240" w:lineRule="auto"/>
    </w:pPr>
    <w:rPr>
      <w:rFonts w:ascii="Calibri" w:hAnsi="Calibri" w:eastAsia="Calibri" w:cs="Arial"/>
      <w:sz w:val="20"/>
      <w:szCs w:val="22"/>
      <w:lang w:val="en-US" w:eastAsia="en-US" w:bidi="ar-SA"/>
    </w:rPr>
  </w:style>
  <w:style w:type="paragraph" w:customStyle="1" w:styleId="1289">
    <w:name w:val="0AED97E127E046D79D3754918C214DE73"/>
    <w:uiPriority w:val="0"/>
    <w:pPr>
      <w:spacing w:after="0" w:line="240" w:lineRule="auto"/>
    </w:pPr>
    <w:rPr>
      <w:rFonts w:ascii="Calibri" w:hAnsi="Calibri" w:eastAsia="Calibri" w:cs="Arial"/>
      <w:sz w:val="20"/>
      <w:szCs w:val="22"/>
      <w:lang w:val="en-US" w:eastAsia="en-US" w:bidi="ar-SA"/>
    </w:rPr>
  </w:style>
  <w:style w:type="paragraph" w:customStyle="1" w:styleId="1290">
    <w:name w:val="C05BF9D761624C77AE7952754B859C093"/>
    <w:uiPriority w:val="0"/>
    <w:pPr>
      <w:spacing w:after="0" w:line="240" w:lineRule="auto"/>
    </w:pPr>
    <w:rPr>
      <w:rFonts w:ascii="Calibri" w:hAnsi="Calibri" w:eastAsia="Calibri" w:cs="Arial"/>
      <w:sz w:val="20"/>
      <w:szCs w:val="22"/>
      <w:lang w:val="en-US" w:eastAsia="en-US" w:bidi="ar-SA"/>
    </w:rPr>
  </w:style>
  <w:style w:type="paragraph" w:customStyle="1" w:styleId="1291">
    <w:name w:val="BD1CDE7D70184C448EB08DA77665904D3"/>
    <w:uiPriority w:val="0"/>
    <w:pPr>
      <w:spacing w:after="0" w:line="240" w:lineRule="auto"/>
    </w:pPr>
    <w:rPr>
      <w:rFonts w:ascii="Calibri" w:hAnsi="Calibri" w:eastAsia="Calibri" w:cs="Arial"/>
      <w:sz w:val="20"/>
      <w:szCs w:val="22"/>
      <w:lang w:val="en-US" w:eastAsia="en-US" w:bidi="ar-SA"/>
    </w:rPr>
  </w:style>
  <w:style w:type="paragraph" w:customStyle="1" w:styleId="1292">
    <w:name w:val="2CAAE0E2F17740458BF5AAC75FAC75F43"/>
    <w:uiPriority w:val="0"/>
    <w:pPr>
      <w:spacing w:after="0" w:line="240" w:lineRule="auto"/>
    </w:pPr>
    <w:rPr>
      <w:rFonts w:ascii="Calibri" w:hAnsi="Calibri" w:eastAsia="Calibri" w:cs="Arial"/>
      <w:sz w:val="20"/>
      <w:szCs w:val="22"/>
      <w:lang w:val="en-US" w:eastAsia="en-US" w:bidi="ar-SA"/>
    </w:rPr>
  </w:style>
  <w:style w:type="paragraph" w:customStyle="1" w:styleId="1293">
    <w:name w:val="18E5F02DF05F44F3AD1D1994F7329DED3"/>
    <w:uiPriority w:val="0"/>
    <w:pPr>
      <w:spacing w:after="0" w:line="240" w:lineRule="auto"/>
    </w:pPr>
    <w:rPr>
      <w:rFonts w:ascii="Calibri" w:hAnsi="Calibri" w:eastAsia="Calibri" w:cs="Arial"/>
      <w:sz w:val="20"/>
      <w:szCs w:val="22"/>
      <w:lang w:val="en-US" w:eastAsia="en-US" w:bidi="ar-SA"/>
    </w:rPr>
  </w:style>
  <w:style w:type="paragraph" w:customStyle="1" w:styleId="1294">
    <w:name w:val="466C29EFB2B44A71A38357B45329D97A3"/>
    <w:uiPriority w:val="0"/>
    <w:pPr>
      <w:spacing w:after="0" w:line="240" w:lineRule="auto"/>
    </w:pPr>
    <w:rPr>
      <w:rFonts w:ascii="Calibri" w:hAnsi="Calibri" w:eastAsia="Calibri" w:cs="Arial"/>
      <w:sz w:val="20"/>
      <w:szCs w:val="22"/>
      <w:lang w:val="en-US" w:eastAsia="en-US" w:bidi="ar-SA"/>
    </w:rPr>
  </w:style>
  <w:style w:type="paragraph" w:customStyle="1" w:styleId="1295">
    <w:name w:val="A9E30BB67B80483FB10CAC1588B20E553"/>
    <w:uiPriority w:val="0"/>
    <w:pPr>
      <w:spacing w:after="0" w:line="240" w:lineRule="auto"/>
    </w:pPr>
    <w:rPr>
      <w:rFonts w:ascii="Calibri" w:hAnsi="Calibri" w:eastAsia="Calibri" w:cs="Arial"/>
      <w:sz w:val="20"/>
      <w:szCs w:val="22"/>
      <w:lang w:val="en-US" w:eastAsia="en-US" w:bidi="ar-SA"/>
    </w:rPr>
  </w:style>
  <w:style w:type="paragraph" w:customStyle="1" w:styleId="1296">
    <w:name w:val="22A0D761328747E8A711040D0715B33C3"/>
    <w:uiPriority w:val="0"/>
    <w:pPr>
      <w:spacing w:after="0" w:line="240" w:lineRule="auto"/>
    </w:pPr>
    <w:rPr>
      <w:rFonts w:ascii="Calibri" w:hAnsi="Calibri" w:eastAsia="Calibri" w:cs="Arial"/>
      <w:sz w:val="20"/>
      <w:szCs w:val="22"/>
      <w:lang w:val="en-US" w:eastAsia="en-US" w:bidi="ar-SA"/>
    </w:rPr>
  </w:style>
  <w:style w:type="paragraph" w:customStyle="1" w:styleId="1297">
    <w:name w:val="924BF5065DB2418A998D022D454D3BEE3"/>
    <w:uiPriority w:val="0"/>
    <w:pPr>
      <w:spacing w:after="0" w:line="240" w:lineRule="auto"/>
    </w:pPr>
    <w:rPr>
      <w:rFonts w:ascii="Calibri" w:hAnsi="Calibri" w:eastAsia="Calibri" w:cs="Arial"/>
      <w:sz w:val="20"/>
      <w:szCs w:val="22"/>
      <w:lang w:val="en-US" w:eastAsia="en-US" w:bidi="ar-SA"/>
    </w:rPr>
  </w:style>
  <w:style w:type="paragraph" w:customStyle="1" w:styleId="1298">
    <w:name w:val="1BC34B648C4748F89BA9D660645593673"/>
    <w:uiPriority w:val="0"/>
    <w:pPr>
      <w:spacing w:after="0" w:line="240" w:lineRule="auto"/>
    </w:pPr>
    <w:rPr>
      <w:rFonts w:ascii="Calibri" w:hAnsi="Calibri" w:eastAsia="Calibri" w:cs="Arial"/>
      <w:sz w:val="20"/>
      <w:szCs w:val="22"/>
      <w:lang w:val="en-US" w:eastAsia="en-US" w:bidi="ar-SA"/>
    </w:rPr>
  </w:style>
  <w:style w:type="paragraph" w:customStyle="1" w:styleId="1299">
    <w:name w:val="43DEECFC8201453CBF3382CD70F7DBE83"/>
    <w:uiPriority w:val="0"/>
    <w:pPr>
      <w:spacing w:after="0" w:line="240" w:lineRule="auto"/>
    </w:pPr>
    <w:rPr>
      <w:rFonts w:ascii="Calibri" w:hAnsi="Calibri" w:eastAsia="Calibri" w:cs="Arial"/>
      <w:sz w:val="20"/>
      <w:szCs w:val="22"/>
      <w:lang w:val="en-US" w:eastAsia="en-US" w:bidi="ar-SA"/>
    </w:rPr>
  </w:style>
  <w:style w:type="paragraph" w:customStyle="1" w:styleId="1300">
    <w:name w:val="A81930EB681643D9A1DECB01CEA4F1703"/>
    <w:uiPriority w:val="0"/>
    <w:pPr>
      <w:spacing w:after="0" w:line="240" w:lineRule="auto"/>
    </w:pPr>
    <w:rPr>
      <w:rFonts w:ascii="Calibri" w:hAnsi="Calibri" w:eastAsia="Calibri" w:cs="Arial"/>
      <w:sz w:val="20"/>
      <w:szCs w:val="22"/>
      <w:lang w:val="en-US" w:eastAsia="en-US" w:bidi="ar-SA"/>
    </w:rPr>
  </w:style>
  <w:style w:type="paragraph" w:customStyle="1" w:styleId="1301">
    <w:name w:val="20E423B96265475BA19745147DAD95493"/>
    <w:uiPriority w:val="0"/>
    <w:pPr>
      <w:spacing w:after="0" w:line="240" w:lineRule="auto"/>
    </w:pPr>
    <w:rPr>
      <w:rFonts w:ascii="Calibri" w:hAnsi="Calibri" w:eastAsia="Calibri" w:cs="Arial"/>
      <w:sz w:val="20"/>
      <w:szCs w:val="22"/>
      <w:lang w:val="en-US" w:eastAsia="en-US" w:bidi="ar-SA"/>
    </w:rPr>
  </w:style>
  <w:style w:type="paragraph" w:customStyle="1" w:styleId="1302">
    <w:name w:val="BE391806C10349CFAD431952BC3B55A92"/>
    <w:uiPriority w:val="0"/>
    <w:pPr>
      <w:spacing w:after="0" w:line="240" w:lineRule="auto"/>
    </w:pPr>
    <w:rPr>
      <w:rFonts w:ascii="Calibri" w:hAnsi="Calibri" w:eastAsia="Calibri" w:cs="Arial"/>
      <w:sz w:val="20"/>
      <w:szCs w:val="22"/>
      <w:lang w:val="en-US" w:eastAsia="en-US" w:bidi="ar-SA"/>
    </w:rPr>
  </w:style>
  <w:style w:type="paragraph" w:customStyle="1" w:styleId="1303">
    <w:name w:val="33151B44ADA74EE3B6F39FB6D33922573"/>
    <w:uiPriority w:val="0"/>
    <w:pPr>
      <w:spacing w:after="0" w:line="240" w:lineRule="auto"/>
    </w:pPr>
    <w:rPr>
      <w:rFonts w:ascii="Calibri" w:hAnsi="Calibri" w:eastAsia="Calibri" w:cs="Arial"/>
      <w:sz w:val="20"/>
      <w:szCs w:val="22"/>
      <w:lang w:val="en-US" w:eastAsia="en-US" w:bidi="ar-SA"/>
    </w:rPr>
  </w:style>
  <w:style w:type="paragraph" w:customStyle="1" w:styleId="1304">
    <w:name w:val="CC806593D1C04CB0B0A18C2AF4AB5C8C3"/>
    <w:uiPriority w:val="0"/>
    <w:pPr>
      <w:spacing w:after="0" w:line="240" w:lineRule="auto"/>
    </w:pPr>
    <w:rPr>
      <w:rFonts w:ascii="Calibri" w:hAnsi="Calibri" w:eastAsia="Calibri" w:cs="Arial"/>
      <w:sz w:val="20"/>
      <w:szCs w:val="22"/>
      <w:lang w:val="en-US" w:eastAsia="en-US" w:bidi="ar-SA"/>
    </w:rPr>
  </w:style>
  <w:style w:type="paragraph" w:customStyle="1" w:styleId="1305">
    <w:name w:val="8FC36858FEB64B45858FC7DD4B77F1063"/>
    <w:uiPriority w:val="0"/>
    <w:pPr>
      <w:spacing w:after="0" w:line="240" w:lineRule="auto"/>
    </w:pPr>
    <w:rPr>
      <w:rFonts w:ascii="Calibri" w:hAnsi="Calibri" w:eastAsia="Calibri" w:cs="Arial"/>
      <w:sz w:val="20"/>
      <w:szCs w:val="22"/>
      <w:lang w:val="en-US" w:eastAsia="en-US" w:bidi="ar-SA"/>
    </w:rPr>
  </w:style>
  <w:style w:type="paragraph" w:customStyle="1" w:styleId="1306">
    <w:name w:val="E1AB213ECC0942EE8FF4380CB620AA753"/>
    <w:uiPriority w:val="0"/>
    <w:pPr>
      <w:spacing w:after="0" w:line="240" w:lineRule="auto"/>
    </w:pPr>
    <w:rPr>
      <w:rFonts w:ascii="Calibri" w:hAnsi="Calibri" w:eastAsia="Calibri" w:cs="Arial"/>
      <w:sz w:val="20"/>
      <w:szCs w:val="22"/>
      <w:lang w:val="en-US" w:eastAsia="en-US" w:bidi="ar-SA"/>
    </w:rPr>
  </w:style>
  <w:style w:type="paragraph" w:customStyle="1" w:styleId="1307">
    <w:name w:val="D49BBD9E9F904629B71DF1A18E9D33792"/>
    <w:uiPriority w:val="0"/>
    <w:pPr>
      <w:spacing w:after="0" w:line="240" w:lineRule="auto"/>
    </w:pPr>
    <w:rPr>
      <w:rFonts w:ascii="Calibri" w:hAnsi="Calibri" w:eastAsia="Calibri" w:cs="Arial"/>
      <w:sz w:val="20"/>
      <w:szCs w:val="22"/>
      <w:lang w:val="en-US" w:eastAsia="en-US" w:bidi="ar-SA"/>
    </w:rPr>
  </w:style>
  <w:style w:type="paragraph" w:customStyle="1" w:styleId="1308">
    <w:name w:val="EF30CB10FEA44FB59A35BF1B90A60A0E3"/>
    <w:uiPriority w:val="0"/>
    <w:pPr>
      <w:spacing w:after="0" w:line="240" w:lineRule="auto"/>
    </w:pPr>
    <w:rPr>
      <w:rFonts w:ascii="Calibri" w:hAnsi="Calibri" w:eastAsia="Calibri" w:cs="Arial"/>
      <w:sz w:val="20"/>
      <w:szCs w:val="22"/>
      <w:lang w:val="en-US" w:eastAsia="en-US" w:bidi="ar-SA"/>
    </w:rPr>
  </w:style>
  <w:style w:type="paragraph" w:customStyle="1" w:styleId="1309">
    <w:name w:val="B2BC35B94EA5450FACE9379C1DBA2CF13"/>
    <w:uiPriority w:val="0"/>
    <w:pPr>
      <w:spacing w:after="0" w:line="240" w:lineRule="auto"/>
    </w:pPr>
    <w:rPr>
      <w:rFonts w:ascii="Calibri" w:hAnsi="Calibri" w:eastAsia="Calibri" w:cs="Arial"/>
      <w:sz w:val="20"/>
      <w:szCs w:val="22"/>
      <w:lang w:val="en-US" w:eastAsia="en-US" w:bidi="ar-SA"/>
    </w:rPr>
  </w:style>
  <w:style w:type="paragraph" w:customStyle="1" w:styleId="1310">
    <w:name w:val="3B1E7D7B714D4525B6BE7873D2DEDFB33"/>
    <w:uiPriority w:val="0"/>
    <w:pPr>
      <w:spacing w:after="0" w:line="240" w:lineRule="auto"/>
    </w:pPr>
    <w:rPr>
      <w:rFonts w:ascii="Calibri" w:hAnsi="Calibri" w:eastAsia="Calibri" w:cs="Arial"/>
      <w:sz w:val="20"/>
      <w:szCs w:val="22"/>
      <w:lang w:val="en-US" w:eastAsia="en-US" w:bidi="ar-SA"/>
    </w:rPr>
  </w:style>
  <w:style w:type="paragraph" w:customStyle="1" w:styleId="1311">
    <w:name w:val="2E454EAE7F594EA59C63C4A0C66282F63"/>
    <w:uiPriority w:val="0"/>
    <w:pPr>
      <w:spacing w:after="0" w:line="240" w:lineRule="auto"/>
    </w:pPr>
    <w:rPr>
      <w:rFonts w:ascii="Calibri" w:hAnsi="Calibri" w:eastAsia="Calibri" w:cs="Arial"/>
      <w:sz w:val="20"/>
      <w:szCs w:val="22"/>
      <w:lang w:val="en-US" w:eastAsia="en-US" w:bidi="ar-SA"/>
    </w:rPr>
  </w:style>
  <w:style w:type="paragraph" w:customStyle="1" w:styleId="1312">
    <w:name w:val="A40C47E42CBD4DE3AC013100B55752182"/>
    <w:uiPriority w:val="0"/>
    <w:pPr>
      <w:spacing w:after="0" w:line="240" w:lineRule="auto"/>
    </w:pPr>
    <w:rPr>
      <w:rFonts w:ascii="Calibri" w:hAnsi="Calibri" w:eastAsia="Calibri" w:cs="Arial"/>
      <w:sz w:val="20"/>
      <w:szCs w:val="22"/>
      <w:lang w:val="en-US" w:eastAsia="en-US" w:bidi="ar-SA"/>
    </w:rPr>
  </w:style>
  <w:style w:type="paragraph" w:customStyle="1" w:styleId="1313">
    <w:name w:val="C22D50B8BA9B4672992F4E6540A58B813"/>
    <w:uiPriority w:val="0"/>
    <w:pPr>
      <w:spacing w:after="0" w:line="240" w:lineRule="auto"/>
    </w:pPr>
    <w:rPr>
      <w:rFonts w:ascii="Calibri" w:hAnsi="Calibri" w:eastAsia="Calibri" w:cs="Arial"/>
      <w:sz w:val="20"/>
      <w:szCs w:val="22"/>
      <w:lang w:val="en-US" w:eastAsia="en-US" w:bidi="ar-SA"/>
    </w:rPr>
  </w:style>
  <w:style w:type="paragraph" w:customStyle="1" w:styleId="1314">
    <w:name w:val="28D0F4CEE06943F79BD3A2126C06D9463"/>
    <w:uiPriority w:val="0"/>
    <w:pPr>
      <w:spacing w:after="0" w:line="240" w:lineRule="auto"/>
    </w:pPr>
    <w:rPr>
      <w:rFonts w:ascii="Calibri" w:hAnsi="Calibri" w:eastAsia="Calibri" w:cs="Arial"/>
      <w:sz w:val="20"/>
      <w:szCs w:val="22"/>
      <w:lang w:val="en-US" w:eastAsia="en-US" w:bidi="ar-SA"/>
    </w:rPr>
  </w:style>
  <w:style w:type="paragraph" w:customStyle="1" w:styleId="1315">
    <w:name w:val="ADAAF8920AC74620933ADC977C126C573"/>
    <w:uiPriority w:val="0"/>
    <w:pPr>
      <w:spacing w:after="0" w:line="240" w:lineRule="auto"/>
    </w:pPr>
    <w:rPr>
      <w:rFonts w:ascii="Calibri" w:hAnsi="Calibri" w:eastAsia="Calibri" w:cs="Arial"/>
      <w:sz w:val="20"/>
      <w:szCs w:val="22"/>
      <w:lang w:val="en-US" w:eastAsia="en-US" w:bidi="ar-SA"/>
    </w:rPr>
  </w:style>
  <w:style w:type="paragraph" w:customStyle="1" w:styleId="1316">
    <w:name w:val="8095D2AACFA94EAFB0A98C7FC77DDDF83"/>
    <w:uiPriority w:val="0"/>
    <w:pPr>
      <w:spacing w:after="0" w:line="240" w:lineRule="auto"/>
    </w:pPr>
    <w:rPr>
      <w:rFonts w:ascii="Calibri" w:hAnsi="Calibri" w:eastAsia="Calibri" w:cs="Arial"/>
      <w:sz w:val="20"/>
      <w:szCs w:val="22"/>
      <w:lang w:val="en-US" w:eastAsia="en-US" w:bidi="ar-SA"/>
    </w:rPr>
  </w:style>
  <w:style w:type="paragraph" w:customStyle="1" w:styleId="1317">
    <w:name w:val="2C88F52846B9445BB57121B503A231AD3"/>
    <w:uiPriority w:val="0"/>
    <w:pPr>
      <w:spacing w:after="0" w:line="240" w:lineRule="auto"/>
    </w:pPr>
    <w:rPr>
      <w:rFonts w:ascii="Calibri" w:hAnsi="Calibri" w:eastAsia="Calibri" w:cs="Arial"/>
      <w:sz w:val="20"/>
      <w:szCs w:val="22"/>
      <w:lang w:val="en-US" w:eastAsia="en-US" w:bidi="ar-SA"/>
    </w:rPr>
  </w:style>
  <w:style w:type="paragraph" w:customStyle="1" w:styleId="1318">
    <w:name w:val="4DFB45E9ACED4FE4B6266C8F188186173"/>
    <w:uiPriority w:val="0"/>
    <w:pPr>
      <w:spacing w:after="0" w:line="240" w:lineRule="auto"/>
    </w:pPr>
    <w:rPr>
      <w:rFonts w:ascii="Calibri" w:hAnsi="Calibri" w:eastAsia="Calibri" w:cs="Arial"/>
      <w:sz w:val="20"/>
      <w:szCs w:val="22"/>
      <w:lang w:val="en-US" w:eastAsia="en-US" w:bidi="ar-SA"/>
    </w:rPr>
  </w:style>
  <w:style w:type="paragraph" w:customStyle="1" w:styleId="1319">
    <w:name w:val="FA678E4BEBA1481DA631217D6F77AAD33"/>
    <w:uiPriority w:val="0"/>
    <w:pPr>
      <w:spacing w:after="0" w:line="240" w:lineRule="auto"/>
    </w:pPr>
    <w:rPr>
      <w:rFonts w:ascii="Calibri" w:hAnsi="Calibri" w:eastAsia="Calibri" w:cs="Arial"/>
      <w:sz w:val="20"/>
      <w:szCs w:val="22"/>
      <w:lang w:val="en-US" w:eastAsia="en-US" w:bidi="ar-SA"/>
    </w:rPr>
  </w:style>
  <w:style w:type="paragraph" w:customStyle="1" w:styleId="1320">
    <w:name w:val="04D121E3273B418A90AE7C6F80CE652D3"/>
    <w:uiPriority w:val="0"/>
    <w:pPr>
      <w:spacing w:after="0" w:line="240" w:lineRule="auto"/>
    </w:pPr>
    <w:rPr>
      <w:rFonts w:ascii="Calibri" w:hAnsi="Calibri" w:eastAsia="Calibri" w:cs="Arial"/>
      <w:sz w:val="20"/>
      <w:szCs w:val="22"/>
      <w:lang w:val="en-US" w:eastAsia="en-US" w:bidi="ar-SA"/>
    </w:rPr>
  </w:style>
  <w:style w:type="paragraph" w:customStyle="1" w:styleId="1321">
    <w:name w:val="7EF885E63F4E4628A6397BE601C1134C3"/>
    <w:uiPriority w:val="0"/>
    <w:pPr>
      <w:spacing w:after="0" w:line="240" w:lineRule="auto"/>
    </w:pPr>
    <w:rPr>
      <w:rFonts w:ascii="Calibri" w:hAnsi="Calibri" w:eastAsia="Calibri" w:cs="Arial"/>
      <w:sz w:val="20"/>
      <w:szCs w:val="22"/>
      <w:lang w:val="en-US" w:eastAsia="en-US" w:bidi="ar-SA"/>
    </w:rPr>
  </w:style>
  <w:style w:type="paragraph" w:customStyle="1" w:styleId="1322">
    <w:name w:val="49F5929BB4D94B6194EE07C656B77E6A3"/>
    <w:uiPriority w:val="0"/>
    <w:pPr>
      <w:spacing w:after="0" w:line="240" w:lineRule="auto"/>
    </w:pPr>
    <w:rPr>
      <w:rFonts w:ascii="Calibri" w:hAnsi="Calibri" w:eastAsia="Calibri" w:cs="Arial"/>
      <w:sz w:val="20"/>
      <w:szCs w:val="22"/>
      <w:lang w:val="en-US" w:eastAsia="en-US" w:bidi="ar-SA"/>
    </w:rPr>
  </w:style>
  <w:style w:type="paragraph" w:customStyle="1" w:styleId="1323">
    <w:name w:val="70DB00A8A7B94F7D83E09E464437B68D3"/>
    <w:uiPriority w:val="0"/>
    <w:pPr>
      <w:spacing w:after="0" w:line="240" w:lineRule="auto"/>
    </w:pPr>
    <w:rPr>
      <w:rFonts w:ascii="Calibri" w:hAnsi="Calibri" w:eastAsia="Calibri" w:cs="Arial"/>
      <w:sz w:val="20"/>
      <w:szCs w:val="22"/>
      <w:lang w:val="en-US" w:eastAsia="en-US" w:bidi="ar-SA"/>
    </w:rPr>
  </w:style>
  <w:style w:type="paragraph" w:customStyle="1" w:styleId="1324">
    <w:name w:val="ACA7C60A49614F2EA57EC0565E12E62A3"/>
    <w:uiPriority w:val="0"/>
    <w:pPr>
      <w:spacing w:after="0" w:line="240" w:lineRule="auto"/>
    </w:pPr>
    <w:rPr>
      <w:rFonts w:ascii="Calibri" w:hAnsi="Calibri" w:eastAsia="Calibri" w:cs="Arial"/>
      <w:sz w:val="20"/>
      <w:szCs w:val="22"/>
      <w:lang w:val="en-US" w:eastAsia="en-US" w:bidi="ar-SA"/>
    </w:rPr>
  </w:style>
  <w:style w:type="paragraph" w:customStyle="1" w:styleId="1325">
    <w:name w:val="3F9611C42E6F41808C78E724FBD60D173"/>
    <w:uiPriority w:val="0"/>
    <w:pPr>
      <w:spacing w:after="0" w:line="240" w:lineRule="auto"/>
    </w:pPr>
    <w:rPr>
      <w:rFonts w:ascii="Calibri" w:hAnsi="Calibri" w:eastAsia="Calibri" w:cs="Arial"/>
      <w:sz w:val="20"/>
      <w:szCs w:val="22"/>
      <w:lang w:val="en-US" w:eastAsia="en-US" w:bidi="ar-SA"/>
    </w:rPr>
  </w:style>
  <w:style w:type="paragraph" w:customStyle="1" w:styleId="1326">
    <w:name w:val="4B9E9D7C54454F36A25FBE6E5797F19E3"/>
    <w:uiPriority w:val="0"/>
    <w:pPr>
      <w:spacing w:after="0" w:line="240" w:lineRule="auto"/>
    </w:pPr>
    <w:rPr>
      <w:rFonts w:ascii="Calibri" w:hAnsi="Calibri" w:eastAsia="Calibri" w:cs="Arial"/>
      <w:sz w:val="20"/>
      <w:szCs w:val="22"/>
      <w:lang w:val="en-US" w:eastAsia="en-US" w:bidi="ar-SA"/>
    </w:rPr>
  </w:style>
  <w:style w:type="paragraph" w:customStyle="1" w:styleId="1327">
    <w:name w:val="310A9CC2739D4D95AD1DE2D5BB716C9D3"/>
    <w:uiPriority w:val="0"/>
    <w:pPr>
      <w:spacing w:after="0" w:line="240" w:lineRule="auto"/>
    </w:pPr>
    <w:rPr>
      <w:rFonts w:ascii="Calibri" w:hAnsi="Calibri" w:eastAsia="Calibri" w:cs="Arial"/>
      <w:sz w:val="20"/>
      <w:szCs w:val="22"/>
      <w:lang w:val="en-US" w:eastAsia="en-US" w:bidi="ar-SA"/>
    </w:rPr>
  </w:style>
  <w:style w:type="paragraph" w:customStyle="1" w:styleId="1328">
    <w:name w:val="57174776EC474651959DAFD2B80380EF3"/>
    <w:uiPriority w:val="0"/>
    <w:pPr>
      <w:spacing w:after="0" w:line="240" w:lineRule="auto"/>
    </w:pPr>
    <w:rPr>
      <w:rFonts w:ascii="Calibri" w:hAnsi="Calibri" w:eastAsia="Calibri" w:cs="Arial"/>
      <w:sz w:val="20"/>
      <w:szCs w:val="22"/>
      <w:lang w:val="en-US" w:eastAsia="en-US" w:bidi="ar-SA"/>
    </w:rPr>
  </w:style>
  <w:style w:type="paragraph" w:customStyle="1" w:styleId="1329">
    <w:name w:val="A49E26D2B0A44E94A7423A283855AAC43"/>
    <w:uiPriority w:val="0"/>
    <w:pPr>
      <w:spacing w:after="0" w:line="240" w:lineRule="auto"/>
    </w:pPr>
    <w:rPr>
      <w:rFonts w:ascii="Calibri" w:hAnsi="Calibri" w:eastAsia="Calibri" w:cs="Arial"/>
      <w:sz w:val="20"/>
      <w:szCs w:val="22"/>
      <w:lang w:val="en-US" w:eastAsia="en-US" w:bidi="ar-SA"/>
    </w:rPr>
  </w:style>
  <w:style w:type="paragraph" w:customStyle="1" w:styleId="1330">
    <w:name w:val="90DD080471824DF28F0ED12B8FE087163"/>
    <w:uiPriority w:val="0"/>
    <w:pPr>
      <w:spacing w:after="0" w:line="240" w:lineRule="auto"/>
    </w:pPr>
    <w:rPr>
      <w:rFonts w:ascii="Calibri" w:hAnsi="Calibri" w:eastAsia="Calibri" w:cs="Arial"/>
      <w:sz w:val="20"/>
      <w:szCs w:val="22"/>
      <w:lang w:val="en-US" w:eastAsia="en-US" w:bidi="ar-SA"/>
    </w:rPr>
  </w:style>
  <w:style w:type="paragraph" w:customStyle="1" w:styleId="1331">
    <w:name w:val="4DA17F2206EE4421962404B7336E4E3A3"/>
    <w:uiPriority w:val="0"/>
    <w:pPr>
      <w:spacing w:after="0" w:line="240" w:lineRule="auto"/>
    </w:pPr>
    <w:rPr>
      <w:rFonts w:ascii="Calibri" w:hAnsi="Calibri" w:eastAsia="Calibri" w:cs="Arial"/>
      <w:sz w:val="20"/>
      <w:szCs w:val="22"/>
      <w:lang w:val="en-US" w:eastAsia="en-US" w:bidi="ar-SA"/>
    </w:rPr>
  </w:style>
  <w:style w:type="paragraph" w:customStyle="1" w:styleId="1332">
    <w:name w:val="DEB7EA7E85354AF0AADAE0870254ECE23"/>
    <w:uiPriority w:val="0"/>
    <w:pPr>
      <w:spacing w:after="0" w:line="240" w:lineRule="auto"/>
    </w:pPr>
    <w:rPr>
      <w:rFonts w:ascii="Calibri" w:hAnsi="Calibri" w:eastAsia="Calibri" w:cs="Arial"/>
      <w:sz w:val="20"/>
      <w:szCs w:val="22"/>
      <w:lang w:val="en-US" w:eastAsia="en-US" w:bidi="ar-SA"/>
    </w:rPr>
  </w:style>
  <w:style w:type="paragraph" w:customStyle="1" w:styleId="1333">
    <w:name w:val="7554E86C80144C758F648569B9A20F233"/>
    <w:uiPriority w:val="0"/>
    <w:pPr>
      <w:spacing w:after="0" w:line="240" w:lineRule="auto"/>
    </w:pPr>
    <w:rPr>
      <w:rFonts w:ascii="Calibri" w:hAnsi="Calibri" w:eastAsia="Calibri" w:cs="Arial"/>
      <w:sz w:val="20"/>
      <w:szCs w:val="22"/>
      <w:lang w:val="en-US" w:eastAsia="en-US" w:bidi="ar-SA"/>
    </w:rPr>
  </w:style>
  <w:style w:type="paragraph" w:customStyle="1" w:styleId="1334">
    <w:name w:val="7B3E9518367849ED9DAE28F72D4104DB3"/>
    <w:uiPriority w:val="0"/>
    <w:pPr>
      <w:spacing w:after="0" w:line="240" w:lineRule="auto"/>
    </w:pPr>
    <w:rPr>
      <w:rFonts w:ascii="Calibri" w:hAnsi="Calibri" w:eastAsia="Calibri" w:cs="Arial"/>
      <w:sz w:val="20"/>
      <w:szCs w:val="22"/>
      <w:lang w:val="en-US" w:eastAsia="en-US" w:bidi="ar-SA"/>
    </w:rPr>
  </w:style>
  <w:style w:type="paragraph" w:customStyle="1" w:styleId="1335">
    <w:name w:val="B09465F45FDD4BEF8C59FF406CF1B9283"/>
    <w:uiPriority w:val="0"/>
    <w:pPr>
      <w:spacing w:after="0" w:line="240" w:lineRule="auto"/>
    </w:pPr>
    <w:rPr>
      <w:rFonts w:ascii="Calibri" w:hAnsi="Calibri" w:eastAsia="Calibri" w:cs="Arial"/>
      <w:sz w:val="20"/>
      <w:szCs w:val="22"/>
      <w:lang w:val="en-US" w:eastAsia="en-US" w:bidi="ar-SA"/>
    </w:rPr>
  </w:style>
  <w:style w:type="paragraph" w:customStyle="1" w:styleId="1336">
    <w:name w:val="43A4A819C6E140FA8B01129DF46673023"/>
    <w:uiPriority w:val="0"/>
    <w:pPr>
      <w:spacing w:after="0" w:line="240" w:lineRule="auto"/>
    </w:pPr>
    <w:rPr>
      <w:rFonts w:ascii="Calibri" w:hAnsi="Calibri" w:eastAsia="Calibri" w:cs="Arial"/>
      <w:sz w:val="20"/>
      <w:szCs w:val="22"/>
      <w:lang w:val="en-US" w:eastAsia="en-US" w:bidi="ar-SA"/>
    </w:rPr>
  </w:style>
  <w:style w:type="paragraph" w:customStyle="1" w:styleId="1337">
    <w:name w:val="2A70381EAB114E298EC1FE749E9027FA3"/>
    <w:uiPriority w:val="0"/>
    <w:pPr>
      <w:spacing w:after="0" w:line="240" w:lineRule="auto"/>
    </w:pPr>
    <w:rPr>
      <w:rFonts w:ascii="Calibri" w:hAnsi="Calibri" w:eastAsia="Calibri" w:cs="Arial"/>
      <w:sz w:val="20"/>
      <w:szCs w:val="22"/>
      <w:lang w:val="en-US" w:eastAsia="en-US" w:bidi="ar-SA"/>
    </w:rPr>
  </w:style>
  <w:style w:type="paragraph" w:customStyle="1" w:styleId="1338">
    <w:name w:val="D76E084EA2F3456591B885D69B6AF4333"/>
    <w:uiPriority w:val="0"/>
    <w:pPr>
      <w:spacing w:after="0" w:line="240" w:lineRule="auto"/>
    </w:pPr>
    <w:rPr>
      <w:rFonts w:ascii="Calibri" w:hAnsi="Calibri" w:eastAsia="Calibri" w:cs="Arial"/>
      <w:sz w:val="20"/>
      <w:szCs w:val="22"/>
      <w:lang w:val="en-US" w:eastAsia="en-US" w:bidi="ar-SA"/>
    </w:rPr>
  </w:style>
  <w:style w:type="paragraph" w:customStyle="1" w:styleId="1339">
    <w:name w:val="D0F0531B69DC4ECBB54C4B40C3F43DEC3"/>
    <w:uiPriority w:val="0"/>
    <w:pPr>
      <w:spacing w:after="0" w:line="240" w:lineRule="auto"/>
    </w:pPr>
    <w:rPr>
      <w:rFonts w:ascii="Calibri" w:hAnsi="Calibri" w:eastAsia="Calibri" w:cs="Arial"/>
      <w:sz w:val="20"/>
      <w:szCs w:val="22"/>
      <w:lang w:val="en-US" w:eastAsia="en-US" w:bidi="ar-SA"/>
    </w:rPr>
  </w:style>
  <w:style w:type="paragraph" w:customStyle="1" w:styleId="1340">
    <w:name w:val="E8FF9B9E6E494ACEB7D0B9118B6905CA3"/>
    <w:uiPriority w:val="0"/>
    <w:pPr>
      <w:spacing w:after="0" w:line="240" w:lineRule="auto"/>
    </w:pPr>
    <w:rPr>
      <w:rFonts w:ascii="Calibri" w:hAnsi="Calibri" w:eastAsia="Calibri" w:cs="Arial"/>
      <w:sz w:val="20"/>
      <w:szCs w:val="22"/>
      <w:lang w:val="en-US" w:eastAsia="en-US" w:bidi="ar-SA"/>
    </w:rPr>
  </w:style>
  <w:style w:type="paragraph" w:customStyle="1" w:styleId="1341">
    <w:name w:val="0F8E29E3AB294F279CC3F77DB7723D153"/>
    <w:uiPriority w:val="0"/>
    <w:pPr>
      <w:spacing w:after="0" w:line="240" w:lineRule="auto"/>
    </w:pPr>
    <w:rPr>
      <w:rFonts w:ascii="Calibri" w:hAnsi="Calibri" w:eastAsia="Calibri" w:cs="Arial"/>
      <w:sz w:val="20"/>
      <w:szCs w:val="22"/>
      <w:lang w:val="en-US" w:eastAsia="en-US" w:bidi="ar-SA"/>
    </w:rPr>
  </w:style>
  <w:style w:type="paragraph" w:customStyle="1" w:styleId="1342">
    <w:name w:val="7AF94F483B1A43BB957B0D88A5F53CE13"/>
    <w:uiPriority w:val="0"/>
    <w:pPr>
      <w:spacing w:after="0" w:line="240" w:lineRule="auto"/>
    </w:pPr>
    <w:rPr>
      <w:rFonts w:ascii="Calibri" w:hAnsi="Calibri" w:eastAsia="Calibri" w:cs="Arial"/>
      <w:sz w:val="20"/>
      <w:szCs w:val="22"/>
      <w:lang w:val="en-US" w:eastAsia="en-US" w:bidi="ar-SA"/>
    </w:rPr>
  </w:style>
  <w:style w:type="paragraph" w:customStyle="1" w:styleId="1343">
    <w:name w:val="D0DA7DD56B094862AB3D9297195477DD3"/>
    <w:uiPriority w:val="0"/>
    <w:pPr>
      <w:spacing w:after="0" w:line="240" w:lineRule="auto"/>
    </w:pPr>
    <w:rPr>
      <w:rFonts w:ascii="Calibri" w:hAnsi="Calibri" w:eastAsia="Calibri" w:cs="Arial"/>
      <w:sz w:val="20"/>
      <w:szCs w:val="22"/>
      <w:lang w:val="en-US" w:eastAsia="en-US" w:bidi="ar-SA"/>
    </w:rPr>
  </w:style>
  <w:style w:type="paragraph" w:customStyle="1" w:styleId="1344">
    <w:name w:val="BFA943BA9DFB4C29B29ACDD7E85ACC2B3"/>
    <w:uiPriority w:val="0"/>
    <w:pPr>
      <w:spacing w:after="0" w:line="240" w:lineRule="auto"/>
    </w:pPr>
    <w:rPr>
      <w:rFonts w:ascii="Calibri" w:hAnsi="Calibri" w:eastAsia="Calibri" w:cs="Arial"/>
      <w:sz w:val="20"/>
      <w:szCs w:val="22"/>
      <w:lang w:val="en-US" w:eastAsia="en-US" w:bidi="ar-SA"/>
    </w:rPr>
  </w:style>
  <w:style w:type="paragraph" w:customStyle="1" w:styleId="1345">
    <w:name w:val="9674917350BB485982A6C3AFFE859F0C1"/>
    <w:uiPriority w:val="0"/>
    <w:pPr>
      <w:spacing w:after="0" w:line="240" w:lineRule="auto"/>
    </w:pPr>
    <w:rPr>
      <w:rFonts w:ascii="Calibri" w:hAnsi="Calibri" w:eastAsia="Calibri" w:cs="Arial"/>
      <w:sz w:val="20"/>
      <w:szCs w:val="22"/>
      <w:lang w:val="en-US" w:eastAsia="en-US" w:bidi="ar-SA"/>
    </w:rPr>
  </w:style>
  <w:style w:type="paragraph" w:customStyle="1" w:styleId="1346">
    <w:name w:val="A70E5846AFEC4DB78C495EF096494A6E1"/>
    <w:uiPriority w:val="0"/>
    <w:pPr>
      <w:spacing w:after="0" w:line="240" w:lineRule="auto"/>
    </w:pPr>
    <w:rPr>
      <w:rFonts w:ascii="Calibri" w:hAnsi="Calibri" w:eastAsia="Calibri" w:cs="Arial"/>
      <w:sz w:val="20"/>
      <w:szCs w:val="22"/>
      <w:lang w:val="en-US" w:eastAsia="en-US" w:bidi="ar-SA"/>
    </w:rPr>
  </w:style>
  <w:style w:type="paragraph" w:customStyle="1" w:styleId="1347">
    <w:name w:val="5499A6D680CF46729588F1A069D15B0E1"/>
    <w:uiPriority w:val="0"/>
    <w:pPr>
      <w:spacing w:after="0" w:line="240" w:lineRule="auto"/>
    </w:pPr>
    <w:rPr>
      <w:rFonts w:ascii="Calibri" w:hAnsi="Calibri" w:eastAsia="Calibri" w:cs="Arial"/>
      <w:sz w:val="20"/>
      <w:szCs w:val="22"/>
      <w:lang w:val="en-US" w:eastAsia="en-US" w:bidi="ar-SA"/>
    </w:rPr>
  </w:style>
  <w:style w:type="paragraph" w:customStyle="1" w:styleId="1348">
    <w:name w:val="F55BCF973D2A435C9DF0E5349E798F0C1"/>
    <w:uiPriority w:val="0"/>
    <w:pPr>
      <w:spacing w:after="0" w:line="240" w:lineRule="auto"/>
    </w:pPr>
    <w:rPr>
      <w:rFonts w:ascii="Calibri" w:hAnsi="Calibri" w:eastAsia="Calibri" w:cs="Arial"/>
      <w:sz w:val="20"/>
      <w:szCs w:val="22"/>
      <w:lang w:val="en-US" w:eastAsia="en-US" w:bidi="ar-SA"/>
    </w:rPr>
  </w:style>
  <w:style w:type="paragraph" w:customStyle="1" w:styleId="1349">
    <w:name w:val="75DF3A70BB4B4E82912F3225A7A6FB0D1"/>
    <w:uiPriority w:val="0"/>
    <w:pPr>
      <w:spacing w:after="0" w:line="240" w:lineRule="auto"/>
    </w:pPr>
    <w:rPr>
      <w:rFonts w:ascii="Calibri" w:hAnsi="Calibri" w:eastAsia="Calibri" w:cs="Arial"/>
      <w:sz w:val="20"/>
      <w:szCs w:val="22"/>
      <w:lang w:val="en-US" w:eastAsia="en-US" w:bidi="ar-SA"/>
    </w:rPr>
  </w:style>
  <w:style w:type="paragraph" w:customStyle="1" w:styleId="1350">
    <w:name w:val="3186DBAE4B74427DB3E473E2D2AEFEA01"/>
    <w:uiPriority w:val="0"/>
    <w:pPr>
      <w:spacing w:after="0" w:line="240" w:lineRule="auto"/>
    </w:pPr>
    <w:rPr>
      <w:rFonts w:ascii="Calibri" w:hAnsi="Calibri" w:eastAsia="Calibri" w:cs="Arial"/>
      <w:sz w:val="20"/>
      <w:szCs w:val="22"/>
      <w:lang w:val="en-US" w:eastAsia="en-US" w:bidi="ar-SA"/>
    </w:rPr>
  </w:style>
  <w:style w:type="paragraph" w:customStyle="1" w:styleId="1351">
    <w:name w:val="36A7AE2B2D55486484A2DCEF84F780F91"/>
    <w:uiPriority w:val="0"/>
    <w:pPr>
      <w:spacing w:after="0" w:line="240" w:lineRule="auto"/>
    </w:pPr>
    <w:rPr>
      <w:rFonts w:ascii="Calibri" w:hAnsi="Calibri" w:eastAsia="Calibri" w:cs="Arial"/>
      <w:sz w:val="20"/>
      <w:szCs w:val="22"/>
      <w:lang w:val="en-US" w:eastAsia="en-US" w:bidi="ar-SA"/>
    </w:rPr>
  </w:style>
  <w:style w:type="paragraph" w:customStyle="1" w:styleId="1352">
    <w:name w:val="F6729D87AF434BA38D6B7632744A939E1"/>
    <w:uiPriority w:val="0"/>
    <w:pPr>
      <w:spacing w:after="0" w:line="240" w:lineRule="auto"/>
    </w:pPr>
    <w:rPr>
      <w:rFonts w:ascii="Calibri" w:hAnsi="Calibri" w:eastAsia="Calibri" w:cs="Arial"/>
      <w:sz w:val="20"/>
      <w:szCs w:val="22"/>
      <w:lang w:val="en-US" w:eastAsia="en-US" w:bidi="ar-SA"/>
    </w:rPr>
  </w:style>
  <w:style w:type="paragraph" w:customStyle="1" w:styleId="1353">
    <w:name w:val="CED869654BFB4083923AB4577F2A53D01"/>
    <w:uiPriority w:val="0"/>
    <w:pPr>
      <w:spacing w:after="0" w:line="240" w:lineRule="auto"/>
    </w:pPr>
    <w:rPr>
      <w:rFonts w:ascii="Calibri" w:hAnsi="Calibri" w:eastAsia="Calibri" w:cs="Arial"/>
      <w:sz w:val="20"/>
      <w:szCs w:val="22"/>
      <w:lang w:val="en-US" w:eastAsia="en-US" w:bidi="ar-SA"/>
    </w:rPr>
  </w:style>
  <w:style w:type="paragraph" w:customStyle="1" w:styleId="1354">
    <w:name w:val="6AB1A4D5B8214EF5930920A8948A55FE1"/>
    <w:uiPriority w:val="0"/>
    <w:pPr>
      <w:spacing w:after="0" w:line="240" w:lineRule="auto"/>
    </w:pPr>
    <w:rPr>
      <w:rFonts w:ascii="Calibri" w:hAnsi="Calibri" w:eastAsia="Calibri" w:cs="Arial"/>
      <w:sz w:val="20"/>
      <w:szCs w:val="22"/>
      <w:lang w:val="en-US" w:eastAsia="en-US" w:bidi="ar-SA"/>
    </w:rPr>
  </w:style>
  <w:style w:type="paragraph" w:customStyle="1" w:styleId="1355">
    <w:name w:val="5E415BFA33614DDE807349615E1D37131"/>
    <w:uiPriority w:val="0"/>
    <w:pPr>
      <w:spacing w:after="0" w:line="240" w:lineRule="auto"/>
    </w:pPr>
    <w:rPr>
      <w:rFonts w:ascii="Calibri" w:hAnsi="Calibri" w:eastAsia="Calibri" w:cs="Arial"/>
      <w:sz w:val="20"/>
      <w:szCs w:val="22"/>
      <w:lang w:val="en-US" w:eastAsia="en-US" w:bidi="ar-SA"/>
    </w:rPr>
  </w:style>
  <w:style w:type="paragraph" w:customStyle="1" w:styleId="1356">
    <w:name w:val="CCB66293F8FB4A6C8C5E687CD1999F511"/>
    <w:uiPriority w:val="0"/>
    <w:pPr>
      <w:spacing w:after="0" w:line="240" w:lineRule="auto"/>
    </w:pPr>
    <w:rPr>
      <w:rFonts w:ascii="Calibri" w:hAnsi="Calibri" w:eastAsia="Calibri" w:cs="Arial"/>
      <w:sz w:val="20"/>
      <w:szCs w:val="22"/>
      <w:lang w:val="en-US" w:eastAsia="en-US" w:bidi="ar-SA"/>
    </w:rPr>
  </w:style>
  <w:style w:type="paragraph" w:customStyle="1" w:styleId="1357">
    <w:name w:val="60035D2D8E1B4A88A08A6F40DAD7C5AA1"/>
    <w:uiPriority w:val="0"/>
    <w:pPr>
      <w:spacing w:after="0" w:line="240" w:lineRule="auto"/>
    </w:pPr>
    <w:rPr>
      <w:rFonts w:ascii="Calibri" w:hAnsi="Calibri" w:eastAsia="Calibri" w:cs="Arial"/>
      <w:sz w:val="20"/>
      <w:szCs w:val="22"/>
      <w:lang w:val="en-US" w:eastAsia="en-US" w:bidi="ar-SA"/>
    </w:rPr>
  </w:style>
  <w:style w:type="paragraph" w:customStyle="1" w:styleId="1358">
    <w:name w:val="4C8D74653E0846FFBE8FFB86D32C80072"/>
    <w:uiPriority w:val="0"/>
    <w:pPr>
      <w:spacing w:after="0" w:line="240" w:lineRule="auto"/>
    </w:pPr>
    <w:rPr>
      <w:rFonts w:ascii="Calibri" w:hAnsi="Calibri" w:eastAsia="Calibri" w:cs="Arial"/>
      <w:sz w:val="20"/>
      <w:szCs w:val="22"/>
      <w:lang w:val="en-US" w:eastAsia="en-US" w:bidi="ar-SA"/>
    </w:rPr>
  </w:style>
  <w:style w:type="paragraph" w:customStyle="1" w:styleId="1359">
    <w:name w:val="332608ACFAA04D6184389D82F8560D6A2"/>
    <w:uiPriority w:val="0"/>
    <w:pPr>
      <w:spacing w:after="0" w:line="240" w:lineRule="auto"/>
    </w:pPr>
    <w:rPr>
      <w:rFonts w:ascii="Calibri" w:hAnsi="Calibri" w:eastAsia="Calibri" w:cs="Arial"/>
      <w:sz w:val="20"/>
      <w:szCs w:val="22"/>
      <w:lang w:val="en-US" w:eastAsia="en-US" w:bidi="ar-SA"/>
    </w:rPr>
  </w:style>
  <w:style w:type="paragraph" w:customStyle="1" w:styleId="1360">
    <w:name w:val="04E93EDAD098456CB5C4D7114A2013302"/>
    <w:uiPriority w:val="0"/>
    <w:pPr>
      <w:spacing w:after="0" w:line="240" w:lineRule="auto"/>
    </w:pPr>
    <w:rPr>
      <w:rFonts w:ascii="Calibri" w:hAnsi="Calibri" w:eastAsia="Calibri" w:cs="Arial"/>
      <w:sz w:val="20"/>
      <w:szCs w:val="22"/>
      <w:lang w:val="en-US" w:eastAsia="en-US" w:bidi="ar-SA"/>
    </w:rPr>
  </w:style>
  <w:style w:type="paragraph" w:customStyle="1" w:styleId="1361">
    <w:name w:val="0C1F06390F7148D687A3C22F7B13DEE62"/>
    <w:uiPriority w:val="0"/>
    <w:pPr>
      <w:spacing w:after="0" w:line="240" w:lineRule="auto"/>
    </w:pPr>
    <w:rPr>
      <w:rFonts w:ascii="Calibri" w:hAnsi="Calibri" w:eastAsia="Calibri" w:cs="Arial"/>
      <w:sz w:val="20"/>
      <w:szCs w:val="22"/>
      <w:lang w:val="en-US" w:eastAsia="en-US" w:bidi="ar-SA"/>
    </w:rPr>
  </w:style>
  <w:style w:type="paragraph" w:customStyle="1" w:styleId="1362">
    <w:name w:val="8B9DE018C62D4BA18DBE6C7DC595B99B2"/>
    <w:uiPriority w:val="0"/>
    <w:pPr>
      <w:spacing w:after="0" w:line="240" w:lineRule="auto"/>
    </w:pPr>
    <w:rPr>
      <w:rFonts w:ascii="Calibri" w:hAnsi="Calibri" w:eastAsia="Calibri" w:cs="Arial"/>
      <w:sz w:val="20"/>
      <w:szCs w:val="22"/>
      <w:lang w:val="en-US" w:eastAsia="en-US" w:bidi="ar-SA"/>
    </w:rPr>
  </w:style>
  <w:style w:type="paragraph" w:customStyle="1" w:styleId="1363">
    <w:name w:val="84FC19F0FC7143B782EB6FAAF464D5282"/>
    <w:uiPriority w:val="0"/>
    <w:pPr>
      <w:spacing w:after="0" w:line="240" w:lineRule="auto"/>
    </w:pPr>
    <w:rPr>
      <w:rFonts w:ascii="Calibri" w:hAnsi="Calibri" w:eastAsia="Calibri" w:cs="Arial"/>
      <w:sz w:val="20"/>
      <w:szCs w:val="22"/>
      <w:lang w:val="en-US" w:eastAsia="en-US" w:bidi="ar-SA"/>
    </w:rPr>
  </w:style>
  <w:style w:type="paragraph" w:customStyle="1" w:styleId="1364">
    <w:name w:val="8994F15F22554465AAA5EA217AF1A1BE2"/>
    <w:uiPriority w:val="0"/>
    <w:pPr>
      <w:spacing w:after="0" w:line="240" w:lineRule="auto"/>
    </w:pPr>
    <w:rPr>
      <w:rFonts w:ascii="Calibri" w:hAnsi="Calibri" w:eastAsia="Calibri" w:cs="Arial"/>
      <w:sz w:val="20"/>
      <w:szCs w:val="22"/>
      <w:lang w:val="en-US" w:eastAsia="en-US" w:bidi="ar-SA"/>
    </w:rPr>
  </w:style>
  <w:style w:type="paragraph" w:customStyle="1" w:styleId="1365">
    <w:name w:val="7B15B678BCAA42558B8624F40C621EF52"/>
    <w:uiPriority w:val="0"/>
    <w:pPr>
      <w:spacing w:after="0" w:line="240" w:lineRule="auto"/>
    </w:pPr>
    <w:rPr>
      <w:rFonts w:ascii="Calibri" w:hAnsi="Calibri" w:eastAsia="Calibri" w:cs="Arial"/>
      <w:sz w:val="20"/>
      <w:szCs w:val="22"/>
      <w:lang w:val="en-US" w:eastAsia="en-US" w:bidi="ar-SA"/>
    </w:rPr>
  </w:style>
  <w:style w:type="paragraph" w:customStyle="1" w:styleId="1366">
    <w:name w:val="03F00C419BA54DA9A714E987D49ECAB92"/>
    <w:uiPriority w:val="0"/>
    <w:pPr>
      <w:spacing w:after="0" w:line="240" w:lineRule="auto"/>
    </w:pPr>
    <w:rPr>
      <w:rFonts w:ascii="Calibri" w:hAnsi="Calibri" w:eastAsia="Calibri" w:cs="Arial"/>
      <w:sz w:val="20"/>
      <w:szCs w:val="22"/>
      <w:lang w:val="en-US" w:eastAsia="en-US" w:bidi="ar-SA"/>
    </w:rPr>
  </w:style>
  <w:style w:type="paragraph" w:customStyle="1" w:styleId="1367">
    <w:name w:val="D14DE574A4C04AE993DBDADA27A87B402"/>
    <w:uiPriority w:val="0"/>
    <w:pPr>
      <w:spacing w:after="0" w:line="240" w:lineRule="auto"/>
    </w:pPr>
    <w:rPr>
      <w:rFonts w:ascii="Calibri" w:hAnsi="Calibri" w:eastAsia="Calibri" w:cs="Arial"/>
      <w:sz w:val="20"/>
      <w:szCs w:val="22"/>
      <w:lang w:val="en-US" w:eastAsia="en-US" w:bidi="ar-SA"/>
    </w:rPr>
  </w:style>
  <w:style w:type="paragraph" w:customStyle="1" w:styleId="1368">
    <w:name w:val="9F41289A5D6E4A3ABF6B9D92A1AD949C2"/>
    <w:uiPriority w:val="0"/>
    <w:pPr>
      <w:spacing w:after="0" w:line="240" w:lineRule="auto"/>
    </w:pPr>
    <w:rPr>
      <w:rFonts w:ascii="Calibri" w:hAnsi="Calibri" w:eastAsia="Calibri" w:cs="Arial"/>
      <w:sz w:val="20"/>
      <w:szCs w:val="22"/>
      <w:lang w:val="en-US" w:eastAsia="en-US" w:bidi="ar-SA"/>
    </w:rPr>
  </w:style>
  <w:style w:type="paragraph" w:customStyle="1" w:styleId="1369">
    <w:name w:val="F46C175C08DC4C21B69F8942E98959062"/>
    <w:uiPriority w:val="0"/>
    <w:pPr>
      <w:spacing w:after="0" w:line="240" w:lineRule="auto"/>
    </w:pPr>
    <w:rPr>
      <w:rFonts w:ascii="Calibri" w:hAnsi="Calibri" w:eastAsia="Calibri" w:cs="Arial"/>
      <w:sz w:val="20"/>
      <w:szCs w:val="22"/>
      <w:lang w:val="en-US" w:eastAsia="en-US" w:bidi="ar-SA"/>
    </w:rPr>
  </w:style>
  <w:style w:type="paragraph" w:customStyle="1" w:styleId="1370">
    <w:name w:val="29372CBF7A114AAAA66A7C698DA571122"/>
    <w:uiPriority w:val="0"/>
    <w:pPr>
      <w:spacing w:after="0" w:line="240" w:lineRule="auto"/>
    </w:pPr>
    <w:rPr>
      <w:rFonts w:ascii="Calibri" w:hAnsi="Calibri" w:eastAsia="Calibri" w:cs="Arial"/>
      <w:sz w:val="20"/>
      <w:szCs w:val="22"/>
      <w:lang w:val="en-US" w:eastAsia="en-US" w:bidi="ar-SA"/>
    </w:rPr>
  </w:style>
  <w:style w:type="paragraph" w:customStyle="1" w:styleId="1371">
    <w:name w:val="78F81110E3F94BA295B5EB7FD23A12662"/>
    <w:uiPriority w:val="0"/>
    <w:pPr>
      <w:spacing w:after="0" w:line="240" w:lineRule="auto"/>
    </w:pPr>
    <w:rPr>
      <w:rFonts w:ascii="Calibri" w:hAnsi="Calibri" w:eastAsia="Calibri" w:cs="Arial"/>
      <w:sz w:val="20"/>
      <w:szCs w:val="22"/>
      <w:lang w:val="en-US" w:eastAsia="en-US" w:bidi="ar-SA"/>
    </w:rPr>
  </w:style>
  <w:style w:type="paragraph" w:customStyle="1" w:styleId="1372">
    <w:name w:val="09EBEAB41C7A475E817C0272B07DC4B62"/>
    <w:uiPriority w:val="0"/>
    <w:pPr>
      <w:spacing w:after="0" w:line="240" w:lineRule="auto"/>
    </w:pPr>
    <w:rPr>
      <w:rFonts w:ascii="Calibri" w:hAnsi="Calibri" w:eastAsia="Calibri" w:cs="Arial"/>
      <w:sz w:val="20"/>
      <w:szCs w:val="22"/>
      <w:lang w:val="en-US" w:eastAsia="en-US" w:bidi="ar-SA"/>
    </w:rPr>
  </w:style>
  <w:style w:type="paragraph" w:customStyle="1" w:styleId="1373">
    <w:name w:val="76A6868E7B8E4284BB120A8A8AC883F52"/>
    <w:uiPriority w:val="0"/>
    <w:pPr>
      <w:spacing w:after="0" w:line="240" w:lineRule="auto"/>
    </w:pPr>
    <w:rPr>
      <w:rFonts w:ascii="Calibri" w:hAnsi="Calibri" w:eastAsia="Calibri" w:cs="Arial"/>
      <w:sz w:val="20"/>
      <w:szCs w:val="22"/>
      <w:lang w:val="en-US" w:eastAsia="en-US" w:bidi="ar-SA"/>
    </w:rPr>
  </w:style>
  <w:style w:type="paragraph" w:customStyle="1" w:styleId="1374">
    <w:name w:val="4E1775A0CDA74B5EBD4BB6BA1E268E692"/>
    <w:uiPriority w:val="0"/>
    <w:pPr>
      <w:spacing w:after="0" w:line="240" w:lineRule="auto"/>
    </w:pPr>
    <w:rPr>
      <w:rFonts w:ascii="Calibri" w:hAnsi="Calibri" w:eastAsia="Calibri" w:cs="Arial"/>
      <w:sz w:val="20"/>
      <w:szCs w:val="22"/>
      <w:lang w:val="en-US" w:eastAsia="en-US" w:bidi="ar-SA"/>
    </w:rPr>
  </w:style>
  <w:style w:type="paragraph" w:customStyle="1" w:styleId="1375">
    <w:name w:val="BEC75D6EFA5E4014936FA2A748D7B05D2"/>
    <w:uiPriority w:val="0"/>
    <w:pPr>
      <w:spacing w:after="0" w:line="240" w:lineRule="auto"/>
    </w:pPr>
    <w:rPr>
      <w:rFonts w:ascii="Calibri" w:hAnsi="Calibri" w:eastAsia="Calibri" w:cs="Arial"/>
      <w:sz w:val="20"/>
      <w:szCs w:val="22"/>
      <w:lang w:val="en-US" w:eastAsia="en-US" w:bidi="ar-SA"/>
    </w:rPr>
  </w:style>
  <w:style w:type="paragraph" w:customStyle="1" w:styleId="1376">
    <w:name w:val="D1CC5DF7BC2F4820980759CA2483E79F2"/>
    <w:uiPriority w:val="0"/>
    <w:pPr>
      <w:spacing w:after="0" w:line="240" w:lineRule="auto"/>
    </w:pPr>
    <w:rPr>
      <w:rFonts w:ascii="Calibri" w:hAnsi="Calibri" w:eastAsia="Calibri" w:cs="Arial"/>
      <w:sz w:val="20"/>
      <w:szCs w:val="22"/>
      <w:lang w:val="en-US" w:eastAsia="en-US" w:bidi="ar-SA"/>
    </w:rPr>
  </w:style>
  <w:style w:type="paragraph" w:customStyle="1" w:styleId="1377">
    <w:name w:val="2DAEA9881D7A431D9B5930B227E24ECF2"/>
    <w:uiPriority w:val="0"/>
    <w:pPr>
      <w:spacing w:after="0" w:line="240" w:lineRule="auto"/>
    </w:pPr>
    <w:rPr>
      <w:rFonts w:ascii="Calibri" w:hAnsi="Calibri" w:eastAsia="Calibri" w:cs="Arial"/>
      <w:sz w:val="20"/>
      <w:szCs w:val="22"/>
      <w:lang w:val="en-US" w:eastAsia="en-US" w:bidi="ar-SA"/>
    </w:rPr>
  </w:style>
  <w:style w:type="paragraph" w:customStyle="1" w:styleId="1378">
    <w:name w:val="FD12085783D7404394A5DCD65EAD2FC02"/>
    <w:uiPriority w:val="0"/>
    <w:pPr>
      <w:spacing w:after="0" w:line="240" w:lineRule="auto"/>
    </w:pPr>
    <w:rPr>
      <w:rFonts w:ascii="Calibri" w:hAnsi="Calibri" w:eastAsia="Calibri" w:cs="Arial"/>
      <w:sz w:val="20"/>
      <w:szCs w:val="22"/>
      <w:lang w:val="en-US" w:eastAsia="en-US" w:bidi="ar-SA"/>
    </w:rPr>
  </w:style>
  <w:style w:type="paragraph" w:customStyle="1" w:styleId="1379">
    <w:name w:val="1A518A41AEBE4CE1B9AFC1E6207EB7232"/>
    <w:uiPriority w:val="0"/>
    <w:pPr>
      <w:spacing w:after="0" w:line="240" w:lineRule="auto"/>
    </w:pPr>
    <w:rPr>
      <w:rFonts w:ascii="Calibri" w:hAnsi="Calibri" w:eastAsia="Calibri" w:cs="Arial"/>
      <w:sz w:val="20"/>
      <w:szCs w:val="22"/>
      <w:lang w:val="en-US" w:eastAsia="en-US" w:bidi="ar-SA"/>
    </w:rPr>
  </w:style>
  <w:style w:type="paragraph" w:customStyle="1" w:styleId="1380">
    <w:name w:val="F107FBC87F554ABC80BD1FA76D767EB72"/>
    <w:uiPriority w:val="0"/>
    <w:pPr>
      <w:spacing w:after="0" w:line="240" w:lineRule="auto"/>
    </w:pPr>
    <w:rPr>
      <w:rFonts w:ascii="Calibri" w:hAnsi="Calibri" w:eastAsia="Calibri" w:cs="Arial"/>
      <w:sz w:val="20"/>
      <w:szCs w:val="22"/>
      <w:lang w:val="en-US" w:eastAsia="en-US" w:bidi="ar-SA"/>
    </w:rPr>
  </w:style>
  <w:style w:type="paragraph" w:customStyle="1" w:styleId="1381">
    <w:name w:val="FD9392633A8F49E796C1CB68C331A37A2"/>
    <w:uiPriority w:val="0"/>
    <w:pPr>
      <w:spacing w:after="0" w:line="240" w:lineRule="auto"/>
    </w:pPr>
    <w:rPr>
      <w:rFonts w:ascii="Calibri" w:hAnsi="Calibri" w:eastAsia="Calibri" w:cs="Arial"/>
      <w:sz w:val="20"/>
      <w:szCs w:val="22"/>
      <w:lang w:val="en-US" w:eastAsia="en-US" w:bidi="ar-SA"/>
    </w:rPr>
  </w:style>
  <w:style w:type="paragraph" w:customStyle="1" w:styleId="1382">
    <w:name w:val="AC612C8713894F9C8B137A04D354F53A2"/>
    <w:uiPriority w:val="0"/>
    <w:pPr>
      <w:spacing w:after="0" w:line="240" w:lineRule="auto"/>
    </w:pPr>
    <w:rPr>
      <w:rFonts w:ascii="Calibri" w:hAnsi="Calibri" w:eastAsia="Calibri" w:cs="Arial"/>
      <w:sz w:val="20"/>
      <w:szCs w:val="22"/>
      <w:lang w:val="en-US" w:eastAsia="en-US" w:bidi="ar-SA"/>
    </w:rPr>
  </w:style>
  <w:style w:type="paragraph" w:customStyle="1" w:styleId="1383">
    <w:name w:val="EF5A5CBD32474F3880DEC29036F6C29A2"/>
    <w:uiPriority w:val="0"/>
    <w:pPr>
      <w:spacing w:after="0" w:line="240" w:lineRule="auto"/>
    </w:pPr>
    <w:rPr>
      <w:rFonts w:ascii="Calibri" w:hAnsi="Calibri" w:eastAsia="Calibri" w:cs="Arial"/>
      <w:sz w:val="20"/>
      <w:szCs w:val="22"/>
      <w:lang w:val="en-US" w:eastAsia="en-US" w:bidi="ar-SA"/>
    </w:rPr>
  </w:style>
  <w:style w:type="paragraph" w:customStyle="1" w:styleId="1384">
    <w:name w:val="C3FD1C72FFA34BB898460CA49B570A912"/>
    <w:uiPriority w:val="0"/>
    <w:pPr>
      <w:spacing w:after="0" w:line="240" w:lineRule="auto"/>
    </w:pPr>
    <w:rPr>
      <w:rFonts w:ascii="Calibri" w:hAnsi="Calibri" w:eastAsia="Calibri" w:cs="Arial"/>
      <w:sz w:val="20"/>
      <w:szCs w:val="22"/>
      <w:lang w:val="en-US" w:eastAsia="en-US" w:bidi="ar-SA"/>
    </w:rPr>
  </w:style>
  <w:style w:type="paragraph" w:customStyle="1" w:styleId="1385">
    <w:name w:val="21F3360A9F174DE3B346F6437C0517F42"/>
    <w:uiPriority w:val="0"/>
    <w:pPr>
      <w:spacing w:after="0" w:line="240" w:lineRule="auto"/>
    </w:pPr>
    <w:rPr>
      <w:rFonts w:ascii="Calibri" w:hAnsi="Calibri" w:eastAsia="Calibri" w:cs="Arial"/>
      <w:sz w:val="20"/>
      <w:szCs w:val="22"/>
      <w:lang w:val="en-US" w:eastAsia="en-US" w:bidi="ar-SA"/>
    </w:rPr>
  </w:style>
  <w:style w:type="paragraph" w:customStyle="1" w:styleId="1386">
    <w:name w:val="E75CC3716D584D7085F5E80F4C5082762"/>
    <w:uiPriority w:val="0"/>
    <w:pPr>
      <w:spacing w:after="0" w:line="240" w:lineRule="auto"/>
    </w:pPr>
    <w:rPr>
      <w:rFonts w:ascii="Calibri" w:hAnsi="Calibri" w:eastAsia="Calibri" w:cs="Arial"/>
      <w:sz w:val="20"/>
      <w:szCs w:val="22"/>
      <w:lang w:val="en-US" w:eastAsia="en-US" w:bidi="ar-SA"/>
    </w:rPr>
  </w:style>
  <w:style w:type="paragraph" w:customStyle="1" w:styleId="1387">
    <w:name w:val="08322258C0984EA5BC2983D569F3A93A2"/>
    <w:uiPriority w:val="0"/>
    <w:pPr>
      <w:spacing w:after="0" w:line="240" w:lineRule="auto"/>
    </w:pPr>
    <w:rPr>
      <w:rFonts w:ascii="Calibri" w:hAnsi="Calibri" w:eastAsia="Calibri" w:cs="Arial"/>
      <w:sz w:val="20"/>
      <w:szCs w:val="22"/>
      <w:lang w:val="en-US" w:eastAsia="en-US" w:bidi="ar-SA"/>
    </w:rPr>
  </w:style>
  <w:style w:type="paragraph" w:customStyle="1" w:styleId="1388">
    <w:name w:val="E65A9BF27C6749A2B6F66BBD4D31F3322"/>
    <w:uiPriority w:val="0"/>
    <w:pPr>
      <w:spacing w:after="0" w:line="240" w:lineRule="auto"/>
    </w:pPr>
    <w:rPr>
      <w:rFonts w:ascii="Calibri" w:hAnsi="Calibri" w:eastAsia="Calibri" w:cs="Arial"/>
      <w:sz w:val="20"/>
      <w:szCs w:val="22"/>
      <w:lang w:val="en-US" w:eastAsia="en-US" w:bidi="ar-SA"/>
    </w:rPr>
  </w:style>
  <w:style w:type="paragraph" w:customStyle="1" w:styleId="1389">
    <w:name w:val="E80A6887BF854E7DBF6657AB81B2A10E2"/>
    <w:uiPriority w:val="0"/>
    <w:pPr>
      <w:spacing w:after="0" w:line="240" w:lineRule="auto"/>
    </w:pPr>
    <w:rPr>
      <w:rFonts w:ascii="Calibri" w:hAnsi="Calibri" w:eastAsia="Calibri" w:cs="Arial"/>
      <w:sz w:val="20"/>
      <w:szCs w:val="22"/>
      <w:lang w:val="en-US" w:eastAsia="en-US" w:bidi="ar-SA"/>
    </w:rPr>
  </w:style>
  <w:style w:type="paragraph" w:customStyle="1" w:styleId="1390">
    <w:name w:val="DFEC35A0E2C147128E1C494E24DBC7252"/>
    <w:uiPriority w:val="0"/>
    <w:pPr>
      <w:spacing w:after="0" w:line="240" w:lineRule="auto"/>
    </w:pPr>
    <w:rPr>
      <w:rFonts w:ascii="Calibri" w:hAnsi="Calibri" w:eastAsia="Calibri" w:cs="Arial"/>
      <w:sz w:val="20"/>
      <w:szCs w:val="22"/>
      <w:lang w:val="en-US" w:eastAsia="en-US" w:bidi="ar-SA"/>
    </w:rPr>
  </w:style>
  <w:style w:type="paragraph" w:customStyle="1" w:styleId="1391">
    <w:name w:val="BE491004C6AE44C79BB74FD99067F1652"/>
    <w:uiPriority w:val="0"/>
    <w:pPr>
      <w:spacing w:after="0" w:line="240" w:lineRule="auto"/>
    </w:pPr>
    <w:rPr>
      <w:rFonts w:ascii="Calibri" w:hAnsi="Calibri" w:eastAsia="Calibri" w:cs="Arial"/>
      <w:sz w:val="20"/>
      <w:szCs w:val="22"/>
      <w:lang w:val="en-US" w:eastAsia="en-US" w:bidi="ar-SA"/>
    </w:rPr>
  </w:style>
  <w:style w:type="paragraph" w:customStyle="1" w:styleId="1392">
    <w:name w:val="7CCCA02C11794D7294CF801BAC5272552"/>
    <w:uiPriority w:val="0"/>
    <w:pPr>
      <w:spacing w:after="0" w:line="240" w:lineRule="auto"/>
    </w:pPr>
    <w:rPr>
      <w:rFonts w:ascii="Calibri" w:hAnsi="Calibri" w:eastAsia="Calibri" w:cs="Arial"/>
      <w:sz w:val="20"/>
      <w:szCs w:val="22"/>
      <w:lang w:val="en-US" w:eastAsia="en-US" w:bidi="ar-SA"/>
    </w:rPr>
  </w:style>
  <w:style w:type="paragraph" w:customStyle="1" w:styleId="1393">
    <w:name w:val="B7C2DB8CC74A4BB7B5940B26F8E0E07A2"/>
    <w:uiPriority w:val="0"/>
    <w:pPr>
      <w:spacing w:after="0" w:line="240" w:lineRule="auto"/>
    </w:pPr>
    <w:rPr>
      <w:rFonts w:ascii="Calibri" w:hAnsi="Calibri" w:eastAsia="Calibri" w:cs="Arial"/>
      <w:sz w:val="20"/>
      <w:szCs w:val="22"/>
      <w:lang w:val="en-US" w:eastAsia="en-US" w:bidi="ar-SA"/>
    </w:rPr>
  </w:style>
  <w:style w:type="paragraph" w:customStyle="1" w:styleId="1394">
    <w:name w:val="EDFB9F6DF9654A55970E4EF44DCA294C2"/>
    <w:uiPriority w:val="0"/>
    <w:pPr>
      <w:spacing w:after="0" w:line="240" w:lineRule="auto"/>
    </w:pPr>
    <w:rPr>
      <w:rFonts w:ascii="Calibri" w:hAnsi="Calibri" w:eastAsia="Calibri" w:cs="Arial"/>
      <w:sz w:val="20"/>
      <w:szCs w:val="22"/>
      <w:lang w:val="en-US" w:eastAsia="en-US" w:bidi="ar-SA"/>
    </w:rPr>
  </w:style>
  <w:style w:type="paragraph" w:customStyle="1" w:styleId="1395">
    <w:name w:val="A14D3898EACC45A5ABD81EF9B36E36E12"/>
    <w:uiPriority w:val="0"/>
    <w:pPr>
      <w:spacing w:after="0" w:line="240" w:lineRule="auto"/>
    </w:pPr>
    <w:rPr>
      <w:rFonts w:ascii="Calibri" w:hAnsi="Calibri" w:eastAsia="Calibri" w:cs="Arial"/>
      <w:sz w:val="20"/>
      <w:szCs w:val="22"/>
      <w:lang w:val="en-US" w:eastAsia="en-US" w:bidi="ar-SA"/>
    </w:rPr>
  </w:style>
  <w:style w:type="paragraph" w:customStyle="1" w:styleId="1396">
    <w:name w:val="BDE914809F904B599C6BCB7F334CDBFB2"/>
    <w:uiPriority w:val="0"/>
    <w:pPr>
      <w:spacing w:after="0" w:line="240" w:lineRule="auto"/>
    </w:pPr>
    <w:rPr>
      <w:rFonts w:ascii="Calibri" w:hAnsi="Calibri" w:eastAsia="Calibri" w:cs="Arial"/>
      <w:sz w:val="20"/>
      <w:szCs w:val="22"/>
      <w:lang w:val="en-US" w:eastAsia="en-US" w:bidi="ar-SA"/>
    </w:rPr>
  </w:style>
  <w:style w:type="paragraph" w:customStyle="1" w:styleId="1397">
    <w:name w:val="A43BF0FA146B4670AA15ABB17AB1F6252"/>
    <w:uiPriority w:val="0"/>
    <w:pPr>
      <w:spacing w:after="0" w:line="240" w:lineRule="auto"/>
    </w:pPr>
    <w:rPr>
      <w:rFonts w:ascii="Calibri" w:hAnsi="Calibri" w:eastAsia="Calibri" w:cs="Arial"/>
      <w:sz w:val="20"/>
      <w:szCs w:val="22"/>
      <w:lang w:val="en-US" w:eastAsia="en-US" w:bidi="ar-SA"/>
    </w:rPr>
  </w:style>
  <w:style w:type="paragraph" w:customStyle="1" w:styleId="1398">
    <w:name w:val="81691920CF094221B7590A4981DD2B962"/>
    <w:uiPriority w:val="0"/>
    <w:pPr>
      <w:spacing w:after="0" w:line="240" w:lineRule="auto"/>
    </w:pPr>
    <w:rPr>
      <w:rFonts w:ascii="Calibri" w:hAnsi="Calibri" w:eastAsia="Calibri" w:cs="Arial"/>
      <w:sz w:val="20"/>
      <w:szCs w:val="22"/>
      <w:lang w:val="en-US" w:eastAsia="en-US" w:bidi="ar-SA"/>
    </w:rPr>
  </w:style>
  <w:style w:type="paragraph" w:customStyle="1" w:styleId="1399">
    <w:name w:val="55083F06F6AE44248AB7F80B04962AB22"/>
    <w:uiPriority w:val="0"/>
    <w:pPr>
      <w:spacing w:after="0" w:line="240" w:lineRule="auto"/>
    </w:pPr>
    <w:rPr>
      <w:rFonts w:ascii="Calibri" w:hAnsi="Calibri" w:eastAsia="Calibri" w:cs="Arial"/>
      <w:sz w:val="20"/>
      <w:szCs w:val="22"/>
      <w:lang w:val="en-US" w:eastAsia="en-US" w:bidi="ar-SA"/>
    </w:rPr>
  </w:style>
  <w:style w:type="paragraph" w:customStyle="1" w:styleId="1400">
    <w:name w:val="48BCD5BA6E504008904488ADED9806322"/>
    <w:uiPriority w:val="0"/>
    <w:pPr>
      <w:spacing w:after="0" w:line="240" w:lineRule="auto"/>
    </w:pPr>
    <w:rPr>
      <w:rFonts w:ascii="Calibri" w:hAnsi="Calibri" w:eastAsia="Calibri" w:cs="Arial"/>
      <w:sz w:val="20"/>
      <w:szCs w:val="22"/>
      <w:lang w:val="en-US" w:eastAsia="en-US" w:bidi="ar-SA"/>
    </w:rPr>
  </w:style>
  <w:style w:type="paragraph" w:customStyle="1" w:styleId="1401">
    <w:name w:val="E592536D3ECC41F195C3E4265ABAA4EA2"/>
    <w:uiPriority w:val="0"/>
    <w:pPr>
      <w:spacing w:after="0" w:line="240" w:lineRule="auto"/>
    </w:pPr>
    <w:rPr>
      <w:rFonts w:ascii="Calibri" w:hAnsi="Calibri" w:eastAsia="Calibri" w:cs="Arial"/>
      <w:sz w:val="20"/>
      <w:szCs w:val="22"/>
      <w:lang w:val="en-US" w:eastAsia="en-US" w:bidi="ar-SA"/>
    </w:rPr>
  </w:style>
  <w:style w:type="paragraph" w:customStyle="1" w:styleId="1402">
    <w:name w:val="B43968A7412845BF84A6769626A318A72"/>
    <w:uiPriority w:val="0"/>
    <w:pPr>
      <w:spacing w:after="0" w:line="240" w:lineRule="auto"/>
    </w:pPr>
    <w:rPr>
      <w:rFonts w:ascii="Calibri" w:hAnsi="Calibri" w:eastAsia="Calibri" w:cs="Arial"/>
      <w:sz w:val="20"/>
      <w:szCs w:val="22"/>
      <w:lang w:val="en-US" w:eastAsia="en-US" w:bidi="ar-SA"/>
    </w:rPr>
  </w:style>
  <w:style w:type="paragraph" w:customStyle="1" w:styleId="1403">
    <w:name w:val="61611BB4394F4B41B669EA5D5C439ACE2"/>
    <w:uiPriority w:val="0"/>
    <w:pPr>
      <w:spacing w:after="0" w:line="240" w:lineRule="auto"/>
    </w:pPr>
    <w:rPr>
      <w:rFonts w:ascii="Calibri" w:hAnsi="Calibri" w:eastAsia="Calibri" w:cs="Arial"/>
      <w:sz w:val="20"/>
      <w:szCs w:val="22"/>
      <w:lang w:val="en-US" w:eastAsia="en-US" w:bidi="ar-SA"/>
    </w:rPr>
  </w:style>
  <w:style w:type="paragraph" w:customStyle="1" w:styleId="1404">
    <w:name w:val="80720D31D3C348C297931BCAA0F3A2912"/>
    <w:uiPriority w:val="0"/>
    <w:pPr>
      <w:spacing w:after="0" w:line="240" w:lineRule="auto"/>
    </w:pPr>
    <w:rPr>
      <w:rFonts w:ascii="Calibri" w:hAnsi="Calibri" w:eastAsia="Calibri" w:cs="Arial"/>
      <w:sz w:val="20"/>
      <w:szCs w:val="22"/>
      <w:lang w:val="en-US" w:eastAsia="en-US" w:bidi="ar-SA"/>
    </w:rPr>
  </w:style>
  <w:style w:type="paragraph" w:customStyle="1" w:styleId="1405">
    <w:name w:val="59CB7CB2861645BA8A6F41669403D4172"/>
    <w:uiPriority w:val="0"/>
    <w:pPr>
      <w:spacing w:after="0" w:line="240" w:lineRule="auto"/>
    </w:pPr>
    <w:rPr>
      <w:rFonts w:ascii="Calibri" w:hAnsi="Calibri" w:eastAsia="Calibri" w:cs="Arial"/>
      <w:sz w:val="20"/>
      <w:szCs w:val="22"/>
      <w:lang w:val="en-US" w:eastAsia="en-US" w:bidi="ar-SA"/>
    </w:rPr>
  </w:style>
  <w:style w:type="paragraph" w:customStyle="1" w:styleId="1406">
    <w:name w:val="225B8728FD504D33A10C7A22E3E31EFF2"/>
    <w:uiPriority w:val="0"/>
    <w:pPr>
      <w:spacing w:after="0" w:line="240" w:lineRule="auto"/>
    </w:pPr>
    <w:rPr>
      <w:rFonts w:ascii="Calibri" w:hAnsi="Calibri" w:eastAsia="Calibri" w:cs="Arial"/>
      <w:sz w:val="20"/>
      <w:szCs w:val="22"/>
      <w:lang w:val="en-US" w:eastAsia="en-US" w:bidi="ar-SA"/>
    </w:rPr>
  </w:style>
  <w:style w:type="paragraph" w:customStyle="1" w:styleId="1407">
    <w:name w:val="6FEBF68EC3154741A5CE66CB900F71B62"/>
    <w:uiPriority w:val="0"/>
    <w:pPr>
      <w:spacing w:after="0" w:line="240" w:lineRule="auto"/>
    </w:pPr>
    <w:rPr>
      <w:rFonts w:ascii="Calibri" w:hAnsi="Calibri" w:eastAsia="Calibri" w:cs="Arial"/>
      <w:sz w:val="20"/>
      <w:szCs w:val="22"/>
      <w:lang w:val="en-US" w:eastAsia="en-US" w:bidi="ar-SA"/>
    </w:rPr>
  </w:style>
  <w:style w:type="paragraph" w:customStyle="1" w:styleId="1408">
    <w:name w:val="941DE5E32E5D49429CC9ACB7D00579B02"/>
    <w:uiPriority w:val="0"/>
    <w:pPr>
      <w:spacing w:after="0" w:line="240" w:lineRule="auto"/>
    </w:pPr>
    <w:rPr>
      <w:rFonts w:ascii="Calibri" w:hAnsi="Calibri" w:eastAsia="Calibri" w:cs="Arial"/>
      <w:sz w:val="20"/>
      <w:szCs w:val="22"/>
      <w:lang w:val="en-US" w:eastAsia="en-US" w:bidi="ar-SA"/>
    </w:rPr>
  </w:style>
  <w:style w:type="paragraph" w:customStyle="1" w:styleId="1409">
    <w:name w:val="698B1C2A82084928BF6456AF5C2FD81E2"/>
    <w:uiPriority w:val="0"/>
    <w:pPr>
      <w:spacing w:after="0" w:line="240" w:lineRule="auto"/>
    </w:pPr>
    <w:rPr>
      <w:rFonts w:ascii="Calibri" w:hAnsi="Calibri" w:eastAsia="Calibri" w:cs="Arial"/>
      <w:sz w:val="20"/>
      <w:szCs w:val="22"/>
      <w:lang w:val="en-US" w:eastAsia="en-US" w:bidi="ar-SA"/>
    </w:rPr>
  </w:style>
  <w:style w:type="paragraph" w:customStyle="1" w:styleId="1410">
    <w:name w:val="7A33E23D64C34C9E872CEA5CA38C2ED22"/>
    <w:uiPriority w:val="0"/>
    <w:pPr>
      <w:spacing w:after="0" w:line="240" w:lineRule="auto"/>
    </w:pPr>
    <w:rPr>
      <w:rFonts w:ascii="Calibri" w:hAnsi="Calibri" w:eastAsia="Calibri" w:cs="Arial"/>
      <w:sz w:val="20"/>
      <w:szCs w:val="22"/>
      <w:lang w:val="en-US" w:eastAsia="en-US" w:bidi="ar-SA"/>
    </w:rPr>
  </w:style>
  <w:style w:type="paragraph" w:customStyle="1" w:styleId="1411">
    <w:name w:val="BCDC511B30FC48E7978D8F35982466482"/>
    <w:uiPriority w:val="0"/>
    <w:pPr>
      <w:spacing w:after="0" w:line="240" w:lineRule="auto"/>
    </w:pPr>
    <w:rPr>
      <w:rFonts w:ascii="Calibri" w:hAnsi="Calibri" w:eastAsia="Calibri" w:cs="Arial"/>
      <w:sz w:val="20"/>
      <w:szCs w:val="22"/>
      <w:lang w:val="en-US" w:eastAsia="en-US" w:bidi="ar-SA"/>
    </w:rPr>
  </w:style>
  <w:style w:type="paragraph" w:customStyle="1" w:styleId="1412">
    <w:name w:val="248D9B29A99A4F31A80259817931B3BD2"/>
    <w:uiPriority w:val="0"/>
    <w:pPr>
      <w:spacing w:after="0" w:line="240" w:lineRule="auto"/>
    </w:pPr>
    <w:rPr>
      <w:rFonts w:ascii="Calibri" w:hAnsi="Calibri" w:eastAsia="Calibri" w:cs="Arial"/>
      <w:sz w:val="20"/>
      <w:szCs w:val="22"/>
      <w:lang w:val="en-US" w:eastAsia="en-US" w:bidi="ar-SA"/>
    </w:rPr>
  </w:style>
  <w:style w:type="paragraph" w:customStyle="1" w:styleId="1413">
    <w:name w:val="9806E10F25A145F29022D82BB884E13D2"/>
    <w:uiPriority w:val="0"/>
    <w:pPr>
      <w:spacing w:after="0" w:line="240" w:lineRule="auto"/>
    </w:pPr>
    <w:rPr>
      <w:rFonts w:ascii="Calibri" w:hAnsi="Calibri" w:eastAsia="Calibri" w:cs="Arial"/>
      <w:sz w:val="20"/>
      <w:szCs w:val="22"/>
      <w:lang w:val="en-US" w:eastAsia="en-US" w:bidi="ar-SA"/>
    </w:rPr>
  </w:style>
  <w:style w:type="paragraph" w:customStyle="1" w:styleId="1414">
    <w:name w:val="D89DD41409DD42ACBE05957F56BD10F52"/>
    <w:uiPriority w:val="0"/>
    <w:pPr>
      <w:spacing w:after="0" w:line="240" w:lineRule="auto"/>
    </w:pPr>
    <w:rPr>
      <w:rFonts w:ascii="Calibri" w:hAnsi="Calibri" w:eastAsia="Calibri" w:cs="Arial"/>
      <w:sz w:val="20"/>
      <w:szCs w:val="22"/>
      <w:lang w:val="en-US" w:eastAsia="en-US" w:bidi="ar-SA"/>
    </w:rPr>
  </w:style>
  <w:style w:type="paragraph" w:customStyle="1" w:styleId="1415">
    <w:name w:val="AF842CBD3DA843B39A1A0C9645B590BE2"/>
    <w:uiPriority w:val="0"/>
    <w:pPr>
      <w:spacing w:after="0" w:line="240" w:lineRule="auto"/>
    </w:pPr>
    <w:rPr>
      <w:rFonts w:ascii="Calibri" w:hAnsi="Calibri" w:eastAsia="Calibri" w:cs="Arial"/>
      <w:sz w:val="20"/>
      <w:szCs w:val="22"/>
      <w:lang w:val="en-US" w:eastAsia="en-US" w:bidi="ar-SA"/>
    </w:rPr>
  </w:style>
  <w:style w:type="paragraph" w:customStyle="1" w:styleId="1416">
    <w:name w:val="F554B82399C0417E9D8357F4184087B62"/>
    <w:uiPriority w:val="0"/>
    <w:pPr>
      <w:spacing w:after="0" w:line="240" w:lineRule="auto"/>
    </w:pPr>
    <w:rPr>
      <w:rFonts w:ascii="Calibri" w:hAnsi="Calibri" w:eastAsia="Calibri" w:cs="Arial"/>
      <w:sz w:val="20"/>
      <w:szCs w:val="22"/>
      <w:lang w:val="en-US" w:eastAsia="en-US" w:bidi="ar-SA"/>
    </w:rPr>
  </w:style>
  <w:style w:type="paragraph" w:customStyle="1" w:styleId="1417">
    <w:name w:val="1D3EDFF05D994561A4AEA64A5DFB42742"/>
    <w:uiPriority w:val="0"/>
    <w:pPr>
      <w:spacing w:after="0" w:line="240" w:lineRule="auto"/>
    </w:pPr>
    <w:rPr>
      <w:rFonts w:ascii="Calibri" w:hAnsi="Calibri" w:eastAsia="Calibri" w:cs="Arial"/>
      <w:sz w:val="20"/>
      <w:szCs w:val="22"/>
      <w:lang w:val="en-US" w:eastAsia="en-US" w:bidi="ar-SA"/>
    </w:rPr>
  </w:style>
  <w:style w:type="paragraph" w:customStyle="1" w:styleId="1418">
    <w:name w:val="F1B74194525D4E80AF1188D05B93F3FC2"/>
    <w:uiPriority w:val="0"/>
    <w:pPr>
      <w:spacing w:after="0" w:line="240" w:lineRule="auto"/>
    </w:pPr>
    <w:rPr>
      <w:rFonts w:ascii="Calibri" w:hAnsi="Calibri" w:eastAsia="Calibri" w:cs="Arial"/>
      <w:sz w:val="20"/>
      <w:szCs w:val="22"/>
      <w:lang w:val="en-US" w:eastAsia="en-US" w:bidi="ar-SA"/>
    </w:rPr>
  </w:style>
  <w:style w:type="paragraph" w:customStyle="1" w:styleId="1419">
    <w:name w:val="A1014AE101044324BE996B38C1A09DF42"/>
    <w:uiPriority w:val="0"/>
    <w:pPr>
      <w:spacing w:after="0" w:line="240" w:lineRule="auto"/>
    </w:pPr>
    <w:rPr>
      <w:rFonts w:ascii="Calibri" w:hAnsi="Calibri" w:eastAsia="Calibri" w:cs="Arial"/>
      <w:sz w:val="20"/>
      <w:szCs w:val="22"/>
      <w:lang w:val="en-US" w:eastAsia="en-US" w:bidi="ar-SA"/>
    </w:rPr>
  </w:style>
  <w:style w:type="paragraph" w:customStyle="1" w:styleId="1420">
    <w:name w:val="FF6ABEB35B864292B834675909E04A502"/>
    <w:uiPriority w:val="0"/>
    <w:pPr>
      <w:spacing w:after="0" w:line="240" w:lineRule="auto"/>
    </w:pPr>
    <w:rPr>
      <w:rFonts w:ascii="Calibri" w:hAnsi="Calibri" w:eastAsia="Calibri" w:cs="Arial"/>
      <w:sz w:val="20"/>
      <w:szCs w:val="22"/>
      <w:lang w:val="en-US" w:eastAsia="en-US" w:bidi="ar-SA"/>
    </w:rPr>
  </w:style>
  <w:style w:type="paragraph" w:customStyle="1" w:styleId="1421">
    <w:name w:val="8FD7C9694257417D911B03E8FD4640422"/>
    <w:uiPriority w:val="0"/>
    <w:pPr>
      <w:spacing w:after="0" w:line="240" w:lineRule="auto"/>
    </w:pPr>
    <w:rPr>
      <w:rFonts w:ascii="Calibri" w:hAnsi="Calibri" w:eastAsia="Calibri" w:cs="Arial"/>
      <w:sz w:val="20"/>
      <w:szCs w:val="22"/>
      <w:lang w:val="en-US" w:eastAsia="en-US" w:bidi="ar-SA"/>
    </w:rPr>
  </w:style>
  <w:style w:type="paragraph" w:customStyle="1" w:styleId="1422">
    <w:name w:val="0F4EA7D27A9E4E168F5F6D6AAB4604B12"/>
    <w:uiPriority w:val="0"/>
    <w:pPr>
      <w:spacing w:after="0" w:line="240" w:lineRule="auto"/>
    </w:pPr>
    <w:rPr>
      <w:rFonts w:ascii="Calibri" w:hAnsi="Calibri" w:eastAsia="Calibri" w:cs="Arial"/>
      <w:sz w:val="20"/>
      <w:szCs w:val="22"/>
      <w:lang w:val="en-US" w:eastAsia="en-US" w:bidi="ar-SA"/>
    </w:rPr>
  </w:style>
  <w:style w:type="paragraph" w:customStyle="1" w:styleId="1423">
    <w:name w:val="21931503616F40FA85A427F99C784A472"/>
    <w:uiPriority w:val="0"/>
    <w:pPr>
      <w:spacing w:after="0" w:line="240" w:lineRule="auto"/>
    </w:pPr>
    <w:rPr>
      <w:rFonts w:ascii="Calibri" w:hAnsi="Calibri" w:eastAsia="Calibri" w:cs="Arial"/>
      <w:sz w:val="20"/>
      <w:szCs w:val="22"/>
      <w:lang w:val="en-US" w:eastAsia="en-US" w:bidi="ar-SA"/>
    </w:rPr>
  </w:style>
  <w:style w:type="paragraph" w:customStyle="1" w:styleId="1424">
    <w:name w:val="EF257E8E9D70400387F1AAD17D01353D2"/>
    <w:uiPriority w:val="0"/>
    <w:pPr>
      <w:spacing w:after="0" w:line="240" w:lineRule="auto"/>
    </w:pPr>
    <w:rPr>
      <w:rFonts w:ascii="Calibri" w:hAnsi="Calibri" w:eastAsia="Calibri" w:cs="Arial"/>
      <w:sz w:val="20"/>
      <w:szCs w:val="22"/>
      <w:lang w:val="en-US" w:eastAsia="en-US" w:bidi="ar-SA"/>
    </w:rPr>
  </w:style>
  <w:style w:type="paragraph" w:customStyle="1" w:styleId="1425">
    <w:name w:val="D86A8933089A4451BB6ECE404532518E2"/>
    <w:uiPriority w:val="0"/>
    <w:pPr>
      <w:spacing w:after="0" w:line="240" w:lineRule="auto"/>
    </w:pPr>
    <w:rPr>
      <w:rFonts w:ascii="Calibri" w:hAnsi="Calibri" w:eastAsia="Calibri" w:cs="Arial"/>
      <w:sz w:val="20"/>
      <w:szCs w:val="22"/>
      <w:lang w:val="en-US" w:eastAsia="en-US" w:bidi="ar-SA"/>
    </w:rPr>
  </w:style>
  <w:style w:type="paragraph" w:customStyle="1" w:styleId="1426">
    <w:name w:val="7FB299929CA94528A144DCB5F867F4D52"/>
    <w:uiPriority w:val="0"/>
    <w:pPr>
      <w:spacing w:after="0" w:line="240" w:lineRule="auto"/>
    </w:pPr>
    <w:rPr>
      <w:rFonts w:ascii="Calibri" w:hAnsi="Calibri" w:eastAsia="Calibri" w:cs="Arial"/>
      <w:sz w:val="20"/>
      <w:szCs w:val="22"/>
      <w:lang w:val="en-US" w:eastAsia="en-US" w:bidi="ar-SA"/>
    </w:rPr>
  </w:style>
  <w:style w:type="paragraph" w:customStyle="1" w:styleId="1427">
    <w:name w:val="75B4F0C4217749C2AABDF5015EC34CB72"/>
    <w:uiPriority w:val="0"/>
    <w:pPr>
      <w:spacing w:after="0" w:line="240" w:lineRule="auto"/>
    </w:pPr>
    <w:rPr>
      <w:rFonts w:ascii="Calibri" w:hAnsi="Calibri" w:eastAsia="Calibri" w:cs="Arial"/>
      <w:sz w:val="20"/>
      <w:szCs w:val="22"/>
      <w:lang w:val="en-US" w:eastAsia="en-US" w:bidi="ar-SA"/>
    </w:rPr>
  </w:style>
  <w:style w:type="paragraph" w:customStyle="1" w:styleId="1428">
    <w:name w:val="E5AAB78206354418968ACE3BE9B702312"/>
    <w:uiPriority w:val="0"/>
    <w:pPr>
      <w:spacing w:after="0" w:line="240" w:lineRule="auto"/>
    </w:pPr>
    <w:rPr>
      <w:rFonts w:ascii="Calibri" w:hAnsi="Calibri" w:eastAsia="Calibri" w:cs="Arial"/>
      <w:sz w:val="20"/>
      <w:szCs w:val="22"/>
      <w:lang w:val="en-US" w:eastAsia="en-US" w:bidi="ar-SA"/>
    </w:rPr>
  </w:style>
  <w:style w:type="paragraph" w:customStyle="1" w:styleId="1429">
    <w:name w:val="9D139CB26A2F41C8B7E53079828B34801"/>
    <w:uiPriority w:val="0"/>
    <w:pPr>
      <w:spacing w:after="0" w:line="240" w:lineRule="auto"/>
    </w:pPr>
    <w:rPr>
      <w:rFonts w:ascii="Calibri" w:hAnsi="Calibri" w:eastAsia="Calibri" w:cs="Arial"/>
      <w:sz w:val="20"/>
      <w:szCs w:val="22"/>
      <w:lang w:val="en-US" w:eastAsia="en-US" w:bidi="ar-SA"/>
    </w:rPr>
  </w:style>
  <w:style w:type="paragraph" w:customStyle="1" w:styleId="1430">
    <w:name w:val="8D76AFC3911D41118A5D558182F6FEF71"/>
    <w:uiPriority w:val="0"/>
    <w:pPr>
      <w:spacing w:after="0" w:line="240" w:lineRule="auto"/>
    </w:pPr>
    <w:rPr>
      <w:rFonts w:ascii="Calibri" w:hAnsi="Calibri" w:eastAsia="Calibri" w:cs="Arial"/>
      <w:sz w:val="20"/>
      <w:szCs w:val="22"/>
      <w:lang w:val="en-US" w:eastAsia="en-US" w:bidi="ar-SA"/>
    </w:rPr>
  </w:style>
  <w:style w:type="paragraph" w:customStyle="1" w:styleId="1431">
    <w:name w:val="FA4E27C08A094F5E91C9E30510A21AF41"/>
    <w:uiPriority w:val="0"/>
    <w:pPr>
      <w:spacing w:after="0" w:line="240" w:lineRule="auto"/>
    </w:pPr>
    <w:rPr>
      <w:rFonts w:ascii="Calibri" w:hAnsi="Calibri" w:eastAsia="Calibri" w:cs="Arial"/>
      <w:sz w:val="20"/>
      <w:szCs w:val="22"/>
      <w:lang w:val="en-US" w:eastAsia="en-US" w:bidi="ar-SA"/>
    </w:rPr>
  </w:style>
  <w:style w:type="paragraph" w:customStyle="1" w:styleId="1432">
    <w:name w:val="BA55C859167C458B9CE00C8C92E3A2591"/>
    <w:uiPriority w:val="0"/>
    <w:pPr>
      <w:spacing w:after="0" w:line="240" w:lineRule="auto"/>
    </w:pPr>
    <w:rPr>
      <w:rFonts w:ascii="Calibri" w:hAnsi="Calibri" w:eastAsia="Calibri" w:cs="Arial"/>
      <w:sz w:val="20"/>
      <w:szCs w:val="22"/>
      <w:lang w:val="en-US" w:eastAsia="en-US" w:bidi="ar-SA"/>
    </w:rPr>
  </w:style>
  <w:style w:type="paragraph" w:customStyle="1" w:styleId="1433">
    <w:name w:val="B63A7E327E9343A9B78F5FE4580AE6281"/>
    <w:uiPriority w:val="0"/>
    <w:pPr>
      <w:spacing w:after="0" w:line="240" w:lineRule="auto"/>
    </w:pPr>
    <w:rPr>
      <w:rFonts w:ascii="Calibri" w:hAnsi="Calibri" w:eastAsia="Calibri" w:cs="Arial"/>
      <w:sz w:val="20"/>
      <w:szCs w:val="22"/>
      <w:lang w:val="en-US" w:eastAsia="en-US" w:bidi="ar-SA"/>
    </w:rPr>
  </w:style>
  <w:style w:type="paragraph" w:customStyle="1" w:styleId="1434">
    <w:name w:val="0943802DB75D412FAB90E7C09B2EA96A1"/>
    <w:uiPriority w:val="0"/>
    <w:pPr>
      <w:spacing w:after="0" w:line="240" w:lineRule="auto"/>
    </w:pPr>
    <w:rPr>
      <w:rFonts w:ascii="Calibri" w:hAnsi="Calibri" w:eastAsia="Calibri" w:cs="Arial"/>
      <w:sz w:val="20"/>
      <w:szCs w:val="22"/>
      <w:lang w:val="en-US" w:eastAsia="en-US" w:bidi="ar-SA"/>
    </w:rPr>
  </w:style>
  <w:style w:type="paragraph" w:customStyle="1" w:styleId="1435">
    <w:name w:val="EC8B31DC3A914606983B666BAF9C4F0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36">
    <w:name w:val="AE45B7AC6F8A4CF3AAEFC222B0F5C61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37">
    <w:name w:val="6C502D22BD8B4F04850C54F4347C83E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38">
    <w:name w:val="99507F119EBD4934B8D115E3CF2A234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39">
    <w:name w:val="051CBF7C79214CD2B584E22A348C75E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0">
    <w:name w:val="3C75ABAC3CC94283972B3F82DDDB16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1">
    <w:name w:val="A0E92E3155E4416CB6581060A1E6B6D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2">
    <w:name w:val="160CE1CF7ED048BE98CC8A67EC44E83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3">
    <w:name w:val="ACCDA7DB8E264EF881DE7C683F3BFF6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4">
    <w:name w:val="B9C117A05CC4492481524AD15524348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5">
    <w:name w:val="E4029B0779FF45C2B4516703AE6331C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6">
    <w:name w:val="D22ED7D1ED984D10A1A06555FC73856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7">
    <w:name w:val="21A6452224F44389B1C7CA668298D92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8">
    <w:name w:val="2C3732E5B77F46E2BB2EA8E98A26CFC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49">
    <w:name w:val="FD0701A8734B492094D716E62563169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0">
    <w:name w:val="E0549D08094344AE8EF6E613726D3E2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1">
    <w:name w:val="EC984B745710433DAC2B593A09AE24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2">
    <w:name w:val="D9954F8D322F41AFAB80EE46739DBC9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3">
    <w:name w:val="D6EBC9F1747347B480C26EBC4E9FA00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4">
    <w:name w:val="E3D09C3EC192404D85DADF687583CF8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5">
    <w:name w:val="0822691579C6404F85FFBF60C9A5E4B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6">
    <w:name w:val="45D6F49780BA46F8BA07AF5F34E5DA6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7">
    <w:name w:val="C29F1108A46A4854946AA5855AE60F9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8">
    <w:name w:val="D59907D72A154A93AE931D450A46285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59">
    <w:name w:val="F4EC178F72A34965BAC6FCE44BA1481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0">
    <w:name w:val="C0B4559DE8B940FAB47F38FB3CE3A60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1">
    <w:name w:val="AF450E3D901147C29D1957F8DE9572C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2">
    <w:name w:val="0E7FAC867B374A8BAE9A9A253F75A14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3">
    <w:name w:val="66A72328D07C4556865F6671DFDA9A3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4">
    <w:name w:val="762AF15BD08841359307F4F00ED0001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5">
    <w:name w:val="3529EA91365349D5B1A98FDE751BBE0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6">
    <w:name w:val="264CC7D3DCEE42CD813231236DB004C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7">
    <w:name w:val="8EB82CE0B3DD4F958511FE12809394A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8">
    <w:name w:val="FBB5987C6A8A4A19AA08475D4AB6031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69">
    <w:name w:val="763F93BB8E1E4209958DD5321BF433A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0">
    <w:name w:val="5B5A03CEE13C4D1FB6B14FE30332BD9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1">
    <w:name w:val="A9B2546324FE4F77891486C7D040A54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2">
    <w:name w:val="1F8656509CBF42238CE6F927E86BFA0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3">
    <w:name w:val="B15329287F164A87AA86C57AAEEA44E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4">
    <w:name w:val="66CBDB1F70C94C5F83BBC37AB5689CE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5">
    <w:name w:val="D9EFD4F0327E40229D5CEEADC9328BB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6">
    <w:name w:val="4435C9B72E114497881DE69C2AEC76E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7">
    <w:name w:val="F8539168F6934DC6A56D4021EBECFCE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8">
    <w:name w:val="BD4DB12B16FD46178609C21F2FCA923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79">
    <w:name w:val="9F64A4647982459A8E77D8BF9D5789B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0">
    <w:name w:val="619A8EC82ABA49B7B99A98DFF831B31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1">
    <w:name w:val="6AED18DF90BB457AB3B03B735AE92A1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2">
    <w:name w:val="223ED31034A4465D9A618A8F6675628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3">
    <w:name w:val="B222E0FA9CB04B529EB3924EF82BFD7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4">
    <w:name w:val="87B049986A594B22A140172717AF1D7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5">
    <w:name w:val="D7CE3CE99FDD478DA23959569ECEA3B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6">
    <w:name w:val="EC468B80020042FFB0DDB5865575EA1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7">
    <w:name w:val="36069D537BE5457183437840884871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8">
    <w:name w:val="1D7F99B8F9624260A9A5F973C8CA2E6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89">
    <w:name w:val="D17F89EE84684F98944B6294C71BA3F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90">
    <w:name w:val="551FE2C49229479993CF2BEA8B2DE94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91">
    <w:name w:val="FABDE8A2514040818A129E5F39339DB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92">
    <w:name w:val="B1C6F9F44EF74520A021FC734BACFF1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93">
    <w:name w:val="3EFCFA3471944A8C9AE6B24759A2E0D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494">
    <w:name w:val="AE45B7AC6F8A4CF3AAEFC222B0F5C6171"/>
    <w:uiPriority w:val="0"/>
    <w:pPr>
      <w:spacing w:before="160" w:after="160" w:line="259" w:lineRule="auto"/>
      <w:jc w:val="center"/>
    </w:pPr>
    <w:rPr>
      <w:rFonts w:ascii="Times New Roman" w:hAnsi="Times New Roman" w:eastAsiaTheme="majorEastAsia" w:cstheme="majorBidi"/>
      <w:color w:val="002060"/>
      <w:spacing w:val="5"/>
      <w:kern w:val="28"/>
      <w:sz w:val="40"/>
      <w:szCs w:val="52"/>
      <w:lang w:val="en-US" w:eastAsia="en-US" w:bidi="ar-SA"/>
    </w:rPr>
  </w:style>
  <w:style w:type="paragraph" w:customStyle="1" w:styleId="1495">
    <w:name w:val="D85FD0B0002E406384EBC6A0F84B0B2A12"/>
    <w:uiPriority w:val="0"/>
    <w:pPr>
      <w:spacing w:after="0" w:line="240" w:lineRule="auto"/>
    </w:pPr>
    <w:rPr>
      <w:rFonts w:ascii="Calibri" w:hAnsi="Calibri" w:eastAsia="Calibri" w:cs="Arial"/>
      <w:sz w:val="20"/>
      <w:szCs w:val="22"/>
      <w:lang w:val="en-US" w:eastAsia="en-US" w:bidi="ar-SA"/>
    </w:rPr>
  </w:style>
  <w:style w:type="paragraph" w:customStyle="1" w:styleId="1496">
    <w:name w:val="8EB5E1D05FCB4A65A54EDA443B67409412"/>
    <w:uiPriority w:val="0"/>
    <w:pPr>
      <w:spacing w:after="0" w:line="240" w:lineRule="auto"/>
    </w:pPr>
    <w:rPr>
      <w:rFonts w:ascii="Calibri" w:hAnsi="Calibri" w:eastAsia="Calibri" w:cs="Arial"/>
      <w:sz w:val="20"/>
      <w:szCs w:val="22"/>
      <w:lang w:val="en-US" w:eastAsia="en-US" w:bidi="ar-SA"/>
    </w:rPr>
  </w:style>
  <w:style w:type="paragraph" w:customStyle="1" w:styleId="1497">
    <w:name w:val="369F419C6028496480B89DE0F2B6612C12"/>
    <w:uiPriority w:val="0"/>
    <w:pPr>
      <w:spacing w:after="0" w:line="240" w:lineRule="auto"/>
    </w:pPr>
    <w:rPr>
      <w:rFonts w:ascii="Calibri" w:hAnsi="Calibri" w:eastAsia="Calibri" w:cs="Arial"/>
      <w:sz w:val="20"/>
      <w:szCs w:val="22"/>
      <w:lang w:val="en-US" w:eastAsia="en-US" w:bidi="ar-SA"/>
    </w:rPr>
  </w:style>
  <w:style w:type="paragraph" w:customStyle="1" w:styleId="1498">
    <w:name w:val="46CC8F37EE53401DBC89146109C354543"/>
    <w:uiPriority w:val="0"/>
    <w:pPr>
      <w:spacing w:after="0" w:line="240" w:lineRule="auto"/>
    </w:pPr>
    <w:rPr>
      <w:rFonts w:ascii="Calibri" w:hAnsi="Calibri" w:eastAsia="Calibri" w:cs="Arial"/>
      <w:sz w:val="20"/>
      <w:szCs w:val="22"/>
      <w:lang w:val="en-US" w:eastAsia="en-US" w:bidi="ar-SA"/>
    </w:rPr>
  </w:style>
  <w:style w:type="paragraph" w:customStyle="1" w:styleId="1499">
    <w:name w:val="FA924393ACC8408F900BA3ACF4D9E4BD3"/>
    <w:uiPriority w:val="0"/>
    <w:pPr>
      <w:spacing w:after="0" w:line="240" w:lineRule="auto"/>
    </w:pPr>
    <w:rPr>
      <w:rFonts w:ascii="Calibri" w:hAnsi="Calibri" w:eastAsia="Calibri" w:cs="Arial"/>
      <w:sz w:val="20"/>
      <w:szCs w:val="22"/>
      <w:lang w:val="en-US" w:eastAsia="en-US" w:bidi="ar-SA"/>
    </w:rPr>
  </w:style>
  <w:style w:type="paragraph" w:customStyle="1" w:styleId="1500">
    <w:name w:val="AF86AA894E69473A805E6B7D52AD4B5A3"/>
    <w:uiPriority w:val="0"/>
    <w:pPr>
      <w:spacing w:after="0" w:line="240" w:lineRule="auto"/>
    </w:pPr>
    <w:rPr>
      <w:rFonts w:ascii="Calibri" w:hAnsi="Calibri" w:eastAsia="Calibri" w:cs="Arial"/>
      <w:sz w:val="20"/>
      <w:szCs w:val="22"/>
      <w:lang w:val="en-US" w:eastAsia="en-US" w:bidi="ar-SA"/>
    </w:rPr>
  </w:style>
  <w:style w:type="paragraph" w:customStyle="1" w:styleId="1501">
    <w:name w:val="A26B91E6FA23486880C5A961B295889511"/>
    <w:uiPriority w:val="0"/>
    <w:pPr>
      <w:spacing w:after="0" w:line="240" w:lineRule="auto"/>
    </w:pPr>
    <w:rPr>
      <w:rFonts w:ascii="Calibri" w:hAnsi="Calibri" w:eastAsia="Calibri" w:cs="Arial"/>
      <w:sz w:val="20"/>
      <w:szCs w:val="22"/>
      <w:lang w:val="en-US" w:eastAsia="en-US" w:bidi="ar-SA"/>
    </w:rPr>
  </w:style>
  <w:style w:type="paragraph" w:customStyle="1" w:styleId="1502">
    <w:name w:val="F003B9E584D743AF91D9E7A4094AECF511"/>
    <w:uiPriority w:val="0"/>
    <w:pPr>
      <w:spacing w:after="0" w:line="240" w:lineRule="auto"/>
    </w:pPr>
    <w:rPr>
      <w:rFonts w:ascii="Calibri" w:hAnsi="Calibri" w:eastAsia="Calibri" w:cs="Arial"/>
      <w:sz w:val="20"/>
      <w:szCs w:val="22"/>
      <w:lang w:val="en-US" w:eastAsia="en-US" w:bidi="ar-SA"/>
    </w:rPr>
  </w:style>
  <w:style w:type="paragraph" w:customStyle="1" w:styleId="1503">
    <w:name w:val="5623986C85034813B15E30764D25211211"/>
    <w:uiPriority w:val="0"/>
    <w:pPr>
      <w:spacing w:after="0" w:line="240" w:lineRule="auto"/>
    </w:pPr>
    <w:rPr>
      <w:rFonts w:ascii="Calibri" w:hAnsi="Calibri" w:eastAsia="Calibri" w:cs="Arial"/>
      <w:sz w:val="20"/>
      <w:szCs w:val="22"/>
      <w:lang w:val="en-US" w:eastAsia="en-US" w:bidi="ar-SA"/>
    </w:rPr>
  </w:style>
  <w:style w:type="paragraph" w:customStyle="1" w:styleId="1504">
    <w:name w:val="051CBF7C79214CD2B584E22A348C75E01"/>
    <w:uiPriority w:val="0"/>
    <w:pPr>
      <w:spacing w:after="0" w:line="240" w:lineRule="auto"/>
    </w:pPr>
    <w:rPr>
      <w:rFonts w:ascii="Calibri" w:hAnsi="Calibri" w:eastAsia="Calibri" w:cs="Arial"/>
      <w:sz w:val="20"/>
      <w:szCs w:val="22"/>
      <w:lang w:val="en-US" w:eastAsia="en-US" w:bidi="ar-SA"/>
    </w:rPr>
  </w:style>
  <w:style w:type="paragraph" w:customStyle="1" w:styleId="1505">
    <w:name w:val="3C75ABAC3CC94283972B3F82DDDB16871"/>
    <w:uiPriority w:val="0"/>
    <w:pPr>
      <w:spacing w:after="0" w:line="240" w:lineRule="auto"/>
    </w:pPr>
    <w:rPr>
      <w:rFonts w:ascii="Calibri" w:hAnsi="Calibri" w:eastAsia="Calibri" w:cs="Arial"/>
      <w:sz w:val="20"/>
      <w:szCs w:val="22"/>
      <w:lang w:val="en-US" w:eastAsia="en-US" w:bidi="ar-SA"/>
    </w:rPr>
  </w:style>
  <w:style w:type="paragraph" w:customStyle="1" w:styleId="1506">
    <w:name w:val="A0E92E3155E4416CB6581060A1E6B6D41"/>
    <w:uiPriority w:val="0"/>
    <w:pPr>
      <w:spacing w:after="0" w:line="240" w:lineRule="auto"/>
    </w:pPr>
    <w:rPr>
      <w:rFonts w:ascii="Calibri" w:hAnsi="Calibri" w:eastAsia="Calibri" w:cs="Arial"/>
      <w:sz w:val="20"/>
      <w:szCs w:val="22"/>
      <w:lang w:val="en-US" w:eastAsia="en-US" w:bidi="ar-SA"/>
    </w:rPr>
  </w:style>
  <w:style w:type="paragraph" w:customStyle="1" w:styleId="1507">
    <w:name w:val="160CE1CF7ED048BE98CC8A67EC44E83A1"/>
    <w:uiPriority w:val="0"/>
    <w:pPr>
      <w:spacing w:after="0" w:line="240" w:lineRule="auto"/>
    </w:pPr>
    <w:rPr>
      <w:rFonts w:ascii="Calibri" w:hAnsi="Calibri" w:eastAsia="Calibri" w:cs="Arial"/>
      <w:sz w:val="20"/>
      <w:szCs w:val="22"/>
      <w:lang w:val="en-US" w:eastAsia="en-US" w:bidi="ar-SA"/>
    </w:rPr>
  </w:style>
  <w:style w:type="paragraph" w:customStyle="1" w:styleId="1508">
    <w:name w:val="ACCDA7DB8E264EF881DE7C683F3BFF6F1"/>
    <w:uiPriority w:val="0"/>
    <w:pPr>
      <w:spacing w:after="0" w:line="240" w:lineRule="auto"/>
    </w:pPr>
    <w:rPr>
      <w:rFonts w:ascii="Calibri" w:hAnsi="Calibri" w:eastAsia="Calibri" w:cs="Arial"/>
      <w:sz w:val="20"/>
      <w:szCs w:val="22"/>
      <w:lang w:val="en-US" w:eastAsia="en-US" w:bidi="ar-SA"/>
    </w:rPr>
  </w:style>
  <w:style w:type="paragraph" w:customStyle="1" w:styleId="1509">
    <w:name w:val="B9C117A05CC4492481524AD1552434871"/>
    <w:uiPriority w:val="0"/>
    <w:pPr>
      <w:spacing w:after="0" w:line="240" w:lineRule="auto"/>
    </w:pPr>
    <w:rPr>
      <w:rFonts w:ascii="Calibri" w:hAnsi="Calibri" w:eastAsia="Calibri" w:cs="Arial"/>
      <w:sz w:val="20"/>
      <w:szCs w:val="22"/>
      <w:lang w:val="en-US" w:eastAsia="en-US" w:bidi="ar-SA"/>
    </w:rPr>
  </w:style>
  <w:style w:type="paragraph" w:customStyle="1" w:styleId="1510">
    <w:name w:val="E4029B0779FF45C2B4516703AE6331CC1"/>
    <w:uiPriority w:val="0"/>
    <w:pPr>
      <w:spacing w:after="0" w:line="240" w:lineRule="auto"/>
    </w:pPr>
    <w:rPr>
      <w:rFonts w:ascii="Calibri" w:hAnsi="Calibri" w:eastAsia="Calibri" w:cs="Arial"/>
      <w:sz w:val="20"/>
      <w:szCs w:val="22"/>
      <w:lang w:val="en-US" w:eastAsia="en-US" w:bidi="ar-SA"/>
    </w:rPr>
  </w:style>
  <w:style w:type="paragraph" w:customStyle="1" w:styleId="1511">
    <w:name w:val="D22ED7D1ED984D10A1A06555FC7385681"/>
    <w:uiPriority w:val="0"/>
    <w:pPr>
      <w:spacing w:after="0" w:line="240" w:lineRule="auto"/>
    </w:pPr>
    <w:rPr>
      <w:rFonts w:ascii="Calibri" w:hAnsi="Calibri" w:eastAsia="Calibri" w:cs="Arial"/>
      <w:sz w:val="20"/>
      <w:szCs w:val="22"/>
      <w:lang w:val="en-US" w:eastAsia="en-US" w:bidi="ar-SA"/>
    </w:rPr>
  </w:style>
  <w:style w:type="paragraph" w:customStyle="1" w:styleId="1512">
    <w:name w:val="21A6452224F44389B1C7CA668298D92D1"/>
    <w:uiPriority w:val="0"/>
    <w:pPr>
      <w:spacing w:after="0" w:line="240" w:lineRule="auto"/>
    </w:pPr>
    <w:rPr>
      <w:rFonts w:ascii="Calibri" w:hAnsi="Calibri" w:eastAsia="Calibri" w:cs="Arial"/>
      <w:sz w:val="20"/>
      <w:szCs w:val="22"/>
      <w:lang w:val="en-US" w:eastAsia="en-US" w:bidi="ar-SA"/>
    </w:rPr>
  </w:style>
  <w:style w:type="paragraph" w:customStyle="1" w:styleId="1513">
    <w:name w:val="2C3732E5B77F46E2BB2EA8E98A26CFC81"/>
    <w:uiPriority w:val="0"/>
    <w:pPr>
      <w:spacing w:after="0" w:line="240" w:lineRule="auto"/>
    </w:pPr>
    <w:rPr>
      <w:rFonts w:ascii="Calibri" w:hAnsi="Calibri" w:eastAsia="Calibri" w:cs="Arial"/>
      <w:sz w:val="20"/>
      <w:szCs w:val="22"/>
      <w:lang w:val="en-US" w:eastAsia="en-US" w:bidi="ar-SA"/>
    </w:rPr>
  </w:style>
  <w:style w:type="paragraph" w:customStyle="1" w:styleId="1514">
    <w:name w:val="91D4C4E7685D47D0ABC5E7FC2E9F2344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15">
    <w:name w:val="42E6A98D46AE41E9AE6A1A20B71AE39F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16">
    <w:name w:val="3629BD77C09C44EE97AA612BCA07572B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17">
    <w:name w:val="BBC54F8F6FE540D4A477A9EDB3BC6797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18">
    <w:name w:val="28FCFE221033429D8E1E1CA8345DC119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19">
    <w:name w:val="5473320BA6BD4827844A05C3EF8D14DD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0">
    <w:name w:val="41B1215239AA4940ABE1AFEB458B5656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1">
    <w:name w:val="0A4831A03820402C8E5AD2435691993E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2">
    <w:name w:val="7A7B5228549646879575B561CF67DFE4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3">
    <w:name w:val="5E4AB5DEB9E2402CA8E5F9EFD1F0C6FC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4">
    <w:name w:val="D8C85B75EC004110BDED96FD2B5C55C0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5">
    <w:name w:val="D9264E2D44024D74A9073F8BBBE5B43F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6">
    <w:name w:val="AF450E3D901147C29D1957F8DE9572CA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7">
    <w:name w:val="0E7FAC867B374A8BAE9A9A253F75A148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8">
    <w:name w:val="66A72328D07C4556865F6671DFDA9A3E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29">
    <w:name w:val="762AF15BD08841359307F4F00ED0001E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30">
    <w:name w:val="3529EA91365349D5B1A98FDE751BBE0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31">
    <w:name w:val="264CC7D3DCEE42CD813231236DB004CF1"/>
    <w:uiPriority w:val="0"/>
    <w:pPr>
      <w:keepNext/>
      <w:spacing w:after="200" w:line="240" w:lineRule="auto"/>
      <w:jc w:val="center"/>
    </w:pPr>
    <w:rPr>
      <w:rFonts w:ascii="Calibri" w:hAnsi="Calibri" w:eastAsiaTheme="minorEastAsia" w:cstheme="minorBidi"/>
      <w:b/>
      <w:i/>
      <w:iCs/>
      <w:color w:val="002060"/>
      <w:sz w:val="20"/>
      <w:szCs w:val="18"/>
      <w:lang w:val="en-US" w:eastAsia="zh-TW" w:bidi="ar-SA"/>
    </w:rPr>
  </w:style>
  <w:style w:type="paragraph" w:customStyle="1" w:styleId="1532">
    <w:name w:val="E6B7700701F847C78309DA88220AF6AE10"/>
    <w:uiPriority w:val="0"/>
    <w:pPr>
      <w:spacing w:after="0" w:line="240" w:lineRule="auto"/>
    </w:pPr>
    <w:rPr>
      <w:rFonts w:ascii="Calibri" w:hAnsi="Calibri" w:eastAsia="Calibri" w:cs="Arial"/>
      <w:sz w:val="20"/>
      <w:szCs w:val="22"/>
      <w:lang w:val="en-US" w:eastAsia="en-US" w:bidi="ar-SA"/>
    </w:rPr>
  </w:style>
  <w:style w:type="paragraph" w:customStyle="1" w:styleId="1533">
    <w:name w:val="127A9AEA0EB84DE49DDFE22E4C9C268C10"/>
    <w:uiPriority w:val="0"/>
    <w:pPr>
      <w:spacing w:after="0" w:line="240" w:lineRule="auto"/>
    </w:pPr>
    <w:rPr>
      <w:rFonts w:ascii="Calibri" w:hAnsi="Calibri" w:eastAsia="Calibri" w:cs="Arial"/>
      <w:sz w:val="20"/>
      <w:szCs w:val="22"/>
      <w:lang w:val="en-US" w:eastAsia="en-US" w:bidi="ar-SA"/>
    </w:rPr>
  </w:style>
  <w:style w:type="paragraph" w:customStyle="1" w:styleId="1534">
    <w:name w:val="07D3C396D64040BDAA1DAF2A3BD2074110"/>
    <w:uiPriority w:val="0"/>
    <w:pPr>
      <w:spacing w:after="0" w:line="240" w:lineRule="auto"/>
    </w:pPr>
    <w:rPr>
      <w:rFonts w:ascii="Calibri" w:hAnsi="Calibri" w:eastAsia="Calibri" w:cs="Arial"/>
      <w:sz w:val="20"/>
      <w:szCs w:val="22"/>
      <w:lang w:val="en-US" w:eastAsia="en-US" w:bidi="ar-SA"/>
    </w:rPr>
  </w:style>
  <w:style w:type="paragraph" w:customStyle="1" w:styleId="1535">
    <w:name w:val="1DAD0BA9F175452F8DE483E042D9D0E910"/>
    <w:uiPriority w:val="0"/>
    <w:pPr>
      <w:spacing w:after="0" w:line="240" w:lineRule="auto"/>
    </w:pPr>
    <w:rPr>
      <w:rFonts w:ascii="Calibri" w:hAnsi="Calibri" w:eastAsia="Calibri" w:cs="Arial"/>
      <w:sz w:val="20"/>
      <w:szCs w:val="22"/>
      <w:lang w:val="en-US" w:eastAsia="en-US" w:bidi="ar-SA"/>
    </w:rPr>
  </w:style>
  <w:style w:type="paragraph" w:customStyle="1" w:styleId="1536">
    <w:name w:val="F48842882D4E4B62ABB3E97AE3A3339A5"/>
    <w:uiPriority w:val="0"/>
    <w:pPr>
      <w:spacing w:after="0" w:line="240" w:lineRule="auto"/>
    </w:pPr>
    <w:rPr>
      <w:rFonts w:ascii="Calibri" w:hAnsi="Calibri" w:eastAsia="Calibri" w:cs="Arial"/>
      <w:sz w:val="20"/>
      <w:szCs w:val="22"/>
      <w:lang w:val="en-US" w:eastAsia="en-US" w:bidi="ar-SA"/>
    </w:rPr>
  </w:style>
  <w:style w:type="paragraph" w:customStyle="1" w:styleId="1537">
    <w:name w:val="16626B2205404EA0A67DBC489611EB425"/>
    <w:uiPriority w:val="0"/>
    <w:pPr>
      <w:spacing w:after="0" w:line="240" w:lineRule="auto"/>
    </w:pPr>
    <w:rPr>
      <w:rFonts w:ascii="Calibri" w:hAnsi="Calibri" w:eastAsia="Calibri" w:cs="Arial"/>
      <w:sz w:val="20"/>
      <w:szCs w:val="22"/>
      <w:lang w:val="en-US" w:eastAsia="en-US" w:bidi="ar-SA"/>
    </w:rPr>
  </w:style>
  <w:style w:type="paragraph" w:customStyle="1" w:styleId="1538">
    <w:name w:val="761096C761FA4295A7395F8CDE35C90F5"/>
    <w:uiPriority w:val="0"/>
    <w:pPr>
      <w:spacing w:after="0" w:line="240" w:lineRule="auto"/>
    </w:pPr>
    <w:rPr>
      <w:rFonts w:ascii="Calibri" w:hAnsi="Calibri" w:eastAsia="Calibri" w:cs="Arial"/>
      <w:sz w:val="20"/>
      <w:szCs w:val="22"/>
      <w:lang w:val="en-US" w:eastAsia="en-US" w:bidi="ar-SA"/>
    </w:rPr>
  </w:style>
  <w:style w:type="paragraph" w:customStyle="1" w:styleId="1539">
    <w:name w:val="68A6F64009EC4B2FB55536CE3BDFE1DF5"/>
    <w:uiPriority w:val="0"/>
    <w:pPr>
      <w:spacing w:after="0" w:line="240" w:lineRule="auto"/>
    </w:pPr>
    <w:rPr>
      <w:rFonts w:ascii="Calibri" w:hAnsi="Calibri" w:eastAsia="Calibri" w:cs="Arial"/>
      <w:sz w:val="20"/>
      <w:szCs w:val="22"/>
      <w:lang w:val="en-US" w:eastAsia="en-US" w:bidi="ar-SA"/>
    </w:rPr>
  </w:style>
  <w:style w:type="paragraph" w:customStyle="1" w:styleId="1540">
    <w:name w:val="8EB82CE0B3DD4F958511FE12809394A6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41">
    <w:name w:val="FBB5987C6A8A4A19AA08475D4AB60319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42">
    <w:name w:val="763F93BB8E1E4209958DD5321BF433A91"/>
    <w:uiPriority w:val="0"/>
    <w:pPr>
      <w:keepNext/>
      <w:spacing w:after="200" w:line="240" w:lineRule="auto"/>
      <w:jc w:val="center"/>
    </w:pPr>
    <w:rPr>
      <w:rFonts w:ascii="Calibri" w:hAnsi="Calibri" w:eastAsiaTheme="minorEastAsia" w:cstheme="minorBidi"/>
      <w:b/>
      <w:i/>
      <w:iCs/>
      <w:color w:val="002060"/>
      <w:sz w:val="20"/>
      <w:szCs w:val="18"/>
      <w:lang w:val="en-US" w:eastAsia="zh-TW" w:bidi="ar-SA"/>
    </w:rPr>
  </w:style>
  <w:style w:type="paragraph" w:customStyle="1" w:styleId="1543">
    <w:name w:val="34F40FDFF41048BBAA9B12126A75EC7611"/>
    <w:uiPriority w:val="0"/>
    <w:pPr>
      <w:spacing w:after="0" w:line="240" w:lineRule="auto"/>
    </w:pPr>
    <w:rPr>
      <w:rFonts w:ascii="Calibri" w:hAnsi="Calibri" w:eastAsia="Calibri" w:cs="Arial"/>
      <w:sz w:val="20"/>
      <w:szCs w:val="22"/>
      <w:lang w:val="en-US" w:eastAsia="en-US" w:bidi="ar-SA"/>
    </w:rPr>
  </w:style>
  <w:style w:type="paragraph" w:customStyle="1" w:styleId="1544">
    <w:name w:val="C9DE7CCF5B424D5F8E34B9A5CEDF4C515"/>
    <w:uiPriority w:val="0"/>
    <w:pPr>
      <w:spacing w:after="0" w:line="240" w:lineRule="auto"/>
    </w:pPr>
    <w:rPr>
      <w:rFonts w:ascii="Calibri" w:hAnsi="Calibri" w:eastAsia="Calibri" w:cs="Arial"/>
      <w:sz w:val="20"/>
      <w:szCs w:val="22"/>
      <w:lang w:val="en-US" w:eastAsia="en-US" w:bidi="ar-SA"/>
    </w:rPr>
  </w:style>
  <w:style w:type="paragraph" w:customStyle="1" w:styleId="1545">
    <w:name w:val="5B5A03CEE13C4D1FB6B14FE30332BD9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46">
    <w:name w:val="C835BA57477D45ECAE67A7B7EFB82EB411"/>
    <w:uiPriority w:val="0"/>
    <w:pPr>
      <w:spacing w:after="0" w:line="240" w:lineRule="auto"/>
    </w:pPr>
    <w:rPr>
      <w:rFonts w:ascii="Calibri" w:hAnsi="Calibri" w:eastAsia="Calibri" w:cs="Arial"/>
      <w:sz w:val="20"/>
      <w:szCs w:val="22"/>
      <w:lang w:val="en-US" w:eastAsia="en-US" w:bidi="ar-SA"/>
    </w:rPr>
  </w:style>
  <w:style w:type="paragraph" w:customStyle="1" w:styleId="1547">
    <w:name w:val="A9B2546324FE4F77891486C7D040A5471"/>
    <w:uiPriority w:val="0"/>
    <w:pPr>
      <w:spacing w:after="0" w:line="240" w:lineRule="auto"/>
    </w:pPr>
    <w:rPr>
      <w:rFonts w:ascii="Calibri" w:hAnsi="Calibri" w:eastAsia="Calibri" w:cs="Arial"/>
      <w:sz w:val="20"/>
      <w:szCs w:val="22"/>
      <w:lang w:val="en-US" w:eastAsia="en-US" w:bidi="ar-SA"/>
    </w:rPr>
  </w:style>
  <w:style w:type="paragraph" w:customStyle="1" w:styleId="1548">
    <w:name w:val="75A24CD0F4A743FCBF921A156615C4BB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49">
    <w:name w:val="A381C3C4D077459DBF9ECAA89ECE9F0C10"/>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50">
    <w:name w:val="9590B87EA1E34EED90FF805E0686EF269"/>
    <w:uiPriority w:val="0"/>
    <w:pPr>
      <w:spacing w:after="0" w:line="240" w:lineRule="auto"/>
    </w:pPr>
    <w:rPr>
      <w:rFonts w:ascii="Calibri" w:hAnsi="Calibri" w:eastAsia="Calibri" w:cs="Arial"/>
      <w:sz w:val="20"/>
      <w:szCs w:val="22"/>
      <w:lang w:val="en-US" w:eastAsia="en-US" w:bidi="ar-SA"/>
    </w:rPr>
  </w:style>
  <w:style w:type="paragraph" w:customStyle="1" w:styleId="1551">
    <w:name w:val="F99A60CEB386496D834B506CB547302E9"/>
    <w:uiPriority w:val="0"/>
    <w:pPr>
      <w:spacing w:after="0" w:line="240" w:lineRule="auto"/>
    </w:pPr>
    <w:rPr>
      <w:rFonts w:ascii="Calibri" w:hAnsi="Calibri" w:eastAsia="Calibri" w:cs="Arial"/>
      <w:sz w:val="20"/>
      <w:szCs w:val="22"/>
      <w:lang w:val="en-US" w:eastAsia="en-US" w:bidi="ar-SA"/>
    </w:rPr>
  </w:style>
  <w:style w:type="paragraph" w:customStyle="1" w:styleId="1552">
    <w:name w:val="EA6EFADC69E14DE29C74752E45E10B259"/>
    <w:uiPriority w:val="0"/>
    <w:pPr>
      <w:spacing w:after="0" w:line="240" w:lineRule="auto"/>
    </w:pPr>
    <w:rPr>
      <w:rFonts w:ascii="Calibri" w:hAnsi="Calibri" w:eastAsia="Calibri" w:cs="Arial"/>
      <w:sz w:val="20"/>
      <w:szCs w:val="22"/>
      <w:lang w:val="en-US" w:eastAsia="en-US" w:bidi="ar-SA"/>
    </w:rPr>
  </w:style>
  <w:style w:type="paragraph" w:customStyle="1" w:styleId="1553">
    <w:name w:val="0C64E881202B43BA9336DAE1ED2C18DB9"/>
    <w:uiPriority w:val="0"/>
    <w:pPr>
      <w:spacing w:after="0" w:line="240" w:lineRule="auto"/>
    </w:pPr>
    <w:rPr>
      <w:rFonts w:ascii="Calibri" w:hAnsi="Calibri" w:eastAsia="Calibri" w:cs="Arial"/>
      <w:sz w:val="20"/>
      <w:szCs w:val="22"/>
      <w:lang w:val="en-US" w:eastAsia="en-US" w:bidi="ar-SA"/>
    </w:rPr>
  </w:style>
  <w:style w:type="paragraph" w:customStyle="1" w:styleId="1554">
    <w:name w:val="1F8656509CBF42238CE6F927E86BFA0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55">
    <w:name w:val="5B74CFE0F78A46D0B562D800B91B13EF9"/>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556">
    <w:name w:val="D71640F6C5314747B1B4799EBCD2EEC29"/>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557">
    <w:name w:val="C7C4CF028C8A4A88BC7CEF23B98289E89"/>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558">
    <w:name w:val="83CC8451A38045AB84DB605F194DD94C9"/>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559">
    <w:name w:val="B15329287F164A87AA86C57AAEEA44E71"/>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560">
    <w:name w:val="66CBDB1F70C94C5F83BBC37AB5689CE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61">
    <w:name w:val="D9EFD4F0327E40229D5CEEADC9328BB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62">
    <w:name w:val="4435C9B72E114497881DE69C2AEC76E2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63">
    <w:name w:val="9575CE5704194A23B670FFEF2D10F57C5"/>
    <w:uiPriority w:val="0"/>
    <w:pPr>
      <w:spacing w:after="0" w:line="240" w:lineRule="auto"/>
    </w:pPr>
    <w:rPr>
      <w:rFonts w:ascii="Calibri" w:hAnsi="Calibri" w:eastAsia="Calibri" w:cs="Arial"/>
      <w:sz w:val="20"/>
      <w:szCs w:val="22"/>
      <w:lang w:val="en-US" w:eastAsia="en-US" w:bidi="ar-SA"/>
    </w:rPr>
  </w:style>
  <w:style w:type="paragraph" w:customStyle="1" w:styleId="1564">
    <w:name w:val="E5B1746EBC5245EA8069C03BAC9D14DD5"/>
    <w:uiPriority w:val="0"/>
    <w:pPr>
      <w:spacing w:after="0" w:line="240" w:lineRule="auto"/>
    </w:pPr>
    <w:rPr>
      <w:rFonts w:ascii="Calibri" w:hAnsi="Calibri" w:eastAsia="Calibri" w:cs="Arial"/>
      <w:sz w:val="20"/>
      <w:szCs w:val="22"/>
      <w:lang w:val="en-US" w:eastAsia="en-US" w:bidi="ar-SA"/>
    </w:rPr>
  </w:style>
  <w:style w:type="paragraph" w:customStyle="1" w:styleId="1565">
    <w:name w:val="5E8D8DDC113E4BE2A6C9F449EC5265E65"/>
    <w:uiPriority w:val="0"/>
    <w:pPr>
      <w:spacing w:after="0" w:line="240" w:lineRule="auto"/>
    </w:pPr>
    <w:rPr>
      <w:rFonts w:ascii="Calibri" w:hAnsi="Calibri" w:eastAsia="Calibri" w:cs="Arial"/>
      <w:sz w:val="20"/>
      <w:szCs w:val="22"/>
      <w:lang w:val="en-US" w:eastAsia="en-US" w:bidi="ar-SA"/>
    </w:rPr>
  </w:style>
  <w:style w:type="paragraph" w:customStyle="1" w:styleId="1566">
    <w:name w:val="5D9E464A6C5D433DA6941E56AC98A5115"/>
    <w:uiPriority w:val="0"/>
    <w:pPr>
      <w:spacing w:after="0" w:line="240" w:lineRule="auto"/>
    </w:pPr>
    <w:rPr>
      <w:rFonts w:ascii="Calibri" w:hAnsi="Calibri" w:eastAsia="Calibri" w:cs="Arial"/>
      <w:sz w:val="20"/>
      <w:szCs w:val="22"/>
      <w:lang w:val="en-US" w:eastAsia="en-US" w:bidi="ar-SA"/>
    </w:rPr>
  </w:style>
  <w:style w:type="paragraph" w:customStyle="1" w:styleId="1567">
    <w:name w:val="79C1345F9F5649A38E1C940817E6F4555"/>
    <w:uiPriority w:val="0"/>
    <w:pPr>
      <w:spacing w:after="0" w:line="240" w:lineRule="auto"/>
    </w:pPr>
    <w:rPr>
      <w:rFonts w:ascii="Calibri" w:hAnsi="Calibri" w:eastAsia="Calibri" w:cs="Arial"/>
      <w:sz w:val="20"/>
      <w:szCs w:val="22"/>
      <w:lang w:val="en-US" w:eastAsia="en-US" w:bidi="ar-SA"/>
    </w:rPr>
  </w:style>
  <w:style w:type="paragraph" w:customStyle="1" w:styleId="1568">
    <w:name w:val="F8539168F6934DC6A56D4021EBECFCE0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69">
    <w:name w:val="2BE184C69FB04754B391C5AF39B2B6326"/>
    <w:uiPriority w:val="0"/>
    <w:pPr>
      <w:spacing w:after="0" w:line="240" w:lineRule="auto"/>
    </w:pPr>
    <w:rPr>
      <w:rFonts w:ascii="Calibri" w:hAnsi="Calibri" w:eastAsia="Calibri" w:cs="Arial"/>
      <w:sz w:val="20"/>
      <w:szCs w:val="22"/>
      <w:lang w:val="en-US" w:eastAsia="en-US" w:bidi="ar-SA"/>
    </w:rPr>
  </w:style>
  <w:style w:type="paragraph" w:customStyle="1" w:styleId="1570">
    <w:name w:val="38F2691CD0E84C52AFFF2AAF7BF4154E6"/>
    <w:uiPriority w:val="0"/>
    <w:pPr>
      <w:spacing w:after="0" w:line="240" w:lineRule="auto"/>
    </w:pPr>
    <w:rPr>
      <w:rFonts w:ascii="Calibri" w:hAnsi="Calibri" w:eastAsia="Calibri" w:cs="Arial"/>
      <w:sz w:val="20"/>
      <w:szCs w:val="22"/>
      <w:lang w:val="en-US" w:eastAsia="en-US" w:bidi="ar-SA"/>
    </w:rPr>
  </w:style>
  <w:style w:type="paragraph" w:customStyle="1" w:styleId="1571">
    <w:name w:val="1E6F44E7D35944EBA733AA041D230B986"/>
    <w:uiPriority w:val="0"/>
    <w:pPr>
      <w:spacing w:after="0" w:line="240" w:lineRule="auto"/>
    </w:pPr>
    <w:rPr>
      <w:rFonts w:ascii="Calibri" w:hAnsi="Calibri" w:eastAsia="Calibri" w:cs="Arial"/>
      <w:sz w:val="20"/>
      <w:szCs w:val="22"/>
      <w:lang w:val="en-US" w:eastAsia="en-US" w:bidi="ar-SA"/>
    </w:rPr>
  </w:style>
  <w:style w:type="paragraph" w:customStyle="1" w:styleId="1572">
    <w:name w:val="BD4DB12B16FD46178609C21F2FCA923A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3">
    <w:name w:val="9F64A4647982459A8E77D8BF9D5789B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4">
    <w:name w:val="619A8EC82ABA49B7B99A98DFF831B31B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5">
    <w:name w:val="6AED18DF90BB457AB3B03B735AE92A19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6">
    <w:name w:val="223ED31034A4465D9A618A8F66756286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7">
    <w:name w:val="B222E0FA9CB04B529EB3924EF82BFD73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78">
    <w:name w:val="87B049986A594B22A140172717AF1D741"/>
    <w:uiPriority w:val="0"/>
    <w:pPr>
      <w:numPr>
        <w:ilvl w:val="0"/>
        <w:numId w:val="4"/>
      </w:numPr>
      <w:spacing w:after="160" w:line="240" w:lineRule="auto"/>
      <w:ind w:hanging="360"/>
      <w:contextualSpacing/>
    </w:pPr>
    <w:rPr>
      <w:rFonts w:ascii="Times New Roman" w:hAnsi="Times New Roman" w:eastAsiaTheme="minorEastAsia" w:cstheme="minorBidi"/>
      <w:sz w:val="24"/>
      <w:szCs w:val="22"/>
      <w:lang w:val="en-US" w:eastAsia="zh-TW" w:bidi="ar-SA"/>
    </w:rPr>
  </w:style>
  <w:style w:type="paragraph" w:customStyle="1" w:styleId="1579">
    <w:name w:val="D7CE3CE99FDD478DA23959569ECEA3B91"/>
    <w:uiPriority w:val="0"/>
    <w:pPr>
      <w:tabs>
        <w:tab w:val="left" w:pos="720"/>
      </w:tabs>
      <w:spacing w:after="160" w:line="240" w:lineRule="auto"/>
      <w:ind w:left="720" w:hanging="360"/>
      <w:contextualSpacing/>
    </w:pPr>
    <w:rPr>
      <w:rFonts w:ascii="Times New Roman" w:hAnsi="Times New Roman" w:eastAsiaTheme="minorEastAsia" w:cstheme="minorBidi"/>
      <w:sz w:val="24"/>
      <w:szCs w:val="22"/>
      <w:lang w:val="en-US" w:eastAsia="zh-TW" w:bidi="ar-SA"/>
    </w:rPr>
  </w:style>
  <w:style w:type="paragraph" w:customStyle="1" w:styleId="1580">
    <w:name w:val="E1723A44283048BB906BC56DAD95FBD5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1">
    <w:name w:val="EC468B80020042FFB0DDB5865575EA16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2">
    <w:name w:val="36069D537BE545718343784088487107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3">
    <w:name w:val="1D7F99B8F9624260A9A5F973C8CA2E6C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4">
    <w:name w:val="DD1896B0F6E0425483CE284D33E29F7F5"/>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5">
    <w:name w:val="D17F89EE84684F98944B6294C71BA3F2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6">
    <w:name w:val="551FE2C49229479993CF2BEA8B2DE949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7">
    <w:name w:val="FABDE8A2514040818A129E5F39339DB4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8">
    <w:name w:val="B1C6F9F44EF74520A021FC734BACFF1D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589">
    <w:name w:val="7A12D2B353A04C86A73CF5DC1B5094A14"/>
    <w:uiPriority w:val="0"/>
    <w:pPr>
      <w:spacing w:after="0" w:line="240" w:lineRule="auto"/>
    </w:pPr>
    <w:rPr>
      <w:rFonts w:ascii="Calibri" w:hAnsi="Calibri" w:eastAsia="Calibri" w:cs="Arial"/>
      <w:sz w:val="20"/>
      <w:szCs w:val="22"/>
      <w:lang w:val="en-US" w:eastAsia="en-US" w:bidi="ar-SA"/>
    </w:rPr>
  </w:style>
  <w:style w:type="paragraph" w:customStyle="1" w:styleId="1590">
    <w:name w:val="DBBF423F304A4945BD7AB1627D879BA24"/>
    <w:uiPriority w:val="0"/>
    <w:pPr>
      <w:spacing w:after="0" w:line="240" w:lineRule="auto"/>
    </w:pPr>
    <w:rPr>
      <w:rFonts w:ascii="Calibri" w:hAnsi="Calibri" w:eastAsia="Calibri" w:cs="Arial"/>
      <w:sz w:val="20"/>
      <w:szCs w:val="22"/>
      <w:lang w:val="en-US" w:eastAsia="en-US" w:bidi="ar-SA"/>
    </w:rPr>
  </w:style>
  <w:style w:type="paragraph" w:customStyle="1" w:styleId="1591">
    <w:name w:val="75641821EF7C4DE0BCA791BA8F1EE7AA4"/>
    <w:uiPriority w:val="0"/>
    <w:pPr>
      <w:spacing w:after="0" w:line="240" w:lineRule="auto"/>
    </w:pPr>
    <w:rPr>
      <w:rFonts w:ascii="Calibri" w:hAnsi="Calibri" w:eastAsia="Calibri" w:cs="Arial"/>
      <w:sz w:val="20"/>
      <w:szCs w:val="22"/>
      <w:lang w:val="en-US" w:eastAsia="en-US" w:bidi="ar-SA"/>
    </w:rPr>
  </w:style>
  <w:style w:type="paragraph" w:customStyle="1" w:styleId="1592">
    <w:name w:val="CC5F496559EC48748819005375B7C2B94"/>
    <w:uiPriority w:val="0"/>
    <w:pPr>
      <w:spacing w:after="0" w:line="240" w:lineRule="auto"/>
    </w:pPr>
    <w:rPr>
      <w:rFonts w:ascii="Calibri" w:hAnsi="Calibri" w:eastAsia="Calibri" w:cs="Arial"/>
      <w:sz w:val="20"/>
      <w:szCs w:val="22"/>
      <w:lang w:val="en-US" w:eastAsia="en-US" w:bidi="ar-SA"/>
    </w:rPr>
  </w:style>
  <w:style w:type="paragraph" w:customStyle="1" w:styleId="1593">
    <w:name w:val="7DC64C04D6E84A8BB2167251B20B1D3F4"/>
    <w:uiPriority w:val="0"/>
    <w:pPr>
      <w:spacing w:after="0" w:line="240" w:lineRule="auto"/>
    </w:pPr>
    <w:rPr>
      <w:rFonts w:ascii="Calibri" w:hAnsi="Calibri" w:eastAsia="Calibri" w:cs="Arial"/>
      <w:sz w:val="20"/>
      <w:szCs w:val="22"/>
      <w:lang w:val="en-US" w:eastAsia="en-US" w:bidi="ar-SA"/>
    </w:rPr>
  </w:style>
  <w:style w:type="paragraph" w:customStyle="1" w:styleId="1594">
    <w:name w:val="90E9B020C9D9462FA1E04548CB93C05A4"/>
    <w:uiPriority w:val="0"/>
    <w:pPr>
      <w:spacing w:after="0" w:line="240" w:lineRule="auto"/>
    </w:pPr>
    <w:rPr>
      <w:rFonts w:ascii="Calibri" w:hAnsi="Calibri" w:eastAsia="Calibri" w:cs="Arial"/>
      <w:sz w:val="20"/>
      <w:szCs w:val="22"/>
      <w:lang w:val="en-US" w:eastAsia="en-US" w:bidi="ar-SA"/>
    </w:rPr>
  </w:style>
  <w:style w:type="paragraph" w:customStyle="1" w:styleId="1595">
    <w:name w:val="167236BAD83643119B9B32B9A4219BD44"/>
    <w:uiPriority w:val="0"/>
    <w:pPr>
      <w:spacing w:after="0" w:line="240" w:lineRule="auto"/>
    </w:pPr>
    <w:rPr>
      <w:rFonts w:ascii="Calibri" w:hAnsi="Calibri" w:eastAsia="Calibri" w:cs="Arial"/>
      <w:sz w:val="20"/>
      <w:szCs w:val="22"/>
      <w:lang w:val="en-US" w:eastAsia="en-US" w:bidi="ar-SA"/>
    </w:rPr>
  </w:style>
  <w:style w:type="paragraph" w:customStyle="1" w:styleId="1596">
    <w:name w:val="F58F2226CADB4801AA1D7A2687DEF2294"/>
    <w:uiPriority w:val="0"/>
    <w:pPr>
      <w:spacing w:after="0" w:line="240" w:lineRule="auto"/>
    </w:pPr>
    <w:rPr>
      <w:rFonts w:ascii="Calibri" w:hAnsi="Calibri" w:eastAsia="Calibri" w:cs="Arial"/>
      <w:sz w:val="20"/>
      <w:szCs w:val="22"/>
      <w:lang w:val="en-US" w:eastAsia="en-US" w:bidi="ar-SA"/>
    </w:rPr>
  </w:style>
  <w:style w:type="paragraph" w:customStyle="1" w:styleId="1597">
    <w:name w:val="1D33F12D25334F528EE8CD485B8725784"/>
    <w:uiPriority w:val="0"/>
    <w:pPr>
      <w:spacing w:after="0" w:line="240" w:lineRule="auto"/>
    </w:pPr>
    <w:rPr>
      <w:rFonts w:ascii="Calibri" w:hAnsi="Calibri" w:eastAsia="Calibri" w:cs="Arial"/>
      <w:sz w:val="20"/>
      <w:szCs w:val="22"/>
      <w:lang w:val="en-US" w:eastAsia="en-US" w:bidi="ar-SA"/>
    </w:rPr>
  </w:style>
  <w:style w:type="paragraph" w:customStyle="1" w:styleId="1598">
    <w:name w:val="B7D247B461984DE39AB471B69CAE96844"/>
    <w:uiPriority w:val="0"/>
    <w:pPr>
      <w:spacing w:after="0" w:line="240" w:lineRule="auto"/>
    </w:pPr>
    <w:rPr>
      <w:rFonts w:ascii="Calibri" w:hAnsi="Calibri" w:eastAsia="Calibri" w:cs="Arial"/>
      <w:sz w:val="20"/>
      <w:szCs w:val="22"/>
      <w:lang w:val="en-US" w:eastAsia="en-US" w:bidi="ar-SA"/>
    </w:rPr>
  </w:style>
  <w:style w:type="paragraph" w:customStyle="1" w:styleId="1599">
    <w:name w:val="E18D63DA747B4A4B8C9CB60AFF959ABC4"/>
    <w:uiPriority w:val="0"/>
    <w:pPr>
      <w:spacing w:after="0" w:line="240" w:lineRule="auto"/>
    </w:pPr>
    <w:rPr>
      <w:rFonts w:ascii="Calibri" w:hAnsi="Calibri" w:eastAsia="Calibri" w:cs="Arial"/>
      <w:sz w:val="20"/>
      <w:szCs w:val="22"/>
      <w:lang w:val="en-US" w:eastAsia="en-US" w:bidi="ar-SA"/>
    </w:rPr>
  </w:style>
  <w:style w:type="paragraph" w:customStyle="1" w:styleId="1600">
    <w:name w:val="2DBB11AB50DD48D69611F5BFDF76823C4"/>
    <w:uiPriority w:val="0"/>
    <w:pPr>
      <w:spacing w:after="0" w:line="240" w:lineRule="auto"/>
    </w:pPr>
    <w:rPr>
      <w:rFonts w:ascii="Calibri" w:hAnsi="Calibri" w:eastAsia="Calibri" w:cs="Arial"/>
      <w:sz w:val="20"/>
      <w:szCs w:val="22"/>
      <w:lang w:val="en-US" w:eastAsia="en-US" w:bidi="ar-SA"/>
    </w:rPr>
  </w:style>
  <w:style w:type="paragraph" w:customStyle="1" w:styleId="1601">
    <w:name w:val="848F8362907741EBBF421B4D678BB18B4"/>
    <w:uiPriority w:val="0"/>
    <w:pPr>
      <w:spacing w:after="0" w:line="240" w:lineRule="auto"/>
    </w:pPr>
    <w:rPr>
      <w:rFonts w:ascii="Calibri" w:hAnsi="Calibri" w:eastAsia="Calibri" w:cs="Arial"/>
      <w:sz w:val="20"/>
      <w:szCs w:val="22"/>
      <w:lang w:val="en-US" w:eastAsia="en-US" w:bidi="ar-SA"/>
    </w:rPr>
  </w:style>
  <w:style w:type="paragraph" w:customStyle="1" w:styleId="1602">
    <w:name w:val="32214C76907149D3BFB929A579BADA964"/>
    <w:uiPriority w:val="0"/>
    <w:pPr>
      <w:spacing w:after="0" w:line="240" w:lineRule="auto"/>
    </w:pPr>
    <w:rPr>
      <w:rFonts w:ascii="Calibri" w:hAnsi="Calibri" w:eastAsia="Calibri" w:cs="Arial"/>
      <w:sz w:val="20"/>
      <w:szCs w:val="22"/>
      <w:lang w:val="en-US" w:eastAsia="en-US" w:bidi="ar-SA"/>
    </w:rPr>
  </w:style>
  <w:style w:type="paragraph" w:customStyle="1" w:styleId="1603">
    <w:name w:val="5B89B77D9EF4456B96E2C9048D40977C4"/>
    <w:uiPriority w:val="0"/>
    <w:pPr>
      <w:spacing w:after="0" w:line="240" w:lineRule="auto"/>
    </w:pPr>
    <w:rPr>
      <w:rFonts w:ascii="Calibri" w:hAnsi="Calibri" w:eastAsia="Calibri" w:cs="Arial"/>
      <w:sz w:val="20"/>
      <w:szCs w:val="22"/>
      <w:lang w:val="en-US" w:eastAsia="en-US" w:bidi="ar-SA"/>
    </w:rPr>
  </w:style>
  <w:style w:type="paragraph" w:customStyle="1" w:styleId="1604">
    <w:name w:val="16E6DEC4804C46038FAC6E658DBD314D4"/>
    <w:uiPriority w:val="0"/>
    <w:pPr>
      <w:spacing w:after="0" w:line="240" w:lineRule="auto"/>
    </w:pPr>
    <w:rPr>
      <w:rFonts w:ascii="Calibri" w:hAnsi="Calibri" w:eastAsia="Calibri" w:cs="Arial"/>
      <w:sz w:val="20"/>
      <w:szCs w:val="22"/>
      <w:lang w:val="en-US" w:eastAsia="en-US" w:bidi="ar-SA"/>
    </w:rPr>
  </w:style>
  <w:style w:type="paragraph" w:customStyle="1" w:styleId="1605">
    <w:name w:val="3C8ECCE451AD461485872873158BA1AC4"/>
    <w:uiPriority w:val="0"/>
    <w:pPr>
      <w:spacing w:after="0" w:line="240" w:lineRule="auto"/>
    </w:pPr>
    <w:rPr>
      <w:rFonts w:ascii="Calibri" w:hAnsi="Calibri" w:eastAsia="Calibri" w:cs="Arial"/>
      <w:sz w:val="20"/>
      <w:szCs w:val="22"/>
      <w:lang w:val="en-US" w:eastAsia="en-US" w:bidi="ar-SA"/>
    </w:rPr>
  </w:style>
  <w:style w:type="paragraph" w:customStyle="1" w:styleId="1606">
    <w:name w:val="FD575F442F254E1B8A14C8E3138EF21D4"/>
    <w:uiPriority w:val="0"/>
    <w:pPr>
      <w:spacing w:after="0" w:line="240" w:lineRule="auto"/>
    </w:pPr>
    <w:rPr>
      <w:rFonts w:ascii="Calibri" w:hAnsi="Calibri" w:eastAsia="Calibri" w:cs="Arial"/>
      <w:sz w:val="20"/>
      <w:szCs w:val="22"/>
      <w:lang w:val="en-US" w:eastAsia="en-US" w:bidi="ar-SA"/>
    </w:rPr>
  </w:style>
  <w:style w:type="paragraph" w:customStyle="1" w:styleId="1607">
    <w:name w:val="3A24DD37403A47A4A4EA81E07387F2664"/>
    <w:uiPriority w:val="0"/>
    <w:pPr>
      <w:spacing w:after="0" w:line="240" w:lineRule="auto"/>
    </w:pPr>
    <w:rPr>
      <w:rFonts w:ascii="Calibri" w:hAnsi="Calibri" w:eastAsia="Calibri" w:cs="Arial"/>
      <w:sz w:val="20"/>
      <w:szCs w:val="22"/>
      <w:lang w:val="en-US" w:eastAsia="en-US" w:bidi="ar-SA"/>
    </w:rPr>
  </w:style>
  <w:style w:type="paragraph" w:customStyle="1" w:styleId="1608">
    <w:name w:val="0AED97E127E046D79D3754918C214DE74"/>
    <w:uiPriority w:val="0"/>
    <w:pPr>
      <w:spacing w:after="0" w:line="240" w:lineRule="auto"/>
    </w:pPr>
    <w:rPr>
      <w:rFonts w:ascii="Calibri" w:hAnsi="Calibri" w:eastAsia="Calibri" w:cs="Arial"/>
      <w:sz w:val="20"/>
      <w:szCs w:val="22"/>
      <w:lang w:val="en-US" w:eastAsia="en-US" w:bidi="ar-SA"/>
    </w:rPr>
  </w:style>
  <w:style w:type="paragraph" w:customStyle="1" w:styleId="1609">
    <w:name w:val="C05BF9D761624C77AE7952754B859C094"/>
    <w:uiPriority w:val="0"/>
    <w:pPr>
      <w:spacing w:after="0" w:line="240" w:lineRule="auto"/>
    </w:pPr>
    <w:rPr>
      <w:rFonts w:ascii="Calibri" w:hAnsi="Calibri" w:eastAsia="Calibri" w:cs="Arial"/>
      <w:sz w:val="20"/>
      <w:szCs w:val="22"/>
      <w:lang w:val="en-US" w:eastAsia="en-US" w:bidi="ar-SA"/>
    </w:rPr>
  </w:style>
  <w:style w:type="paragraph" w:customStyle="1" w:styleId="1610">
    <w:name w:val="BD1CDE7D70184C448EB08DA77665904D4"/>
    <w:uiPriority w:val="0"/>
    <w:pPr>
      <w:spacing w:after="0" w:line="240" w:lineRule="auto"/>
    </w:pPr>
    <w:rPr>
      <w:rFonts w:ascii="Calibri" w:hAnsi="Calibri" w:eastAsia="Calibri" w:cs="Arial"/>
      <w:sz w:val="20"/>
      <w:szCs w:val="22"/>
      <w:lang w:val="en-US" w:eastAsia="en-US" w:bidi="ar-SA"/>
    </w:rPr>
  </w:style>
  <w:style w:type="paragraph" w:customStyle="1" w:styleId="1611">
    <w:name w:val="2CAAE0E2F17740458BF5AAC75FAC75F44"/>
    <w:uiPriority w:val="0"/>
    <w:pPr>
      <w:spacing w:after="0" w:line="240" w:lineRule="auto"/>
    </w:pPr>
    <w:rPr>
      <w:rFonts w:ascii="Calibri" w:hAnsi="Calibri" w:eastAsia="Calibri" w:cs="Arial"/>
      <w:sz w:val="20"/>
      <w:szCs w:val="22"/>
      <w:lang w:val="en-US" w:eastAsia="en-US" w:bidi="ar-SA"/>
    </w:rPr>
  </w:style>
  <w:style w:type="paragraph" w:customStyle="1" w:styleId="1612">
    <w:name w:val="18E5F02DF05F44F3AD1D1994F7329DED4"/>
    <w:uiPriority w:val="0"/>
    <w:pPr>
      <w:spacing w:after="0" w:line="240" w:lineRule="auto"/>
    </w:pPr>
    <w:rPr>
      <w:rFonts w:ascii="Calibri" w:hAnsi="Calibri" w:eastAsia="Calibri" w:cs="Arial"/>
      <w:sz w:val="20"/>
      <w:szCs w:val="22"/>
      <w:lang w:val="en-US" w:eastAsia="en-US" w:bidi="ar-SA"/>
    </w:rPr>
  </w:style>
  <w:style w:type="paragraph" w:customStyle="1" w:styleId="1613">
    <w:name w:val="466C29EFB2B44A71A38357B45329D97A4"/>
    <w:uiPriority w:val="0"/>
    <w:pPr>
      <w:spacing w:after="0" w:line="240" w:lineRule="auto"/>
    </w:pPr>
    <w:rPr>
      <w:rFonts w:ascii="Calibri" w:hAnsi="Calibri" w:eastAsia="Calibri" w:cs="Arial"/>
      <w:sz w:val="20"/>
      <w:szCs w:val="22"/>
      <w:lang w:val="en-US" w:eastAsia="en-US" w:bidi="ar-SA"/>
    </w:rPr>
  </w:style>
  <w:style w:type="paragraph" w:customStyle="1" w:styleId="1614">
    <w:name w:val="A9E30BB67B80483FB10CAC1588B20E554"/>
    <w:uiPriority w:val="0"/>
    <w:pPr>
      <w:spacing w:after="0" w:line="240" w:lineRule="auto"/>
    </w:pPr>
    <w:rPr>
      <w:rFonts w:ascii="Calibri" w:hAnsi="Calibri" w:eastAsia="Calibri" w:cs="Arial"/>
      <w:sz w:val="20"/>
      <w:szCs w:val="22"/>
      <w:lang w:val="en-US" w:eastAsia="en-US" w:bidi="ar-SA"/>
    </w:rPr>
  </w:style>
  <w:style w:type="paragraph" w:customStyle="1" w:styleId="1615">
    <w:name w:val="22A0D761328747E8A711040D0715B33C4"/>
    <w:uiPriority w:val="0"/>
    <w:pPr>
      <w:spacing w:after="0" w:line="240" w:lineRule="auto"/>
    </w:pPr>
    <w:rPr>
      <w:rFonts w:ascii="Calibri" w:hAnsi="Calibri" w:eastAsia="Calibri" w:cs="Arial"/>
      <w:sz w:val="20"/>
      <w:szCs w:val="22"/>
      <w:lang w:val="en-US" w:eastAsia="en-US" w:bidi="ar-SA"/>
    </w:rPr>
  </w:style>
  <w:style w:type="paragraph" w:customStyle="1" w:styleId="1616">
    <w:name w:val="924BF5065DB2418A998D022D454D3BEE4"/>
    <w:uiPriority w:val="0"/>
    <w:pPr>
      <w:spacing w:after="0" w:line="240" w:lineRule="auto"/>
    </w:pPr>
    <w:rPr>
      <w:rFonts w:ascii="Calibri" w:hAnsi="Calibri" w:eastAsia="Calibri" w:cs="Arial"/>
      <w:sz w:val="20"/>
      <w:szCs w:val="22"/>
      <w:lang w:val="en-US" w:eastAsia="en-US" w:bidi="ar-SA"/>
    </w:rPr>
  </w:style>
  <w:style w:type="paragraph" w:customStyle="1" w:styleId="1617">
    <w:name w:val="1BC34B648C4748F89BA9D660645593674"/>
    <w:uiPriority w:val="0"/>
    <w:pPr>
      <w:spacing w:after="0" w:line="240" w:lineRule="auto"/>
    </w:pPr>
    <w:rPr>
      <w:rFonts w:ascii="Calibri" w:hAnsi="Calibri" w:eastAsia="Calibri" w:cs="Arial"/>
      <w:sz w:val="20"/>
      <w:szCs w:val="22"/>
      <w:lang w:val="en-US" w:eastAsia="en-US" w:bidi="ar-SA"/>
    </w:rPr>
  </w:style>
  <w:style w:type="paragraph" w:customStyle="1" w:styleId="1618">
    <w:name w:val="43DEECFC8201453CBF3382CD70F7DBE84"/>
    <w:uiPriority w:val="0"/>
    <w:pPr>
      <w:spacing w:after="0" w:line="240" w:lineRule="auto"/>
    </w:pPr>
    <w:rPr>
      <w:rFonts w:ascii="Calibri" w:hAnsi="Calibri" w:eastAsia="Calibri" w:cs="Arial"/>
      <w:sz w:val="20"/>
      <w:szCs w:val="22"/>
      <w:lang w:val="en-US" w:eastAsia="en-US" w:bidi="ar-SA"/>
    </w:rPr>
  </w:style>
  <w:style w:type="paragraph" w:customStyle="1" w:styleId="1619">
    <w:name w:val="A81930EB681643D9A1DECB01CEA4F1704"/>
    <w:uiPriority w:val="0"/>
    <w:pPr>
      <w:spacing w:after="0" w:line="240" w:lineRule="auto"/>
    </w:pPr>
    <w:rPr>
      <w:rFonts w:ascii="Calibri" w:hAnsi="Calibri" w:eastAsia="Calibri" w:cs="Arial"/>
      <w:sz w:val="20"/>
      <w:szCs w:val="22"/>
      <w:lang w:val="en-US" w:eastAsia="en-US" w:bidi="ar-SA"/>
    </w:rPr>
  </w:style>
  <w:style w:type="paragraph" w:customStyle="1" w:styleId="1620">
    <w:name w:val="20E423B96265475BA19745147DAD95494"/>
    <w:uiPriority w:val="0"/>
    <w:pPr>
      <w:spacing w:after="0" w:line="240" w:lineRule="auto"/>
    </w:pPr>
    <w:rPr>
      <w:rFonts w:ascii="Calibri" w:hAnsi="Calibri" w:eastAsia="Calibri" w:cs="Arial"/>
      <w:sz w:val="20"/>
      <w:szCs w:val="22"/>
      <w:lang w:val="en-US" w:eastAsia="en-US" w:bidi="ar-SA"/>
    </w:rPr>
  </w:style>
  <w:style w:type="paragraph" w:customStyle="1" w:styleId="1621">
    <w:name w:val="BE391806C10349CFAD431952BC3B55A93"/>
    <w:uiPriority w:val="0"/>
    <w:pPr>
      <w:spacing w:after="0" w:line="240" w:lineRule="auto"/>
    </w:pPr>
    <w:rPr>
      <w:rFonts w:ascii="Calibri" w:hAnsi="Calibri" w:eastAsia="Calibri" w:cs="Arial"/>
      <w:sz w:val="20"/>
      <w:szCs w:val="22"/>
      <w:lang w:val="en-US" w:eastAsia="en-US" w:bidi="ar-SA"/>
    </w:rPr>
  </w:style>
  <w:style w:type="paragraph" w:customStyle="1" w:styleId="1622">
    <w:name w:val="33151B44ADA74EE3B6F39FB6D33922574"/>
    <w:uiPriority w:val="0"/>
    <w:pPr>
      <w:spacing w:after="0" w:line="240" w:lineRule="auto"/>
    </w:pPr>
    <w:rPr>
      <w:rFonts w:ascii="Calibri" w:hAnsi="Calibri" w:eastAsia="Calibri" w:cs="Arial"/>
      <w:sz w:val="20"/>
      <w:szCs w:val="22"/>
      <w:lang w:val="en-US" w:eastAsia="en-US" w:bidi="ar-SA"/>
    </w:rPr>
  </w:style>
  <w:style w:type="paragraph" w:customStyle="1" w:styleId="1623">
    <w:name w:val="CC806593D1C04CB0B0A18C2AF4AB5C8C4"/>
    <w:uiPriority w:val="0"/>
    <w:pPr>
      <w:spacing w:after="0" w:line="240" w:lineRule="auto"/>
    </w:pPr>
    <w:rPr>
      <w:rFonts w:ascii="Calibri" w:hAnsi="Calibri" w:eastAsia="Calibri" w:cs="Arial"/>
      <w:sz w:val="20"/>
      <w:szCs w:val="22"/>
      <w:lang w:val="en-US" w:eastAsia="en-US" w:bidi="ar-SA"/>
    </w:rPr>
  </w:style>
  <w:style w:type="paragraph" w:customStyle="1" w:styleId="1624">
    <w:name w:val="8FC36858FEB64B45858FC7DD4B77F1064"/>
    <w:uiPriority w:val="0"/>
    <w:pPr>
      <w:spacing w:after="0" w:line="240" w:lineRule="auto"/>
    </w:pPr>
    <w:rPr>
      <w:rFonts w:ascii="Calibri" w:hAnsi="Calibri" w:eastAsia="Calibri" w:cs="Arial"/>
      <w:sz w:val="20"/>
      <w:szCs w:val="22"/>
      <w:lang w:val="en-US" w:eastAsia="en-US" w:bidi="ar-SA"/>
    </w:rPr>
  </w:style>
  <w:style w:type="paragraph" w:customStyle="1" w:styleId="1625">
    <w:name w:val="E1AB213ECC0942EE8FF4380CB620AA754"/>
    <w:uiPriority w:val="0"/>
    <w:pPr>
      <w:spacing w:after="0" w:line="240" w:lineRule="auto"/>
    </w:pPr>
    <w:rPr>
      <w:rFonts w:ascii="Calibri" w:hAnsi="Calibri" w:eastAsia="Calibri" w:cs="Arial"/>
      <w:sz w:val="20"/>
      <w:szCs w:val="22"/>
      <w:lang w:val="en-US" w:eastAsia="en-US" w:bidi="ar-SA"/>
    </w:rPr>
  </w:style>
  <w:style w:type="paragraph" w:customStyle="1" w:styleId="1626">
    <w:name w:val="D49BBD9E9F904629B71DF1A18E9D33793"/>
    <w:uiPriority w:val="0"/>
    <w:pPr>
      <w:spacing w:after="0" w:line="240" w:lineRule="auto"/>
    </w:pPr>
    <w:rPr>
      <w:rFonts w:ascii="Calibri" w:hAnsi="Calibri" w:eastAsia="Calibri" w:cs="Arial"/>
      <w:sz w:val="20"/>
      <w:szCs w:val="22"/>
      <w:lang w:val="en-US" w:eastAsia="en-US" w:bidi="ar-SA"/>
    </w:rPr>
  </w:style>
  <w:style w:type="paragraph" w:customStyle="1" w:styleId="1627">
    <w:name w:val="EF30CB10FEA44FB59A35BF1B90A60A0E4"/>
    <w:uiPriority w:val="0"/>
    <w:pPr>
      <w:spacing w:after="0" w:line="240" w:lineRule="auto"/>
    </w:pPr>
    <w:rPr>
      <w:rFonts w:ascii="Calibri" w:hAnsi="Calibri" w:eastAsia="Calibri" w:cs="Arial"/>
      <w:sz w:val="20"/>
      <w:szCs w:val="22"/>
      <w:lang w:val="en-US" w:eastAsia="en-US" w:bidi="ar-SA"/>
    </w:rPr>
  </w:style>
  <w:style w:type="paragraph" w:customStyle="1" w:styleId="1628">
    <w:name w:val="B2BC35B94EA5450FACE9379C1DBA2CF14"/>
    <w:uiPriority w:val="0"/>
    <w:pPr>
      <w:spacing w:after="0" w:line="240" w:lineRule="auto"/>
    </w:pPr>
    <w:rPr>
      <w:rFonts w:ascii="Calibri" w:hAnsi="Calibri" w:eastAsia="Calibri" w:cs="Arial"/>
      <w:sz w:val="20"/>
      <w:szCs w:val="22"/>
      <w:lang w:val="en-US" w:eastAsia="en-US" w:bidi="ar-SA"/>
    </w:rPr>
  </w:style>
  <w:style w:type="paragraph" w:customStyle="1" w:styleId="1629">
    <w:name w:val="3B1E7D7B714D4525B6BE7873D2DEDFB34"/>
    <w:uiPriority w:val="0"/>
    <w:pPr>
      <w:spacing w:after="0" w:line="240" w:lineRule="auto"/>
    </w:pPr>
    <w:rPr>
      <w:rFonts w:ascii="Calibri" w:hAnsi="Calibri" w:eastAsia="Calibri" w:cs="Arial"/>
      <w:sz w:val="20"/>
      <w:szCs w:val="22"/>
      <w:lang w:val="en-US" w:eastAsia="en-US" w:bidi="ar-SA"/>
    </w:rPr>
  </w:style>
  <w:style w:type="paragraph" w:customStyle="1" w:styleId="1630">
    <w:name w:val="2E454EAE7F594EA59C63C4A0C66282F64"/>
    <w:uiPriority w:val="0"/>
    <w:pPr>
      <w:spacing w:after="0" w:line="240" w:lineRule="auto"/>
    </w:pPr>
    <w:rPr>
      <w:rFonts w:ascii="Calibri" w:hAnsi="Calibri" w:eastAsia="Calibri" w:cs="Arial"/>
      <w:sz w:val="20"/>
      <w:szCs w:val="22"/>
      <w:lang w:val="en-US" w:eastAsia="en-US" w:bidi="ar-SA"/>
    </w:rPr>
  </w:style>
  <w:style w:type="paragraph" w:customStyle="1" w:styleId="1631">
    <w:name w:val="A40C47E42CBD4DE3AC013100B55752183"/>
    <w:uiPriority w:val="0"/>
    <w:pPr>
      <w:spacing w:after="0" w:line="240" w:lineRule="auto"/>
    </w:pPr>
    <w:rPr>
      <w:rFonts w:ascii="Calibri" w:hAnsi="Calibri" w:eastAsia="Calibri" w:cs="Arial"/>
      <w:sz w:val="20"/>
      <w:szCs w:val="22"/>
      <w:lang w:val="en-US" w:eastAsia="en-US" w:bidi="ar-SA"/>
    </w:rPr>
  </w:style>
  <w:style w:type="paragraph" w:customStyle="1" w:styleId="1632">
    <w:name w:val="C22D50B8BA9B4672992F4E6540A58B814"/>
    <w:uiPriority w:val="0"/>
    <w:pPr>
      <w:spacing w:after="0" w:line="240" w:lineRule="auto"/>
    </w:pPr>
    <w:rPr>
      <w:rFonts w:ascii="Calibri" w:hAnsi="Calibri" w:eastAsia="Calibri" w:cs="Arial"/>
      <w:sz w:val="20"/>
      <w:szCs w:val="22"/>
      <w:lang w:val="en-US" w:eastAsia="en-US" w:bidi="ar-SA"/>
    </w:rPr>
  </w:style>
  <w:style w:type="paragraph" w:customStyle="1" w:styleId="1633">
    <w:name w:val="28D0F4CEE06943F79BD3A2126C06D9464"/>
    <w:uiPriority w:val="0"/>
    <w:pPr>
      <w:spacing w:after="0" w:line="240" w:lineRule="auto"/>
    </w:pPr>
    <w:rPr>
      <w:rFonts w:ascii="Calibri" w:hAnsi="Calibri" w:eastAsia="Calibri" w:cs="Arial"/>
      <w:sz w:val="20"/>
      <w:szCs w:val="22"/>
      <w:lang w:val="en-US" w:eastAsia="en-US" w:bidi="ar-SA"/>
    </w:rPr>
  </w:style>
  <w:style w:type="paragraph" w:customStyle="1" w:styleId="1634">
    <w:name w:val="ADAAF8920AC74620933ADC977C126C574"/>
    <w:uiPriority w:val="0"/>
    <w:pPr>
      <w:spacing w:after="0" w:line="240" w:lineRule="auto"/>
    </w:pPr>
    <w:rPr>
      <w:rFonts w:ascii="Calibri" w:hAnsi="Calibri" w:eastAsia="Calibri" w:cs="Arial"/>
      <w:sz w:val="20"/>
      <w:szCs w:val="22"/>
      <w:lang w:val="en-US" w:eastAsia="en-US" w:bidi="ar-SA"/>
    </w:rPr>
  </w:style>
  <w:style w:type="paragraph" w:customStyle="1" w:styleId="1635">
    <w:name w:val="8095D2AACFA94EAFB0A98C7FC77DDDF84"/>
    <w:uiPriority w:val="0"/>
    <w:pPr>
      <w:spacing w:after="0" w:line="240" w:lineRule="auto"/>
    </w:pPr>
    <w:rPr>
      <w:rFonts w:ascii="Calibri" w:hAnsi="Calibri" w:eastAsia="Calibri" w:cs="Arial"/>
      <w:sz w:val="20"/>
      <w:szCs w:val="22"/>
      <w:lang w:val="en-US" w:eastAsia="en-US" w:bidi="ar-SA"/>
    </w:rPr>
  </w:style>
  <w:style w:type="paragraph" w:customStyle="1" w:styleId="1636">
    <w:name w:val="2C88F52846B9445BB57121B503A231AD4"/>
    <w:uiPriority w:val="0"/>
    <w:pPr>
      <w:spacing w:after="0" w:line="240" w:lineRule="auto"/>
    </w:pPr>
    <w:rPr>
      <w:rFonts w:ascii="Calibri" w:hAnsi="Calibri" w:eastAsia="Calibri" w:cs="Arial"/>
      <w:sz w:val="20"/>
      <w:szCs w:val="22"/>
      <w:lang w:val="en-US" w:eastAsia="en-US" w:bidi="ar-SA"/>
    </w:rPr>
  </w:style>
  <w:style w:type="paragraph" w:customStyle="1" w:styleId="1637">
    <w:name w:val="4DFB45E9ACED4FE4B6266C8F188186174"/>
    <w:uiPriority w:val="0"/>
    <w:pPr>
      <w:spacing w:after="0" w:line="240" w:lineRule="auto"/>
    </w:pPr>
    <w:rPr>
      <w:rFonts w:ascii="Calibri" w:hAnsi="Calibri" w:eastAsia="Calibri" w:cs="Arial"/>
      <w:sz w:val="20"/>
      <w:szCs w:val="22"/>
      <w:lang w:val="en-US" w:eastAsia="en-US" w:bidi="ar-SA"/>
    </w:rPr>
  </w:style>
  <w:style w:type="paragraph" w:customStyle="1" w:styleId="1638">
    <w:name w:val="FA678E4BEBA1481DA631217D6F77AAD34"/>
    <w:uiPriority w:val="0"/>
    <w:pPr>
      <w:spacing w:after="0" w:line="240" w:lineRule="auto"/>
    </w:pPr>
    <w:rPr>
      <w:rFonts w:ascii="Calibri" w:hAnsi="Calibri" w:eastAsia="Calibri" w:cs="Arial"/>
      <w:sz w:val="20"/>
      <w:szCs w:val="22"/>
      <w:lang w:val="en-US" w:eastAsia="en-US" w:bidi="ar-SA"/>
    </w:rPr>
  </w:style>
  <w:style w:type="paragraph" w:customStyle="1" w:styleId="1639">
    <w:name w:val="04D121E3273B418A90AE7C6F80CE652D4"/>
    <w:uiPriority w:val="0"/>
    <w:pPr>
      <w:spacing w:after="0" w:line="240" w:lineRule="auto"/>
    </w:pPr>
    <w:rPr>
      <w:rFonts w:ascii="Calibri" w:hAnsi="Calibri" w:eastAsia="Calibri" w:cs="Arial"/>
      <w:sz w:val="20"/>
      <w:szCs w:val="22"/>
      <w:lang w:val="en-US" w:eastAsia="en-US" w:bidi="ar-SA"/>
    </w:rPr>
  </w:style>
  <w:style w:type="paragraph" w:customStyle="1" w:styleId="1640">
    <w:name w:val="7EF885E63F4E4628A6397BE601C1134C4"/>
    <w:uiPriority w:val="0"/>
    <w:pPr>
      <w:spacing w:after="0" w:line="240" w:lineRule="auto"/>
    </w:pPr>
    <w:rPr>
      <w:rFonts w:ascii="Calibri" w:hAnsi="Calibri" w:eastAsia="Calibri" w:cs="Arial"/>
      <w:sz w:val="20"/>
      <w:szCs w:val="22"/>
      <w:lang w:val="en-US" w:eastAsia="en-US" w:bidi="ar-SA"/>
    </w:rPr>
  </w:style>
  <w:style w:type="paragraph" w:customStyle="1" w:styleId="1641">
    <w:name w:val="49F5929BB4D94B6194EE07C656B77E6A4"/>
    <w:uiPriority w:val="0"/>
    <w:pPr>
      <w:spacing w:after="0" w:line="240" w:lineRule="auto"/>
    </w:pPr>
    <w:rPr>
      <w:rFonts w:ascii="Calibri" w:hAnsi="Calibri" w:eastAsia="Calibri" w:cs="Arial"/>
      <w:sz w:val="20"/>
      <w:szCs w:val="22"/>
      <w:lang w:val="en-US" w:eastAsia="en-US" w:bidi="ar-SA"/>
    </w:rPr>
  </w:style>
  <w:style w:type="paragraph" w:customStyle="1" w:styleId="1642">
    <w:name w:val="70DB00A8A7B94F7D83E09E464437B68D4"/>
    <w:uiPriority w:val="0"/>
    <w:pPr>
      <w:spacing w:after="0" w:line="240" w:lineRule="auto"/>
    </w:pPr>
    <w:rPr>
      <w:rFonts w:ascii="Calibri" w:hAnsi="Calibri" w:eastAsia="Calibri" w:cs="Arial"/>
      <w:sz w:val="20"/>
      <w:szCs w:val="22"/>
      <w:lang w:val="en-US" w:eastAsia="en-US" w:bidi="ar-SA"/>
    </w:rPr>
  </w:style>
  <w:style w:type="paragraph" w:customStyle="1" w:styleId="1643">
    <w:name w:val="ACA7C60A49614F2EA57EC0565E12E62A4"/>
    <w:uiPriority w:val="0"/>
    <w:pPr>
      <w:spacing w:after="0" w:line="240" w:lineRule="auto"/>
    </w:pPr>
    <w:rPr>
      <w:rFonts w:ascii="Calibri" w:hAnsi="Calibri" w:eastAsia="Calibri" w:cs="Arial"/>
      <w:sz w:val="20"/>
      <w:szCs w:val="22"/>
      <w:lang w:val="en-US" w:eastAsia="en-US" w:bidi="ar-SA"/>
    </w:rPr>
  </w:style>
  <w:style w:type="paragraph" w:customStyle="1" w:styleId="1644">
    <w:name w:val="3F9611C42E6F41808C78E724FBD60D174"/>
    <w:uiPriority w:val="0"/>
    <w:pPr>
      <w:spacing w:after="0" w:line="240" w:lineRule="auto"/>
    </w:pPr>
    <w:rPr>
      <w:rFonts w:ascii="Calibri" w:hAnsi="Calibri" w:eastAsia="Calibri" w:cs="Arial"/>
      <w:sz w:val="20"/>
      <w:szCs w:val="22"/>
      <w:lang w:val="en-US" w:eastAsia="en-US" w:bidi="ar-SA"/>
    </w:rPr>
  </w:style>
  <w:style w:type="paragraph" w:customStyle="1" w:styleId="1645">
    <w:name w:val="4B9E9D7C54454F36A25FBE6E5797F19E4"/>
    <w:uiPriority w:val="0"/>
    <w:pPr>
      <w:spacing w:after="0" w:line="240" w:lineRule="auto"/>
    </w:pPr>
    <w:rPr>
      <w:rFonts w:ascii="Calibri" w:hAnsi="Calibri" w:eastAsia="Calibri" w:cs="Arial"/>
      <w:sz w:val="20"/>
      <w:szCs w:val="22"/>
      <w:lang w:val="en-US" w:eastAsia="en-US" w:bidi="ar-SA"/>
    </w:rPr>
  </w:style>
  <w:style w:type="paragraph" w:customStyle="1" w:styleId="1646">
    <w:name w:val="310A9CC2739D4D95AD1DE2D5BB716C9D4"/>
    <w:uiPriority w:val="0"/>
    <w:pPr>
      <w:spacing w:after="0" w:line="240" w:lineRule="auto"/>
    </w:pPr>
    <w:rPr>
      <w:rFonts w:ascii="Calibri" w:hAnsi="Calibri" w:eastAsia="Calibri" w:cs="Arial"/>
      <w:sz w:val="20"/>
      <w:szCs w:val="22"/>
      <w:lang w:val="en-US" w:eastAsia="en-US" w:bidi="ar-SA"/>
    </w:rPr>
  </w:style>
  <w:style w:type="paragraph" w:customStyle="1" w:styleId="1647">
    <w:name w:val="57174776EC474651959DAFD2B80380EF4"/>
    <w:uiPriority w:val="0"/>
    <w:pPr>
      <w:spacing w:after="0" w:line="240" w:lineRule="auto"/>
    </w:pPr>
    <w:rPr>
      <w:rFonts w:ascii="Calibri" w:hAnsi="Calibri" w:eastAsia="Calibri" w:cs="Arial"/>
      <w:sz w:val="20"/>
      <w:szCs w:val="22"/>
      <w:lang w:val="en-US" w:eastAsia="en-US" w:bidi="ar-SA"/>
    </w:rPr>
  </w:style>
  <w:style w:type="paragraph" w:customStyle="1" w:styleId="1648">
    <w:name w:val="A49E26D2B0A44E94A7423A283855AAC44"/>
    <w:uiPriority w:val="0"/>
    <w:pPr>
      <w:spacing w:after="0" w:line="240" w:lineRule="auto"/>
    </w:pPr>
    <w:rPr>
      <w:rFonts w:ascii="Calibri" w:hAnsi="Calibri" w:eastAsia="Calibri" w:cs="Arial"/>
      <w:sz w:val="20"/>
      <w:szCs w:val="22"/>
      <w:lang w:val="en-US" w:eastAsia="en-US" w:bidi="ar-SA"/>
    </w:rPr>
  </w:style>
  <w:style w:type="paragraph" w:customStyle="1" w:styleId="1649">
    <w:name w:val="90DD080471824DF28F0ED12B8FE087164"/>
    <w:uiPriority w:val="0"/>
    <w:pPr>
      <w:spacing w:after="0" w:line="240" w:lineRule="auto"/>
    </w:pPr>
    <w:rPr>
      <w:rFonts w:ascii="Calibri" w:hAnsi="Calibri" w:eastAsia="Calibri" w:cs="Arial"/>
      <w:sz w:val="20"/>
      <w:szCs w:val="22"/>
      <w:lang w:val="en-US" w:eastAsia="en-US" w:bidi="ar-SA"/>
    </w:rPr>
  </w:style>
  <w:style w:type="paragraph" w:customStyle="1" w:styleId="1650">
    <w:name w:val="4DA17F2206EE4421962404B7336E4E3A4"/>
    <w:uiPriority w:val="0"/>
    <w:pPr>
      <w:spacing w:after="0" w:line="240" w:lineRule="auto"/>
    </w:pPr>
    <w:rPr>
      <w:rFonts w:ascii="Calibri" w:hAnsi="Calibri" w:eastAsia="Calibri" w:cs="Arial"/>
      <w:sz w:val="20"/>
      <w:szCs w:val="22"/>
      <w:lang w:val="en-US" w:eastAsia="en-US" w:bidi="ar-SA"/>
    </w:rPr>
  </w:style>
  <w:style w:type="paragraph" w:customStyle="1" w:styleId="1651">
    <w:name w:val="DEB7EA7E85354AF0AADAE0870254ECE24"/>
    <w:uiPriority w:val="0"/>
    <w:pPr>
      <w:spacing w:after="0" w:line="240" w:lineRule="auto"/>
    </w:pPr>
    <w:rPr>
      <w:rFonts w:ascii="Calibri" w:hAnsi="Calibri" w:eastAsia="Calibri" w:cs="Arial"/>
      <w:sz w:val="20"/>
      <w:szCs w:val="22"/>
      <w:lang w:val="en-US" w:eastAsia="en-US" w:bidi="ar-SA"/>
    </w:rPr>
  </w:style>
  <w:style w:type="paragraph" w:customStyle="1" w:styleId="1652">
    <w:name w:val="7554E86C80144C758F648569B9A20F234"/>
    <w:uiPriority w:val="0"/>
    <w:pPr>
      <w:spacing w:after="0" w:line="240" w:lineRule="auto"/>
    </w:pPr>
    <w:rPr>
      <w:rFonts w:ascii="Calibri" w:hAnsi="Calibri" w:eastAsia="Calibri" w:cs="Arial"/>
      <w:sz w:val="20"/>
      <w:szCs w:val="22"/>
      <w:lang w:val="en-US" w:eastAsia="en-US" w:bidi="ar-SA"/>
    </w:rPr>
  </w:style>
  <w:style w:type="paragraph" w:customStyle="1" w:styleId="1653">
    <w:name w:val="7B3E9518367849ED9DAE28F72D4104DB4"/>
    <w:uiPriority w:val="0"/>
    <w:pPr>
      <w:spacing w:after="0" w:line="240" w:lineRule="auto"/>
    </w:pPr>
    <w:rPr>
      <w:rFonts w:ascii="Calibri" w:hAnsi="Calibri" w:eastAsia="Calibri" w:cs="Arial"/>
      <w:sz w:val="20"/>
      <w:szCs w:val="22"/>
      <w:lang w:val="en-US" w:eastAsia="en-US" w:bidi="ar-SA"/>
    </w:rPr>
  </w:style>
  <w:style w:type="paragraph" w:customStyle="1" w:styleId="1654">
    <w:name w:val="B09465F45FDD4BEF8C59FF406CF1B9284"/>
    <w:uiPriority w:val="0"/>
    <w:pPr>
      <w:spacing w:after="0" w:line="240" w:lineRule="auto"/>
    </w:pPr>
    <w:rPr>
      <w:rFonts w:ascii="Calibri" w:hAnsi="Calibri" w:eastAsia="Calibri" w:cs="Arial"/>
      <w:sz w:val="20"/>
      <w:szCs w:val="22"/>
      <w:lang w:val="en-US" w:eastAsia="en-US" w:bidi="ar-SA"/>
    </w:rPr>
  </w:style>
  <w:style w:type="paragraph" w:customStyle="1" w:styleId="1655">
    <w:name w:val="43A4A819C6E140FA8B01129DF46673024"/>
    <w:uiPriority w:val="0"/>
    <w:pPr>
      <w:spacing w:after="0" w:line="240" w:lineRule="auto"/>
    </w:pPr>
    <w:rPr>
      <w:rFonts w:ascii="Calibri" w:hAnsi="Calibri" w:eastAsia="Calibri" w:cs="Arial"/>
      <w:sz w:val="20"/>
      <w:szCs w:val="22"/>
      <w:lang w:val="en-US" w:eastAsia="en-US" w:bidi="ar-SA"/>
    </w:rPr>
  </w:style>
  <w:style w:type="paragraph" w:customStyle="1" w:styleId="1656">
    <w:name w:val="2A70381EAB114E298EC1FE749E9027FA4"/>
    <w:uiPriority w:val="0"/>
    <w:pPr>
      <w:spacing w:after="0" w:line="240" w:lineRule="auto"/>
    </w:pPr>
    <w:rPr>
      <w:rFonts w:ascii="Calibri" w:hAnsi="Calibri" w:eastAsia="Calibri" w:cs="Arial"/>
      <w:sz w:val="20"/>
      <w:szCs w:val="22"/>
      <w:lang w:val="en-US" w:eastAsia="en-US" w:bidi="ar-SA"/>
    </w:rPr>
  </w:style>
  <w:style w:type="paragraph" w:customStyle="1" w:styleId="1657">
    <w:name w:val="D76E084EA2F3456591B885D69B6AF4334"/>
    <w:uiPriority w:val="0"/>
    <w:pPr>
      <w:spacing w:after="0" w:line="240" w:lineRule="auto"/>
    </w:pPr>
    <w:rPr>
      <w:rFonts w:ascii="Calibri" w:hAnsi="Calibri" w:eastAsia="Calibri" w:cs="Arial"/>
      <w:sz w:val="20"/>
      <w:szCs w:val="22"/>
      <w:lang w:val="en-US" w:eastAsia="en-US" w:bidi="ar-SA"/>
    </w:rPr>
  </w:style>
  <w:style w:type="paragraph" w:customStyle="1" w:styleId="1658">
    <w:name w:val="D0F0531B69DC4ECBB54C4B40C3F43DEC4"/>
    <w:uiPriority w:val="0"/>
    <w:pPr>
      <w:spacing w:after="0" w:line="240" w:lineRule="auto"/>
    </w:pPr>
    <w:rPr>
      <w:rFonts w:ascii="Calibri" w:hAnsi="Calibri" w:eastAsia="Calibri" w:cs="Arial"/>
      <w:sz w:val="20"/>
      <w:szCs w:val="22"/>
      <w:lang w:val="en-US" w:eastAsia="en-US" w:bidi="ar-SA"/>
    </w:rPr>
  </w:style>
  <w:style w:type="paragraph" w:customStyle="1" w:styleId="1659">
    <w:name w:val="E8FF9B9E6E494ACEB7D0B9118B6905CA4"/>
    <w:uiPriority w:val="0"/>
    <w:pPr>
      <w:spacing w:after="0" w:line="240" w:lineRule="auto"/>
    </w:pPr>
    <w:rPr>
      <w:rFonts w:ascii="Calibri" w:hAnsi="Calibri" w:eastAsia="Calibri" w:cs="Arial"/>
      <w:sz w:val="20"/>
      <w:szCs w:val="22"/>
      <w:lang w:val="en-US" w:eastAsia="en-US" w:bidi="ar-SA"/>
    </w:rPr>
  </w:style>
  <w:style w:type="paragraph" w:customStyle="1" w:styleId="1660">
    <w:name w:val="0F8E29E3AB294F279CC3F77DB7723D154"/>
    <w:uiPriority w:val="0"/>
    <w:pPr>
      <w:spacing w:after="0" w:line="240" w:lineRule="auto"/>
    </w:pPr>
    <w:rPr>
      <w:rFonts w:ascii="Calibri" w:hAnsi="Calibri" w:eastAsia="Calibri" w:cs="Arial"/>
      <w:sz w:val="20"/>
      <w:szCs w:val="22"/>
      <w:lang w:val="en-US" w:eastAsia="en-US" w:bidi="ar-SA"/>
    </w:rPr>
  </w:style>
  <w:style w:type="paragraph" w:customStyle="1" w:styleId="1661">
    <w:name w:val="7AF94F483B1A43BB957B0D88A5F53CE14"/>
    <w:uiPriority w:val="0"/>
    <w:pPr>
      <w:spacing w:after="0" w:line="240" w:lineRule="auto"/>
    </w:pPr>
    <w:rPr>
      <w:rFonts w:ascii="Calibri" w:hAnsi="Calibri" w:eastAsia="Calibri" w:cs="Arial"/>
      <w:sz w:val="20"/>
      <w:szCs w:val="22"/>
      <w:lang w:val="en-US" w:eastAsia="en-US" w:bidi="ar-SA"/>
    </w:rPr>
  </w:style>
  <w:style w:type="paragraph" w:customStyle="1" w:styleId="1662">
    <w:name w:val="D0DA7DD56B094862AB3D9297195477DD4"/>
    <w:uiPriority w:val="0"/>
    <w:pPr>
      <w:spacing w:after="0" w:line="240" w:lineRule="auto"/>
    </w:pPr>
    <w:rPr>
      <w:rFonts w:ascii="Calibri" w:hAnsi="Calibri" w:eastAsia="Calibri" w:cs="Arial"/>
      <w:sz w:val="20"/>
      <w:szCs w:val="22"/>
      <w:lang w:val="en-US" w:eastAsia="en-US" w:bidi="ar-SA"/>
    </w:rPr>
  </w:style>
  <w:style w:type="paragraph" w:customStyle="1" w:styleId="1663">
    <w:name w:val="BFA943BA9DFB4C29B29ACDD7E85ACC2B4"/>
    <w:uiPriority w:val="0"/>
    <w:pPr>
      <w:spacing w:after="0" w:line="240" w:lineRule="auto"/>
    </w:pPr>
    <w:rPr>
      <w:rFonts w:ascii="Calibri" w:hAnsi="Calibri" w:eastAsia="Calibri" w:cs="Arial"/>
      <w:sz w:val="20"/>
      <w:szCs w:val="22"/>
      <w:lang w:val="en-US" w:eastAsia="en-US" w:bidi="ar-SA"/>
    </w:rPr>
  </w:style>
  <w:style w:type="paragraph" w:customStyle="1" w:styleId="1664">
    <w:name w:val="9674917350BB485982A6C3AFFE859F0C2"/>
    <w:uiPriority w:val="0"/>
    <w:pPr>
      <w:spacing w:after="0" w:line="240" w:lineRule="auto"/>
    </w:pPr>
    <w:rPr>
      <w:rFonts w:ascii="Calibri" w:hAnsi="Calibri" w:eastAsia="Calibri" w:cs="Arial"/>
      <w:sz w:val="20"/>
      <w:szCs w:val="22"/>
      <w:lang w:val="en-US" w:eastAsia="en-US" w:bidi="ar-SA"/>
    </w:rPr>
  </w:style>
  <w:style w:type="paragraph" w:customStyle="1" w:styleId="1665">
    <w:name w:val="A70E5846AFEC4DB78C495EF096494A6E2"/>
    <w:uiPriority w:val="0"/>
    <w:pPr>
      <w:spacing w:after="0" w:line="240" w:lineRule="auto"/>
    </w:pPr>
    <w:rPr>
      <w:rFonts w:ascii="Calibri" w:hAnsi="Calibri" w:eastAsia="Calibri" w:cs="Arial"/>
      <w:sz w:val="20"/>
      <w:szCs w:val="22"/>
      <w:lang w:val="en-US" w:eastAsia="en-US" w:bidi="ar-SA"/>
    </w:rPr>
  </w:style>
  <w:style w:type="paragraph" w:customStyle="1" w:styleId="1666">
    <w:name w:val="5499A6D680CF46729588F1A069D15B0E2"/>
    <w:uiPriority w:val="0"/>
    <w:pPr>
      <w:spacing w:after="0" w:line="240" w:lineRule="auto"/>
    </w:pPr>
    <w:rPr>
      <w:rFonts w:ascii="Calibri" w:hAnsi="Calibri" w:eastAsia="Calibri" w:cs="Arial"/>
      <w:sz w:val="20"/>
      <w:szCs w:val="22"/>
      <w:lang w:val="en-US" w:eastAsia="en-US" w:bidi="ar-SA"/>
    </w:rPr>
  </w:style>
  <w:style w:type="paragraph" w:customStyle="1" w:styleId="1667">
    <w:name w:val="F55BCF973D2A435C9DF0E5349E798F0C2"/>
    <w:uiPriority w:val="0"/>
    <w:pPr>
      <w:spacing w:after="0" w:line="240" w:lineRule="auto"/>
    </w:pPr>
    <w:rPr>
      <w:rFonts w:ascii="Calibri" w:hAnsi="Calibri" w:eastAsia="Calibri" w:cs="Arial"/>
      <w:sz w:val="20"/>
      <w:szCs w:val="22"/>
      <w:lang w:val="en-US" w:eastAsia="en-US" w:bidi="ar-SA"/>
    </w:rPr>
  </w:style>
  <w:style w:type="paragraph" w:customStyle="1" w:styleId="1668">
    <w:name w:val="75DF3A70BB4B4E82912F3225A7A6FB0D2"/>
    <w:uiPriority w:val="0"/>
    <w:pPr>
      <w:spacing w:after="0" w:line="240" w:lineRule="auto"/>
    </w:pPr>
    <w:rPr>
      <w:rFonts w:ascii="Calibri" w:hAnsi="Calibri" w:eastAsia="Calibri" w:cs="Arial"/>
      <w:sz w:val="20"/>
      <w:szCs w:val="22"/>
      <w:lang w:val="en-US" w:eastAsia="en-US" w:bidi="ar-SA"/>
    </w:rPr>
  </w:style>
  <w:style w:type="paragraph" w:customStyle="1" w:styleId="1669">
    <w:name w:val="3186DBAE4B74427DB3E473E2D2AEFEA02"/>
    <w:uiPriority w:val="0"/>
    <w:pPr>
      <w:spacing w:after="0" w:line="240" w:lineRule="auto"/>
    </w:pPr>
    <w:rPr>
      <w:rFonts w:ascii="Calibri" w:hAnsi="Calibri" w:eastAsia="Calibri" w:cs="Arial"/>
      <w:sz w:val="20"/>
      <w:szCs w:val="22"/>
      <w:lang w:val="en-US" w:eastAsia="en-US" w:bidi="ar-SA"/>
    </w:rPr>
  </w:style>
  <w:style w:type="paragraph" w:customStyle="1" w:styleId="1670">
    <w:name w:val="36A7AE2B2D55486484A2DCEF84F780F92"/>
    <w:uiPriority w:val="0"/>
    <w:pPr>
      <w:spacing w:after="0" w:line="240" w:lineRule="auto"/>
    </w:pPr>
    <w:rPr>
      <w:rFonts w:ascii="Calibri" w:hAnsi="Calibri" w:eastAsia="Calibri" w:cs="Arial"/>
      <w:sz w:val="20"/>
      <w:szCs w:val="22"/>
      <w:lang w:val="en-US" w:eastAsia="en-US" w:bidi="ar-SA"/>
    </w:rPr>
  </w:style>
  <w:style w:type="paragraph" w:customStyle="1" w:styleId="1671">
    <w:name w:val="F6729D87AF434BA38D6B7632744A939E2"/>
    <w:uiPriority w:val="0"/>
    <w:pPr>
      <w:spacing w:after="0" w:line="240" w:lineRule="auto"/>
    </w:pPr>
    <w:rPr>
      <w:rFonts w:ascii="Calibri" w:hAnsi="Calibri" w:eastAsia="Calibri" w:cs="Arial"/>
      <w:sz w:val="20"/>
      <w:szCs w:val="22"/>
      <w:lang w:val="en-US" w:eastAsia="en-US" w:bidi="ar-SA"/>
    </w:rPr>
  </w:style>
  <w:style w:type="paragraph" w:customStyle="1" w:styleId="1672">
    <w:name w:val="CED869654BFB4083923AB4577F2A53D02"/>
    <w:uiPriority w:val="0"/>
    <w:pPr>
      <w:spacing w:after="0" w:line="240" w:lineRule="auto"/>
    </w:pPr>
    <w:rPr>
      <w:rFonts w:ascii="Calibri" w:hAnsi="Calibri" w:eastAsia="Calibri" w:cs="Arial"/>
      <w:sz w:val="20"/>
      <w:szCs w:val="22"/>
      <w:lang w:val="en-US" w:eastAsia="en-US" w:bidi="ar-SA"/>
    </w:rPr>
  </w:style>
  <w:style w:type="paragraph" w:customStyle="1" w:styleId="1673">
    <w:name w:val="6AB1A4D5B8214EF5930920A8948A55FE2"/>
    <w:uiPriority w:val="0"/>
    <w:pPr>
      <w:spacing w:after="0" w:line="240" w:lineRule="auto"/>
    </w:pPr>
    <w:rPr>
      <w:rFonts w:ascii="Calibri" w:hAnsi="Calibri" w:eastAsia="Calibri" w:cs="Arial"/>
      <w:sz w:val="20"/>
      <w:szCs w:val="22"/>
      <w:lang w:val="en-US" w:eastAsia="en-US" w:bidi="ar-SA"/>
    </w:rPr>
  </w:style>
  <w:style w:type="paragraph" w:customStyle="1" w:styleId="1674">
    <w:name w:val="5E415BFA33614DDE807349615E1D37132"/>
    <w:uiPriority w:val="0"/>
    <w:pPr>
      <w:spacing w:after="0" w:line="240" w:lineRule="auto"/>
    </w:pPr>
    <w:rPr>
      <w:rFonts w:ascii="Calibri" w:hAnsi="Calibri" w:eastAsia="Calibri" w:cs="Arial"/>
      <w:sz w:val="20"/>
      <w:szCs w:val="22"/>
      <w:lang w:val="en-US" w:eastAsia="en-US" w:bidi="ar-SA"/>
    </w:rPr>
  </w:style>
  <w:style w:type="paragraph" w:customStyle="1" w:styleId="1675">
    <w:name w:val="CCB66293F8FB4A6C8C5E687CD1999F512"/>
    <w:uiPriority w:val="0"/>
    <w:pPr>
      <w:spacing w:after="0" w:line="240" w:lineRule="auto"/>
    </w:pPr>
    <w:rPr>
      <w:rFonts w:ascii="Calibri" w:hAnsi="Calibri" w:eastAsia="Calibri" w:cs="Arial"/>
      <w:sz w:val="20"/>
      <w:szCs w:val="22"/>
      <w:lang w:val="en-US" w:eastAsia="en-US" w:bidi="ar-SA"/>
    </w:rPr>
  </w:style>
  <w:style w:type="paragraph" w:customStyle="1" w:styleId="1676">
    <w:name w:val="60035D2D8E1B4A88A08A6F40DAD7C5AA2"/>
    <w:uiPriority w:val="0"/>
    <w:pPr>
      <w:spacing w:after="0" w:line="240" w:lineRule="auto"/>
    </w:pPr>
    <w:rPr>
      <w:rFonts w:ascii="Calibri" w:hAnsi="Calibri" w:eastAsia="Calibri" w:cs="Arial"/>
      <w:sz w:val="20"/>
      <w:szCs w:val="22"/>
      <w:lang w:val="en-US" w:eastAsia="en-US" w:bidi="ar-SA"/>
    </w:rPr>
  </w:style>
  <w:style w:type="paragraph" w:customStyle="1" w:styleId="1677">
    <w:name w:val="4C8D74653E0846FFBE8FFB86D32C80073"/>
    <w:uiPriority w:val="0"/>
    <w:pPr>
      <w:spacing w:after="0" w:line="240" w:lineRule="auto"/>
    </w:pPr>
    <w:rPr>
      <w:rFonts w:ascii="Calibri" w:hAnsi="Calibri" w:eastAsia="Calibri" w:cs="Arial"/>
      <w:sz w:val="20"/>
      <w:szCs w:val="22"/>
      <w:lang w:val="en-US" w:eastAsia="en-US" w:bidi="ar-SA"/>
    </w:rPr>
  </w:style>
  <w:style w:type="paragraph" w:customStyle="1" w:styleId="1678">
    <w:name w:val="332608ACFAA04D6184389D82F8560D6A3"/>
    <w:uiPriority w:val="0"/>
    <w:pPr>
      <w:spacing w:after="0" w:line="240" w:lineRule="auto"/>
    </w:pPr>
    <w:rPr>
      <w:rFonts w:ascii="Calibri" w:hAnsi="Calibri" w:eastAsia="Calibri" w:cs="Arial"/>
      <w:sz w:val="20"/>
      <w:szCs w:val="22"/>
      <w:lang w:val="en-US" w:eastAsia="en-US" w:bidi="ar-SA"/>
    </w:rPr>
  </w:style>
  <w:style w:type="paragraph" w:customStyle="1" w:styleId="1679">
    <w:name w:val="04E93EDAD098456CB5C4D7114A2013303"/>
    <w:uiPriority w:val="0"/>
    <w:pPr>
      <w:spacing w:after="0" w:line="240" w:lineRule="auto"/>
    </w:pPr>
    <w:rPr>
      <w:rFonts w:ascii="Calibri" w:hAnsi="Calibri" w:eastAsia="Calibri" w:cs="Arial"/>
      <w:sz w:val="20"/>
      <w:szCs w:val="22"/>
      <w:lang w:val="en-US" w:eastAsia="en-US" w:bidi="ar-SA"/>
    </w:rPr>
  </w:style>
  <w:style w:type="paragraph" w:customStyle="1" w:styleId="1680">
    <w:name w:val="0C1F06390F7148D687A3C22F7B13DEE63"/>
    <w:uiPriority w:val="0"/>
    <w:pPr>
      <w:spacing w:after="0" w:line="240" w:lineRule="auto"/>
    </w:pPr>
    <w:rPr>
      <w:rFonts w:ascii="Calibri" w:hAnsi="Calibri" w:eastAsia="Calibri" w:cs="Arial"/>
      <w:sz w:val="20"/>
      <w:szCs w:val="22"/>
      <w:lang w:val="en-US" w:eastAsia="en-US" w:bidi="ar-SA"/>
    </w:rPr>
  </w:style>
  <w:style w:type="paragraph" w:customStyle="1" w:styleId="1681">
    <w:name w:val="8B9DE018C62D4BA18DBE6C7DC595B99B3"/>
    <w:uiPriority w:val="0"/>
    <w:pPr>
      <w:spacing w:after="0" w:line="240" w:lineRule="auto"/>
    </w:pPr>
    <w:rPr>
      <w:rFonts w:ascii="Calibri" w:hAnsi="Calibri" w:eastAsia="Calibri" w:cs="Arial"/>
      <w:sz w:val="20"/>
      <w:szCs w:val="22"/>
      <w:lang w:val="en-US" w:eastAsia="en-US" w:bidi="ar-SA"/>
    </w:rPr>
  </w:style>
  <w:style w:type="paragraph" w:customStyle="1" w:styleId="1682">
    <w:name w:val="84FC19F0FC7143B782EB6FAAF464D5283"/>
    <w:uiPriority w:val="0"/>
    <w:pPr>
      <w:spacing w:after="0" w:line="240" w:lineRule="auto"/>
    </w:pPr>
    <w:rPr>
      <w:rFonts w:ascii="Calibri" w:hAnsi="Calibri" w:eastAsia="Calibri" w:cs="Arial"/>
      <w:sz w:val="20"/>
      <w:szCs w:val="22"/>
      <w:lang w:val="en-US" w:eastAsia="en-US" w:bidi="ar-SA"/>
    </w:rPr>
  </w:style>
  <w:style w:type="paragraph" w:customStyle="1" w:styleId="1683">
    <w:name w:val="8994F15F22554465AAA5EA217AF1A1BE3"/>
    <w:uiPriority w:val="0"/>
    <w:pPr>
      <w:spacing w:after="0" w:line="240" w:lineRule="auto"/>
    </w:pPr>
    <w:rPr>
      <w:rFonts w:ascii="Calibri" w:hAnsi="Calibri" w:eastAsia="Calibri" w:cs="Arial"/>
      <w:sz w:val="20"/>
      <w:szCs w:val="22"/>
      <w:lang w:val="en-US" w:eastAsia="en-US" w:bidi="ar-SA"/>
    </w:rPr>
  </w:style>
  <w:style w:type="paragraph" w:customStyle="1" w:styleId="1684">
    <w:name w:val="7B15B678BCAA42558B8624F40C621EF53"/>
    <w:uiPriority w:val="0"/>
    <w:pPr>
      <w:spacing w:after="0" w:line="240" w:lineRule="auto"/>
    </w:pPr>
    <w:rPr>
      <w:rFonts w:ascii="Calibri" w:hAnsi="Calibri" w:eastAsia="Calibri" w:cs="Arial"/>
      <w:sz w:val="20"/>
      <w:szCs w:val="22"/>
      <w:lang w:val="en-US" w:eastAsia="en-US" w:bidi="ar-SA"/>
    </w:rPr>
  </w:style>
  <w:style w:type="paragraph" w:customStyle="1" w:styleId="1685">
    <w:name w:val="03F00C419BA54DA9A714E987D49ECAB93"/>
    <w:uiPriority w:val="0"/>
    <w:pPr>
      <w:spacing w:after="0" w:line="240" w:lineRule="auto"/>
    </w:pPr>
    <w:rPr>
      <w:rFonts w:ascii="Calibri" w:hAnsi="Calibri" w:eastAsia="Calibri" w:cs="Arial"/>
      <w:sz w:val="20"/>
      <w:szCs w:val="22"/>
      <w:lang w:val="en-US" w:eastAsia="en-US" w:bidi="ar-SA"/>
    </w:rPr>
  </w:style>
  <w:style w:type="paragraph" w:customStyle="1" w:styleId="1686">
    <w:name w:val="D14DE574A4C04AE993DBDADA27A87B403"/>
    <w:uiPriority w:val="0"/>
    <w:pPr>
      <w:spacing w:after="0" w:line="240" w:lineRule="auto"/>
    </w:pPr>
    <w:rPr>
      <w:rFonts w:ascii="Calibri" w:hAnsi="Calibri" w:eastAsia="Calibri" w:cs="Arial"/>
      <w:sz w:val="20"/>
      <w:szCs w:val="22"/>
      <w:lang w:val="en-US" w:eastAsia="en-US" w:bidi="ar-SA"/>
    </w:rPr>
  </w:style>
  <w:style w:type="paragraph" w:customStyle="1" w:styleId="1687">
    <w:name w:val="9F41289A5D6E4A3ABF6B9D92A1AD949C3"/>
    <w:uiPriority w:val="0"/>
    <w:pPr>
      <w:spacing w:after="0" w:line="240" w:lineRule="auto"/>
    </w:pPr>
    <w:rPr>
      <w:rFonts w:ascii="Calibri" w:hAnsi="Calibri" w:eastAsia="Calibri" w:cs="Arial"/>
      <w:sz w:val="20"/>
      <w:szCs w:val="22"/>
      <w:lang w:val="en-US" w:eastAsia="en-US" w:bidi="ar-SA"/>
    </w:rPr>
  </w:style>
  <w:style w:type="paragraph" w:customStyle="1" w:styleId="1688">
    <w:name w:val="F46C175C08DC4C21B69F8942E98959063"/>
    <w:uiPriority w:val="0"/>
    <w:pPr>
      <w:spacing w:after="0" w:line="240" w:lineRule="auto"/>
    </w:pPr>
    <w:rPr>
      <w:rFonts w:ascii="Calibri" w:hAnsi="Calibri" w:eastAsia="Calibri" w:cs="Arial"/>
      <w:sz w:val="20"/>
      <w:szCs w:val="22"/>
      <w:lang w:val="en-US" w:eastAsia="en-US" w:bidi="ar-SA"/>
    </w:rPr>
  </w:style>
  <w:style w:type="paragraph" w:customStyle="1" w:styleId="1689">
    <w:name w:val="29372CBF7A114AAAA66A7C698DA571123"/>
    <w:uiPriority w:val="0"/>
    <w:pPr>
      <w:spacing w:after="0" w:line="240" w:lineRule="auto"/>
    </w:pPr>
    <w:rPr>
      <w:rFonts w:ascii="Calibri" w:hAnsi="Calibri" w:eastAsia="Calibri" w:cs="Arial"/>
      <w:sz w:val="20"/>
      <w:szCs w:val="22"/>
      <w:lang w:val="en-US" w:eastAsia="en-US" w:bidi="ar-SA"/>
    </w:rPr>
  </w:style>
  <w:style w:type="paragraph" w:customStyle="1" w:styleId="1690">
    <w:name w:val="78F81110E3F94BA295B5EB7FD23A12663"/>
    <w:uiPriority w:val="0"/>
    <w:pPr>
      <w:spacing w:after="0" w:line="240" w:lineRule="auto"/>
    </w:pPr>
    <w:rPr>
      <w:rFonts w:ascii="Calibri" w:hAnsi="Calibri" w:eastAsia="Calibri" w:cs="Arial"/>
      <w:sz w:val="20"/>
      <w:szCs w:val="22"/>
      <w:lang w:val="en-US" w:eastAsia="en-US" w:bidi="ar-SA"/>
    </w:rPr>
  </w:style>
  <w:style w:type="paragraph" w:customStyle="1" w:styleId="1691">
    <w:name w:val="09EBEAB41C7A475E817C0272B07DC4B63"/>
    <w:uiPriority w:val="0"/>
    <w:pPr>
      <w:spacing w:after="0" w:line="240" w:lineRule="auto"/>
    </w:pPr>
    <w:rPr>
      <w:rFonts w:ascii="Calibri" w:hAnsi="Calibri" w:eastAsia="Calibri" w:cs="Arial"/>
      <w:sz w:val="20"/>
      <w:szCs w:val="22"/>
      <w:lang w:val="en-US" w:eastAsia="en-US" w:bidi="ar-SA"/>
    </w:rPr>
  </w:style>
  <w:style w:type="paragraph" w:customStyle="1" w:styleId="1692">
    <w:name w:val="76A6868E7B8E4284BB120A8A8AC883F53"/>
    <w:uiPriority w:val="0"/>
    <w:pPr>
      <w:spacing w:after="0" w:line="240" w:lineRule="auto"/>
    </w:pPr>
    <w:rPr>
      <w:rFonts w:ascii="Calibri" w:hAnsi="Calibri" w:eastAsia="Calibri" w:cs="Arial"/>
      <w:sz w:val="20"/>
      <w:szCs w:val="22"/>
      <w:lang w:val="en-US" w:eastAsia="en-US" w:bidi="ar-SA"/>
    </w:rPr>
  </w:style>
  <w:style w:type="paragraph" w:customStyle="1" w:styleId="1693">
    <w:name w:val="4E1775A0CDA74B5EBD4BB6BA1E268E693"/>
    <w:uiPriority w:val="0"/>
    <w:pPr>
      <w:spacing w:after="0" w:line="240" w:lineRule="auto"/>
    </w:pPr>
    <w:rPr>
      <w:rFonts w:ascii="Calibri" w:hAnsi="Calibri" w:eastAsia="Calibri" w:cs="Arial"/>
      <w:sz w:val="20"/>
      <w:szCs w:val="22"/>
      <w:lang w:val="en-US" w:eastAsia="en-US" w:bidi="ar-SA"/>
    </w:rPr>
  </w:style>
  <w:style w:type="paragraph" w:customStyle="1" w:styleId="1694">
    <w:name w:val="BEC75D6EFA5E4014936FA2A748D7B05D3"/>
    <w:uiPriority w:val="0"/>
    <w:pPr>
      <w:spacing w:after="0" w:line="240" w:lineRule="auto"/>
    </w:pPr>
    <w:rPr>
      <w:rFonts w:ascii="Calibri" w:hAnsi="Calibri" w:eastAsia="Calibri" w:cs="Arial"/>
      <w:sz w:val="20"/>
      <w:szCs w:val="22"/>
      <w:lang w:val="en-US" w:eastAsia="en-US" w:bidi="ar-SA"/>
    </w:rPr>
  </w:style>
  <w:style w:type="paragraph" w:customStyle="1" w:styleId="1695">
    <w:name w:val="D1CC5DF7BC2F4820980759CA2483E79F3"/>
    <w:uiPriority w:val="0"/>
    <w:pPr>
      <w:spacing w:after="0" w:line="240" w:lineRule="auto"/>
    </w:pPr>
    <w:rPr>
      <w:rFonts w:ascii="Calibri" w:hAnsi="Calibri" w:eastAsia="Calibri" w:cs="Arial"/>
      <w:sz w:val="20"/>
      <w:szCs w:val="22"/>
      <w:lang w:val="en-US" w:eastAsia="en-US" w:bidi="ar-SA"/>
    </w:rPr>
  </w:style>
  <w:style w:type="paragraph" w:customStyle="1" w:styleId="1696">
    <w:name w:val="2DAEA9881D7A431D9B5930B227E24ECF3"/>
    <w:uiPriority w:val="0"/>
    <w:pPr>
      <w:spacing w:after="0" w:line="240" w:lineRule="auto"/>
    </w:pPr>
    <w:rPr>
      <w:rFonts w:ascii="Calibri" w:hAnsi="Calibri" w:eastAsia="Calibri" w:cs="Arial"/>
      <w:sz w:val="20"/>
      <w:szCs w:val="22"/>
      <w:lang w:val="en-US" w:eastAsia="en-US" w:bidi="ar-SA"/>
    </w:rPr>
  </w:style>
  <w:style w:type="paragraph" w:customStyle="1" w:styleId="1697">
    <w:name w:val="FD12085783D7404394A5DCD65EAD2FC03"/>
    <w:uiPriority w:val="0"/>
    <w:pPr>
      <w:spacing w:after="0" w:line="240" w:lineRule="auto"/>
    </w:pPr>
    <w:rPr>
      <w:rFonts w:ascii="Calibri" w:hAnsi="Calibri" w:eastAsia="Calibri" w:cs="Arial"/>
      <w:sz w:val="20"/>
      <w:szCs w:val="22"/>
      <w:lang w:val="en-US" w:eastAsia="en-US" w:bidi="ar-SA"/>
    </w:rPr>
  </w:style>
  <w:style w:type="paragraph" w:customStyle="1" w:styleId="1698">
    <w:name w:val="1A518A41AEBE4CE1B9AFC1E6207EB7233"/>
    <w:uiPriority w:val="0"/>
    <w:pPr>
      <w:spacing w:after="0" w:line="240" w:lineRule="auto"/>
    </w:pPr>
    <w:rPr>
      <w:rFonts w:ascii="Calibri" w:hAnsi="Calibri" w:eastAsia="Calibri" w:cs="Arial"/>
      <w:sz w:val="20"/>
      <w:szCs w:val="22"/>
      <w:lang w:val="en-US" w:eastAsia="en-US" w:bidi="ar-SA"/>
    </w:rPr>
  </w:style>
  <w:style w:type="paragraph" w:customStyle="1" w:styleId="1699">
    <w:name w:val="F107FBC87F554ABC80BD1FA76D767EB73"/>
    <w:uiPriority w:val="0"/>
    <w:pPr>
      <w:spacing w:after="0" w:line="240" w:lineRule="auto"/>
    </w:pPr>
    <w:rPr>
      <w:rFonts w:ascii="Calibri" w:hAnsi="Calibri" w:eastAsia="Calibri" w:cs="Arial"/>
      <w:sz w:val="20"/>
      <w:szCs w:val="22"/>
      <w:lang w:val="en-US" w:eastAsia="en-US" w:bidi="ar-SA"/>
    </w:rPr>
  </w:style>
  <w:style w:type="paragraph" w:customStyle="1" w:styleId="1700">
    <w:name w:val="FD9392633A8F49E796C1CB68C331A37A3"/>
    <w:uiPriority w:val="0"/>
    <w:pPr>
      <w:spacing w:after="0" w:line="240" w:lineRule="auto"/>
    </w:pPr>
    <w:rPr>
      <w:rFonts w:ascii="Calibri" w:hAnsi="Calibri" w:eastAsia="Calibri" w:cs="Arial"/>
      <w:sz w:val="20"/>
      <w:szCs w:val="22"/>
      <w:lang w:val="en-US" w:eastAsia="en-US" w:bidi="ar-SA"/>
    </w:rPr>
  </w:style>
  <w:style w:type="paragraph" w:customStyle="1" w:styleId="1701">
    <w:name w:val="AC612C8713894F9C8B137A04D354F53A3"/>
    <w:uiPriority w:val="0"/>
    <w:pPr>
      <w:spacing w:after="0" w:line="240" w:lineRule="auto"/>
    </w:pPr>
    <w:rPr>
      <w:rFonts w:ascii="Calibri" w:hAnsi="Calibri" w:eastAsia="Calibri" w:cs="Arial"/>
      <w:sz w:val="20"/>
      <w:szCs w:val="22"/>
      <w:lang w:val="en-US" w:eastAsia="en-US" w:bidi="ar-SA"/>
    </w:rPr>
  </w:style>
  <w:style w:type="paragraph" w:customStyle="1" w:styleId="1702">
    <w:name w:val="EF5A5CBD32474F3880DEC29036F6C29A3"/>
    <w:uiPriority w:val="0"/>
    <w:pPr>
      <w:spacing w:after="0" w:line="240" w:lineRule="auto"/>
    </w:pPr>
    <w:rPr>
      <w:rFonts w:ascii="Calibri" w:hAnsi="Calibri" w:eastAsia="Calibri" w:cs="Arial"/>
      <w:sz w:val="20"/>
      <w:szCs w:val="22"/>
      <w:lang w:val="en-US" w:eastAsia="en-US" w:bidi="ar-SA"/>
    </w:rPr>
  </w:style>
  <w:style w:type="paragraph" w:customStyle="1" w:styleId="1703">
    <w:name w:val="C3FD1C72FFA34BB898460CA49B570A913"/>
    <w:qFormat/>
    <w:uiPriority w:val="0"/>
    <w:pPr>
      <w:spacing w:after="0" w:line="240" w:lineRule="auto"/>
    </w:pPr>
    <w:rPr>
      <w:rFonts w:ascii="Calibri" w:hAnsi="Calibri" w:eastAsia="Calibri" w:cs="Arial"/>
      <w:sz w:val="20"/>
      <w:szCs w:val="22"/>
      <w:lang w:val="en-US" w:eastAsia="en-US" w:bidi="ar-SA"/>
    </w:rPr>
  </w:style>
  <w:style w:type="paragraph" w:customStyle="1" w:styleId="1704">
    <w:name w:val="21F3360A9F174DE3B346F6437C0517F43"/>
    <w:uiPriority w:val="0"/>
    <w:pPr>
      <w:spacing w:after="0" w:line="240" w:lineRule="auto"/>
    </w:pPr>
    <w:rPr>
      <w:rFonts w:ascii="Calibri" w:hAnsi="Calibri" w:eastAsia="Calibri" w:cs="Arial"/>
      <w:sz w:val="20"/>
      <w:szCs w:val="22"/>
      <w:lang w:val="en-US" w:eastAsia="en-US" w:bidi="ar-SA"/>
    </w:rPr>
  </w:style>
  <w:style w:type="paragraph" w:customStyle="1" w:styleId="1705">
    <w:name w:val="E75CC3716D584D7085F5E80F4C5082763"/>
    <w:uiPriority w:val="0"/>
    <w:pPr>
      <w:spacing w:after="0" w:line="240" w:lineRule="auto"/>
    </w:pPr>
    <w:rPr>
      <w:rFonts w:ascii="Calibri" w:hAnsi="Calibri" w:eastAsia="Calibri" w:cs="Arial"/>
      <w:sz w:val="20"/>
      <w:szCs w:val="22"/>
      <w:lang w:val="en-US" w:eastAsia="en-US" w:bidi="ar-SA"/>
    </w:rPr>
  </w:style>
  <w:style w:type="paragraph" w:customStyle="1" w:styleId="1706">
    <w:name w:val="08322258C0984EA5BC2983D569F3A93A3"/>
    <w:uiPriority w:val="0"/>
    <w:pPr>
      <w:spacing w:after="0" w:line="240" w:lineRule="auto"/>
    </w:pPr>
    <w:rPr>
      <w:rFonts w:ascii="Calibri" w:hAnsi="Calibri" w:eastAsia="Calibri" w:cs="Arial"/>
      <w:sz w:val="20"/>
      <w:szCs w:val="22"/>
      <w:lang w:val="en-US" w:eastAsia="en-US" w:bidi="ar-SA"/>
    </w:rPr>
  </w:style>
  <w:style w:type="paragraph" w:customStyle="1" w:styleId="1707">
    <w:name w:val="E65A9BF27C6749A2B6F66BBD4D31F3323"/>
    <w:uiPriority w:val="0"/>
    <w:pPr>
      <w:spacing w:after="0" w:line="240" w:lineRule="auto"/>
    </w:pPr>
    <w:rPr>
      <w:rFonts w:ascii="Calibri" w:hAnsi="Calibri" w:eastAsia="Calibri" w:cs="Arial"/>
      <w:sz w:val="20"/>
      <w:szCs w:val="22"/>
      <w:lang w:val="en-US" w:eastAsia="en-US" w:bidi="ar-SA"/>
    </w:rPr>
  </w:style>
  <w:style w:type="paragraph" w:customStyle="1" w:styleId="1708">
    <w:name w:val="E80A6887BF854E7DBF6657AB81B2A10E3"/>
    <w:uiPriority w:val="0"/>
    <w:pPr>
      <w:spacing w:after="0" w:line="240" w:lineRule="auto"/>
    </w:pPr>
    <w:rPr>
      <w:rFonts w:ascii="Calibri" w:hAnsi="Calibri" w:eastAsia="Calibri" w:cs="Arial"/>
      <w:sz w:val="20"/>
      <w:szCs w:val="22"/>
      <w:lang w:val="en-US" w:eastAsia="en-US" w:bidi="ar-SA"/>
    </w:rPr>
  </w:style>
  <w:style w:type="paragraph" w:customStyle="1" w:styleId="1709">
    <w:name w:val="DFEC35A0E2C147128E1C494E24DBC7253"/>
    <w:uiPriority w:val="0"/>
    <w:pPr>
      <w:spacing w:after="0" w:line="240" w:lineRule="auto"/>
    </w:pPr>
    <w:rPr>
      <w:rFonts w:ascii="Calibri" w:hAnsi="Calibri" w:eastAsia="Calibri" w:cs="Arial"/>
      <w:sz w:val="20"/>
      <w:szCs w:val="22"/>
      <w:lang w:val="en-US" w:eastAsia="en-US" w:bidi="ar-SA"/>
    </w:rPr>
  </w:style>
  <w:style w:type="paragraph" w:customStyle="1" w:styleId="1710">
    <w:name w:val="BE491004C6AE44C79BB74FD99067F1653"/>
    <w:uiPriority w:val="0"/>
    <w:pPr>
      <w:spacing w:after="0" w:line="240" w:lineRule="auto"/>
    </w:pPr>
    <w:rPr>
      <w:rFonts w:ascii="Calibri" w:hAnsi="Calibri" w:eastAsia="Calibri" w:cs="Arial"/>
      <w:sz w:val="20"/>
      <w:szCs w:val="22"/>
      <w:lang w:val="en-US" w:eastAsia="en-US" w:bidi="ar-SA"/>
    </w:rPr>
  </w:style>
  <w:style w:type="paragraph" w:customStyle="1" w:styleId="1711">
    <w:name w:val="7CCCA02C11794D7294CF801BAC5272553"/>
    <w:uiPriority w:val="0"/>
    <w:pPr>
      <w:spacing w:after="0" w:line="240" w:lineRule="auto"/>
    </w:pPr>
    <w:rPr>
      <w:rFonts w:ascii="Calibri" w:hAnsi="Calibri" w:eastAsia="Calibri" w:cs="Arial"/>
      <w:sz w:val="20"/>
      <w:szCs w:val="22"/>
      <w:lang w:val="en-US" w:eastAsia="en-US" w:bidi="ar-SA"/>
    </w:rPr>
  </w:style>
  <w:style w:type="paragraph" w:customStyle="1" w:styleId="1712">
    <w:name w:val="B7C2DB8CC74A4BB7B5940B26F8E0E07A3"/>
    <w:uiPriority w:val="0"/>
    <w:pPr>
      <w:spacing w:after="0" w:line="240" w:lineRule="auto"/>
    </w:pPr>
    <w:rPr>
      <w:rFonts w:ascii="Calibri" w:hAnsi="Calibri" w:eastAsia="Calibri" w:cs="Arial"/>
      <w:sz w:val="20"/>
      <w:szCs w:val="22"/>
      <w:lang w:val="en-US" w:eastAsia="en-US" w:bidi="ar-SA"/>
    </w:rPr>
  </w:style>
  <w:style w:type="paragraph" w:customStyle="1" w:styleId="1713">
    <w:name w:val="EDFB9F6DF9654A55970E4EF44DCA294C3"/>
    <w:uiPriority w:val="0"/>
    <w:pPr>
      <w:spacing w:after="0" w:line="240" w:lineRule="auto"/>
    </w:pPr>
    <w:rPr>
      <w:rFonts w:ascii="Calibri" w:hAnsi="Calibri" w:eastAsia="Calibri" w:cs="Arial"/>
      <w:sz w:val="20"/>
      <w:szCs w:val="22"/>
      <w:lang w:val="en-US" w:eastAsia="en-US" w:bidi="ar-SA"/>
    </w:rPr>
  </w:style>
  <w:style w:type="paragraph" w:customStyle="1" w:styleId="1714">
    <w:name w:val="A14D3898EACC45A5ABD81EF9B36E36E13"/>
    <w:uiPriority w:val="0"/>
    <w:pPr>
      <w:spacing w:after="0" w:line="240" w:lineRule="auto"/>
    </w:pPr>
    <w:rPr>
      <w:rFonts w:ascii="Calibri" w:hAnsi="Calibri" w:eastAsia="Calibri" w:cs="Arial"/>
      <w:sz w:val="20"/>
      <w:szCs w:val="22"/>
      <w:lang w:val="en-US" w:eastAsia="en-US" w:bidi="ar-SA"/>
    </w:rPr>
  </w:style>
  <w:style w:type="paragraph" w:customStyle="1" w:styleId="1715">
    <w:name w:val="BDE914809F904B599C6BCB7F334CDBFB3"/>
    <w:uiPriority w:val="0"/>
    <w:pPr>
      <w:spacing w:after="0" w:line="240" w:lineRule="auto"/>
    </w:pPr>
    <w:rPr>
      <w:rFonts w:ascii="Calibri" w:hAnsi="Calibri" w:eastAsia="Calibri" w:cs="Arial"/>
      <w:sz w:val="20"/>
      <w:szCs w:val="22"/>
      <w:lang w:val="en-US" w:eastAsia="en-US" w:bidi="ar-SA"/>
    </w:rPr>
  </w:style>
  <w:style w:type="paragraph" w:customStyle="1" w:styleId="1716">
    <w:name w:val="A43BF0FA146B4670AA15ABB17AB1F6253"/>
    <w:uiPriority w:val="0"/>
    <w:pPr>
      <w:spacing w:after="0" w:line="240" w:lineRule="auto"/>
    </w:pPr>
    <w:rPr>
      <w:rFonts w:ascii="Calibri" w:hAnsi="Calibri" w:eastAsia="Calibri" w:cs="Arial"/>
      <w:sz w:val="20"/>
      <w:szCs w:val="22"/>
      <w:lang w:val="en-US" w:eastAsia="en-US" w:bidi="ar-SA"/>
    </w:rPr>
  </w:style>
  <w:style w:type="paragraph" w:customStyle="1" w:styleId="1717">
    <w:name w:val="81691920CF094221B7590A4981DD2B963"/>
    <w:uiPriority w:val="0"/>
    <w:pPr>
      <w:spacing w:after="0" w:line="240" w:lineRule="auto"/>
    </w:pPr>
    <w:rPr>
      <w:rFonts w:ascii="Calibri" w:hAnsi="Calibri" w:eastAsia="Calibri" w:cs="Arial"/>
      <w:sz w:val="20"/>
      <w:szCs w:val="22"/>
      <w:lang w:val="en-US" w:eastAsia="en-US" w:bidi="ar-SA"/>
    </w:rPr>
  </w:style>
  <w:style w:type="paragraph" w:customStyle="1" w:styleId="1718">
    <w:name w:val="55083F06F6AE44248AB7F80B04962AB23"/>
    <w:uiPriority w:val="0"/>
    <w:pPr>
      <w:spacing w:after="0" w:line="240" w:lineRule="auto"/>
    </w:pPr>
    <w:rPr>
      <w:rFonts w:ascii="Calibri" w:hAnsi="Calibri" w:eastAsia="Calibri" w:cs="Arial"/>
      <w:sz w:val="20"/>
      <w:szCs w:val="22"/>
      <w:lang w:val="en-US" w:eastAsia="en-US" w:bidi="ar-SA"/>
    </w:rPr>
  </w:style>
  <w:style w:type="paragraph" w:customStyle="1" w:styleId="1719">
    <w:name w:val="48BCD5BA6E504008904488ADED9806323"/>
    <w:uiPriority w:val="0"/>
    <w:pPr>
      <w:spacing w:after="0" w:line="240" w:lineRule="auto"/>
    </w:pPr>
    <w:rPr>
      <w:rFonts w:ascii="Calibri" w:hAnsi="Calibri" w:eastAsia="Calibri" w:cs="Arial"/>
      <w:sz w:val="20"/>
      <w:szCs w:val="22"/>
      <w:lang w:val="en-US" w:eastAsia="en-US" w:bidi="ar-SA"/>
    </w:rPr>
  </w:style>
  <w:style w:type="paragraph" w:customStyle="1" w:styleId="1720">
    <w:name w:val="E592536D3ECC41F195C3E4265ABAA4EA3"/>
    <w:uiPriority w:val="0"/>
    <w:pPr>
      <w:spacing w:after="0" w:line="240" w:lineRule="auto"/>
    </w:pPr>
    <w:rPr>
      <w:rFonts w:ascii="Calibri" w:hAnsi="Calibri" w:eastAsia="Calibri" w:cs="Arial"/>
      <w:sz w:val="20"/>
      <w:szCs w:val="22"/>
      <w:lang w:val="en-US" w:eastAsia="en-US" w:bidi="ar-SA"/>
    </w:rPr>
  </w:style>
  <w:style w:type="paragraph" w:customStyle="1" w:styleId="1721">
    <w:name w:val="B43968A7412845BF84A6769626A318A73"/>
    <w:uiPriority w:val="0"/>
    <w:pPr>
      <w:spacing w:after="0" w:line="240" w:lineRule="auto"/>
    </w:pPr>
    <w:rPr>
      <w:rFonts w:ascii="Calibri" w:hAnsi="Calibri" w:eastAsia="Calibri" w:cs="Arial"/>
      <w:sz w:val="20"/>
      <w:szCs w:val="22"/>
      <w:lang w:val="en-US" w:eastAsia="en-US" w:bidi="ar-SA"/>
    </w:rPr>
  </w:style>
  <w:style w:type="paragraph" w:customStyle="1" w:styleId="1722">
    <w:name w:val="61611BB4394F4B41B669EA5D5C439ACE3"/>
    <w:uiPriority w:val="0"/>
    <w:pPr>
      <w:spacing w:after="0" w:line="240" w:lineRule="auto"/>
    </w:pPr>
    <w:rPr>
      <w:rFonts w:ascii="Calibri" w:hAnsi="Calibri" w:eastAsia="Calibri" w:cs="Arial"/>
      <w:sz w:val="20"/>
      <w:szCs w:val="22"/>
      <w:lang w:val="en-US" w:eastAsia="en-US" w:bidi="ar-SA"/>
    </w:rPr>
  </w:style>
  <w:style w:type="paragraph" w:customStyle="1" w:styleId="1723">
    <w:name w:val="80720D31D3C348C297931BCAA0F3A2913"/>
    <w:uiPriority w:val="0"/>
    <w:pPr>
      <w:spacing w:after="0" w:line="240" w:lineRule="auto"/>
    </w:pPr>
    <w:rPr>
      <w:rFonts w:ascii="Calibri" w:hAnsi="Calibri" w:eastAsia="Calibri" w:cs="Arial"/>
      <w:sz w:val="20"/>
      <w:szCs w:val="22"/>
      <w:lang w:val="en-US" w:eastAsia="en-US" w:bidi="ar-SA"/>
    </w:rPr>
  </w:style>
  <w:style w:type="paragraph" w:customStyle="1" w:styleId="1724">
    <w:name w:val="59CB7CB2861645BA8A6F41669403D4173"/>
    <w:uiPriority w:val="0"/>
    <w:pPr>
      <w:spacing w:after="0" w:line="240" w:lineRule="auto"/>
    </w:pPr>
    <w:rPr>
      <w:rFonts w:ascii="Calibri" w:hAnsi="Calibri" w:eastAsia="Calibri" w:cs="Arial"/>
      <w:sz w:val="20"/>
      <w:szCs w:val="22"/>
      <w:lang w:val="en-US" w:eastAsia="en-US" w:bidi="ar-SA"/>
    </w:rPr>
  </w:style>
  <w:style w:type="paragraph" w:customStyle="1" w:styleId="1725">
    <w:name w:val="225B8728FD504D33A10C7A22E3E31EFF3"/>
    <w:uiPriority w:val="0"/>
    <w:pPr>
      <w:spacing w:after="0" w:line="240" w:lineRule="auto"/>
    </w:pPr>
    <w:rPr>
      <w:rFonts w:ascii="Calibri" w:hAnsi="Calibri" w:eastAsia="Calibri" w:cs="Arial"/>
      <w:sz w:val="20"/>
      <w:szCs w:val="22"/>
      <w:lang w:val="en-US" w:eastAsia="en-US" w:bidi="ar-SA"/>
    </w:rPr>
  </w:style>
  <w:style w:type="paragraph" w:customStyle="1" w:styleId="1726">
    <w:name w:val="6FEBF68EC3154741A5CE66CB900F71B63"/>
    <w:uiPriority w:val="0"/>
    <w:pPr>
      <w:spacing w:after="0" w:line="240" w:lineRule="auto"/>
    </w:pPr>
    <w:rPr>
      <w:rFonts w:ascii="Calibri" w:hAnsi="Calibri" w:eastAsia="Calibri" w:cs="Arial"/>
      <w:sz w:val="20"/>
      <w:szCs w:val="22"/>
      <w:lang w:val="en-US" w:eastAsia="en-US" w:bidi="ar-SA"/>
    </w:rPr>
  </w:style>
  <w:style w:type="paragraph" w:customStyle="1" w:styleId="1727">
    <w:name w:val="941DE5E32E5D49429CC9ACB7D00579B03"/>
    <w:uiPriority w:val="0"/>
    <w:pPr>
      <w:spacing w:after="0" w:line="240" w:lineRule="auto"/>
    </w:pPr>
    <w:rPr>
      <w:rFonts w:ascii="Calibri" w:hAnsi="Calibri" w:eastAsia="Calibri" w:cs="Arial"/>
      <w:sz w:val="20"/>
      <w:szCs w:val="22"/>
      <w:lang w:val="en-US" w:eastAsia="en-US" w:bidi="ar-SA"/>
    </w:rPr>
  </w:style>
  <w:style w:type="paragraph" w:customStyle="1" w:styleId="1728">
    <w:name w:val="698B1C2A82084928BF6456AF5C2FD81E3"/>
    <w:uiPriority w:val="0"/>
    <w:pPr>
      <w:spacing w:after="0" w:line="240" w:lineRule="auto"/>
    </w:pPr>
    <w:rPr>
      <w:rFonts w:ascii="Calibri" w:hAnsi="Calibri" w:eastAsia="Calibri" w:cs="Arial"/>
      <w:sz w:val="20"/>
      <w:szCs w:val="22"/>
      <w:lang w:val="en-US" w:eastAsia="en-US" w:bidi="ar-SA"/>
    </w:rPr>
  </w:style>
  <w:style w:type="paragraph" w:customStyle="1" w:styleId="1729">
    <w:name w:val="7A33E23D64C34C9E872CEA5CA38C2ED23"/>
    <w:uiPriority w:val="0"/>
    <w:pPr>
      <w:spacing w:after="0" w:line="240" w:lineRule="auto"/>
    </w:pPr>
    <w:rPr>
      <w:rFonts w:ascii="Calibri" w:hAnsi="Calibri" w:eastAsia="Calibri" w:cs="Arial"/>
      <w:sz w:val="20"/>
      <w:szCs w:val="22"/>
      <w:lang w:val="en-US" w:eastAsia="en-US" w:bidi="ar-SA"/>
    </w:rPr>
  </w:style>
  <w:style w:type="paragraph" w:customStyle="1" w:styleId="1730">
    <w:name w:val="BCDC511B30FC48E7978D8F35982466483"/>
    <w:uiPriority w:val="0"/>
    <w:pPr>
      <w:spacing w:after="0" w:line="240" w:lineRule="auto"/>
    </w:pPr>
    <w:rPr>
      <w:rFonts w:ascii="Calibri" w:hAnsi="Calibri" w:eastAsia="Calibri" w:cs="Arial"/>
      <w:sz w:val="20"/>
      <w:szCs w:val="22"/>
      <w:lang w:val="en-US" w:eastAsia="en-US" w:bidi="ar-SA"/>
    </w:rPr>
  </w:style>
  <w:style w:type="paragraph" w:customStyle="1" w:styleId="1731">
    <w:name w:val="248D9B29A99A4F31A80259817931B3BD3"/>
    <w:uiPriority w:val="0"/>
    <w:pPr>
      <w:spacing w:after="0" w:line="240" w:lineRule="auto"/>
    </w:pPr>
    <w:rPr>
      <w:rFonts w:ascii="Calibri" w:hAnsi="Calibri" w:eastAsia="Calibri" w:cs="Arial"/>
      <w:sz w:val="20"/>
      <w:szCs w:val="22"/>
      <w:lang w:val="en-US" w:eastAsia="en-US" w:bidi="ar-SA"/>
    </w:rPr>
  </w:style>
  <w:style w:type="paragraph" w:customStyle="1" w:styleId="1732">
    <w:name w:val="9806E10F25A145F29022D82BB884E13D3"/>
    <w:uiPriority w:val="0"/>
    <w:pPr>
      <w:spacing w:after="0" w:line="240" w:lineRule="auto"/>
    </w:pPr>
    <w:rPr>
      <w:rFonts w:ascii="Calibri" w:hAnsi="Calibri" w:eastAsia="Calibri" w:cs="Arial"/>
      <w:sz w:val="20"/>
      <w:szCs w:val="22"/>
      <w:lang w:val="en-US" w:eastAsia="en-US" w:bidi="ar-SA"/>
    </w:rPr>
  </w:style>
  <w:style w:type="paragraph" w:customStyle="1" w:styleId="1733">
    <w:name w:val="D89DD41409DD42ACBE05957F56BD10F53"/>
    <w:uiPriority w:val="0"/>
    <w:pPr>
      <w:spacing w:after="0" w:line="240" w:lineRule="auto"/>
    </w:pPr>
    <w:rPr>
      <w:rFonts w:ascii="Calibri" w:hAnsi="Calibri" w:eastAsia="Calibri" w:cs="Arial"/>
      <w:sz w:val="20"/>
      <w:szCs w:val="22"/>
      <w:lang w:val="en-US" w:eastAsia="en-US" w:bidi="ar-SA"/>
    </w:rPr>
  </w:style>
  <w:style w:type="paragraph" w:customStyle="1" w:styleId="1734">
    <w:name w:val="AF842CBD3DA843B39A1A0C9645B590BE3"/>
    <w:uiPriority w:val="0"/>
    <w:pPr>
      <w:spacing w:after="0" w:line="240" w:lineRule="auto"/>
    </w:pPr>
    <w:rPr>
      <w:rFonts w:ascii="Calibri" w:hAnsi="Calibri" w:eastAsia="Calibri" w:cs="Arial"/>
      <w:sz w:val="20"/>
      <w:szCs w:val="22"/>
      <w:lang w:val="en-US" w:eastAsia="en-US" w:bidi="ar-SA"/>
    </w:rPr>
  </w:style>
  <w:style w:type="paragraph" w:customStyle="1" w:styleId="1735">
    <w:name w:val="F554B82399C0417E9D8357F4184087B63"/>
    <w:uiPriority w:val="0"/>
    <w:pPr>
      <w:spacing w:after="0" w:line="240" w:lineRule="auto"/>
    </w:pPr>
    <w:rPr>
      <w:rFonts w:ascii="Calibri" w:hAnsi="Calibri" w:eastAsia="Calibri" w:cs="Arial"/>
      <w:sz w:val="20"/>
      <w:szCs w:val="22"/>
      <w:lang w:val="en-US" w:eastAsia="en-US" w:bidi="ar-SA"/>
    </w:rPr>
  </w:style>
  <w:style w:type="paragraph" w:customStyle="1" w:styleId="1736">
    <w:name w:val="1D3EDFF05D994561A4AEA64A5DFB42743"/>
    <w:uiPriority w:val="0"/>
    <w:pPr>
      <w:spacing w:after="0" w:line="240" w:lineRule="auto"/>
    </w:pPr>
    <w:rPr>
      <w:rFonts w:ascii="Calibri" w:hAnsi="Calibri" w:eastAsia="Calibri" w:cs="Arial"/>
      <w:sz w:val="20"/>
      <w:szCs w:val="22"/>
      <w:lang w:val="en-US" w:eastAsia="en-US" w:bidi="ar-SA"/>
    </w:rPr>
  </w:style>
  <w:style w:type="paragraph" w:customStyle="1" w:styleId="1737">
    <w:name w:val="F1B74194525D4E80AF1188D05B93F3FC3"/>
    <w:uiPriority w:val="0"/>
    <w:pPr>
      <w:spacing w:after="0" w:line="240" w:lineRule="auto"/>
    </w:pPr>
    <w:rPr>
      <w:rFonts w:ascii="Calibri" w:hAnsi="Calibri" w:eastAsia="Calibri" w:cs="Arial"/>
      <w:sz w:val="20"/>
      <w:szCs w:val="22"/>
      <w:lang w:val="en-US" w:eastAsia="en-US" w:bidi="ar-SA"/>
    </w:rPr>
  </w:style>
  <w:style w:type="paragraph" w:customStyle="1" w:styleId="1738">
    <w:name w:val="A1014AE101044324BE996B38C1A09DF43"/>
    <w:uiPriority w:val="0"/>
    <w:pPr>
      <w:spacing w:after="0" w:line="240" w:lineRule="auto"/>
    </w:pPr>
    <w:rPr>
      <w:rFonts w:ascii="Calibri" w:hAnsi="Calibri" w:eastAsia="Calibri" w:cs="Arial"/>
      <w:sz w:val="20"/>
      <w:szCs w:val="22"/>
      <w:lang w:val="en-US" w:eastAsia="en-US" w:bidi="ar-SA"/>
    </w:rPr>
  </w:style>
  <w:style w:type="paragraph" w:customStyle="1" w:styleId="1739">
    <w:name w:val="FF6ABEB35B864292B834675909E04A503"/>
    <w:uiPriority w:val="0"/>
    <w:pPr>
      <w:spacing w:after="0" w:line="240" w:lineRule="auto"/>
    </w:pPr>
    <w:rPr>
      <w:rFonts w:ascii="Calibri" w:hAnsi="Calibri" w:eastAsia="Calibri" w:cs="Arial"/>
      <w:sz w:val="20"/>
      <w:szCs w:val="22"/>
      <w:lang w:val="en-US" w:eastAsia="en-US" w:bidi="ar-SA"/>
    </w:rPr>
  </w:style>
  <w:style w:type="paragraph" w:customStyle="1" w:styleId="1740">
    <w:name w:val="8FD7C9694257417D911B03E8FD4640423"/>
    <w:uiPriority w:val="0"/>
    <w:pPr>
      <w:spacing w:after="0" w:line="240" w:lineRule="auto"/>
    </w:pPr>
    <w:rPr>
      <w:rFonts w:ascii="Calibri" w:hAnsi="Calibri" w:eastAsia="Calibri" w:cs="Arial"/>
      <w:sz w:val="20"/>
      <w:szCs w:val="22"/>
      <w:lang w:val="en-US" w:eastAsia="en-US" w:bidi="ar-SA"/>
    </w:rPr>
  </w:style>
  <w:style w:type="paragraph" w:customStyle="1" w:styleId="1741">
    <w:name w:val="0F4EA7D27A9E4E168F5F6D6AAB4604B13"/>
    <w:uiPriority w:val="0"/>
    <w:pPr>
      <w:spacing w:after="0" w:line="240" w:lineRule="auto"/>
    </w:pPr>
    <w:rPr>
      <w:rFonts w:ascii="Calibri" w:hAnsi="Calibri" w:eastAsia="Calibri" w:cs="Arial"/>
      <w:sz w:val="20"/>
      <w:szCs w:val="22"/>
      <w:lang w:val="en-US" w:eastAsia="en-US" w:bidi="ar-SA"/>
    </w:rPr>
  </w:style>
  <w:style w:type="paragraph" w:customStyle="1" w:styleId="1742">
    <w:name w:val="21931503616F40FA85A427F99C784A473"/>
    <w:uiPriority w:val="0"/>
    <w:pPr>
      <w:spacing w:after="0" w:line="240" w:lineRule="auto"/>
    </w:pPr>
    <w:rPr>
      <w:rFonts w:ascii="Calibri" w:hAnsi="Calibri" w:eastAsia="Calibri" w:cs="Arial"/>
      <w:sz w:val="20"/>
      <w:szCs w:val="22"/>
      <w:lang w:val="en-US" w:eastAsia="en-US" w:bidi="ar-SA"/>
    </w:rPr>
  </w:style>
  <w:style w:type="paragraph" w:customStyle="1" w:styleId="1743">
    <w:name w:val="EF257E8E9D70400387F1AAD17D01353D3"/>
    <w:uiPriority w:val="0"/>
    <w:pPr>
      <w:spacing w:after="0" w:line="240" w:lineRule="auto"/>
    </w:pPr>
    <w:rPr>
      <w:rFonts w:ascii="Calibri" w:hAnsi="Calibri" w:eastAsia="Calibri" w:cs="Arial"/>
      <w:sz w:val="20"/>
      <w:szCs w:val="22"/>
      <w:lang w:val="en-US" w:eastAsia="en-US" w:bidi="ar-SA"/>
    </w:rPr>
  </w:style>
  <w:style w:type="paragraph" w:customStyle="1" w:styleId="1744">
    <w:name w:val="D86A8933089A4451BB6ECE404532518E3"/>
    <w:uiPriority w:val="0"/>
    <w:pPr>
      <w:spacing w:after="0" w:line="240" w:lineRule="auto"/>
    </w:pPr>
    <w:rPr>
      <w:rFonts w:ascii="Calibri" w:hAnsi="Calibri" w:eastAsia="Calibri" w:cs="Arial"/>
      <w:sz w:val="20"/>
      <w:szCs w:val="22"/>
      <w:lang w:val="en-US" w:eastAsia="en-US" w:bidi="ar-SA"/>
    </w:rPr>
  </w:style>
  <w:style w:type="paragraph" w:customStyle="1" w:styleId="1745">
    <w:name w:val="7FB299929CA94528A144DCB5F867F4D53"/>
    <w:uiPriority w:val="0"/>
    <w:pPr>
      <w:spacing w:after="0" w:line="240" w:lineRule="auto"/>
    </w:pPr>
    <w:rPr>
      <w:rFonts w:ascii="Calibri" w:hAnsi="Calibri" w:eastAsia="Calibri" w:cs="Arial"/>
      <w:sz w:val="20"/>
      <w:szCs w:val="22"/>
      <w:lang w:val="en-US" w:eastAsia="en-US" w:bidi="ar-SA"/>
    </w:rPr>
  </w:style>
  <w:style w:type="paragraph" w:customStyle="1" w:styleId="1746">
    <w:name w:val="75B4F0C4217749C2AABDF5015EC34CB73"/>
    <w:uiPriority w:val="0"/>
    <w:pPr>
      <w:spacing w:after="0" w:line="240" w:lineRule="auto"/>
    </w:pPr>
    <w:rPr>
      <w:rFonts w:ascii="Calibri" w:hAnsi="Calibri" w:eastAsia="Calibri" w:cs="Arial"/>
      <w:sz w:val="20"/>
      <w:szCs w:val="22"/>
      <w:lang w:val="en-US" w:eastAsia="en-US" w:bidi="ar-SA"/>
    </w:rPr>
  </w:style>
  <w:style w:type="paragraph" w:customStyle="1" w:styleId="1747">
    <w:name w:val="E5AAB78206354418968ACE3BE9B702313"/>
    <w:uiPriority w:val="0"/>
    <w:pPr>
      <w:spacing w:after="0" w:line="240" w:lineRule="auto"/>
    </w:pPr>
    <w:rPr>
      <w:rFonts w:ascii="Calibri" w:hAnsi="Calibri" w:eastAsia="Calibri" w:cs="Arial"/>
      <w:sz w:val="20"/>
      <w:szCs w:val="22"/>
      <w:lang w:val="en-US" w:eastAsia="en-US" w:bidi="ar-SA"/>
    </w:rPr>
  </w:style>
  <w:style w:type="paragraph" w:customStyle="1" w:styleId="1748">
    <w:name w:val="9D139CB26A2F41C8B7E53079828B34802"/>
    <w:uiPriority w:val="0"/>
    <w:pPr>
      <w:spacing w:after="0" w:line="240" w:lineRule="auto"/>
    </w:pPr>
    <w:rPr>
      <w:rFonts w:ascii="Calibri" w:hAnsi="Calibri" w:eastAsia="Calibri" w:cs="Arial"/>
      <w:sz w:val="20"/>
      <w:szCs w:val="22"/>
      <w:lang w:val="en-US" w:eastAsia="en-US" w:bidi="ar-SA"/>
    </w:rPr>
  </w:style>
  <w:style w:type="paragraph" w:customStyle="1" w:styleId="1749">
    <w:name w:val="8D76AFC3911D41118A5D558182F6FEF72"/>
    <w:uiPriority w:val="0"/>
    <w:pPr>
      <w:spacing w:after="0" w:line="240" w:lineRule="auto"/>
    </w:pPr>
    <w:rPr>
      <w:rFonts w:ascii="Calibri" w:hAnsi="Calibri" w:eastAsia="Calibri" w:cs="Arial"/>
      <w:sz w:val="20"/>
      <w:szCs w:val="22"/>
      <w:lang w:val="en-US" w:eastAsia="en-US" w:bidi="ar-SA"/>
    </w:rPr>
  </w:style>
  <w:style w:type="paragraph" w:customStyle="1" w:styleId="1750">
    <w:name w:val="FA4E27C08A094F5E91C9E30510A21AF42"/>
    <w:uiPriority w:val="0"/>
    <w:pPr>
      <w:spacing w:after="0" w:line="240" w:lineRule="auto"/>
    </w:pPr>
    <w:rPr>
      <w:rFonts w:ascii="Calibri" w:hAnsi="Calibri" w:eastAsia="Calibri" w:cs="Arial"/>
      <w:sz w:val="20"/>
      <w:szCs w:val="22"/>
      <w:lang w:val="en-US" w:eastAsia="en-US" w:bidi="ar-SA"/>
    </w:rPr>
  </w:style>
  <w:style w:type="paragraph" w:customStyle="1" w:styleId="1751">
    <w:name w:val="BA55C859167C458B9CE00C8C92E3A2592"/>
    <w:uiPriority w:val="0"/>
    <w:pPr>
      <w:spacing w:after="0" w:line="240" w:lineRule="auto"/>
    </w:pPr>
    <w:rPr>
      <w:rFonts w:ascii="Calibri" w:hAnsi="Calibri" w:eastAsia="Calibri" w:cs="Arial"/>
      <w:sz w:val="20"/>
      <w:szCs w:val="22"/>
      <w:lang w:val="en-US" w:eastAsia="en-US" w:bidi="ar-SA"/>
    </w:rPr>
  </w:style>
  <w:style w:type="paragraph" w:customStyle="1" w:styleId="1752">
    <w:name w:val="B63A7E327E9343A9B78F5FE4580AE6282"/>
    <w:uiPriority w:val="0"/>
    <w:pPr>
      <w:spacing w:after="0" w:line="240" w:lineRule="auto"/>
    </w:pPr>
    <w:rPr>
      <w:rFonts w:ascii="Calibri" w:hAnsi="Calibri" w:eastAsia="Calibri" w:cs="Arial"/>
      <w:sz w:val="20"/>
      <w:szCs w:val="22"/>
      <w:lang w:val="en-US" w:eastAsia="en-US" w:bidi="ar-SA"/>
    </w:rPr>
  </w:style>
  <w:style w:type="paragraph" w:customStyle="1" w:styleId="1753">
    <w:name w:val="0943802DB75D412FAB90E7C09B2EA96A2"/>
    <w:uiPriority w:val="0"/>
    <w:pPr>
      <w:spacing w:after="0" w:line="240" w:lineRule="auto"/>
    </w:pPr>
    <w:rPr>
      <w:rFonts w:ascii="Calibri" w:hAnsi="Calibri" w:eastAsia="Calibri" w:cs="Arial"/>
      <w:sz w:val="20"/>
      <w:szCs w:val="22"/>
      <w:lang w:val="en-US" w:eastAsia="en-US" w:bidi="ar-SA"/>
    </w:rPr>
  </w:style>
  <w:style w:type="paragraph" w:customStyle="1" w:styleId="1754">
    <w:name w:val="3EFCFA3471944A8C9AE6B24759A2E0DD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755">
    <w:name w:val="8750C661801146D1896E3284D8012A2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56">
    <w:name w:val="7BCBD244E6CB4AC587C7A313D1972AB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57">
    <w:name w:val="E69E0E3DF7364F07BAF65922855E3BB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58">
    <w:name w:val="A3594588B36D491DBA7D57EE4B00C0D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59">
    <w:name w:val="B99EDD1E9ABB4C4FB49D4458E0AC92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0">
    <w:name w:val="9A3EFA2B7AD447F7AFA5E98B6E580B4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1">
    <w:name w:val="DEEC7DE443994D4EB46CB593EF607C6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2">
    <w:name w:val="247D2013A203493987779322FDDE345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3">
    <w:name w:val="2F7AD0C0118A469885C36D2C8A47CD7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4">
    <w:name w:val="79597433BA5C43178575766179282A1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5">
    <w:name w:val="0F8AA949878A4289A1C889DF9FDADCF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6">
    <w:name w:val="BE7C29D955CC4801A21536265B29F0A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7">
    <w:name w:val="BF0AF8F72616431484F7148A60ECA97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8">
    <w:name w:val="C9B726E7DA06444CA4332C00ECCA58E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69">
    <w:name w:val="668CB7A1DCD343BFA75FE14CEB45BF6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0">
    <w:name w:val="9DEAEFA64ADD48CFBDE95FCDDBECC51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1">
    <w:name w:val="4FD6F524E3EF49289DD989784B9BE52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2">
    <w:name w:val="810404CDF5C547609FFFC5AA25015F94"/>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3">
    <w:name w:val="68ABE05745AF46E6A9FF617802C3D50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4">
    <w:name w:val="05A3E3A4370E4BD29D44E68E56154EA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5">
    <w:name w:val="2BC9BF7299B24301A454279D6F596D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6">
    <w:name w:val="2528C79F32484B1C813E2B283687A1F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7">
    <w:name w:val="83E39E3855CA47D4A259501A88B7D57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8">
    <w:name w:val="876E5AEB13134C3C9FFF48F3C5BC524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79">
    <w:name w:val="485517627B974C21AA2BF443F2E5317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0">
    <w:name w:val="9D8430C1DD0046CEA9CBA166DBB853A5"/>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1">
    <w:name w:val="AA8AFD0BE0B44B399ABA05507639D10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2">
    <w:name w:val="AAEF84FE97C44765BF013C47B941570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3">
    <w:name w:val="95D72DF7E85C4D9ABAE50C058F51CD42"/>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4">
    <w:name w:val="AFF0A9C7BDE9486BB25BA36BFD1F037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5">
    <w:name w:val="7618ABBFB0AF46DDA6687173A4F40A0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6">
    <w:name w:val="DD894E972E8D4841B17FD7333E5675F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7">
    <w:name w:val="28363F965D1D427EB9AA1F27A2D4863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8">
    <w:name w:val="FC61DBB6C07A4544918B76F4F0B29C7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89">
    <w:name w:val="0F40DC4EC22F403F8912F6C6C8EDC6E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0">
    <w:name w:val="5AF60F5505004DA291A962DE47591CA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1">
    <w:name w:val="4F6DBEA4FD054D6A8B20EC93F5710FB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2">
    <w:name w:val="4D15AB8E6C0B445A808C5E83D7EA1D40"/>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3">
    <w:name w:val="017D02CAFD2B43498B8ECDFF6EEE2D1D"/>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4">
    <w:name w:val="7B26BBE8507F4C1392E7DE9E4613506B"/>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5">
    <w:name w:val="C9F7EE84054C4FCCBF9705384EF6F08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6">
    <w:name w:val="E4B5224554984399B87F8E3FEA2293A3"/>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7">
    <w:name w:val="CE13F500E15A4EDB9E97B1B240E53CB8"/>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8">
    <w:name w:val="5C4D209F89E741FDB1DEEFB5F06B22E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799">
    <w:name w:val="F59C462E850B4871A6C490DFD41F9CA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0">
    <w:name w:val="5D2934F248F04BC38CD63936F5E48B8C"/>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1">
    <w:name w:val="B1D7DDD370E246A9A97532C8DB6CDCB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2">
    <w:name w:val="26FF387AD0744B84B03392780E999CD1"/>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3">
    <w:name w:val="DB6727DC06FF4C869E364FE7C422ECE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4">
    <w:name w:val="591AC682AEBC49228AA85B8720C309E6"/>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1805">
    <w:name w:val="AE45B7AC6F8A4CF3AAEFC222B0F5C6172"/>
    <w:uiPriority w:val="0"/>
    <w:pPr>
      <w:spacing w:before="160" w:after="160" w:line="259" w:lineRule="auto"/>
      <w:jc w:val="center"/>
    </w:pPr>
    <w:rPr>
      <w:rFonts w:ascii="Times New Roman" w:hAnsi="Times New Roman" w:eastAsiaTheme="majorEastAsia" w:cstheme="majorBidi"/>
      <w:color w:val="002060"/>
      <w:spacing w:val="5"/>
      <w:kern w:val="28"/>
      <w:sz w:val="40"/>
      <w:szCs w:val="52"/>
      <w:lang w:val="en-US" w:eastAsia="en-US" w:bidi="ar-SA"/>
    </w:rPr>
  </w:style>
  <w:style w:type="paragraph" w:customStyle="1" w:styleId="1806">
    <w:name w:val="D85FD0B0002E406384EBC6A0F84B0B2A13"/>
    <w:uiPriority w:val="0"/>
    <w:pPr>
      <w:spacing w:after="0" w:line="240" w:lineRule="auto"/>
    </w:pPr>
    <w:rPr>
      <w:rFonts w:ascii="Calibri" w:hAnsi="Calibri" w:eastAsia="Calibri" w:cs="Arial"/>
      <w:sz w:val="20"/>
      <w:szCs w:val="22"/>
      <w:lang w:val="en-US" w:eastAsia="en-US" w:bidi="ar-SA"/>
    </w:rPr>
  </w:style>
  <w:style w:type="paragraph" w:customStyle="1" w:styleId="1807">
    <w:name w:val="8EB5E1D05FCB4A65A54EDA443B67409413"/>
    <w:uiPriority w:val="0"/>
    <w:pPr>
      <w:spacing w:after="0" w:line="240" w:lineRule="auto"/>
    </w:pPr>
    <w:rPr>
      <w:rFonts w:ascii="Calibri" w:hAnsi="Calibri" w:eastAsia="Calibri" w:cs="Arial"/>
      <w:sz w:val="20"/>
      <w:szCs w:val="22"/>
      <w:lang w:val="en-US" w:eastAsia="en-US" w:bidi="ar-SA"/>
    </w:rPr>
  </w:style>
  <w:style w:type="paragraph" w:customStyle="1" w:styleId="1808">
    <w:name w:val="369F419C6028496480B89DE0F2B6612C13"/>
    <w:uiPriority w:val="0"/>
    <w:pPr>
      <w:spacing w:after="0" w:line="240" w:lineRule="auto"/>
    </w:pPr>
    <w:rPr>
      <w:rFonts w:ascii="Calibri" w:hAnsi="Calibri" w:eastAsia="Calibri" w:cs="Arial"/>
      <w:sz w:val="20"/>
      <w:szCs w:val="22"/>
      <w:lang w:val="en-US" w:eastAsia="en-US" w:bidi="ar-SA"/>
    </w:rPr>
  </w:style>
  <w:style w:type="paragraph" w:customStyle="1" w:styleId="1809">
    <w:name w:val="46CC8F37EE53401DBC89146109C354544"/>
    <w:uiPriority w:val="0"/>
    <w:pPr>
      <w:spacing w:after="0" w:line="240" w:lineRule="auto"/>
    </w:pPr>
    <w:rPr>
      <w:rFonts w:ascii="Calibri" w:hAnsi="Calibri" w:eastAsia="Calibri" w:cs="Arial"/>
      <w:sz w:val="20"/>
      <w:szCs w:val="22"/>
      <w:lang w:val="en-US" w:eastAsia="en-US" w:bidi="ar-SA"/>
    </w:rPr>
  </w:style>
  <w:style w:type="paragraph" w:customStyle="1" w:styleId="1810">
    <w:name w:val="FA924393ACC8408F900BA3ACF4D9E4BD4"/>
    <w:uiPriority w:val="0"/>
    <w:pPr>
      <w:spacing w:after="0" w:line="240" w:lineRule="auto"/>
    </w:pPr>
    <w:rPr>
      <w:rFonts w:ascii="Calibri" w:hAnsi="Calibri" w:eastAsia="Calibri" w:cs="Arial"/>
      <w:sz w:val="20"/>
      <w:szCs w:val="22"/>
      <w:lang w:val="en-US" w:eastAsia="en-US" w:bidi="ar-SA"/>
    </w:rPr>
  </w:style>
  <w:style w:type="paragraph" w:customStyle="1" w:styleId="1811">
    <w:name w:val="AF86AA894E69473A805E6B7D52AD4B5A4"/>
    <w:uiPriority w:val="0"/>
    <w:pPr>
      <w:spacing w:after="0" w:line="240" w:lineRule="auto"/>
    </w:pPr>
    <w:rPr>
      <w:rFonts w:ascii="Calibri" w:hAnsi="Calibri" w:eastAsia="Calibri" w:cs="Arial"/>
      <w:sz w:val="20"/>
      <w:szCs w:val="22"/>
      <w:lang w:val="en-US" w:eastAsia="en-US" w:bidi="ar-SA"/>
    </w:rPr>
  </w:style>
  <w:style w:type="paragraph" w:customStyle="1" w:styleId="1812">
    <w:name w:val="A26B91E6FA23486880C5A961B295889512"/>
    <w:uiPriority w:val="0"/>
    <w:pPr>
      <w:spacing w:after="0" w:line="240" w:lineRule="auto"/>
    </w:pPr>
    <w:rPr>
      <w:rFonts w:ascii="Calibri" w:hAnsi="Calibri" w:eastAsia="Calibri" w:cs="Arial"/>
      <w:sz w:val="20"/>
      <w:szCs w:val="22"/>
      <w:lang w:val="en-US" w:eastAsia="en-US" w:bidi="ar-SA"/>
    </w:rPr>
  </w:style>
  <w:style w:type="paragraph" w:customStyle="1" w:styleId="1813">
    <w:name w:val="F003B9E584D743AF91D9E7A4094AECF512"/>
    <w:uiPriority w:val="0"/>
    <w:pPr>
      <w:spacing w:after="0" w:line="240" w:lineRule="auto"/>
    </w:pPr>
    <w:rPr>
      <w:rFonts w:ascii="Calibri" w:hAnsi="Calibri" w:eastAsia="Calibri" w:cs="Arial"/>
      <w:sz w:val="20"/>
      <w:szCs w:val="22"/>
      <w:lang w:val="en-US" w:eastAsia="en-US" w:bidi="ar-SA"/>
    </w:rPr>
  </w:style>
  <w:style w:type="paragraph" w:customStyle="1" w:styleId="1814">
    <w:name w:val="5623986C85034813B15E30764D25211212"/>
    <w:uiPriority w:val="0"/>
    <w:pPr>
      <w:spacing w:after="0" w:line="240" w:lineRule="auto"/>
    </w:pPr>
    <w:rPr>
      <w:rFonts w:ascii="Calibri" w:hAnsi="Calibri" w:eastAsia="Calibri" w:cs="Arial"/>
      <w:sz w:val="20"/>
      <w:szCs w:val="22"/>
      <w:lang w:val="en-US" w:eastAsia="en-US" w:bidi="ar-SA"/>
    </w:rPr>
  </w:style>
  <w:style w:type="paragraph" w:customStyle="1" w:styleId="1815">
    <w:name w:val="051CBF7C79214CD2B584E22A348C75E02"/>
    <w:uiPriority w:val="0"/>
    <w:pPr>
      <w:spacing w:after="0" w:line="240" w:lineRule="auto"/>
    </w:pPr>
    <w:rPr>
      <w:rFonts w:ascii="Calibri" w:hAnsi="Calibri" w:eastAsia="Calibri" w:cs="Arial"/>
      <w:sz w:val="20"/>
      <w:szCs w:val="22"/>
      <w:lang w:val="en-US" w:eastAsia="en-US" w:bidi="ar-SA"/>
    </w:rPr>
  </w:style>
  <w:style w:type="paragraph" w:customStyle="1" w:styleId="1816">
    <w:name w:val="3C75ABAC3CC94283972B3F82DDDB16872"/>
    <w:uiPriority w:val="0"/>
    <w:pPr>
      <w:spacing w:after="0" w:line="240" w:lineRule="auto"/>
    </w:pPr>
    <w:rPr>
      <w:rFonts w:ascii="Calibri" w:hAnsi="Calibri" w:eastAsia="Calibri" w:cs="Arial"/>
      <w:sz w:val="20"/>
      <w:szCs w:val="22"/>
      <w:lang w:val="en-US" w:eastAsia="en-US" w:bidi="ar-SA"/>
    </w:rPr>
  </w:style>
  <w:style w:type="paragraph" w:customStyle="1" w:styleId="1817">
    <w:name w:val="A0E92E3155E4416CB6581060A1E6B6D42"/>
    <w:uiPriority w:val="0"/>
    <w:pPr>
      <w:spacing w:after="0" w:line="240" w:lineRule="auto"/>
    </w:pPr>
    <w:rPr>
      <w:rFonts w:ascii="Calibri" w:hAnsi="Calibri" w:eastAsia="Calibri" w:cs="Arial"/>
      <w:sz w:val="20"/>
      <w:szCs w:val="22"/>
      <w:lang w:val="en-US" w:eastAsia="en-US" w:bidi="ar-SA"/>
    </w:rPr>
  </w:style>
  <w:style w:type="paragraph" w:customStyle="1" w:styleId="1818">
    <w:name w:val="160CE1CF7ED048BE98CC8A67EC44E83A2"/>
    <w:uiPriority w:val="0"/>
    <w:pPr>
      <w:spacing w:after="0" w:line="240" w:lineRule="auto"/>
    </w:pPr>
    <w:rPr>
      <w:rFonts w:ascii="Calibri" w:hAnsi="Calibri" w:eastAsia="Calibri" w:cs="Arial"/>
      <w:sz w:val="20"/>
      <w:szCs w:val="22"/>
      <w:lang w:val="en-US" w:eastAsia="en-US" w:bidi="ar-SA"/>
    </w:rPr>
  </w:style>
  <w:style w:type="paragraph" w:customStyle="1" w:styleId="1819">
    <w:name w:val="ACCDA7DB8E264EF881DE7C683F3BFF6F2"/>
    <w:uiPriority w:val="0"/>
    <w:pPr>
      <w:spacing w:after="0" w:line="240" w:lineRule="auto"/>
    </w:pPr>
    <w:rPr>
      <w:rFonts w:ascii="Calibri" w:hAnsi="Calibri" w:eastAsia="Calibri" w:cs="Arial"/>
      <w:sz w:val="20"/>
      <w:szCs w:val="22"/>
      <w:lang w:val="en-US" w:eastAsia="en-US" w:bidi="ar-SA"/>
    </w:rPr>
  </w:style>
  <w:style w:type="paragraph" w:customStyle="1" w:styleId="1820">
    <w:name w:val="B9C117A05CC4492481524AD1552434872"/>
    <w:uiPriority w:val="0"/>
    <w:pPr>
      <w:spacing w:after="0" w:line="240" w:lineRule="auto"/>
    </w:pPr>
    <w:rPr>
      <w:rFonts w:ascii="Calibri" w:hAnsi="Calibri" w:eastAsia="Calibri" w:cs="Arial"/>
      <w:sz w:val="20"/>
      <w:szCs w:val="22"/>
      <w:lang w:val="en-US" w:eastAsia="en-US" w:bidi="ar-SA"/>
    </w:rPr>
  </w:style>
  <w:style w:type="paragraph" w:customStyle="1" w:styleId="1821">
    <w:name w:val="E4029B0779FF45C2B4516703AE6331CC2"/>
    <w:uiPriority w:val="0"/>
    <w:pPr>
      <w:spacing w:after="0" w:line="240" w:lineRule="auto"/>
    </w:pPr>
    <w:rPr>
      <w:rFonts w:ascii="Calibri" w:hAnsi="Calibri" w:eastAsia="Calibri" w:cs="Arial"/>
      <w:sz w:val="20"/>
      <w:szCs w:val="22"/>
      <w:lang w:val="en-US" w:eastAsia="en-US" w:bidi="ar-SA"/>
    </w:rPr>
  </w:style>
  <w:style w:type="paragraph" w:customStyle="1" w:styleId="1822">
    <w:name w:val="D22ED7D1ED984D10A1A06555FC7385682"/>
    <w:uiPriority w:val="0"/>
    <w:pPr>
      <w:spacing w:after="0" w:line="240" w:lineRule="auto"/>
    </w:pPr>
    <w:rPr>
      <w:rFonts w:ascii="Calibri" w:hAnsi="Calibri" w:eastAsia="Calibri" w:cs="Arial"/>
      <w:sz w:val="20"/>
      <w:szCs w:val="22"/>
      <w:lang w:val="en-US" w:eastAsia="en-US" w:bidi="ar-SA"/>
    </w:rPr>
  </w:style>
  <w:style w:type="paragraph" w:customStyle="1" w:styleId="1823">
    <w:name w:val="21A6452224F44389B1C7CA668298D92D2"/>
    <w:uiPriority w:val="0"/>
    <w:pPr>
      <w:spacing w:after="0" w:line="240" w:lineRule="auto"/>
    </w:pPr>
    <w:rPr>
      <w:rFonts w:ascii="Calibri" w:hAnsi="Calibri" w:eastAsia="Calibri" w:cs="Arial"/>
      <w:sz w:val="20"/>
      <w:szCs w:val="22"/>
      <w:lang w:val="en-US" w:eastAsia="en-US" w:bidi="ar-SA"/>
    </w:rPr>
  </w:style>
  <w:style w:type="paragraph" w:customStyle="1" w:styleId="1824">
    <w:name w:val="2C3732E5B77F46E2BB2EA8E98A26CFC82"/>
    <w:uiPriority w:val="0"/>
    <w:pPr>
      <w:spacing w:after="0" w:line="240" w:lineRule="auto"/>
    </w:pPr>
    <w:rPr>
      <w:rFonts w:ascii="Calibri" w:hAnsi="Calibri" w:eastAsia="Calibri" w:cs="Arial"/>
      <w:sz w:val="20"/>
      <w:szCs w:val="22"/>
      <w:lang w:val="en-US" w:eastAsia="en-US" w:bidi="ar-SA"/>
    </w:rPr>
  </w:style>
  <w:style w:type="paragraph" w:customStyle="1" w:styleId="1825">
    <w:name w:val="91D4C4E7685D47D0ABC5E7FC2E9F2344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26">
    <w:name w:val="42E6A98D46AE41E9AE6A1A20B71AE39F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27">
    <w:name w:val="3629BD77C09C44EE97AA612BCA07572B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28">
    <w:name w:val="BBC54F8F6FE540D4A477A9EDB3BC6797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29">
    <w:name w:val="28FCFE221033429D8E1E1CA8345DC119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0">
    <w:name w:val="5473320BA6BD4827844A05C3EF8D14DD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1">
    <w:name w:val="41B1215239AA4940ABE1AFEB458B5656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2">
    <w:name w:val="0A4831A03820402C8E5AD2435691993E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3">
    <w:name w:val="7A7B5228549646879575B561CF67DFE4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4">
    <w:name w:val="5E4AB5DEB9E2402CA8E5F9EFD1F0C6FC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5">
    <w:name w:val="D8C85B75EC004110BDED96FD2B5C55C0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6">
    <w:name w:val="D9264E2D44024D74A9073F8BBBE5B43F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7">
    <w:name w:val="AF450E3D901147C29D1957F8DE9572CA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8">
    <w:name w:val="0E7FAC867B374A8BAE9A9A253F75A148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39">
    <w:name w:val="66A72328D07C4556865F6671DFDA9A3E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40">
    <w:name w:val="762AF15BD08841359307F4F00ED0001E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41">
    <w:name w:val="3529EA91365349D5B1A98FDE751BBE0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42">
    <w:name w:val="264CC7D3DCEE42CD813231236DB004CF2"/>
    <w:uiPriority w:val="0"/>
    <w:pPr>
      <w:keepNext/>
      <w:spacing w:after="200" w:line="240" w:lineRule="auto"/>
      <w:jc w:val="center"/>
    </w:pPr>
    <w:rPr>
      <w:rFonts w:ascii="Calibri" w:hAnsi="Calibri" w:eastAsiaTheme="minorEastAsia" w:cstheme="minorBidi"/>
      <w:b/>
      <w:i/>
      <w:iCs/>
      <w:color w:val="002060"/>
      <w:sz w:val="20"/>
      <w:szCs w:val="18"/>
      <w:lang w:val="en-US" w:eastAsia="zh-TW" w:bidi="ar-SA"/>
    </w:rPr>
  </w:style>
  <w:style w:type="paragraph" w:customStyle="1" w:styleId="1843">
    <w:name w:val="E6B7700701F847C78309DA88220AF6AE11"/>
    <w:uiPriority w:val="0"/>
    <w:pPr>
      <w:spacing w:after="0" w:line="240" w:lineRule="auto"/>
    </w:pPr>
    <w:rPr>
      <w:rFonts w:ascii="Calibri" w:hAnsi="Calibri" w:eastAsia="Calibri" w:cs="Arial"/>
      <w:sz w:val="20"/>
      <w:szCs w:val="22"/>
      <w:lang w:val="en-US" w:eastAsia="en-US" w:bidi="ar-SA"/>
    </w:rPr>
  </w:style>
  <w:style w:type="paragraph" w:customStyle="1" w:styleId="1844">
    <w:name w:val="127A9AEA0EB84DE49DDFE22E4C9C268C11"/>
    <w:uiPriority w:val="0"/>
    <w:pPr>
      <w:spacing w:after="0" w:line="240" w:lineRule="auto"/>
    </w:pPr>
    <w:rPr>
      <w:rFonts w:ascii="Calibri" w:hAnsi="Calibri" w:eastAsia="Calibri" w:cs="Arial"/>
      <w:sz w:val="20"/>
      <w:szCs w:val="22"/>
      <w:lang w:val="en-US" w:eastAsia="en-US" w:bidi="ar-SA"/>
    </w:rPr>
  </w:style>
  <w:style w:type="paragraph" w:customStyle="1" w:styleId="1845">
    <w:name w:val="07D3C396D64040BDAA1DAF2A3BD2074111"/>
    <w:uiPriority w:val="0"/>
    <w:pPr>
      <w:spacing w:after="0" w:line="240" w:lineRule="auto"/>
    </w:pPr>
    <w:rPr>
      <w:rFonts w:ascii="Calibri" w:hAnsi="Calibri" w:eastAsia="Calibri" w:cs="Arial"/>
      <w:sz w:val="20"/>
      <w:szCs w:val="22"/>
      <w:lang w:val="en-US" w:eastAsia="en-US" w:bidi="ar-SA"/>
    </w:rPr>
  </w:style>
  <w:style w:type="paragraph" w:customStyle="1" w:styleId="1846">
    <w:name w:val="1DAD0BA9F175452F8DE483E042D9D0E911"/>
    <w:uiPriority w:val="0"/>
    <w:pPr>
      <w:spacing w:after="0" w:line="240" w:lineRule="auto"/>
    </w:pPr>
    <w:rPr>
      <w:rFonts w:ascii="Calibri" w:hAnsi="Calibri" w:eastAsia="Calibri" w:cs="Arial"/>
      <w:sz w:val="20"/>
      <w:szCs w:val="22"/>
      <w:lang w:val="en-US" w:eastAsia="en-US" w:bidi="ar-SA"/>
    </w:rPr>
  </w:style>
  <w:style w:type="paragraph" w:customStyle="1" w:styleId="1847">
    <w:name w:val="F48842882D4E4B62ABB3E97AE3A3339A6"/>
    <w:uiPriority w:val="0"/>
    <w:pPr>
      <w:spacing w:after="0" w:line="240" w:lineRule="auto"/>
    </w:pPr>
    <w:rPr>
      <w:rFonts w:ascii="Calibri" w:hAnsi="Calibri" w:eastAsia="Calibri" w:cs="Arial"/>
      <w:sz w:val="20"/>
      <w:szCs w:val="22"/>
      <w:lang w:val="en-US" w:eastAsia="en-US" w:bidi="ar-SA"/>
    </w:rPr>
  </w:style>
  <w:style w:type="paragraph" w:customStyle="1" w:styleId="1848">
    <w:name w:val="16626B2205404EA0A67DBC489611EB426"/>
    <w:uiPriority w:val="0"/>
    <w:pPr>
      <w:spacing w:after="0" w:line="240" w:lineRule="auto"/>
    </w:pPr>
    <w:rPr>
      <w:rFonts w:ascii="Calibri" w:hAnsi="Calibri" w:eastAsia="Calibri" w:cs="Arial"/>
      <w:sz w:val="20"/>
      <w:szCs w:val="22"/>
      <w:lang w:val="en-US" w:eastAsia="en-US" w:bidi="ar-SA"/>
    </w:rPr>
  </w:style>
  <w:style w:type="paragraph" w:customStyle="1" w:styleId="1849">
    <w:name w:val="761096C761FA4295A7395F8CDE35C90F6"/>
    <w:uiPriority w:val="0"/>
    <w:pPr>
      <w:spacing w:after="0" w:line="240" w:lineRule="auto"/>
    </w:pPr>
    <w:rPr>
      <w:rFonts w:ascii="Calibri" w:hAnsi="Calibri" w:eastAsia="Calibri" w:cs="Arial"/>
      <w:sz w:val="20"/>
      <w:szCs w:val="22"/>
      <w:lang w:val="en-US" w:eastAsia="en-US" w:bidi="ar-SA"/>
    </w:rPr>
  </w:style>
  <w:style w:type="paragraph" w:customStyle="1" w:styleId="1850">
    <w:name w:val="68A6F64009EC4B2FB55536CE3BDFE1DF6"/>
    <w:uiPriority w:val="0"/>
    <w:pPr>
      <w:spacing w:after="0" w:line="240" w:lineRule="auto"/>
    </w:pPr>
    <w:rPr>
      <w:rFonts w:ascii="Calibri" w:hAnsi="Calibri" w:eastAsia="Calibri" w:cs="Arial"/>
      <w:sz w:val="20"/>
      <w:szCs w:val="22"/>
      <w:lang w:val="en-US" w:eastAsia="en-US" w:bidi="ar-SA"/>
    </w:rPr>
  </w:style>
  <w:style w:type="paragraph" w:customStyle="1" w:styleId="1851">
    <w:name w:val="8EB82CE0B3DD4F958511FE12809394A6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52">
    <w:name w:val="FBB5987C6A8A4A19AA08475D4AB60319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53">
    <w:name w:val="763F93BB8E1E4209958DD5321BF433A92"/>
    <w:uiPriority w:val="0"/>
    <w:pPr>
      <w:keepNext/>
      <w:spacing w:after="200" w:line="240" w:lineRule="auto"/>
      <w:jc w:val="center"/>
    </w:pPr>
    <w:rPr>
      <w:rFonts w:ascii="Calibri" w:hAnsi="Calibri" w:eastAsiaTheme="minorEastAsia" w:cstheme="minorBidi"/>
      <w:b/>
      <w:i/>
      <w:iCs/>
      <w:color w:val="002060"/>
      <w:sz w:val="20"/>
      <w:szCs w:val="18"/>
      <w:lang w:val="en-US" w:eastAsia="zh-TW" w:bidi="ar-SA"/>
    </w:rPr>
  </w:style>
  <w:style w:type="paragraph" w:customStyle="1" w:styleId="1854">
    <w:name w:val="34F40FDFF41048BBAA9B12126A75EC7612"/>
    <w:uiPriority w:val="0"/>
    <w:pPr>
      <w:spacing w:after="0" w:line="240" w:lineRule="auto"/>
    </w:pPr>
    <w:rPr>
      <w:rFonts w:ascii="Calibri" w:hAnsi="Calibri" w:eastAsia="Calibri" w:cs="Arial"/>
      <w:sz w:val="20"/>
      <w:szCs w:val="22"/>
      <w:lang w:val="en-US" w:eastAsia="en-US" w:bidi="ar-SA"/>
    </w:rPr>
  </w:style>
  <w:style w:type="paragraph" w:customStyle="1" w:styleId="1855">
    <w:name w:val="C9DE7CCF5B424D5F8E34B9A5CEDF4C516"/>
    <w:uiPriority w:val="0"/>
    <w:pPr>
      <w:spacing w:after="0" w:line="240" w:lineRule="auto"/>
    </w:pPr>
    <w:rPr>
      <w:rFonts w:ascii="Calibri" w:hAnsi="Calibri" w:eastAsia="Calibri" w:cs="Arial"/>
      <w:sz w:val="20"/>
      <w:szCs w:val="22"/>
      <w:lang w:val="en-US" w:eastAsia="en-US" w:bidi="ar-SA"/>
    </w:rPr>
  </w:style>
  <w:style w:type="paragraph" w:customStyle="1" w:styleId="1856">
    <w:name w:val="5B5A03CEE13C4D1FB6B14FE30332BD9C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57">
    <w:name w:val="C835BA57477D45ECAE67A7B7EFB82EB412"/>
    <w:uiPriority w:val="0"/>
    <w:pPr>
      <w:spacing w:after="0" w:line="240" w:lineRule="auto"/>
    </w:pPr>
    <w:rPr>
      <w:rFonts w:ascii="Calibri" w:hAnsi="Calibri" w:eastAsia="Calibri" w:cs="Arial"/>
      <w:sz w:val="20"/>
      <w:szCs w:val="22"/>
      <w:lang w:val="en-US" w:eastAsia="en-US" w:bidi="ar-SA"/>
    </w:rPr>
  </w:style>
  <w:style w:type="paragraph" w:customStyle="1" w:styleId="1858">
    <w:name w:val="A9B2546324FE4F77891486C7D040A5472"/>
    <w:uiPriority w:val="0"/>
    <w:pPr>
      <w:spacing w:after="0" w:line="240" w:lineRule="auto"/>
    </w:pPr>
    <w:rPr>
      <w:rFonts w:ascii="Calibri" w:hAnsi="Calibri" w:eastAsia="Calibri" w:cs="Arial"/>
      <w:sz w:val="20"/>
      <w:szCs w:val="22"/>
      <w:lang w:val="en-US" w:eastAsia="en-US" w:bidi="ar-SA"/>
    </w:rPr>
  </w:style>
  <w:style w:type="paragraph" w:customStyle="1" w:styleId="1859">
    <w:name w:val="75A24CD0F4A743FCBF921A156615C4BB1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60">
    <w:name w:val="A381C3C4D077459DBF9ECAA89ECE9F0C11"/>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61">
    <w:name w:val="9590B87EA1E34EED90FF805E0686EF2610"/>
    <w:uiPriority w:val="0"/>
    <w:pPr>
      <w:spacing w:after="0" w:line="240" w:lineRule="auto"/>
    </w:pPr>
    <w:rPr>
      <w:rFonts w:ascii="Calibri" w:hAnsi="Calibri" w:eastAsia="Calibri" w:cs="Arial"/>
      <w:sz w:val="20"/>
      <w:szCs w:val="22"/>
      <w:lang w:val="en-US" w:eastAsia="en-US" w:bidi="ar-SA"/>
    </w:rPr>
  </w:style>
  <w:style w:type="paragraph" w:customStyle="1" w:styleId="1862">
    <w:name w:val="F99A60CEB386496D834B506CB547302E10"/>
    <w:uiPriority w:val="0"/>
    <w:pPr>
      <w:spacing w:after="0" w:line="240" w:lineRule="auto"/>
    </w:pPr>
    <w:rPr>
      <w:rFonts w:ascii="Calibri" w:hAnsi="Calibri" w:eastAsia="Calibri" w:cs="Arial"/>
      <w:sz w:val="20"/>
      <w:szCs w:val="22"/>
      <w:lang w:val="en-US" w:eastAsia="en-US" w:bidi="ar-SA"/>
    </w:rPr>
  </w:style>
  <w:style w:type="paragraph" w:customStyle="1" w:styleId="1863">
    <w:name w:val="EA6EFADC69E14DE29C74752E45E10B2510"/>
    <w:uiPriority w:val="0"/>
    <w:pPr>
      <w:spacing w:after="0" w:line="240" w:lineRule="auto"/>
    </w:pPr>
    <w:rPr>
      <w:rFonts w:ascii="Calibri" w:hAnsi="Calibri" w:eastAsia="Calibri" w:cs="Arial"/>
      <w:sz w:val="20"/>
      <w:szCs w:val="22"/>
      <w:lang w:val="en-US" w:eastAsia="en-US" w:bidi="ar-SA"/>
    </w:rPr>
  </w:style>
  <w:style w:type="paragraph" w:customStyle="1" w:styleId="1864">
    <w:name w:val="0C64E881202B43BA9336DAE1ED2C18DB10"/>
    <w:uiPriority w:val="0"/>
    <w:pPr>
      <w:spacing w:after="0" w:line="240" w:lineRule="auto"/>
    </w:pPr>
    <w:rPr>
      <w:rFonts w:ascii="Calibri" w:hAnsi="Calibri" w:eastAsia="Calibri" w:cs="Arial"/>
      <w:sz w:val="20"/>
      <w:szCs w:val="22"/>
      <w:lang w:val="en-US" w:eastAsia="en-US" w:bidi="ar-SA"/>
    </w:rPr>
  </w:style>
  <w:style w:type="paragraph" w:customStyle="1" w:styleId="1865">
    <w:name w:val="1F8656509CBF42238CE6F927E86BFA0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66">
    <w:name w:val="5B74CFE0F78A46D0B562D800B91B13EF10"/>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867">
    <w:name w:val="D71640F6C5314747B1B4799EBCD2EEC210"/>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868">
    <w:name w:val="C7C4CF028C8A4A88BC7CEF23B98289E810"/>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869">
    <w:name w:val="83CC8451A38045AB84DB605F194DD94C10"/>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870">
    <w:name w:val="B15329287F164A87AA86C57AAEEA44E72"/>
    <w:uiPriority w:val="0"/>
    <w:pPr>
      <w:tabs>
        <w:tab w:val="left" w:pos="360"/>
      </w:tabs>
      <w:spacing w:after="160" w:line="240" w:lineRule="auto"/>
      <w:ind w:left="360" w:hanging="360"/>
      <w:contextualSpacing/>
    </w:pPr>
    <w:rPr>
      <w:rFonts w:ascii="Times New Roman" w:hAnsi="Times New Roman" w:eastAsiaTheme="minorEastAsia" w:cstheme="minorBidi"/>
      <w:sz w:val="24"/>
      <w:szCs w:val="22"/>
      <w:lang w:val="en-US" w:eastAsia="zh-TW" w:bidi="ar-SA"/>
    </w:rPr>
  </w:style>
  <w:style w:type="paragraph" w:customStyle="1" w:styleId="1871">
    <w:name w:val="66CBDB1F70C94C5F83BBC37AB5689CE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72">
    <w:name w:val="D9EFD4F0327E40229D5CEEADC9328BBC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73">
    <w:name w:val="4435C9B72E114497881DE69C2AEC76E2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74">
    <w:name w:val="9575CE5704194A23B670FFEF2D10F57C6"/>
    <w:uiPriority w:val="0"/>
    <w:pPr>
      <w:spacing w:after="0" w:line="240" w:lineRule="auto"/>
    </w:pPr>
    <w:rPr>
      <w:rFonts w:ascii="Calibri" w:hAnsi="Calibri" w:eastAsia="Calibri" w:cs="Arial"/>
      <w:sz w:val="20"/>
      <w:szCs w:val="22"/>
      <w:lang w:val="en-US" w:eastAsia="en-US" w:bidi="ar-SA"/>
    </w:rPr>
  </w:style>
  <w:style w:type="paragraph" w:customStyle="1" w:styleId="1875">
    <w:name w:val="E5B1746EBC5245EA8069C03BAC9D14DD6"/>
    <w:uiPriority w:val="0"/>
    <w:pPr>
      <w:spacing w:after="0" w:line="240" w:lineRule="auto"/>
    </w:pPr>
    <w:rPr>
      <w:rFonts w:ascii="Calibri" w:hAnsi="Calibri" w:eastAsia="Calibri" w:cs="Arial"/>
      <w:sz w:val="20"/>
      <w:szCs w:val="22"/>
      <w:lang w:val="en-US" w:eastAsia="en-US" w:bidi="ar-SA"/>
    </w:rPr>
  </w:style>
  <w:style w:type="paragraph" w:customStyle="1" w:styleId="1876">
    <w:name w:val="5E8D8DDC113E4BE2A6C9F449EC5265E66"/>
    <w:uiPriority w:val="0"/>
    <w:pPr>
      <w:spacing w:after="0" w:line="240" w:lineRule="auto"/>
    </w:pPr>
    <w:rPr>
      <w:rFonts w:ascii="Calibri" w:hAnsi="Calibri" w:eastAsia="Calibri" w:cs="Arial"/>
      <w:sz w:val="20"/>
      <w:szCs w:val="22"/>
      <w:lang w:val="en-US" w:eastAsia="en-US" w:bidi="ar-SA"/>
    </w:rPr>
  </w:style>
  <w:style w:type="paragraph" w:customStyle="1" w:styleId="1877">
    <w:name w:val="5D9E464A6C5D433DA6941E56AC98A5116"/>
    <w:uiPriority w:val="0"/>
    <w:pPr>
      <w:spacing w:after="0" w:line="240" w:lineRule="auto"/>
    </w:pPr>
    <w:rPr>
      <w:rFonts w:ascii="Calibri" w:hAnsi="Calibri" w:eastAsia="Calibri" w:cs="Arial"/>
      <w:sz w:val="20"/>
      <w:szCs w:val="22"/>
      <w:lang w:val="en-US" w:eastAsia="en-US" w:bidi="ar-SA"/>
    </w:rPr>
  </w:style>
  <w:style w:type="paragraph" w:customStyle="1" w:styleId="1878">
    <w:name w:val="79C1345F9F5649A38E1C940817E6F4556"/>
    <w:uiPriority w:val="0"/>
    <w:pPr>
      <w:spacing w:after="0" w:line="240" w:lineRule="auto"/>
    </w:pPr>
    <w:rPr>
      <w:rFonts w:ascii="Calibri" w:hAnsi="Calibri" w:eastAsia="Calibri" w:cs="Arial"/>
      <w:sz w:val="20"/>
      <w:szCs w:val="22"/>
      <w:lang w:val="en-US" w:eastAsia="en-US" w:bidi="ar-SA"/>
    </w:rPr>
  </w:style>
  <w:style w:type="paragraph" w:customStyle="1" w:styleId="1879">
    <w:name w:val="F8539168F6934DC6A56D4021EBECFCE0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0">
    <w:name w:val="2BE184C69FB04754B391C5AF39B2B6327"/>
    <w:uiPriority w:val="0"/>
    <w:pPr>
      <w:spacing w:after="0" w:line="240" w:lineRule="auto"/>
    </w:pPr>
    <w:rPr>
      <w:rFonts w:ascii="Calibri" w:hAnsi="Calibri" w:eastAsia="Calibri" w:cs="Arial"/>
      <w:sz w:val="20"/>
      <w:szCs w:val="22"/>
      <w:lang w:val="en-US" w:eastAsia="en-US" w:bidi="ar-SA"/>
    </w:rPr>
  </w:style>
  <w:style w:type="paragraph" w:customStyle="1" w:styleId="1881">
    <w:name w:val="38F2691CD0E84C52AFFF2AAF7BF4154E7"/>
    <w:uiPriority w:val="0"/>
    <w:pPr>
      <w:spacing w:after="0" w:line="240" w:lineRule="auto"/>
    </w:pPr>
    <w:rPr>
      <w:rFonts w:ascii="Calibri" w:hAnsi="Calibri" w:eastAsia="Calibri" w:cs="Arial"/>
      <w:sz w:val="20"/>
      <w:szCs w:val="22"/>
      <w:lang w:val="en-US" w:eastAsia="en-US" w:bidi="ar-SA"/>
    </w:rPr>
  </w:style>
  <w:style w:type="paragraph" w:customStyle="1" w:styleId="1882">
    <w:name w:val="1E6F44E7D35944EBA733AA041D230B987"/>
    <w:uiPriority w:val="0"/>
    <w:pPr>
      <w:spacing w:after="0" w:line="240" w:lineRule="auto"/>
    </w:pPr>
    <w:rPr>
      <w:rFonts w:ascii="Calibri" w:hAnsi="Calibri" w:eastAsia="Calibri" w:cs="Arial"/>
      <w:sz w:val="20"/>
      <w:szCs w:val="22"/>
      <w:lang w:val="en-US" w:eastAsia="en-US" w:bidi="ar-SA"/>
    </w:rPr>
  </w:style>
  <w:style w:type="paragraph" w:customStyle="1" w:styleId="1883">
    <w:name w:val="BD4DB12B16FD46178609C21F2FCA923A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4">
    <w:name w:val="9F64A4647982459A8E77D8BF9D5789B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5">
    <w:name w:val="619A8EC82ABA49B7B99A98DFF831B31B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6">
    <w:name w:val="6AED18DF90BB457AB3B03B735AE92A19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7">
    <w:name w:val="223ED31034A4465D9A618A8F66756286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8">
    <w:name w:val="B222E0FA9CB04B529EB3924EF82BFD73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89">
    <w:name w:val="87B049986A594B22A140172717AF1D742"/>
    <w:uiPriority w:val="0"/>
    <w:pPr>
      <w:numPr>
        <w:ilvl w:val="0"/>
        <w:numId w:val="5"/>
      </w:numPr>
      <w:spacing w:after="160" w:line="240" w:lineRule="auto"/>
      <w:ind w:hanging="360"/>
      <w:contextualSpacing/>
    </w:pPr>
    <w:rPr>
      <w:rFonts w:ascii="Times New Roman" w:hAnsi="Times New Roman" w:eastAsiaTheme="minorEastAsia" w:cstheme="minorBidi"/>
      <w:sz w:val="24"/>
      <w:szCs w:val="22"/>
      <w:lang w:val="en-US" w:eastAsia="zh-TW" w:bidi="ar-SA"/>
    </w:rPr>
  </w:style>
  <w:style w:type="paragraph" w:customStyle="1" w:styleId="1890">
    <w:name w:val="D7CE3CE99FDD478DA23959569ECEA3B92"/>
    <w:uiPriority w:val="0"/>
    <w:pPr>
      <w:tabs>
        <w:tab w:val="left" w:pos="720"/>
      </w:tabs>
      <w:spacing w:after="160" w:line="240" w:lineRule="auto"/>
      <w:ind w:left="720" w:hanging="360"/>
      <w:contextualSpacing/>
    </w:pPr>
    <w:rPr>
      <w:rFonts w:ascii="Times New Roman" w:hAnsi="Times New Roman" w:eastAsiaTheme="minorEastAsia" w:cstheme="minorBidi"/>
      <w:sz w:val="24"/>
      <w:szCs w:val="22"/>
      <w:lang w:val="en-US" w:eastAsia="zh-TW" w:bidi="ar-SA"/>
    </w:rPr>
  </w:style>
  <w:style w:type="paragraph" w:customStyle="1" w:styleId="1891">
    <w:name w:val="24C3397105CE4C2BA95708294185CD8D"/>
    <w:uiPriority w:val="0"/>
    <w:pPr>
      <w:spacing w:after="0" w:line="240" w:lineRule="auto"/>
    </w:pPr>
    <w:rPr>
      <w:rFonts w:ascii="Calibri" w:hAnsi="Calibri" w:eastAsia="Calibri" w:cs="Arial"/>
      <w:sz w:val="20"/>
      <w:szCs w:val="22"/>
      <w:lang w:val="en-US" w:eastAsia="en-US" w:bidi="ar-SA"/>
    </w:rPr>
  </w:style>
  <w:style w:type="paragraph" w:customStyle="1" w:styleId="1892">
    <w:name w:val="96A40B179A5B4C638F8DD73035EE83D3"/>
    <w:uiPriority w:val="0"/>
    <w:pPr>
      <w:spacing w:after="0" w:line="240" w:lineRule="auto"/>
    </w:pPr>
    <w:rPr>
      <w:rFonts w:ascii="Calibri" w:hAnsi="Calibri" w:eastAsia="Calibri" w:cs="Arial"/>
      <w:sz w:val="20"/>
      <w:szCs w:val="22"/>
      <w:lang w:val="en-US" w:eastAsia="en-US" w:bidi="ar-SA"/>
    </w:rPr>
  </w:style>
  <w:style w:type="paragraph" w:customStyle="1" w:styleId="1893">
    <w:name w:val="5147C72117FD448B9BC24A1AC6D26FC2"/>
    <w:uiPriority w:val="0"/>
    <w:pPr>
      <w:spacing w:after="0" w:line="240" w:lineRule="auto"/>
    </w:pPr>
    <w:rPr>
      <w:rFonts w:ascii="Calibri" w:hAnsi="Calibri" w:eastAsia="Calibri" w:cs="Arial"/>
      <w:sz w:val="20"/>
      <w:szCs w:val="22"/>
      <w:lang w:val="en-US" w:eastAsia="en-US" w:bidi="ar-SA"/>
    </w:rPr>
  </w:style>
  <w:style w:type="paragraph" w:customStyle="1" w:styleId="1894">
    <w:name w:val="8750C661801146D1896E3284D8012A2B1"/>
    <w:uiPriority w:val="0"/>
    <w:pPr>
      <w:spacing w:after="0" w:line="240" w:lineRule="auto"/>
    </w:pPr>
    <w:rPr>
      <w:rFonts w:ascii="Calibri" w:hAnsi="Calibri" w:eastAsia="Calibri" w:cs="Arial"/>
      <w:sz w:val="20"/>
      <w:szCs w:val="22"/>
      <w:lang w:val="en-US" w:eastAsia="en-US" w:bidi="ar-SA"/>
    </w:rPr>
  </w:style>
  <w:style w:type="paragraph" w:customStyle="1" w:styleId="1895">
    <w:name w:val="7BCBD244E6CB4AC587C7A313D1972AB11"/>
    <w:uiPriority w:val="0"/>
    <w:pPr>
      <w:spacing w:after="0" w:line="240" w:lineRule="auto"/>
    </w:pPr>
    <w:rPr>
      <w:rFonts w:ascii="Calibri" w:hAnsi="Calibri" w:eastAsia="Calibri" w:cs="Arial"/>
      <w:sz w:val="20"/>
      <w:szCs w:val="22"/>
      <w:lang w:val="en-US" w:eastAsia="en-US" w:bidi="ar-SA"/>
    </w:rPr>
  </w:style>
  <w:style w:type="paragraph" w:customStyle="1" w:styleId="1896">
    <w:name w:val="E1723A44283048BB906BC56DAD95FBD5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97">
    <w:name w:val="EC468B80020042FFB0DDB5865575EA16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98">
    <w:name w:val="36069D537BE545718343784088487107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899">
    <w:name w:val="1D7F99B8F9624260A9A5F973C8CA2E6C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00">
    <w:name w:val="DD1896B0F6E0425483CE284D33E29F7F6"/>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01">
    <w:name w:val="D17F89EE84684F98944B6294C71BA3F2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02">
    <w:name w:val="551FE2C49229479993CF2BEA8B2DE949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03">
    <w:name w:val="FABDE8A2514040818A129E5F39339DB4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04">
    <w:name w:val="FC87FF345C944622ADEAE4BCE665AE31"/>
    <w:uiPriority w:val="0"/>
    <w:pPr>
      <w:spacing w:after="0" w:line="240" w:lineRule="auto"/>
    </w:pPr>
    <w:rPr>
      <w:rFonts w:ascii="Calibri" w:hAnsi="Calibri" w:eastAsia="Calibri" w:cs="Arial"/>
      <w:sz w:val="20"/>
      <w:szCs w:val="22"/>
      <w:lang w:val="en-US" w:eastAsia="en-US" w:bidi="ar-SA"/>
    </w:rPr>
  </w:style>
  <w:style w:type="paragraph" w:customStyle="1" w:styleId="1905">
    <w:name w:val="8E798C297FA7467E88E7A824A781C3AF"/>
    <w:uiPriority w:val="0"/>
    <w:pPr>
      <w:spacing w:after="0" w:line="240" w:lineRule="auto"/>
    </w:pPr>
    <w:rPr>
      <w:rFonts w:ascii="Calibri" w:hAnsi="Calibri" w:eastAsia="Calibri" w:cs="Arial"/>
      <w:sz w:val="20"/>
      <w:szCs w:val="22"/>
      <w:lang w:val="en-US" w:eastAsia="en-US" w:bidi="ar-SA"/>
    </w:rPr>
  </w:style>
  <w:style w:type="paragraph" w:customStyle="1" w:styleId="1906">
    <w:name w:val="E69E0E3DF7364F07BAF65922855E3BB31"/>
    <w:uiPriority w:val="0"/>
    <w:pPr>
      <w:spacing w:after="0" w:line="240" w:lineRule="auto"/>
    </w:pPr>
    <w:rPr>
      <w:rFonts w:ascii="Calibri" w:hAnsi="Calibri" w:eastAsia="Calibri" w:cs="Arial"/>
      <w:sz w:val="20"/>
      <w:szCs w:val="22"/>
      <w:lang w:val="en-US" w:eastAsia="en-US" w:bidi="ar-SA"/>
    </w:rPr>
  </w:style>
  <w:style w:type="paragraph" w:customStyle="1" w:styleId="1907">
    <w:name w:val="A3594588B36D491DBA7D57EE4B00C0D21"/>
    <w:uiPriority w:val="0"/>
    <w:pPr>
      <w:spacing w:after="0" w:line="240" w:lineRule="auto"/>
    </w:pPr>
    <w:rPr>
      <w:rFonts w:ascii="Calibri" w:hAnsi="Calibri" w:eastAsia="Calibri" w:cs="Arial"/>
      <w:sz w:val="20"/>
      <w:szCs w:val="22"/>
      <w:lang w:val="en-US" w:eastAsia="en-US" w:bidi="ar-SA"/>
    </w:rPr>
  </w:style>
  <w:style w:type="paragraph" w:customStyle="1" w:styleId="1908">
    <w:name w:val="8D61FCC37D0E4BCA9FF6770E51D67B0C"/>
    <w:uiPriority w:val="0"/>
    <w:pPr>
      <w:spacing w:after="0" w:line="240" w:lineRule="auto"/>
    </w:pPr>
    <w:rPr>
      <w:rFonts w:ascii="Calibri" w:hAnsi="Calibri" w:eastAsia="Calibri" w:cs="Arial"/>
      <w:sz w:val="20"/>
      <w:szCs w:val="22"/>
      <w:lang w:val="en-US" w:eastAsia="en-US" w:bidi="ar-SA"/>
    </w:rPr>
  </w:style>
  <w:style w:type="paragraph" w:customStyle="1" w:styleId="1909">
    <w:name w:val="B99EDD1E9ABB4C4FB49D4458E0AC92B71"/>
    <w:uiPriority w:val="0"/>
    <w:pPr>
      <w:spacing w:after="0" w:line="240" w:lineRule="auto"/>
    </w:pPr>
    <w:rPr>
      <w:rFonts w:ascii="Calibri" w:hAnsi="Calibri" w:eastAsia="Calibri" w:cs="Arial"/>
      <w:sz w:val="20"/>
      <w:szCs w:val="22"/>
      <w:lang w:val="en-US" w:eastAsia="en-US" w:bidi="ar-SA"/>
    </w:rPr>
  </w:style>
  <w:style w:type="paragraph" w:customStyle="1" w:styleId="1910">
    <w:name w:val="9A3EFA2B7AD447F7AFA5E98B6E580B461"/>
    <w:uiPriority w:val="0"/>
    <w:pPr>
      <w:spacing w:after="0" w:line="240" w:lineRule="auto"/>
    </w:pPr>
    <w:rPr>
      <w:rFonts w:ascii="Calibri" w:hAnsi="Calibri" w:eastAsia="Calibri" w:cs="Arial"/>
      <w:sz w:val="20"/>
      <w:szCs w:val="22"/>
      <w:lang w:val="en-US" w:eastAsia="en-US" w:bidi="ar-SA"/>
    </w:rPr>
  </w:style>
  <w:style w:type="paragraph" w:customStyle="1" w:styleId="1911">
    <w:name w:val="DEEC7DE443994D4EB46CB593EF607C6C1"/>
    <w:uiPriority w:val="0"/>
    <w:pPr>
      <w:spacing w:after="0" w:line="240" w:lineRule="auto"/>
    </w:pPr>
    <w:rPr>
      <w:rFonts w:ascii="Calibri" w:hAnsi="Calibri" w:eastAsia="Calibri" w:cs="Arial"/>
      <w:sz w:val="20"/>
      <w:szCs w:val="22"/>
      <w:lang w:val="en-US" w:eastAsia="en-US" w:bidi="ar-SA"/>
    </w:rPr>
  </w:style>
  <w:style w:type="paragraph" w:customStyle="1" w:styleId="1912">
    <w:name w:val="B1C6F9F44EF74520A021FC734BACFF1D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1913">
    <w:name w:val="7A12D2B353A04C86A73CF5DC1B5094A15"/>
    <w:uiPriority w:val="0"/>
    <w:pPr>
      <w:spacing w:after="0" w:line="240" w:lineRule="auto"/>
    </w:pPr>
    <w:rPr>
      <w:rFonts w:ascii="Calibri" w:hAnsi="Calibri" w:eastAsia="Calibri" w:cs="Arial"/>
      <w:sz w:val="20"/>
      <w:szCs w:val="22"/>
      <w:lang w:val="en-US" w:eastAsia="en-US" w:bidi="ar-SA"/>
    </w:rPr>
  </w:style>
  <w:style w:type="paragraph" w:customStyle="1" w:styleId="1914">
    <w:name w:val="DBBF423F304A4945BD7AB1627D879BA25"/>
    <w:uiPriority w:val="0"/>
    <w:pPr>
      <w:spacing w:after="0" w:line="240" w:lineRule="auto"/>
    </w:pPr>
    <w:rPr>
      <w:rFonts w:ascii="Calibri" w:hAnsi="Calibri" w:eastAsia="Calibri" w:cs="Arial"/>
      <w:sz w:val="20"/>
      <w:szCs w:val="22"/>
      <w:lang w:val="en-US" w:eastAsia="en-US" w:bidi="ar-SA"/>
    </w:rPr>
  </w:style>
  <w:style w:type="paragraph" w:customStyle="1" w:styleId="1915">
    <w:name w:val="75641821EF7C4DE0BCA791BA8F1EE7AA5"/>
    <w:uiPriority w:val="0"/>
    <w:pPr>
      <w:spacing w:after="0" w:line="240" w:lineRule="auto"/>
    </w:pPr>
    <w:rPr>
      <w:rFonts w:ascii="Calibri" w:hAnsi="Calibri" w:eastAsia="Calibri" w:cs="Arial"/>
      <w:sz w:val="20"/>
      <w:szCs w:val="22"/>
      <w:lang w:val="en-US" w:eastAsia="en-US" w:bidi="ar-SA"/>
    </w:rPr>
  </w:style>
  <w:style w:type="paragraph" w:customStyle="1" w:styleId="1916">
    <w:name w:val="CC5F496559EC48748819005375B7C2B95"/>
    <w:uiPriority w:val="0"/>
    <w:pPr>
      <w:spacing w:after="0" w:line="240" w:lineRule="auto"/>
    </w:pPr>
    <w:rPr>
      <w:rFonts w:ascii="Calibri" w:hAnsi="Calibri" w:eastAsia="Calibri" w:cs="Arial"/>
      <w:sz w:val="20"/>
      <w:szCs w:val="22"/>
      <w:lang w:val="en-US" w:eastAsia="en-US" w:bidi="ar-SA"/>
    </w:rPr>
  </w:style>
  <w:style w:type="paragraph" w:customStyle="1" w:styleId="1917">
    <w:name w:val="247D2013A203493987779322FDDE34551"/>
    <w:uiPriority w:val="0"/>
    <w:pPr>
      <w:spacing w:after="0" w:line="240" w:lineRule="auto"/>
    </w:pPr>
    <w:rPr>
      <w:rFonts w:ascii="Calibri" w:hAnsi="Calibri" w:eastAsia="Calibri" w:cs="Arial"/>
      <w:sz w:val="20"/>
      <w:szCs w:val="22"/>
      <w:lang w:val="en-US" w:eastAsia="en-US" w:bidi="ar-SA"/>
    </w:rPr>
  </w:style>
  <w:style w:type="paragraph" w:customStyle="1" w:styleId="1918">
    <w:name w:val="4FD6F524E3EF49289DD989784B9BE5211"/>
    <w:uiPriority w:val="0"/>
    <w:pPr>
      <w:spacing w:after="0" w:line="240" w:lineRule="auto"/>
    </w:pPr>
    <w:rPr>
      <w:rFonts w:ascii="Calibri" w:hAnsi="Calibri" w:eastAsia="Calibri" w:cs="Arial"/>
      <w:sz w:val="20"/>
      <w:szCs w:val="22"/>
      <w:lang w:val="en-US" w:eastAsia="en-US" w:bidi="ar-SA"/>
    </w:rPr>
  </w:style>
  <w:style w:type="paragraph" w:customStyle="1" w:styleId="1919">
    <w:name w:val="167236BAD83643119B9B32B9A4219BD45"/>
    <w:uiPriority w:val="0"/>
    <w:pPr>
      <w:spacing w:after="0" w:line="240" w:lineRule="auto"/>
    </w:pPr>
    <w:rPr>
      <w:rFonts w:ascii="Calibri" w:hAnsi="Calibri" w:eastAsia="Calibri" w:cs="Arial"/>
      <w:sz w:val="20"/>
      <w:szCs w:val="22"/>
      <w:lang w:val="en-US" w:eastAsia="en-US" w:bidi="ar-SA"/>
    </w:rPr>
  </w:style>
  <w:style w:type="paragraph" w:customStyle="1" w:styleId="1920">
    <w:name w:val="F58F2226CADB4801AA1D7A2687DEF2295"/>
    <w:uiPriority w:val="0"/>
    <w:pPr>
      <w:spacing w:after="0" w:line="240" w:lineRule="auto"/>
    </w:pPr>
    <w:rPr>
      <w:rFonts w:ascii="Calibri" w:hAnsi="Calibri" w:eastAsia="Calibri" w:cs="Arial"/>
      <w:sz w:val="20"/>
      <w:szCs w:val="22"/>
      <w:lang w:val="en-US" w:eastAsia="en-US" w:bidi="ar-SA"/>
    </w:rPr>
  </w:style>
  <w:style w:type="paragraph" w:customStyle="1" w:styleId="1921">
    <w:name w:val="2F7AD0C0118A469885C36D2C8A47CD7C1"/>
    <w:uiPriority w:val="0"/>
    <w:pPr>
      <w:spacing w:after="0" w:line="240" w:lineRule="auto"/>
    </w:pPr>
    <w:rPr>
      <w:rFonts w:ascii="Calibri" w:hAnsi="Calibri" w:eastAsia="Calibri" w:cs="Arial"/>
      <w:sz w:val="20"/>
      <w:szCs w:val="22"/>
      <w:lang w:val="en-US" w:eastAsia="en-US" w:bidi="ar-SA"/>
    </w:rPr>
  </w:style>
  <w:style w:type="paragraph" w:customStyle="1" w:styleId="1922">
    <w:name w:val="810404CDF5C547609FFFC5AA25015F941"/>
    <w:uiPriority w:val="0"/>
    <w:pPr>
      <w:spacing w:after="0" w:line="240" w:lineRule="auto"/>
    </w:pPr>
    <w:rPr>
      <w:rFonts w:ascii="Calibri" w:hAnsi="Calibri" w:eastAsia="Calibri" w:cs="Arial"/>
      <w:sz w:val="20"/>
      <w:szCs w:val="22"/>
      <w:lang w:val="en-US" w:eastAsia="en-US" w:bidi="ar-SA"/>
    </w:rPr>
  </w:style>
  <w:style w:type="paragraph" w:customStyle="1" w:styleId="1923">
    <w:name w:val="E18D63DA747B4A4B8C9CB60AFF959ABC5"/>
    <w:uiPriority w:val="0"/>
    <w:pPr>
      <w:spacing w:after="0" w:line="240" w:lineRule="auto"/>
    </w:pPr>
    <w:rPr>
      <w:rFonts w:ascii="Calibri" w:hAnsi="Calibri" w:eastAsia="Calibri" w:cs="Arial"/>
      <w:sz w:val="20"/>
      <w:szCs w:val="22"/>
      <w:lang w:val="en-US" w:eastAsia="en-US" w:bidi="ar-SA"/>
    </w:rPr>
  </w:style>
  <w:style w:type="paragraph" w:customStyle="1" w:styleId="1924">
    <w:name w:val="2DBB11AB50DD48D69611F5BFDF76823C5"/>
    <w:uiPriority w:val="0"/>
    <w:pPr>
      <w:spacing w:after="0" w:line="240" w:lineRule="auto"/>
    </w:pPr>
    <w:rPr>
      <w:rFonts w:ascii="Calibri" w:hAnsi="Calibri" w:eastAsia="Calibri" w:cs="Arial"/>
      <w:sz w:val="20"/>
      <w:szCs w:val="22"/>
      <w:lang w:val="en-US" w:eastAsia="en-US" w:bidi="ar-SA"/>
    </w:rPr>
  </w:style>
  <w:style w:type="paragraph" w:customStyle="1" w:styleId="1925">
    <w:name w:val="79597433BA5C43178575766179282A1D1"/>
    <w:uiPriority w:val="0"/>
    <w:pPr>
      <w:spacing w:after="0" w:line="240" w:lineRule="auto"/>
    </w:pPr>
    <w:rPr>
      <w:rFonts w:ascii="Calibri" w:hAnsi="Calibri" w:eastAsia="Calibri" w:cs="Arial"/>
      <w:sz w:val="20"/>
      <w:szCs w:val="22"/>
      <w:lang w:val="en-US" w:eastAsia="en-US" w:bidi="ar-SA"/>
    </w:rPr>
  </w:style>
  <w:style w:type="paragraph" w:customStyle="1" w:styleId="1926">
    <w:name w:val="68ABE05745AF46E6A9FF617802C3D5071"/>
    <w:uiPriority w:val="0"/>
    <w:pPr>
      <w:spacing w:after="0" w:line="240" w:lineRule="auto"/>
    </w:pPr>
    <w:rPr>
      <w:rFonts w:ascii="Calibri" w:hAnsi="Calibri" w:eastAsia="Calibri" w:cs="Arial"/>
      <w:sz w:val="20"/>
      <w:szCs w:val="22"/>
      <w:lang w:val="en-US" w:eastAsia="en-US" w:bidi="ar-SA"/>
    </w:rPr>
  </w:style>
  <w:style w:type="paragraph" w:customStyle="1" w:styleId="1927">
    <w:name w:val="5B89B77D9EF4456B96E2C9048D40977C5"/>
    <w:uiPriority w:val="0"/>
    <w:pPr>
      <w:spacing w:after="0" w:line="240" w:lineRule="auto"/>
    </w:pPr>
    <w:rPr>
      <w:rFonts w:ascii="Calibri" w:hAnsi="Calibri" w:eastAsia="Calibri" w:cs="Arial"/>
      <w:sz w:val="20"/>
      <w:szCs w:val="22"/>
      <w:lang w:val="en-US" w:eastAsia="en-US" w:bidi="ar-SA"/>
    </w:rPr>
  </w:style>
  <w:style w:type="paragraph" w:customStyle="1" w:styleId="1928">
    <w:name w:val="16E6DEC4804C46038FAC6E658DBD314D5"/>
    <w:uiPriority w:val="0"/>
    <w:pPr>
      <w:spacing w:after="0" w:line="240" w:lineRule="auto"/>
    </w:pPr>
    <w:rPr>
      <w:rFonts w:ascii="Calibri" w:hAnsi="Calibri" w:eastAsia="Calibri" w:cs="Arial"/>
      <w:sz w:val="20"/>
      <w:szCs w:val="22"/>
      <w:lang w:val="en-US" w:eastAsia="en-US" w:bidi="ar-SA"/>
    </w:rPr>
  </w:style>
  <w:style w:type="paragraph" w:customStyle="1" w:styleId="1929">
    <w:name w:val="0F8AA949878A4289A1C889DF9FDADCFD1"/>
    <w:uiPriority w:val="0"/>
    <w:pPr>
      <w:spacing w:after="0" w:line="240" w:lineRule="auto"/>
    </w:pPr>
    <w:rPr>
      <w:rFonts w:ascii="Calibri" w:hAnsi="Calibri" w:eastAsia="Calibri" w:cs="Arial"/>
      <w:sz w:val="20"/>
      <w:szCs w:val="22"/>
      <w:lang w:val="en-US" w:eastAsia="en-US" w:bidi="ar-SA"/>
    </w:rPr>
  </w:style>
  <w:style w:type="paragraph" w:customStyle="1" w:styleId="1930">
    <w:name w:val="05A3E3A4370E4BD29D44E68E56154EA71"/>
    <w:uiPriority w:val="0"/>
    <w:pPr>
      <w:spacing w:after="0" w:line="240" w:lineRule="auto"/>
    </w:pPr>
    <w:rPr>
      <w:rFonts w:ascii="Calibri" w:hAnsi="Calibri" w:eastAsia="Calibri" w:cs="Arial"/>
      <w:sz w:val="20"/>
      <w:szCs w:val="22"/>
      <w:lang w:val="en-US" w:eastAsia="en-US" w:bidi="ar-SA"/>
    </w:rPr>
  </w:style>
  <w:style w:type="paragraph" w:customStyle="1" w:styleId="1931">
    <w:name w:val="3A24DD37403A47A4A4EA81E07387F2665"/>
    <w:uiPriority w:val="0"/>
    <w:pPr>
      <w:spacing w:after="0" w:line="240" w:lineRule="auto"/>
    </w:pPr>
    <w:rPr>
      <w:rFonts w:ascii="Calibri" w:hAnsi="Calibri" w:eastAsia="Calibri" w:cs="Arial"/>
      <w:sz w:val="20"/>
      <w:szCs w:val="22"/>
      <w:lang w:val="en-US" w:eastAsia="en-US" w:bidi="ar-SA"/>
    </w:rPr>
  </w:style>
  <w:style w:type="paragraph" w:customStyle="1" w:styleId="1932">
    <w:name w:val="0AED97E127E046D79D3754918C214DE75"/>
    <w:uiPriority w:val="0"/>
    <w:pPr>
      <w:spacing w:after="0" w:line="240" w:lineRule="auto"/>
    </w:pPr>
    <w:rPr>
      <w:rFonts w:ascii="Calibri" w:hAnsi="Calibri" w:eastAsia="Calibri" w:cs="Arial"/>
      <w:sz w:val="20"/>
      <w:szCs w:val="22"/>
      <w:lang w:val="en-US" w:eastAsia="en-US" w:bidi="ar-SA"/>
    </w:rPr>
  </w:style>
  <w:style w:type="paragraph" w:customStyle="1" w:styleId="1933">
    <w:name w:val="BE7C29D955CC4801A21536265B29F0AF1"/>
    <w:uiPriority w:val="0"/>
    <w:pPr>
      <w:spacing w:after="0" w:line="240" w:lineRule="auto"/>
    </w:pPr>
    <w:rPr>
      <w:rFonts w:ascii="Calibri" w:hAnsi="Calibri" w:eastAsia="Calibri" w:cs="Arial"/>
      <w:sz w:val="20"/>
      <w:szCs w:val="22"/>
      <w:lang w:val="en-US" w:eastAsia="en-US" w:bidi="ar-SA"/>
    </w:rPr>
  </w:style>
  <w:style w:type="paragraph" w:customStyle="1" w:styleId="1934">
    <w:name w:val="2BC9BF7299B24301A454279D6F596DF11"/>
    <w:uiPriority w:val="0"/>
    <w:pPr>
      <w:spacing w:after="0" w:line="240" w:lineRule="auto"/>
    </w:pPr>
    <w:rPr>
      <w:rFonts w:ascii="Calibri" w:hAnsi="Calibri" w:eastAsia="Calibri" w:cs="Arial"/>
      <w:sz w:val="20"/>
      <w:szCs w:val="22"/>
      <w:lang w:val="en-US" w:eastAsia="en-US" w:bidi="ar-SA"/>
    </w:rPr>
  </w:style>
  <w:style w:type="paragraph" w:customStyle="1" w:styleId="1935">
    <w:name w:val="2CAAE0E2F17740458BF5AAC75FAC75F45"/>
    <w:uiPriority w:val="0"/>
    <w:pPr>
      <w:spacing w:after="0" w:line="240" w:lineRule="auto"/>
    </w:pPr>
    <w:rPr>
      <w:rFonts w:ascii="Calibri" w:hAnsi="Calibri" w:eastAsia="Calibri" w:cs="Arial"/>
      <w:sz w:val="20"/>
      <w:szCs w:val="22"/>
      <w:lang w:val="en-US" w:eastAsia="en-US" w:bidi="ar-SA"/>
    </w:rPr>
  </w:style>
  <w:style w:type="paragraph" w:customStyle="1" w:styleId="1936">
    <w:name w:val="18E5F02DF05F44F3AD1D1994F7329DED5"/>
    <w:uiPriority w:val="0"/>
    <w:pPr>
      <w:spacing w:after="0" w:line="240" w:lineRule="auto"/>
    </w:pPr>
    <w:rPr>
      <w:rFonts w:ascii="Calibri" w:hAnsi="Calibri" w:eastAsia="Calibri" w:cs="Arial"/>
      <w:sz w:val="20"/>
      <w:szCs w:val="22"/>
      <w:lang w:val="en-US" w:eastAsia="en-US" w:bidi="ar-SA"/>
    </w:rPr>
  </w:style>
  <w:style w:type="paragraph" w:customStyle="1" w:styleId="1937">
    <w:name w:val="BF0AF8F72616431484F7148A60ECA9761"/>
    <w:uiPriority w:val="0"/>
    <w:pPr>
      <w:spacing w:after="0" w:line="240" w:lineRule="auto"/>
    </w:pPr>
    <w:rPr>
      <w:rFonts w:ascii="Calibri" w:hAnsi="Calibri" w:eastAsia="Calibri" w:cs="Arial"/>
      <w:sz w:val="20"/>
      <w:szCs w:val="22"/>
      <w:lang w:val="en-US" w:eastAsia="en-US" w:bidi="ar-SA"/>
    </w:rPr>
  </w:style>
  <w:style w:type="paragraph" w:customStyle="1" w:styleId="1938">
    <w:name w:val="2528C79F32484B1C813E2B283687A1F11"/>
    <w:uiPriority w:val="0"/>
    <w:pPr>
      <w:spacing w:after="0" w:line="240" w:lineRule="auto"/>
    </w:pPr>
    <w:rPr>
      <w:rFonts w:ascii="Calibri" w:hAnsi="Calibri" w:eastAsia="Calibri" w:cs="Arial"/>
      <w:sz w:val="20"/>
      <w:szCs w:val="22"/>
      <w:lang w:val="en-US" w:eastAsia="en-US" w:bidi="ar-SA"/>
    </w:rPr>
  </w:style>
  <w:style w:type="paragraph" w:customStyle="1" w:styleId="1939">
    <w:name w:val="22A0D761328747E8A711040D0715B33C5"/>
    <w:uiPriority w:val="0"/>
    <w:pPr>
      <w:spacing w:after="0" w:line="240" w:lineRule="auto"/>
    </w:pPr>
    <w:rPr>
      <w:rFonts w:ascii="Calibri" w:hAnsi="Calibri" w:eastAsia="Calibri" w:cs="Arial"/>
      <w:sz w:val="20"/>
      <w:szCs w:val="22"/>
      <w:lang w:val="en-US" w:eastAsia="en-US" w:bidi="ar-SA"/>
    </w:rPr>
  </w:style>
  <w:style w:type="paragraph" w:customStyle="1" w:styleId="1940">
    <w:name w:val="924BF5065DB2418A998D022D454D3BEE5"/>
    <w:uiPriority w:val="0"/>
    <w:pPr>
      <w:spacing w:after="0" w:line="240" w:lineRule="auto"/>
    </w:pPr>
    <w:rPr>
      <w:rFonts w:ascii="Calibri" w:hAnsi="Calibri" w:eastAsia="Calibri" w:cs="Arial"/>
      <w:sz w:val="20"/>
      <w:szCs w:val="22"/>
      <w:lang w:val="en-US" w:eastAsia="en-US" w:bidi="ar-SA"/>
    </w:rPr>
  </w:style>
  <w:style w:type="paragraph" w:customStyle="1" w:styleId="1941">
    <w:name w:val="C9B726E7DA06444CA4332C00ECCA58E91"/>
    <w:uiPriority w:val="0"/>
    <w:pPr>
      <w:spacing w:after="0" w:line="240" w:lineRule="auto"/>
    </w:pPr>
    <w:rPr>
      <w:rFonts w:ascii="Calibri" w:hAnsi="Calibri" w:eastAsia="Calibri" w:cs="Arial"/>
      <w:sz w:val="20"/>
      <w:szCs w:val="22"/>
      <w:lang w:val="en-US" w:eastAsia="en-US" w:bidi="ar-SA"/>
    </w:rPr>
  </w:style>
  <w:style w:type="paragraph" w:customStyle="1" w:styleId="1942">
    <w:name w:val="83E39E3855CA47D4A259501A88B7D57C1"/>
    <w:uiPriority w:val="0"/>
    <w:pPr>
      <w:spacing w:after="0" w:line="240" w:lineRule="auto"/>
    </w:pPr>
    <w:rPr>
      <w:rFonts w:ascii="Calibri" w:hAnsi="Calibri" w:eastAsia="Calibri" w:cs="Arial"/>
      <w:sz w:val="20"/>
      <w:szCs w:val="22"/>
      <w:lang w:val="en-US" w:eastAsia="en-US" w:bidi="ar-SA"/>
    </w:rPr>
  </w:style>
  <w:style w:type="paragraph" w:customStyle="1" w:styleId="1943">
    <w:name w:val="A81930EB681643D9A1DECB01CEA4F1705"/>
    <w:uiPriority w:val="0"/>
    <w:pPr>
      <w:spacing w:after="0" w:line="240" w:lineRule="auto"/>
    </w:pPr>
    <w:rPr>
      <w:rFonts w:ascii="Calibri" w:hAnsi="Calibri" w:eastAsia="Calibri" w:cs="Arial"/>
      <w:sz w:val="20"/>
      <w:szCs w:val="22"/>
      <w:lang w:val="en-US" w:eastAsia="en-US" w:bidi="ar-SA"/>
    </w:rPr>
  </w:style>
  <w:style w:type="paragraph" w:customStyle="1" w:styleId="1944">
    <w:name w:val="20E423B96265475BA19745147DAD95495"/>
    <w:uiPriority w:val="0"/>
    <w:pPr>
      <w:spacing w:after="0" w:line="240" w:lineRule="auto"/>
    </w:pPr>
    <w:rPr>
      <w:rFonts w:ascii="Calibri" w:hAnsi="Calibri" w:eastAsia="Calibri" w:cs="Arial"/>
      <w:sz w:val="20"/>
      <w:szCs w:val="22"/>
      <w:lang w:val="en-US" w:eastAsia="en-US" w:bidi="ar-SA"/>
    </w:rPr>
  </w:style>
  <w:style w:type="paragraph" w:customStyle="1" w:styleId="1945">
    <w:name w:val="BE391806C10349CFAD431952BC3B55A94"/>
    <w:uiPriority w:val="0"/>
    <w:pPr>
      <w:spacing w:after="0" w:line="240" w:lineRule="auto"/>
    </w:pPr>
    <w:rPr>
      <w:rFonts w:ascii="Calibri" w:hAnsi="Calibri" w:eastAsia="Calibri" w:cs="Arial"/>
      <w:sz w:val="20"/>
      <w:szCs w:val="22"/>
      <w:lang w:val="en-US" w:eastAsia="en-US" w:bidi="ar-SA"/>
    </w:rPr>
  </w:style>
  <w:style w:type="paragraph" w:customStyle="1" w:styleId="1946">
    <w:name w:val="668CB7A1DCD343BFA75FE14CEB45BF6A1"/>
    <w:uiPriority w:val="0"/>
    <w:pPr>
      <w:spacing w:after="0" w:line="240" w:lineRule="auto"/>
    </w:pPr>
    <w:rPr>
      <w:rFonts w:ascii="Calibri" w:hAnsi="Calibri" w:eastAsia="Calibri" w:cs="Arial"/>
      <w:sz w:val="20"/>
      <w:szCs w:val="22"/>
      <w:lang w:val="en-US" w:eastAsia="en-US" w:bidi="ar-SA"/>
    </w:rPr>
  </w:style>
  <w:style w:type="paragraph" w:customStyle="1" w:styleId="1947">
    <w:name w:val="876E5AEB13134C3C9FFF48F3C5BC52481"/>
    <w:uiPriority w:val="0"/>
    <w:pPr>
      <w:spacing w:after="0" w:line="240" w:lineRule="auto"/>
    </w:pPr>
    <w:rPr>
      <w:rFonts w:ascii="Calibri" w:hAnsi="Calibri" w:eastAsia="Calibri" w:cs="Arial"/>
      <w:sz w:val="20"/>
      <w:szCs w:val="22"/>
      <w:lang w:val="en-US" w:eastAsia="en-US" w:bidi="ar-SA"/>
    </w:rPr>
  </w:style>
  <w:style w:type="paragraph" w:customStyle="1" w:styleId="1948">
    <w:name w:val="8FC36858FEB64B45858FC7DD4B77F1065"/>
    <w:uiPriority w:val="0"/>
    <w:pPr>
      <w:spacing w:after="0" w:line="240" w:lineRule="auto"/>
    </w:pPr>
    <w:rPr>
      <w:rFonts w:ascii="Calibri" w:hAnsi="Calibri" w:eastAsia="Calibri" w:cs="Arial"/>
      <w:sz w:val="20"/>
      <w:szCs w:val="22"/>
      <w:lang w:val="en-US" w:eastAsia="en-US" w:bidi="ar-SA"/>
    </w:rPr>
  </w:style>
  <w:style w:type="paragraph" w:customStyle="1" w:styleId="1949">
    <w:name w:val="E1AB213ECC0942EE8FF4380CB620AA755"/>
    <w:uiPriority w:val="0"/>
    <w:pPr>
      <w:spacing w:after="0" w:line="240" w:lineRule="auto"/>
    </w:pPr>
    <w:rPr>
      <w:rFonts w:ascii="Calibri" w:hAnsi="Calibri" w:eastAsia="Calibri" w:cs="Arial"/>
      <w:sz w:val="20"/>
      <w:szCs w:val="22"/>
      <w:lang w:val="en-US" w:eastAsia="en-US" w:bidi="ar-SA"/>
    </w:rPr>
  </w:style>
  <w:style w:type="paragraph" w:customStyle="1" w:styleId="1950">
    <w:name w:val="D49BBD9E9F904629B71DF1A18E9D33794"/>
    <w:uiPriority w:val="0"/>
    <w:pPr>
      <w:spacing w:after="0" w:line="240" w:lineRule="auto"/>
    </w:pPr>
    <w:rPr>
      <w:rFonts w:ascii="Calibri" w:hAnsi="Calibri" w:eastAsia="Calibri" w:cs="Arial"/>
      <w:sz w:val="20"/>
      <w:szCs w:val="22"/>
      <w:lang w:val="en-US" w:eastAsia="en-US" w:bidi="ar-SA"/>
    </w:rPr>
  </w:style>
  <w:style w:type="paragraph" w:customStyle="1" w:styleId="1951">
    <w:name w:val="9DEAEFA64ADD48CFBDE95FCDDBECC51F1"/>
    <w:uiPriority w:val="0"/>
    <w:pPr>
      <w:spacing w:after="0" w:line="240" w:lineRule="auto"/>
    </w:pPr>
    <w:rPr>
      <w:rFonts w:ascii="Calibri" w:hAnsi="Calibri" w:eastAsia="Calibri" w:cs="Arial"/>
      <w:sz w:val="20"/>
      <w:szCs w:val="22"/>
      <w:lang w:val="en-US" w:eastAsia="en-US" w:bidi="ar-SA"/>
    </w:rPr>
  </w:style>
  <w:style w:type="paragraph" w:customStyle="1" w:styleId="1952">
    <w:name w:val="485517627B974C21AA2BF443F2E531711"/>
    <w:uiPriority w:val="0"/>
    <w:pPr>
      <w:spacing w:after="0" w:line="240" w:lineRule="auto"/>
    </w:pPr>
    <w:rPr>
      <w:rFonts w:ascii="Calibri" w:hAnsi="Calibri" w:eastAsia="Calibri" w:cs="Arial"/>
      <w:sz w:val="20"/>
      <w:szCs w:val="22"/>
      <w:lang w:val="en-US" w:eastAsia="en-US" w:bidi="ar-SA"/>
    </w:rPr>
  </w:style>
  <w:style w:type="paragraph" w:customStyle="1" w:styleId="1953">
    <w:name w:val="3B1E7D7B714D4525B6BE7873D2DEDFB35"/>
    <w:uiPriority w:val="0"/>
    <w:pPr>
      <w:spacing w:after="0" w:line="240" w:lineRule="auto"/>
    </w:pPr>
    <w:rPr>
      <w:rFonts w:ascii="Calibri" w:hAnsi="Calibri" w:eastAsia="Calibri" w:cs="Arial"/>
      <w:sz w:val="20"/>
      <w:szCs w:val="22"/>
      <w:lang w:val="en-US" w:eastAsia="en-US" w:bidi="ar-SA"/>
    </w:rPr>
  </w:style>
  <w:style w:type="paragraph" w:customStyle="1" w:styleId="1954">
    <w:name w:val="2E454EAE7F594EA59C63C4A0C66282F65"/>
    <w:uiPriority w:val="0"/>
    <w:pPr>
      <w:spacing w:after="0" w:line="240" w:lineRule="auto"/>
    </w:pPr>
    <w:rPr>
      <w:rFonts w:ascii="Calibri" w:hAnsi="Calibri" w:eastAsia="Calibri" w:cs="Arial"/>
      <w:sz w:val="20"/>
      <w:szCs w:val="22"/>
      <w:lang w:val="en-US" w:eastAsia="en-US" w:bidi="ar-SA"/>
    </w:rPr>
  </w:style>
  <w:style w:type="paragraph" w:customStyle="1" w:styleId="1955">
    <w:name w:val="2C88F52846B9445BB57121B503A231AD5"/>
    <w:uiPriority w:val="0"/>
    <w:pPr>
      <w:spacing w:after="0" w:line="240" w:lineRule="auto"/>
    </w:pPr>
    <w:rPr>
      <w:rFonts w:ascii="Calibri" w:hAnsi="Calibri" w:eastAsia="Calibri" w:cs="Arial"/>
      <w:sz w:val="20"/>
      <w:szCs w:val="22"/>
      <w:lang w:val="en-US" w:eastAsia="en-US" w:bidi="ar-SA"/>
    </w:rPr>
  </w:style>
  <w:style w:type="paragraph" w:customStyle="1" w:styleId="1956">
    <w:name w:val="4DFB45E9ACED4FE4B6266C8F188186175"/>
    <w:uiPriority w:val="0"/>
    <w:pPr>
      <w:spacing w:after="0" w:line="240" w:lineRule="auto"/>
    </w:pPr>
    <w:rPr>
      <w:rFonts w:ascii="Calibri" w:hAnsi="Calibri" w:eastAsia="Calibri" w:cs="Arial"/>
      <w:sz w:val="20"/>
      <w:szCs w:val="22"/>
      <w:lang w:val="en-US" w:eastAsia="en-US" w:bidi="ar-SA"/>
    </w:rPr>
  </w:style>
  <w:style w:type="paragraph" w:customStyle="1" w:styleId="1957">
    <w:name w:val="FA678E4BEBA1481DA631217D6F77AAD35"/>
    <w:uiPriority w:val="0"/>
    <w:pPr>
      <w:spacing w:after="0" w:line="240" w:lineRule="auto"/>
    </w:pPr>
    <w:rPr>
      <w:rFonts w:ascii="Calibri" w:hAnsi="Calibri" w:eastAsia="Calibri" w:cs="Arial"/>
      <w:sz w:val="20"/>
      <w:szCs w:val="22"/>
      <w:lang w:val="en-US" w:eastAsia="en-US" w:bidi="ar-SA"/>
    </w:rPr>
  </w:style>
  <w:style w:type="paragraph" w:customStyle="1" w:styleId="1958">
    <w:name w:val="04D121E3273B418A90AE7C6F80CE652D5"/>
    <w:uiPriority w:val="0"/>
    <w:pPr>
      <w:spacing w:after="0" w:line="240" w:lineRule="auto"/>
    </w:pPr>
    <w:rPr>
      <w:rFonts w:ascii="Calibri" w:hAnsi="Calibri" w:eastAsia="Calibri" w:cs="Arial"/>
      <w:sz w:val="20"/>
      <w:szCs w:val="22"/>
      <w:lang w:val="en-US" w:eastAsia="en-US" w:bidi="ar-SA"/>
    </w:rPr>
  </w:style>
  <w:style w:type="paragraph" w:customStyle="1" w:styleId="1959">
    <w:name w:val="9D8430C1DD0046CEA9CBA166DBB853A51"/>
    <w:uiPriority w:val="0"/>
    <w:pPr>
      <w:spacing w:after="0" w:line="240" w:lineRule="auto"/>
    </w:pPr>
    <w:rPr>
      <w:rFonts w:ascii="Calibri" w:hAnsi="Calibri" w:eastAsia="Calibri" w:cs="Arial"/>
      <w:sz w:val="20"/>
      <w:szCs w:val="22"/>
      <w:lang w:val="en-US" w:eastAsia="en-US" w:bidi="ar-SA"/>
    </w:rPr>
  </w:style>
  <w:style w:type="paragraph" w:customStyle="1" w:styleId="1960">
    <w:name w:val="DD894E972E8D4841B17FD7333E5675F81"/>
    <w:uiPriority w:val="0"/>
    <w:pPr>
      <w:spacing w:after="0" w:line="240" w:lineRule="auto"/>
    </w:pPr>
    <w:rPr>
      <w:rFonts w:ascii="Calibri" w:hAnsi="Calibri" w:eastAsia="Calibri" w:cs="Arial"/>
      <w:sz w:val="20"/>
      <w:szCs w:val="22"/>
      <w:lang w:val="en-US" w:eastAsia="en-US" w:bidi="ar-SA"/>
    </w:rPr>
  </w:style>
  <w:style w:type="paragraph" w:customStyle="1" w:styleId="1961">
    <w:name w:val="70DB00A8A7B94F7D83E09E464437B68D5"/>
    <w:uiPriority w:val="0"/>
    <w:pPr>
      <w:spacing w:after="0" w:line="240" w:lineRule="auto"/>
    </w:pPr>
    <w:rPr>
      <w:rFonts w:ascii="Calibri" w:hAnsi="Calibri" w:eastAsia="Calibri" w:cs="Arial"/>
      <w:sz w:val="20"/>
      <w:szCs w:val="22"/>
      <w:lang w:val="en-US" w:eastAsia="en-US" w:bidi="ar-SA"/>
    </w:rPr>
  </w:style>
  <w:style w:type="paragraph" w:customStyle="1" w:styleId="1962">
    <w:name w:val="ACA7C60A49614F2EA57EC0565E12E62A5"/>
    <w:uiPriority w:val="0"/>
    <w:pPr>
      <w:spacing w:after="0" w:line="240" w:lineRule="auto"/>
    </w:pPr>
    <w:rPr>
      <w:rFonts w:ascii="Calibri" w:hAnsi="Calibri" w:eastAsia="Calibri" w:cs="Arial"/>
      <w:sz w:val="20"/>
      <w:szCs w:val="22"/>
      <w:lang w:val="en-US" w:eastAsia="en-US" w:bidi="ar-SA"/>
    </w:rPr>
  </w:style>
  <w:style w:type="paragraph" w:customStyle="1" w:styleId="1963">
    <w:name w:val="AA8AFD0BE0B44B399ABA05507639D10E1"/>
    <w:uiPriority w:val="0"/>
    <w:pPr>
      <w:spacing w:after="0" w:line="240" w:lineRule="auto"/>
    </w:pPr>
    <w:rPr>
      <w:rFonts w:ascii="Calibri" w:hAnsi="Calibri" w:eastAsia="Calibri" w:cs="Arial"/>
      <w:sz w:val="20"/>
      <w:szCs w:val="22"/>
      <w:lang w:val="en-US" w:eastAsia="en-US" w:bidi="ar-SA"/>
    </w:rPr>
  </w:style>
  <w:style w:type="paragraph" w:customStyle="1" w:styleId="1964">
    <w:name w:val="28363F965D1D427EB9AA1F27A2D486331"/>
    <w:uiPriority w:val="0"/>
    <w:pPr>
      <w:spacing w:after="0" w:line="240" w:lineRule="auto"/>
    </w:pPr>
    <w:rPr>
      <w:rFonts w:ascii="Calibri" w:hAnsi="Calibri" w:eastAsia="Calibri" w:cs="Arial"/>
      <w:sz w:val="20"/>
      <w:szCs w:val="22"/>
      <w:lang w:val="en-US" w:eastAsia="en-US" w:bidi="ar-SA"/>
    </w:rPr>
  </w:style>
  <w:style w:type="paragraph" w:customStyle="1" w:styleId="1965">
    <w:name w:val="310A9CC2739D4D95AD1DE2D5BB716C9D5"/>
    <w:uiPriority w:val="0"/>
    <w:pPr>
      <w:spacing w:after="0" w:line="240" w:lineRule="auto"/>
    </w:pPr>
    <w:rPr>
      <w:rFonts w:ascii="Calibri" w:hAnsi="Calibri" w:eastAsia="Calibri" w:cs="Arial"/>
      <w:sz w:val="20"/>
      <w:szCs w:val="22"/>
      <w:lang w:val="en-US" w:eastAsia="en-US" w:bidi="ar-SA"/>
    </w:rPr>
  </w:style>
  <w:style w:type="paragraph" w:customStyle="1" w:styleId="1966">
    <w:name w:val="57174776EC474651959DAFD2B80380EF5"/>
    <w:uiPriority w:val="0"/>
    <w:pPr>
      <w:spacing w:after="0" w:line="240" w:lineRule="auto"/>
    </w:pPr>
    <w:rPr>
      <w:rFonts w:ascii="Calibri" w:hAnsi="Calibri" w:eastAsia="Calibri" w:cs="Arial"/>
      <w:sz w:val="20"/>
      <w:szCs w:val="22"/>
      <w:lang w:val="en-US" w:eastAsia="en-US" w:bidi="ar-SA"/>
    </w:rPr>
  </w:style>
  <w:style w:type="paragraph" w:customStyle="1" w:styleId="1967">
    <w:name w:val="AAEF84FE97C44765BF013C47B94157021"/>
    <w:uiPriority w:val="0"/>
    <w:pPr>
      <w:spacing w:after="0" w:line="240" w:lineRule="auto"/>
    </w:pPr>
    <w:rPr>
      <w:rFonts w:ascii="Calibri" w:hAnsi="Calibri" w:eastAsia="Calibri" w:cs="Arial"/>
      <w:sz w:val="20"/>
      <w:szCs w:val="22"/>
      <w:lang w:val="en-US" w:eastAsia="en-US" w:bidi="ar-SA"/>
    </w:rPr>
  </w:style>
  <w:style w:type="paragraph" w:customStyle="1" w:styleId="1968">
    <w:name w:val="FC61DBB6C07A4544918B76F4F0B29C7C1"/>
    <w:uiPriority w:val="0"/>
    <w:pPr>
      <w:spacing w:after="0" w:line="240" w:lineRule="auto"/>
    </w:pPr>
    <w:rPr>
      <w:rFonts w:ascii="Calibri" w:hAnsi="Calibri" w:eastAsia="Calibri" w:cs="Arial"/>
      <w:sz w:val="20"/>
      <w:szCs w:val="22"/>
      <w:lang w:val="en-US" w:eastAsia="en-US" w:bidi="ar-SA"/>
    </w:rPr>
  </w:style>
  <w:style w:type="paragraph" w:customStyle="1" w:styleId="1969">
    <w:name w:val="4DA17F2206EE4421962404B7336E4E3A5"/>
    <w:uiPriority w:val="0"/>
    <w:pPr>
      <w:spacing w:after="0" w:line="240" w:lineRule="auto"/>
    </w:pPr>
    <w:rPr>
      <w:rFonts w:ascii="Calibri" w:hAnsi="Calibri" w:eastAsia="Calibri" w:cs="Arial"/>
      <w:sz w:val="20"/>
      <w:szCs w:val="22"/>
      <w:lang w:val="en-US" w:eastAsia="en-US" w:bidi="ar-SA"/>
    </w:rPr>
  </w:style>
  <w:style w:type="paragraph" w:customStyle="1" w:styleId="1970">
    <w:name w:val="DEB7EA7E85354AF0AADAE0870254ECE25"/>
    <w:uiPriority w:val="0"/>
    <w:pPr>
      <w:spacing w:after="0" w:line="240" w:lineRule="auto"/>
    </w:pPr>
    <w:rPr>
      <w:rFonts w:ascii="Calibri" w:hAnsi="Calibri" w:eastAsia="Calibri" w:cs="Arial"/>
      <w:sz w:val="20"/>
      <w:szCs w:val="22"/>
      <w:lang w:val="en-US" w:eastAsia="en-US" w:bidi="ar-SA"/>
    </w:rPr>
  </w:style>
  <w:style w:type="paragraph" w:customStyle="1" w:styleId="1971">
    <w:name w:val="95D72DF7E85C4D9ABAE50C058F51CD421"/>
    <w:uiPriority w:val="0"/>
    <w:pPr>
      <w:spacing w:after="0" w:line="240" w:lineRule="auto"/>
    </w:pPr>
    <w:rPr>
      <w:rFonts w:ascii="Calibri" w:hAnsi="Calibri" w:eastAsia="Calibri" w:cs="Arial"/>
      <w:sz w:val="20"/>
      <w:szCs w:val="22"/>
      <w:lang w:val="en-US" w:eastAsia="en-US" w:bidi="ar-SA"/>
    </w:rPr>
  </w:style>
  <w:style w:type="paragraph" w:customStyle="1" w:styleId="1972">
    <w:name w:val="0F40DC4EC22F403F8912F6C6C8EDC6E11"/>
    <w:uiPriority w:val="0"/>
    <w:pPr>
      <w:spacing w:after="0" w:line="240" w:lineRule="auto"/>
    </w:pPr>
    <w:rPr>
      <w:rFonts w:ascii="Calibri" w:hAnsi="Calibri" w:eastAsia="Calibri" w:cs="Arial"/>
      <w:sz w:val="20"/>
      <w:szCs w:val="22"/>
      <w:lang w:val="en-US" w:eastAsia="en-US" w:bidi="ar-SA"/>
    </w:rPr>
  </w:style>
  <w:style w:type="paragraph" w:customStyle="1" w:styleId="1973">
    <w:name w:val="B09465F45FDD4BEF8C59FF406CF1B9285"/>
    <w:uiPriority w:val="0"/>
    <w:pPr>
      <w:spacing w:after="0" w:line="240" w:lineRule="auto"/>
    </w:pPr>
    <w:rPr>
      <w:rFonts w:ascii="Calibri" w:hAnsi="Calibri" w:eastAsia="Calibri" w:cs="Arial"/>
      <w:sz w:val="20"/>
      <w:szCs w:val="22"/>
      <w:lang w:val="en-US" w:eastAsia="en-US" w:bidi="ar-SA"/>
    </w:rPr>
  </w:style>
  <w:style w:type="paragraph" w:customStyle="1" w:styleId="1974">
    <w:name w:val="43A4A819C6E140FA8B01129DF46673025"/>
    <w:uiPriority w:val="0"/>
    <w:pPr>
      <w:spacing w:after="0" w:line="240" w:lineRule="auto"/>
    </w:pPr>
    <w:rPr>
      <w:rFonts w:ascii="Calibri" w:hAnsi="Calibri" w:eastAsia="Calibri" w:cs="Arial"/>
      <w:sz w:val="20"/>
      <w:szCs w:val="22"/>
      <w:lang w:val="en-US" w:eastAsia="en-US" w:bidi="ar-SA"/>
    </w:rPr>
  </w:style>
  <w:style w:type="paragraph" w:customStyle="1" w:styleId="1975">
    <w:name w:val="AFF0A9C7BDE9486BB25BA36BFD1F037C1"/>
    <w:uiPriority w:val="0"/>
    <w:pPr>
      <w:spacing w:after="0" w:line="240" w:lineRule="auto"/>
    </w:pPr>
    <w:rPr>
      <w:rFonts w:ascii="Calibri" w:hAnsi="Calibri" w:eastAsia="Calibri" w:cs="Arial"/>
      <w:sz w:val="20"/>
      <w:szCs w:val="22"/>
      <w:lang w:val="en-US" w:eastAsia="en-US" w:bidi="ar-SA"/>
    </w:rPr>
  </w:style>
  <w:style w:type="paragraph" w:customStyle="1" w:styleId="1976">
    <w:name w:val="5AF60F5505004DA291A962DE47591CA01"/>
    <w:uiPriority w:val="0"/>
    <w:pPr>
      <w:spacing w:after="0" w:line="240" w:lineRule="auto"/>
    </w:pPr>
    <w:rPr>
      <w:rFonts w:ascii="Calibri" w:hAnsi="Calibri" w:eastAsia="Calibri" w:cs="Arial"/>
      <w:sz w:val="20"/>
      <w:szCs w:val="22"/>
      <w:lang w:val="en-US" w:eastAsia="en-US" w:bidi="ar-SA"/>
    </w:rPr>
  </w:style>
  <w:style w:type="paragraph" w:customStyle="1" w:styleId="1977">
    <w:name w:val="D0F0531B69DC4ECBB54C4B40C3F43DEC5"/>
    <w:uiPriority w:val="0"/>
    <w:pPr>
      <w:spacing w:after="0" w:line="240" w:lineRule="auto"/>
    </w:pPr>
    <w:rPr>
      <w:rFonts w:ascii="Calibri" w:hAnsi="Calibri" w:eastAsia="Calibri" w:cs="Arial"/>
      <w:sz w:val="20"/>
      <w:szCs w:val="22"/>
      <w:lang w:val="en-US" w:eastAsia="en-US" w:bidi="ar-SA"/>
    </w:rPr>
  </w:style>
  <w:style w:type="paragraph" w:customStyle="1" w:styleId="1978">
    <w:name w:val="E8FF9B9E6E494ACEB7D0B9118B6905CA5"/>
    <w:uiPriority w:val="0"/>
    <w:pPr>
      <w:spacing w:after="0" w:line="240" w:lineRule="auto"/>
    </w:pPr>
    <w:rPr>
      <w:rFonts w:ascii="Calibri" w:hAnsi="Calibri" w:eastAsia="Calibri" w:cs="Arial"/>
      <w:sz w:val="20"/>
      <w:szCs w:val="22"/>
      <w:lang w:val="en-US" w:eastAsia="en-US" w:bidi="ar-SA"/>
    </w:rPr>
  </w:style>
  <w:style w:type="paragraph" w:customStyle="1" w:styleId="1979">
    <w:name w:val="7618ABBFB0AF46DDA6687173A4F40A001"/>
    <w:uiPriority w:val="0"/>
    <w:pPr>
      <w:spacing w:after="0" w:line="240" w:lineRule="auto"/>
    </w:pPr>
    <w:rPr>
      <w:rFonts w:ascii="Calibri" w:hAnsi="Calibri" w:eastAsia="Calibri" w:cs="Arial"/>
      <w:sz w:val="20"/>
      <w:szCs w:val="22"/>
      <w:lang w:val="en-US" w:eastAsia="en-US" w:bidi="ar-SA"/>
    </w:rPr>
  </w:style>
  <w:style w:type="paragraph" w:customStyle="1" w:styleId="1980">
    <w:name w:val="4F6DBEA4FD054D6A8B20EC93F5710FB31"/>
    <w:uiPriority w:val="0"/>
    <w:pPr>
      <w:spacing w:after="0" w:line="240" w:lineRule="auto"/>
    </w:pPr>
    <w:rPr>
      <w:rFonts w:ascii="Calibri" w:hAnsi="Calibri" w:eastAsia="Calibri" w:cs="Arial"/>
      <w:sz w:val="20"/>
      <w:szCs w:val="22"/>
      <w:lang w:val="en-US" w:eastAsia="en-US" w:bidi="ar-SA"/>
    </w:rPr>
  </w:style>
  <w:style w:type="paragraph" w:customStyle="1" w:styleId="1981">
    <w:name w:val="D0DA7DD56B094862AB3D9297195477DD5"/>
    <w:uiPriority w:val="0"/>
    <w:pPr>
      <w:spacing w:after="0" w:line="240" w:lineRule="auto"/>
    </w:pPr>
    <w:rPr>
      <w:rFonts w:ascii="Calibri" w:hAnsi="Calibri" w:eastAsia="Calibri" w:cs="Arial"/>
      <w:sz w:val="20"/>
      <w:szCs w:val="22"/>
      <w:lang w:val="en-US" w:eastAsia="en-US" w:bidi="ar-SA"/>
    </w:rPr>
  </w:style>
  <w:style w:type="paragraph" w:customStyle="1" w:styleId="1982">
    <w:name w:val="BFA943BA9DFB4C29B29ACDD7E85ACC2B5"/>
    <w:uiPriority w:val="0"/>
    <w:pPr>
      <w:spacing w:after="0" w:line="240" w:lineRule="auto"/>
    </w:pPr>
    <w:rPr>
      <w:rFonts w:ascii="Calibri" w:hAnsi="Calibri" w:eastAsia="Calibri" w:cs="Arial"/>
      <w:sz w:val="20"/>
      <w:szCs w:val="22"/>
      <w:lang w:val="en-US" w:eastAsia="en-US" w:bidi="ar-SA"/>
    </w:rPr>
  </w:style>
  <w:style w:type="paragraph" w:customStyle="1" w:styleId="1983">
    <w:name w:val="D3F7296A75C24B30815C2D2827439296"/>
    <w:uiPriority w:val="0"/>
    <w:pPr>
      <w:spacing w:after="0" w:line="240" w:lineRule="auto"/>
    </w:pPr>
    <w:rPr>
      <w:rFonts w:ascii="Calibri" w:hAnsi="Calibri" w:eastAsia="Calibri" w:cs="Arial"/>
      <w:sz w:val="20"/>
      <w:szCs w:val="22"/>
      <w:lang w:val="en-US" w:eastAsia="en-US" w:bidi="ar-SA"/>
    </w:rPr>
  </w:style>
  <w:style w:type="paragraph" w:customStyle="1" w:styleId="1984">
    <w:name w:val="ECEFF49CA30341538ED5E45E38E38E23"/>
    <w:uiPriority w:val="0"/>
    <w:pPr>
      <w:spacing w:after="0" w:line="240" w:lineRule="auto"/>
    </w:pPr>
    <w:rPr>
      <w:rFonts w:ascii="Calibri" w:hAnsi="Calibri" w:eastAsia="Calibri" w:cs="Arial"/>
      <w:sz w:val="20"/>
      <w:szCs w:val="22"/>
      <w:lang w:val="en-US" w:eastAsia="en-US" w:bidi="ar-SA"/>
    </w:rPr>
  </w:style>
  <w:style w:type="paragraph" w:customStyle="1" w:styleId="1985">
    <w:name w:val="C416983852084CF69068C1224CBBF836"/>
    <w:uiPriority w:val="0"/>
    <w:pPr>
      <w:spacing w:after="0" w:line="240" w:lineRule="auto"/>
    </w:pPr>
    <w:rPr>
      <w:rFonts w:ascii="Calibri" w:hAnsi="Calibri" w:eastAsia="Calibri" w:cs="Arial"/>
      <w:sz w:val="20"/>
      <w:szCs w:val="22"/>
      <w:lang w:val="en-US" w:eastAsia="en-US" w:bidi="ar-SA"/>
    </w:rPr>
  </w:style>
  <w:style w:type="paragraph" w:customStyle="1" w:styleId="1986">
    <w:name w:val="2C6279ACD52C4C3FA70DAFC0BF7B122D"/>
    <w:uiPriority w:val="0"/>
    <w:pPr>
      <w:spacing w:after="0" w:line="240" w:lineRule="auto"/>
    </w:pPr>
    <w:rPr>
      <w:rFonts w:ascii="Calibri" w:hAnsi="Calibri" w:eastAsia="Calibri" w:cs="Arial"/>
      <w:sz w:val="20"/>
      <w:szCs w:val="22"/>
      <w:lang w:val="en-US" w:eastAsia="en-US" w:bidi="ar-SA"/>
    </w:rPr>
  </w:style>
  <w:style w:type="paragraph" w:customStyle="1" w:styleId="1987">
    <w:name w:val="B1D7DDD370E246A9A97532C8DB6CDCB71"/>
    <w:uiPriority w:val="0"/>
    <w:pPr>
      <w:spacing w:after="0" w:line="240" w:lineRule="auto"/>
    </w:pPr>
    <w:rPr>
      <w:rFonts w:ascii="Calibri" w:hAnsi="Calibri" w:eastAsia="Calibri" w:cs="Arial"/>
      <w:sz w:val="20"/>
      <w:szCs w:val="22"/>
      <w:lang w:val="en-US" w:eastAsia="en-US" w:bidi="ar-SA"/>
    </w:rPr>
  </w:style>
  <w:style w:type="paragraph" w:customStyle="1" w:styleId="1988">
    <w:name w:val="26FF387AD0744B84B03392780E999CD11"/>
    <w:uiPriority w:val="0"/>
    <w:pPr>
      <w:spacing w:after="0" w:line="240" w:lineRule="auto"/>
    </w:pPr>
    <w:rPr>
      <w:rFonts w:ascii="Calibri" w:hAnsi="Calibri" w:eastAsia="Calibri" w:cs="Arial"/>
      <w:sz w:val="20"/>
      <w:szCs w:val="22"/>
      <w:lang w:val="en-US" w:eastAsia="en-US" w:bidi="ar-SA"/>
    </w:rPr>
  </w:style>
  <w:style w:type="paragraph" w:customStyle="1" w:styleId="1989">
    <w:name w:val="5ED053901B5F4D55830D947374C63A5B"/>
    <w:uiPriority w:val="0"/>
    <w:pPr>
      <w:spacing w:after="0" w:line="240" w:lineRule="auto"/>
    </w:pPr>
    <w:rPr>
      <w:rFonts w:ascii="Calibri" w:hAnsi="Calibri" w:eastAsia="Calibri" w:cs="Arial"/>
      <w:sz w:val="20"/>
      <w:szCs w:val="22"/>
      <w:lang w:val="en-US" w:eastAsia="en-US" w:bidi="ar-SA"/>
    </w:rPr>
  </w:style>
  <w:style w:type="paragraph" w:customStyle="1" w:styleId="1990">
    <w:name w:val="DB6727DC06FF4C869E364FE7C422ECE71"/>
    <w:uiPriority w:val="0"/>
    <w:pPr>
      <w:spacing w:after="0" w:line="240" w:lineRule="auto"/>
    </w:pPr>
    <w:rPr>
      <w:rFonts w:ascii="Calibri" w:hAnsi="Calibri" w:eastAsia="Calibri" w:cs="Arial"/>
      <w:sz w:val="20"/>
      <w:szCs w:val="22"/>
      <w:lang w:val="en-US" w:eastAsia="en-US" w:bidi="ar-SA"/>
    </w:rPr>
  </w:style>
  <w:style w:type="paragraph" w:customStyle="1" w:styleId="1991">
    <w:name w:val="846088D2CA044BBABBE41EF5AB080709"/>
    <w:uiPriority w:val="0"/>
    <w:pPr>
      <w:spacing w:after="0" w:line="240" w:lineRule="auto"/>
    </w:pPr>
    <w:rPr>
      <w:rFonts w:ascii="Calibri" w:hAnsi="Calibri" w:eastAsia="Calibri" w:cs="Arial"/>
      <w:sz w:val="20"/>
      <w:szCs w:val="22"/>
      <w:lang w:val="en-US" w:eastAsia="en-US" w:bidi="ar-SA"/>
    </w:rPr>
  </w:style>
  <w:style w:type="paragraph" w:customStyle="1" w:styleId="1992">
    <w:name w:val="A4A83480FF32482BAA0CCEC8CA6A8EB8"/>
    <w:uiPriority w:val="0"/>
    <w:pPr>
      <w:spacing w:after="0" w:line="240" w:lineRule="auto"/>
    </w:pPr>
    <w:rPr>
      <w:rFonts w:ascii="Calibri" w:hAnsi="Calibri" w:eastAsia="Calibri" w:cs="Arial"/>
      <w:sz w:val="20"/>
      <w:szCs w:val="22"/>
      <w:lang w:val="en-US" w:eastAsia="en-US" w:bidi="ar-SA"/>
    </w:rPr>
  </w:style>
  <w:style w:type="paragraph" w:customStyle="1" w:styleId="1993">
    <w:name w:val="F8B85F53F9BA4CEAB585A7B97FB927CC"/>
    <w:uiPriority w:val="0"/>
    <w:pPr>
      <w:spacing w:after="0" w:line="240" w:lineRule="auto"/>
    </w:pPr>
    <w:rPr>
      <w:rFonts w:ascii="Calibri" w:hAnsi="Calibri" w:eastAsia="Calibri" w:cs="Arial"/>
      <w:sz w:val="20"/>
      <w:szCs w:val="22"/>
      <w:lang w:val="en-US" w:eastAsia="en-US" w:bidi="ar-SA"/>
    </w:rPr>
  </w:style>
  <w:style w:type="paragraph" w:customStyle="1" w:styleId="1994">
    <w:name w:val="3861DF2547FA447491294489AE5FCFD5"/>
    <w:uiPriority w:val="0"/>
    <w:pPr>
      <w:spacing w:after="0" w:line="240" w:lineRule="auto"/>
    </w:pPr>
    <w:rPr>
      <w:rFonts w:ascii="Calibri" w:hAnsi="Calibri" w:eastAsia="Calibri" w:cs="Arial"/>
      <w:sz w:val="20"/>
      <w:szCs w:val="22"/>
      <w:lang w:val="en-US" w:eastAsia="en-US" w:bidi="ar-SA"/>
    </w:rPr>
  </w:style>
  <w:style w:type="paragraph" w:customStyle="1" w:styleId="1995">
    <w:name w:val="1DE0F0046E5C4C7BA547EE7735C0D107"/>
    <w:uiPriority w:val="0"/>
    <w:pPr>
      <w:spacing w:after="0" w:line="240" w:lineRule="auto"/>
    </w:pPr>
    <w:rPr>
      <w:rFonts w:ascii="Calibri" w:hAnsi="Calibri" w:eastAsia="Calibri" w:cs="Arial"/>
      <w:sz w:val="20"/>
      <w:szCs w:val="22"/>
      <w:lang w:val="en-US" w:eastAsia="en-US" w:bidi="ar-SA"/>
    </w:rPr>
  </w:style>
  <w:style w:type="paragraph" w:customStyle="1" w:styleId="1996">
    <w:name w:val="19D72C9E331C407F846701919E57B26E"/>
    <w:uiPriority w:val="0"/>
    <w:pPr>
      <w:spacing w:after="0" w:line="240" w:lineRule="auto"/>
    </w:pPr>
    <w:rPr>
      <w:rFonts w:ascii="Calibri" w:hAnsi="Calibri" w:eastAsia="Calibri" w:cs="Arial"/>
      <w:sz w:val="20"/>
      <w:szCs w:val="22"/>
      <w:lang w:val="en-US" w:eastAsia="en-US" w:bidi="ar-SA"/>
    </w:rPr>
  </w:style>
  <w:style w:type="paragraph" w:customStyle="1" w:styleId="1997">
    <w:name w:val="D889F501D9574EB3AC73E0A344B7E79F"/>
    <w:uiPriority w:val="0"/>
    <w:pPr>
      <w:spacing w:after="0" w:line="240" w:lineRule="auto"/>
    </w:pPr>
    <w:rPr>
      <w:rFonts w:ascii="Calibri" w:hAnsi="Calibri" w:eastAsia="Calibri" w:cs="Arial"/>
      <w:sz w:val="20"/>
      <w:szCs w:val="22"/>
      <w:lang w:val="en-US" w:eastAsia="en-US" w:bidi="ar-SA"/>
    </w:rPr>
  </w:style>
  <w:style w:type="paragraph" w:customStyle="1" w:styleId="1998">
    <w:name w:val="A2699994D57D4D869DADB7829EC90F77"/>
    <w:uiPriority w:val="0"/>
    <w:pPr>
      <w:spacing w:after="0" w:line="240" w:lineRule="auto"/>
    </w:pPr>
    <w:rPr>
      <w:rFonts w:ascii="Calibri" w:hAnsi="Calibri" w:eastAsia="Calibri" w:cs="Arial"/>
      <w:sz w:val="20"/>
      <w:szCs w:val="22"/>
      <w:lang w:val="en-US" w:eastAsia="en-US" w:bidi="ar-SA"/>
    </w:rPr>
  </w:style>
  <w:style w:type="paragraph" w:customStyle="1" w:styleId="1999">
    <w:name w:val="1AAD25BD9C444E8EA35F98DEAD1528E7"/>
    <w:uiPriority w:val="0"/>
    <w:pPr>
      <w:spacing w:after="0" w:line="240" w:lineRule="auto"/>
    </w:pPr>
    <w:rPr>
      <w:rFonts w:ascii="Calibri" w:hAnsi="Calibri" w:eastAsia="Calibri" w:cs="Arial"/>
      <w:sz w:val="20"/>
      <w:szCs w:val="22"/>
      <w:lang w:val="en-US" w:eastAsia="en-US" w:bidi="ar-SA"/>
    </w:rPr>
  </w:style>
  <w:style w:type="paragraph" w:customStyle="1" w:styleId="2000">
    <w:name w:val="591AC682AEBC49228AA85B8720C309E61"/>
    <w:uiPriority w:val="0"/>
    <w:pPr>
      <w:spacing w:after="0" w:line="240" w:lineRule="auto"/>
    </w:pPr>
    <w:rPr>
      <w:rFonts w:ascii="Calibri" w:hAnsi="Calibri" w:eastAsia="Calibri" w:cs="Arial"/>
      <w:sz w:val="20"/>
      <w:szCs w:val="22"/>
      <w:lang w:val="en-US" w:eastAsia="en-US" w:bidi="ar-SA"/>
    </w:rPr>
  </w:style>
  <w:style w:type="paragraph" w:customStyle="1" w:styleId="2001">
    <w:name w:val="929FF7D2C8C44A0CA3F2B86C960384CE"/>
    <w:uiPriority w:val="0"/>
    <w:pPr>
      <w:spacing w:after="0" w:line="240" w:lineRule="auto"/>
    </w:pPr>
    <w:rPr>
      <w:rFonts w:ascii="Calibri" w:hAnsi="Calibri" w:eastAsia="Calibri" w:cs="Arial"/>
      <w:sz w:val="20"/>
      <w:szCs w:val="22"/>
      <w:lang w:val="en-US" w:eastAsia="en-US" w:bidi="ar-SA"/>
    </w:rPr>
  </w:style>
  <w:style w:type="paragraph" w:customStyle="1" w:styleId="2002">
    <w:name w:val="BAF79F684E6F4A25BAF7E169179A1F44"/>
    <w:uiPriority w:val="0"/>
    <w:pPr>
      <w:spacing w:after="0" w:line="240" w:lineRule="auto"/>
    </w:pPr>
    <w:rPr>
      <w:rFonts w:ascii="Calibri" w:hAnsi="Calibri" w:eastAsia="Calibri" w:cs="Arial"/>
      <w:sz w:val="20"/>
      <w:szCs w:val="22"/>
      <w:lang w:val="en-US" w:eastAsia="en-US" w:bidi="ar-SA"/>
    </w:rPr>
  </w:style>
  <w:style w:type="paragraph" w:customStyle="1" w:styleId="2003">
    <w:name w:val="F745DB6783B147089122C01BB0A542EE"/>
    <w:uiPriority w:val="0"/>
    <w:pPr>
      <w:spacing w:after="0" w:line="240" w:lineRule="auto"/>
    </w:pPr>
    <w:rPr>
      <w:rFonts w:ascii="Calibri" w:hAnsi="Calibri" w:eastAsia="Calibri" w:cs="Arial"/>
      <w:sz w:val="20"/>
      <w:szCs w:val="22"/>
      <w:lang w:val="en-US" w:eastAsia="en-US" w:bidi="ar-SA"/>
    </w:rPr>
  </w:style>
  <w:style w:type="paragraph" w:customStyle="1" w:styleId="2004">
    <w:name w:val="88CF2A5815ED498B9A23EC95CEED19A8"/>
    <w:uiPriority w:val="0"/>
    <w:pPr>
      <w:spacing w:after="0" w:line="240" w:lineRule="auto"/>
    </w:pPr>
    <w:rPr>
      <w:rFonts w:ascii="Calibri" w:hAnsi="Calibri" w:eastAsia="Calibri" w:cs="Arial"/>
      <w:sz w:val="20"/>
      <w:szCs w:val="22"/>
      <w:lang w:val="en-US" w:eastAsia="en-US" w:bidi="ar-SA"/>
    </w:rPr>
  </w:style>
  <w:style w:type="paragraph" w:customStyle="1" w:styleId="2005">
    <w:name w:val="9674917350BB485982A6C3AFFE859F0C3"/>
    <w:uiPriority w:val="0"/>
    <w:pPr>
      <w:spacing w:after="0" w:line="240" w:lineRule="auto"/>
    </w:pPr>
    <w:rPr>
      <w:rFonts w:ascii="Calibri" w:hAnsi="Calibri" w:eastAsia="Calibri" w:cs="Arial"/>
      <w:sz w:val="20"/>
      <w:szCs w:val="22"/>
      <w:lang w:val="en-US" w:eastAsia="en-US" w:bidi="ar-SA"/>
    </w:rPr>
  </w:style>
  <w:style w:type="paragraph" w:customStyle="1" w:styleId="2006">
    <w:name w:val="A70E5846AFEC4DB78C495EF096494A6E3"/>
    <w:uiPriority w:val="0"/>
    <w:pPr>
      <w:spacing w:after="0" w:line="240" w:lineRule="auto"/>
    </w:pPr>
    <w:rPr>
      <w:rFonts w:ascii="Calibri" w:hAnsi="Calibri" w:eastAsia="Calibri" w:cs="Arial"/>
      <w:sz w:val="20"/>
      <w:szCs w:val="22"/>
      <w:lang w:val="en-US" w:eastAsia="en-US" w:bidi="ar-SA"/>
    </w:rPr>
  </w:style>
  <w:style w:type="paragraph" w:customStyle="1" w:styleId="2007">
    <w:name w:val="5499A6D680CF46729588F1A069D15B0E3"/>
    <w:uiPriority w:val="0"/>
    <w:pPr>
      <w:spacing w:after="0" w:line="240" w:lineRule="auto"/>
    </w:pPr>
    <w:rPr>
      <w:rFonts w:ascii="Calibri" w:hAnsi="Calibri" w:eastAsia="Calibri" w:cs="Arial"/>
      <w:sz w:val="20"/>
      <w:szCs w:val="22"/>
      <w:lang w:val="en-US" w:eastAsia="en-US" w:bidi="ar-SA"/>
    </w:rPr>
  </w:style>
  <w:style w:type="paragraph" w:customStyle="1" w:styleId="2008">
    <w:name w:val="F55BCF973D2A435C9DF0E5349E798F0C3"/>
    <w:uiPriority w:val="0"/>
    <w:pPr>
      <w:spacing w:after="0" w:line="240" w:lineRule="auto"/>
    </w:pPr>
    <w:rPr>
      <w:rFonts w:ascii="Calibri" w:hAnsi="Calibri" w:eastAsia="Calibri" w:cs="Arial"/>
      <w:sz w:val="20"/>
      <w:szCs w:val="22"/>
      <w:lang w:val="en-US" w:eastAsia="en-US" w:bidi="ar-SA"/>
    </w:rPr>
  </w:style>
  <w:style w:type="paragraph" w:customStyle="1" w:styleId="2009">
    <w:name w:val="75DF3A70BB4B4E82912F3225A7A6FB0D3"/>
    <w:uiPriority w:val="0"/>
    <w:pPr>
      <w:spacing w:after="0" w:line="240" w:lineRule="auto"/>
    </w:pPr>
    <w:rPr>
      <w:rFonts w:ascii="Calibri" w:hAnsi="Calibri" w:eastAsia="Calibri" w:cs="Arial"/>
      <w:sz w:val="20"/>
      <w:szCs w:val="22"/>
      <w:lang w:val="en-US" w:eastAsia="en-US" w:bidi="ar-SA"/>
    </w:rPr>
  </w:style>
  <w:style w:type="paragraph" w:customStyle="1" w:styleId="2010">
    <w:name w:val="3186DBAE4B74427DB3E473E2D2AEFEA03"/>
    <w:uiPriority w:val="0"/>
    <w:pPr>
      <w:spacing w:after="0" w:line="240" w:lineRule="auto"/>
    </w:pPr>
    <w:rPr>
      <w:rFonts w:ascii="Calibri" w:hAnsi="Calibri" w:eastAsia="Calibri" w:cs="Arial"/>
      <w:sz w:val="20"/>
      <w:szCs w:val="22"/>
      <w:lang w:val="en-US" w:eastAsia="en-US" w:bidi="ar-SA"/>
    </w:rPr>
  </w:style>
  <w:style w:type="paragraph" w:customStyle="1" w:styleId="2011">
    <w:name w:val="36A7AE2B2D55486484A2DCEF84F780F93"/>
    <w:uiPriority w:val="0"/>
    <w:pPr>
      <w:spacing w:after="0" w:line="240" w:lineRule="auto"/>
    </w:pPr>
    <w:rPr>
      <w:rFonts w:ascii="Calibri" w:hAnsi="Calibri" w:eastAsia="Calibri" w:cs="Arial"/>
      <w:sz w:val="20"/>
      <w:szCs w:val="22"/>
      <w:lang w:val="en-US" w:eastAsia="en-US" w:bidi="ar-SA"/>
    </w:rPr>
  </w:style>
  <w:style w:type="paragraph" w:customStyle="1" w:styleId="2012">
    <w:name w:val="F6729D87AF434BA38D6B7632744A939E3"/>
    <w:uiPriority w:val="0"/>
    <w:pPr>
      <w:spacing w:after="0" w:line="240" w:lineRule="auto"/>
    </w:pPr>
    <w:rPr>
      <w:rFonts w:ascii="Calibri" w:hAnsi="Calibri" w:eastAsia="Calibri" w:cs="Arial"/>
      <w:sz w:val="20"/>
      <w:szCs w:val="22"/>
      <w:lang w:val="en-US" w:eastAsia="en-US" w:bidi="ar-SA"/>
    </w:rPr>
  </w:style>
  <w:style w:type="paragraph" w:customStyle="1" w:styleId="2013">
    <w:name w:val="CED869654BFB4083923AB4577F2A53D03"/>
    <w:uiPriority w:val="0"/>
    <w:pPr>
      <w:spacing w:after="0" w:line="240" w:lineRule="auto"/>
    </w:pPr>
    <w:rPr>
      <w:rFonts w:ascii="Calibri" w:hAnsi="Calibri" w:eastAsia="Calibri" w:cs="Arial"/>
      <w:sz w:val="20"/>
      <w:szCs w:val="22"/>
      <w:lang w:val="en-US" w:eastAsia="en-US" w:bidi="ar-SA"/>
    </w:rPr>
  </w:style>
  <w:style w:type="paragraph" w:customStyle="1" w:styleId="2014">
    <w:name w:val="6AB1A4D5B8214EF5930920A8948A55FE3"/>
    <w:uiPriority w:val="0"/>
    <w:pPr>
      <w:spacing w:after="0" w:line="240" w:lineRule="auto"/>
    </w:pPr>
    <w:rPr>
      <w:rFonts w:ascii="Calibri" w:hAnsi="Calibri" w:eastAsia="Calibri" w:cs="Arial"/>
      <w:sz w:val="20"/>
      <w:szCs w:val="22"/>
      <w:lang w:val="en-US" w:eastAsia="en-US" w:bidi="ar-SA"/>
    </w:rPr>
  </w:style>
  <w:style w:type="paragraph" w:customStyle="1" w:styleId="2015">
    <w:name w:val="5E415BFA33614DDE807349615E1D37133"/>
    <w:uiPriority w:val="0"/>
    <w:pPr>
      <w:spacing w:after="0" w:line="240" w:lineRule="auto"/>
    </w:pPr>
    <w:rPr>
      <w:rFonts w:ascii="Calibri" w:hAnsi="Calibri" w:eastAsia="Calibri" w:cs="Arial"/>
      <w:sz w:val="20"/>
      <w:szCs w:val="22"/>
      <w:lang w:val="en-US" w:eastAsia="en-US" w:bidi="ar-SA"/>
    </w:rPr>
  </w:style>
  <w:style w:type="paragraph" w:customStyle="1" w:styleId="2016">
    <w:name w:val="CCB66293F8FB4A6C8C5E687CD1999F513"/>
    <w:uiPriority w:val="0"/>
    <w:pPr>
      <w:spacing w:after="0" w:line="240" w:lineRule="auto"/>
    </w:pPr>
    <w:rPr>
      <w:rFonts w:ascii="Calibri" w:hAnsi="Calibri" w:eastAsia="Calibri" w:cs="Arial"/>
      <w:sz w:val="20"/>
      <w:szCs w:val="22"/>
      <w:lang w:val="en-US" w:eastAsia="en-US" w:bidi="ar-SA"/>
    </w:rPr>
  </w:style>
  <w:style w:type="paragraph" w:customStyle="1" w:styleId="2017">
    <w:name w:val="60035D2D8E1B4A88A08A6F40DAD7C5AA3"/>
    <w:uiPriority w:val="0"/>
    <w:pPr>
      <w:spacing w:after="0" w:line="240" w:lineRule="auto"/>
    </w:pPr>
    <w:rPr>
      <w:rFonts w:ascii="Calibri" w:hAnsi="Calibri" w:eastAsia="Calibri" w:cs="Arial"/>
      <w:sz w:val="20"/>
      <w:szCs w:val="22"/>
      <w:lang w:val="en-US" w:eastAsia="en-US" w:bidi="ar-SA"/>
    </w:rPr>
  </w:style>
  <w:style w:type="paragraph" w:customStyle="1" w:styleId="2018">
    <w:name w:val="4C8D74653E0846FFBE8FFB86D32C80074"/>
    <w:uiPriority w:val="0"/>
    <w:pPr>
      <w:spacing w:after="0" w:line="240" w:lineRule="auto"/>
    </w:pPr>
    <w:rPr>
      <w:rFonts w:ascii="Calibri" w:hAnsi="Calibri" w:eastAsia="Calibri" w:cs="Arial"/>
      <w:sz w:val="20"/>
      <w:szCs w:val="22"/>
      <w:lang w:val="en-US" w:eastAsia="en-US" w:bidi="ar-SA"/>
    </w:rPr>
  </w:style>
  <w:style w:type="paragraph" w:customStyle="1" w:styleId="2019">
    <w:name w:val="332608ACFAA04D6184389D82F8560D6A4"/>
    <w:uiPriority w:val="0"/>
    <w:pPr>
      <w:spacing w:after="0" w:line="240" w:lineRule="auto"/>
    </w:pPr>
    <w:rPr>
      <w:rFonts w:ascii="Calibri" w:hAnsi="Calibri" w:eastAsia="Calibri" w:cs="Arial"/>
      <w:sz w:val="20"/>
      <w:szCs w:val="22"/>
      <w:lang w:val="en-US" w:eastAsia="en-US" w:bidi="ar-SA"/>
    </w:rPr>
  </w:style>
  <w:style w:type="paragraph" w:customStyle="1" w:styleId="2020">
    <w:name w:val="04E93EDAD098456CB5C4D7114A2013304"/>
    <w:uiPriority w:val="0"/>
    <w:pPr>
      <w:spacing w:after="0" w:line="240" w:lineRule="auto"/>
    </w:pPr>
    <w:rPr>
      <w:rFonts w:ascii="Calibri" w:hAnsi="Calibri" w:eastAsia="Calibri" w:cs="Arial"/>
      <w:sz w:val="20"/>
      <w:szCs w:val="22"/>
      <w:lang w:val="en-US" w:eastAsia="en-US" w:bidi="ar-SA"/>
    </w:rPr>
  </w:style>
  <w:style w:type="paragraph" w:customStyle="1" w:styleId="2021">
    <w:name w:val="0C1F06390F7148D687A3C22F7B13DEE64"/>
    <w:uiPriority w:val="0"/>
    <w:pPr>
      <w:spacing w:after="0" w:line="240" w:lineRule="auto"/>
    </w:pPr>
    <w:rPr>
      <w:rFonts w:ascii="Calibri" w:hAnsi="Calibri" w:eastAsia="Calibri" w:cs="Arial"/>
      <w:sz w:val="20"/>
      <w:szCs w:val="22"/>
      <w:lang w:val="en-US" w:eastAsia="en-US" w:bidi="ar-SA"/>
    </w:rPr>
  </w:style>
  <w:style w:type="paragraph" w:customStyle="1" w:styleId="2022">
    <w:name w:val="8B9DE018C62D4BA18DBE6C7DC595B99B4"/>
    <w:uiPriority w:val="0"/>
    <w:pPr>
      <w:spacing w:after="0" w:line="240" w:lineRule="auto"/>
    </w:pPr>
    <w:rPr>
      <w:rFonts w:ascii="Calibri" w:hAnsi="Calibri" w:eastAsia="Calibri" w:cs="Arial"/>
      <w:sz w:val="20"/>
      <w:szCs w:val="22"/>
      <w:lang w:val="en-US" w:eastAsia="en-US" w:bidi="ar-SA"/>
    </w:rPr>
  </w:style>
  <w:style w:type="paragraph" w:customStyle="1" w:styleId="2023">
    <w:name w:val="84FC19F0FC7143B782EB6FAAF464D5284"/>
    <w:uiPriority w:val="0"/>
    <w:pPr>
      <w:spacing w:after="0" w:line="240" w:lineRule="auto"/>
    </w:pPr>
    <w:rPr>
      <w:rFonts w:ascii="Calibri" w:hAnsi="Calibri" w:eastAsia="Calibri" w:cs="Arial"/>
      <w:sz w:val="20"/>
      <w:szCs w:val="22"/>
      <w:lang w:val="en-US" w:eastAsia="en-US" w:bidi="ar-SA"/>
    </w:rPr>
  </w:style>
  <w:style w:type="paragraph" w:customStyle="1" w:styleId="2024">
    <w:name w:val="8994F15F22554465AAA5EA217AF1A1BE4"/>
    <w:uiPriority w:val="0"/>
    <w:pPr>
      <w:spacing w:after="0" w:line="240" w:lineRule="auto"/>
    </w:pPr>
    <w:rPr>
      <w:rFonts w:ascii="Calibri" w:hAnsi="Calibri" w:eastAsia="Calibri" w:cs="Arial"/>
      <w:sz w:val="20"/>
      <w:szCs w:val="22"/>
      <w:lang w:val="en-US" w:eastAsia="en-US" w:bidi="ar-SA"/>
    </w:rPr>
  </w:style>
  <w:style w:type="paragraph" w:customStyle="1" w:styleId="2025">
    <w:name w:val="7B15B678BCAA42558B8624F40C621EF54"/>
    <w:uiPriority w:val="0"/>
    <w:pPr>
      <w:spacing w:after="0" w:line="240" w:lineRule="auto"/>
    </w:pPr>
    <w:rPr>
      <w:rFonts w:ascii="Calibri" w:hAnsi="Calibri" w:eastAsia="Calibri" w:cs="Arial"/>
      <w:sz w:val="20"/>
      <w:szCs w:val="22"/>
      <w:lang w:val="en-US" w:eastAsia="en-US" w:bidi="ar-SA"/>
    </w:rPr>
  </w:style>
  <w:style w:type="paragraph" w:customStyle="1" w:styleId="2026">
    <w:name w:val="03F00C419BA54DA9A714E987D49ECAB94"/>
    <w:uiPriority w:val="0"/>
    <w:pPr>
      <w:spacing w:after="0" w:line="240" w:lineRule="auto"/>
    </w:pPr>
    <w:rPr>
      <w:rFonts w:ascii="Calibri" w:hAnsi="Calibri" w:eastAsia="Calibri" w:cs="Arial"/>
      <w:sz w:val="20"/>
      <w:szCs w:val="22"/>
      <w:lang w:val="en-US" w:eastAsia="en-US" w:bidi="ar-SA"/>
    </w:rPr>
  </w:style>
  <w:style w:type="paragraph" w:customStyle="1" w:styleId="2027">
    <w:name w:val="D14DE574A4C04AE993DBDADA27A87B404"/>
    <w:uiPriority w:val="0"/>
    <w:pPr>
      <w:spacing w:after="0" w:line="240" w:lineRule="auto"/>
    </w:pPr>
    <w:rPr>
      <w:rFonts w:ascii="Calibri" w:hAnsi="Calibri" w:eastAsia="Calibri" w:cs="Arial"/>
      <w:sz w:val="20"/>
      <w:szCs w:val="22"/>
      <w:lang w:val="en-US" w:eastAsia="en-US" w:bidi="ar-SA"/>
    </w:rPr>
  </w:style>
  <w:style w:type="paragraph" w:customStyle="1" w:styleId="2028">
    <w:name w:val="9F41289A5D6E4A3ABF6B9D92A1AD949C4"/>
    <w:uiPriority w:val="0"/>
    <w:pPr>
      <w:spacing w:after="0" w:line="240" w:lineRule="auto"/>
    </w:pPr>
    <w:rPr>
      <w:rFonts w:ascii="Calibri" w:hAnsi="Calibri" w:eastAsia="Calibri" w:cs="Arial"/>
      <w:sz w:val="20"/>
      <w:szCs w:val="22"/>
      <w:lang w:val="en-US" w:eastAsia="en-US" w:bidi="ar-SA"/>
    </w:rPr>
  </w:style>
  <w:style w:type="paragraph" w:customStyle="1" w:styleId="2029">
    <w:name w:val="F46C175C08DC4C21B69F8942E98959064"/>
    <w:uiPriority w:val="0"/>
    <w:pPr>
      <w:spacing w:after="0" w:line="240" w:lineRule="auto"/>
    </w:pPr>
    <w:rPr>
      <w:rFonts w:ascii="Calibri" w:hAnsi="Calibri" w:eastAsia="Calibri" w:cs="Arial"/>
      <w:sz w:val="20"/>
      <w:szCs w:val="22"/>
      <w:lang w:val="en-US" w:eastAsia="en-US" w:bidi="ar-SA"/>
    </w:rPr>
  </w:style>
  <w:style w:type="paragraph" w:customStyle="1" w:styleId="2030">
    <w:name w:val="29372CBF7A114AAAA66A7C698DA571124"/>
    <w:uiPriority w:val="0"/>
    <w:pPr>
      <w:spacing w:after="0" w:line="240" w:lineRule="auto"/>
    </w:pPr>
    <w:rPr>
      <w:rFonts w:ascii="Calibri" w:hAnsi="Calibri" w:eastAsia="Calibri" w:cs="Arial"/>
      <w:sz w:val="20"/>
      <w:szCs w:val="22"/>
      <w:lang w:val="en-US" w:eastAsia="en-US" w:bidi="ar-SA"/>
    </w:rPr>
  </w:style>
  <w:style w:type="paragraph" w:customStyle="1" w:styleId="2031">
    <w:name w:val="78F81110E3F94BA295B5EB7FD23A12664"/>
    <w:uiPriority w:val="0"/>
    <w:pPr>
      <w:spacing w:after="0" w:line="240" w:lineRule="auto"/>
    </w:pPr>
    <w:rPr>
      <w:rFonts w:ascii="Calibri" w:hAnsi="Calibri" w:eastAsia="Calibri" w:cs="Arial"/>
      <w:sz w:val="20"/>
      <w:szCs w:val="22"/>
      <w:lang w:val="en-US" w:eastAsia="en-US" w:bidi="ar-SA"/>
    </w:rPr>
  </w:style>
  <w:style w:type="paragraph" w:customStyle="1" w:styleId="2032">
    <w:name w:val="09EBEAB41C7A475E817C0272B07DC4B64"/>
    <w:uiPriority w:val="0"/>
    <w:pPr>
      <w:spacing w:after="0" w:line="240" w:lineRule="auto"/>
    </w:pPr>
    <w:rPr>
      <w:rFonts w:ascii="Calibri" w:hAnsi="Calibri" w:eastAsia="Calibri" w:cs="Arial"/>
      <w:sz w:val="20"/>
      <w:szCs w:val="22"/>
      <w:lang w:val="en-US" w:eastAsia="en-US" w:bidi="ar-SA"/>
    </w:rPr>
  </w:style>
  <w:style w:type="paragraph" w:customStyle="1" w:styleId="2033">
    <w:name w:val="76A6868E7B8E4284BB120A8A8AC883F54"/>
    <w:uiPriority w:val="0"/>
    <w:pPr>
      <w:spacing w:after="0" w:line="240" w:lineRule="auto"/>
    </w:pPr>
    <w:rPr>
      <w:rFonts w:ascii="Calibri" w:hAnsi="Calibri" w:eastAsia="Calibri" w:cs="Arial"/>
      <w:sz w:val="20"/>
      <w:szCs w:val="22"/>
      <w:lang w:val="en-US" w:eastAsia="en-US" w:bidi="ar-SA"/>
    </w:rPr>
  </w:style>
  <w:style w:type="paragraph" w:customStyle="1" w:styleId="2034">
    <w:name w:val="4E1775A0CDA74B5EBD4BB6BA1E268E694"/>
    <w:uiPriority w:val="0"/>
    <w:pPr>
      <w:spacing w:after="0" w:line="240" w:lineRule="auto"/>
    </w:pPr>
    <w:rPr>
      <w:rFonts w:ascii="Calibri" w:hAnsi="Calibri" w:eastAsia="Calibri" w:cs="Arial"/>
      <w:sz w:val="20"/>
      <w:szCs w:val="22"/>
      <w:lang w:val="en-US" w:eastAsia="en-US" w:bidi="ar-SA"/>
    </w:rPr>
  </w:style>
  <w:style w:type="paragraph" w:customStyle="1" w:styleId="2035">
    <w:name w:val="BEC75D6EFA5E4014936FA2A748D7B05D4"/>
    <w:uiPriority w:val="0"/>
    <w:pPr>
      <w:spacing w:after="0" w:line="240" w:lineRule="auto"/>
    </w:pPr>
    <w:rPr>
      <w:rFonts w:ascii="Calibri" w:hAnsi="Calibri" w:eastAsia="Calibri" w:cs="Arial"/>
      <w:sz w:val="20"/>
      <w:szCs w:val="22"/>
      <w:lang w:val="en-US" w:eastAsia="en-US" w:bidi="ar-SA"/>
    </w:rPr>
  </w:style>
  <w:style w:type="paragraph" w:customStyle="1" w:styleId="2036">
    <w:name w:val="D1CC5DF7BC2F4820980759CA2483E79F4"/>
    <w:uiPriority w:val="0"/>
    <w:pPr>
      <w:spacing w:after="0" w:line="240" w:lineRule="auto"/>
    </w:pPr>
    <w:rPr>
      <w:rFonts w:ascii="Calibri" w:hAnsi="Calibri" w:eastAsia="Calibri" w:cs="Arial"/>
      <w:sz w:val="20"/>
      <w:szCs w:val="22"/>
      <w:lang w:val="en-US" w:eastAsia="en-US" w:bidi="ar-SA"/>
    </w:rPr>
  </w:style>
  <w:style w:type="paragraph" w:customStyle="1" w:styleId="2037">
    <w:name w:val="2DAEA9881D7A431D9B5930B227E24ECF4"/>
    <w:uiPriority w:val="0"/>
    <w:pPr>
      <w:spacing w:after="0" w:line="240" w:lineRule="auto"/>
    </w:pPr>
    <w:rPr>
      <w:rFonts w:ascii="Calibri" w:hAnsi="Calibri" w:eastAsia="Calibri" w:cs="Arial"/>
      <w:sz w:val="20"/>
      <w:szCs w:val="22"/>
      <w:lang w:val="en-US" w:eastAsia="en-US" w:bidi="ar-SA"/>
    </w:rPr>
  </w:style>
  <w:style w:type="paragraph" w:customStyle="1" w:styleId="2038">
    <w:name w:val="FD12085783D7404394A5DCD65EAD2FC04"/>
    <w:uiPriority w:val="0"/>
    <w:pPr>
      <w:spacing w:after="0" w:line="240" w:lineRule="auto"/>
    </w:pPr>
    <w:rPr>
      <w:rFonts w:ascii="Calibri" w:hAnsi="Calibri" w:eastAsia="Calibri" w:cs="Arial"/>
      <w:sz w:val="20"/>
      <w:szCs w:val="22"/>
      <w:lang w:val="en-US" w:eastAsia="en-US" w:bidi="ar-SA"/>
    </w:rPr>
  </w:style>
  <w:style w:type="paragraph" w:customStyle="1" w:styleId="2039">
    <w:name w:val="1A518A41AEBE4CE1B9AFC1E6207EB7234"/>
    <w:uiPriority w:val="0"/>
    <w:pPr>
      <w:spacing w:after="0" w:line="240" w:lineRule="auto"/>
    </w:pPr>
    <w:rPr>
      <w:rFonts w:ascii="Calibri" w:hAnsi="Calibri" w:eastAsia="Calibri" w:cs="Arial"/>
      <w:sz w:val="20"/>
      <w:szCs w:val="22"/>
      <w:lang w:val="en-US" w:eastAsia="en-US" w:bidi="ar-SA"/>
    </w:rPr>
  </w:style>
  <w:style w:type="paragraph" w:customStyle="1" w:styleId="2040">
    <w:name w:val="F107FBC87F554ABC80BD1FA76D767EB74"/>
    <w:uiPriority w:val="0"/>
    <w:pPr>
      <w:spacing w:after="0" w:line="240" w:lineRule="auto"/>
    </w:pPr>
    <w:rPr>
      <w:rFonts w:ascii="Calibri" w:hAnsi="Calibri" w:eastAsia="Calibri" w:cs="Arial"/>
      <w:sz w:val="20"/>
      <w:szCs w:val="22"/>
      <w:lang w:val="en-US" w:eastAsia="en-US" w:bidi="ar-SA"/>
    </w:rPr>
  </w:style>
  <w:style w:type="paragraph" w:customStyle="1" w:styleId="2041">
    <w:name w:val="FD9392633A8F49E796C1CB68C331A37A4"/>
    <w:uiPriority w:val="0"/>
    <w:pPr>
      <w:spacing w:after="0" w:line="240" w:lineRule="auto"/>
    </w:pPr>
    <w:rPr>
      <w:rFonts w:ascii="Calibri" w:hAnsi="Calibri" w:eastAsia="Calibri" w:cs="Arial"/>
      <w:sz w:val="20"/>
      <w:szCs w:val="22"/>
      <w:lang w:val="en-US" w:eastAsia="en-US" w:bidi="ar-SA"/>
    </w:rPr>
  </w:style>
  <w:style w:type="paragraph" w:customStyle="1" w:styleId="2042">
    <w:name w:val="AC612C8713894F9C8B137A04D354F53A4"/>
    <w:uiPriority w:val="0"/>
    <w:pPr>
      <w:spacing w:after="0" w:line="240" w:lineRule="auto"/>
    </w:pPr>
    <w:rPr>
      <w:rFonts w:ascii="Calibri" w:hAnsi="Calibri" w:eastAsia="Calibri" w:cs="Arial"/>
      <w:sz w:val="20"/>
      <w:szCs w:val="22"/>
      <w:lang w:val="en-US" w:eastAsia="en-US" w:bidi="ar-SA"/>
    </w:rPr>
  </w:style>
  <w:style w:type="paragraph" w:customStyle="1" w:styleId="2043">
    <w:name w:val="EF5A5CBD32474F3880DEC29036F6C29A4"/>
    <w:uiPriority w:val="0"/>
    <w:pPr>
      <w:spacing w:after="0" w:line="240" w:lineRule="auto"/>
    </w:pPr>
    <w:rPr>
      <w:rFonts w:ascii="Calibri" w:hAnsi="Calibri" w:eastAsia="Calibri" w:cs="Arial"/>
      <w:sz w:val="20"/>
      <w:szCs w:val="22"/>
      <w:lang w:val="en-US" w:eastAsia="en-US" w:bidi="ar-SA"/>
    </w:rPr>
  </w:style>
  <w:style w:type="paragraph" w:customStyle="1" w:styleId="2044">
    <w:name w:val="C3FD1C72FFA34BB898460CA49B570A914"/>
    <w:uiPriority w:val="0"/>
    <w:pPr>
      <w:spacing w:after="0" w:line="240" w:lineRule="auto"/>
    </w:pPr>
    <w:rPr>
      <w:rFonts w:ascii="Calibri" w:hAnsi="Calibri" w:eastAsia="Calibri" w:cs="Arial"/>
      <w:sz w:val="20"/>
      <w:szCs w:val="22"/>
      <w:lang w:val="en-US" w:eastAsia="en-US" w:bidi="ar-SA"/>
    </w:rPr>
  </w:style>
  <w:style w:type="paragraph" w:customStyle="1" w:styleId="2045">
    <w:name w:val="21F3360A9F174DE3B346F6437C0517F44"/>
    <w:uiPriority w:val="0"/>
    <w:pPr>
      <w:spacing w:after="0" w:line="240" w:lineRule="auto"/>
    </w:pPr>
    <w:rPr>
      <w:rFonts w:ascii="Calibri" w:hAnsi="Calibri" w:eastAsia="Calibri" w:cs="Arial"/>
      <w:sz w:val="20"/>
      <w:szCs w:val="22"/>
      <w:lang w:val="en-US" w:eastAsia="en-US" w:bidi="ar-SA"/>
    </w:rPr>
  </w:style>
  <w:style w:type="paragraph" w:customStyle="1" w:styleId="2046">
    <w:name w:val="E75CC3716D584D7085F5E80F4C5082764"/>
    <w:uiPriority w:val="0"/>
    <w:pPr>
      <w:spacing w:after="0" w:line="240" w:lineRule="auto"/>
    </w:pPr>
    <w:rPr>
      <w:rFonts w:ascii="Calibri" w:hAnsi="Calibri" w:eastAsia="Calibri" w:cs="Arial"/>
      <w:sz w:val="20"/>
      <w:szCs w:val="22"/>
      <w:lang w:val="en-US" w:eastAsia="en-US" w:bidi="ar-SA"/>
    </w:rPr>
  </w:style>
  <w:style w:type="paragraph" w:customStyle="1" w:styleId="2047">
    <w:name w:val="08322258C0984EA5BC2983D569F3A93A4"/>
    <w:uiPriority w:val="0"/>
    <w:pPr>
      <w:spacing w:after="0" w:line="240" w:lineRule="auto"/>
    </w:pPr>
    <w:rPr>
      <w:rFonts w:ascii="Calibri" w:hAnsi="Calibri" w:eastAsia="Calibri" w:cs="Arial"/>
      <w:sz w:val="20"/>
      <w:szCs w:val="22"/>
      <w:lang w:val="en-US" w:eastAsia="en-US" w:bidi="ar-SA"/>
    </w:rPr>
  </w:style>
  <w:style w:type="paragraph" w:customStyle="1" w:styleId="2048">
    <w:name w:val="E65A9BF27C6749A2B6F66BBD4D31F3324"/>
    <w:uiPriority w:val="0"/>
    <w:pPr>
      <w:spacing w:after="0" w:line="240" w:lineRule="auto"/>
    </w:pPr>
    <w:rPr>
      <w:rFonts w:ascii="Calibri" w:hAnsi="Calibri" w:eastAsia="Calibri" w:cs="Arial"/>
      <w:sz w:val="20"/>
      <w:szCs w:val="22"/>
      <w:lang w:val="en-US" w:eastAsia="en-US" w:bidi="ar-SA"/>
    </w:rPr>
  </w:style>
  <w:style w:type="paragraph" w:customStyle="1" w:styleId="2049">
    <w:name w:val="E80A6887BF854E7DBF6657AB81B2A10E4"/>
    <w:uiPriority w:val="0"/>
    <w:pPr>
      <w:spacing w:after="0" w:line="240" w:lineRule="auto"/>
    </w:pPr>
    <w:rPr>
      <w:rFonts w:ascii="Calibri" w:hAnsi="Calibri" w:eastAsia="Calibri" w:cs="Arial"/>
      <w:sz w:val="20"/>
      <w:szCs w:val="22"/>
      <w:lang w:val="en-US" w:eastAsia="en-US" w:bidi="ar-SA"/>
    </w:rPr>
  </w:style>
  <w:style w:type="paragraph" w:customStyle="1" w:styleId="2050">
    <w:name w:val="DFEC35A0E2C147128E1C494E24DBC7254"/>
    <w:uiPriority w:val="0"/>
    <w:pPr>
      <w:spacing w:after="0" w:line="240" w:lineRule="auto"/>
    </w:pPr>
    <w:rPr>
      <w:rFonts w:ascii="Calibri" w:hAnsi="Calibri" w:eastAsia="Calibri" w:cs="Arial"/>
      <w:sz w:val="20"/>
      <w:szCs w:val="22"/>
      <w:lang w:val="en-US" w:eastAsia="en-US" w:bidi="ar-SA"/>
    </w:rPr>
  </w:style>
  <w:style w:type="paragraph" w:customStyle="1" w:styleId="2051">
    <w:name w:val="BE491004C6AE44C79BB74FD99067F1654"/>
    <w:uiPriority w:val="0"/>
    <w:pPr>
      <w:spacing w:after="0" w:line="240" w:lineRule="auto"/>
    </w:pPr>
    <w:rPr>
      <w:rFonts w:ascii="Calibri" w:hAnsi="Calibri" w:eastAsia="Calibri" w:cs="Arial"/>
      <w:sz w:val="20"/>
      <w:szCs w:val="22"/>
      <w:lang w:val="en-US" w:eastAsia="en-US" w:bidi="ar-SA"/>
    </w:rPr>
  </w:style>
  <w:style w:type="paragraph" w:customStyle="1" w:styleId="2052">
    <w:name w:val="7CCCA02C11794D7294CF801BAC5272554"/>
    <w:uiPriority w:val="0"/>
    <w:pPr>
      <w:spacing w:after="0" w:line="240" w:lineRule="auto"/>
    </w:pPr>
    <w:rPr>
      <w:rFonts w:ascii="Calibri" w:hAnsi="Calibri" w:eastAsia="Calibri" w:cs="Arial"/>
      <w:sz w:val="20"/>
      <w:szCs w:val="22"/>
      <w:lang w:val="en-US" w:eastAsia="en-US" w:bidi="ar-SA"/>
    </w:rPr>
  </w:style>
  <w:style w:type="paragraph" w:customStyle="1" w:styleId="2053">
    <w:name w:val="B7C2DB8CC74A4BB7B5940B26F8E0E07A4"/>
    <w:uiPriority w:val="0"/>
    <w:pPr>
      <w:spacing w:after="0" w:line="240" w:lineRule="auto"/>
    </w:pPr>
    <w:rPr>
      <w:rFonts w:ascii="Calibri" w:hAnsi="Calibri" w:eastAsia="Calibri" w:cs="Arial"/>
      <w:sz w:val="20"/>
      <w:szCs w:val="22"/>
      <w:lang w:val="en-US" w:eastAsia="en-US" w:bidi="ar-SA"/>
    </w:rPr>
  </w:style>
  <w:style w:type="paragraph" w:customStyle="1" w:styleId="2054">
    <w:name w:val="EDFB9F6DF9654A55970E4EF44DCA294C4"/>
    <w:uiPriority w:val="0"/>
    <w:pPr>
      <w:spacing w:after="0" w:line="240" w:lineRule="auto"/>
    </w:pPr>
    <w:rPr>
      <w:rFonts w:ascii="Calibri" w:hAnsi="Calibri" w:eastAsia="Calibri" w:cs="Arial"/>
      <w:sz w:val="20"/>
      <w:szCs w:val="22"/>
      <w:lang w:val="en-US" w:eastAsia="en-US" w:bidi="ar-SA"/>
    </w:rPr>
  </w:style>
  <w:style w:type="paragraph" w:customStyle="1" w:styleId="2055">
    <w:name w:val="A14D3898EACC45A5ABD81EF9B36E36E14"/>
    <w:uiPriority w:val="0"/>
    <w:pPr>
      <w:spacing w:after="0" w:line="240" w:lineRule="auto"/>
    </w:pPr>
    <w:rPr>
      <w:rFonts w:ascii="Calibri" w:hAnsi="Calibri" w:eastAsia="Calibri" w:cs="Arial"/>
      <w:sz w:val="20"/>
      <w:szCs w:val="22"/>
      <w:lang w:val="en-US" w:eastAsia="en-US" w:bidi="ar-SA"/>
    </w:rPr>
  </w:style>
  <w:style w:type="paragraph" w:customStyle="1" w:styleId="2056">
    <w:name w:val="BDE914809F904B599C6BCB7F334CDBFB4"/>
    <w:uiPriority w:val="0"/>
    <w:pPr>
      <w:spacing w:after="0" w:line="240" w:lineRule="auto"/>
    </w:pPr>
    <w:rPr>
      <w:rFonts w:ascii="Calibri" w:hAnsi="Calibri" w:eastAsia="Calibri" w:cs="Arial"/>
      <w:sz w:val="20"/>
      <w:szCs w:val="22"/>
      <w:lang w:val="en-US" w:eastAsia="en-US" w:bidi="ar-SA"/>
    </w:rPr>
  </w:style>
  <w:style w:type="paragraph" w:customStyle="1" w:styleId="2057">
    <w:name w:val="A43BF0FA146B4670AA15ABB17AB1F6254"/>
    <w:uiPriority w:val="0"/>
    <w:pPr>
      <w:spacing w:after="0" w:line="240" w:lineRule="auto"/>
    </w:pPr>
    <w:rPr>
      <w:rFonts w:ascii="Calibri" w:hAnsi="Calibri" w:eastAsia="Calibri" w:cs="Arial"/>
      <w:sz w:val="20"/>
      <w:szCs w:val="22"/>
      <w:lang w:val="en-US" w:eastAsia="en-US" w:bidi="ar-SA"/>
    </w:rPr>
  </w:style>
  <w:style w:type="paragraph" w:customStyle="1" w:styleId="2058">
    <w:name w:val="81691920CF094221B7590A4981DD2B964"/>
    <w:uiPriority w:val="0"/>
    <w:pPr>
      <w:spacing w:after="0" w:line="240" w:lineRule="auto"/>
    </w:pPr>
    <w:rPr>
      <w:rFonts w:ascii="Calibri" w:hAnsi="Calibri" w:eastAsia="Calibri" w:cs="Arial"/>
      <w:sz w:val="20"/>
      <w:szCs w:val="22"/>
      <w:lang w:val="en-US" w:eastAsia="en-US" w:bidi="ar-SA"/>
    </w:rPr>
  </w:style>
  <w:style w:type="paragraph" w:customStyle="1" w:styleId="2059">
    <w:name w:val="55083F06F6AE44248AB7F80B04962AB24"/>
    <w:uiPriority w:val="0"/>
    <w:pPr>
      <w:spacing w:after="0" w:line="240" w:lineRule="auto"/>
    </w:pPr>
    <w:rPr>
      <w:rFonts w:ascii="Calibri" w:hAnsi="Calibri" w:eastAsia="Calibri" w:cs="Arial"/>
      <w:sz w:val="20"/>
      <w:szCs w:val="22"/>
      <w:lang w:val="en-US" w:eastAsia="en-US" w:bidi="ar-SA"/>
    </w:rPr>
  </w:style>
  <w:style w:type="paragraph" w:customStyle="1" w:styleId="2060">
    <w:name w:val="48BCD5BA6E504008904488ADED9806324"/>
    <w:uiPriority w:val="0"/>
    <w:pPr>
      <w:spacing w:after="0" w:line="240" w:lineRule="auto"/>
    </w:pPr>
    <w:rPr>
      <w:rFonts w:ascii="Calibri" w:hAnsi="Calibri" w:eastAsia="Calibri" w:cs="Arial"/>
      <w:sz w:val="20"/>
      <w:szCs w:val="22"/>
      <w:lang w:val="en-US" w:eastAsia="en-US" w:bidi="ar-SA"/>
    </w:rPr>
  </w:style>
  <w:style w:type="paragraph" w:customStyle="1" w:styleId="2061">
    <w:name w:val="E592536D3ECC41F195C3E4265ABAA4EA4"/>
    <w:uiPriority w:val="0"/>
    <w:pPr>
      <w:spacing w:after="0" w:line="240" w:lineRule="auto"/>
    </w:pPr>
    <w:rPr>
      <w:rFonts w:ascii="Calibri" w:hAnsi="Calibri" w:eastAsia="Calibri" w:cs="Arial"/>
      <w:sz w:val="20"/>
      <w:szCs w:val="22"/>
      <w:lang w:val="en-US" w:eastAsia="en-US" w:bidi="ar-SA"/>
    </w:rPr>
  </w:style>
  <w:style w:type="paragraph" w:customStyle="1" w:styleId="2062">
    <w:name w:val="B43968A7412845BF84A6769626A318A74"/>
    <w:uiPriority w:val="0"/>
    <w:pPr>
      <w:spacing w:after="0" w:line="240" w:lineRule="auto"/>
    </w:pPr>
    <w:rPr>
      <w:rFonts w:ascii="Calibri" w:hAnsi="Calibri" w:eastAsia="Calibri" w:cs="Arial"/>
      <w:sz w:val="20"/>
      <w:szCs w:val="22"/>
      <w:lang w:val="en-US" w:eastAsia="en-US" w:bidi="ar-SA"/>
    </w:rPr>
  </w:style>
  <w:style w:type="paragraph" w:customStyle="1" w:styleId="2063">
    <w:name w:val="61611BB4394F4B41B669EA5D5C439ACE4"/>
    <w:uiPriority w:val="0"/>
    <w:pPr>
      <w:spacing w:after="0" w:line="240" w:lineRule="auto"/>
    </w:pPr>
    <w:rPr>
      <w:rFonts w:ascii="Calibri" w:hAnsi="Calibri" w:eastAsia="Calibri" w:cs="Arial"/>
      <w:sz w:val="20"/>
      <w:szCs w:val="22"/>
      <w:lang w:val="en-US" w:eastAsia="en-US" w:bidi="ar-SA"/>
    </w:rPr>
  </w:style>
  <w:style w:type="paragraph" w:customStyle="1" w:styleId="2064">
    <w:name w:val="80720D31D3C348C297931BCAA0F3A2914"/>
    <w:uiPriority w:val="0"/>
    <w:pPr>
      <w:spacing w:after="0" w:line="240" w:lineRule="auto"/>
    </w:pPr>
    <w:rPr>
      <w:rFonts w:ascii="Calibri" w:hAnsi="Calibri" w:eastAsia="Calibri" w:cs="Arial"/>
      <w:sz w:val="20"/>
      <w:szCs w:val="22"/>
      <w:lang w:val="en-US" w:eastAsia="en-US" w:bidi="ar-SA"/>
    </w:rPr>
  </w:style>
  <w:style w:type="paragraph" w:customStyle="1" w:styleId="2065">
    <w:name w:val="59CB7CB2861645BA8A6F41669403D4174"/>
    <w:uiPriority w:val="0"/>
    <w:pPr>
      <w:spacing w:after="0" w:line="240" w:lineRule="auto"/>
    </w:pPr>
    <w:rPr>
      <w:rFonts w:ascii="Calibri" w:hAnsi="Calibri" w:eastAsia="Calibri" w:cs="Arial"/>
      <w:sz w:val="20"/>
      <w:szCs w:val="22"/>
      <w:lang w:val="en-US" w:eastAsia="en-US" w:bidi="ar-SA"/>
    </w:rPr>
  </w:style>
  <w:style w:type="paragraph" w:customStyle="1" w:styleId="2066">
    <w:name w:val="225B8728FD504D33A10C7A22E3E31EFF4"/>
    <w:uiPriority w:val="0"/>
    <w:pPr>
      <w:spacing w:after="0" w:line="240" w:lineRule="auto"/>
    </w:pPr>
    <w:rPr>
      <w:rFonts w:ascii="Calibri" w:hAnsi="Calibri" w:eastAsia="Calibri" w:cs="Arial"/>
      <w:sz w:val="20"/>
      <w:szCs w:val="22"/>
      <w:lang w:val="en-US" w:eastAsia="en-US" w:bidi="ar-SA"/>
    </w:rPr>
  </w:style>
  <w:style w:type="paragraph" w:customStyle="1" w:styleId="2067">
    <w:name w:val="6FEBF68EC3154741A5CE66CB900F71B64"/>
    <w:uiPriority w:val="0"/>
    <w:pPr>
      <w:spacing w:after="0" w:line="240" w:lineRule="auto"/>
    </w:pPr>
    <w:rPr>
      <w:rFonts w:ascii="Calibri" w:hAnsi="Calibri" w:eastAsia="Calibri" w:cs="Arial"/>
      <w:sz w:val="20"/>
      <w:szCs w:val="22"/>
      <w:lang w:val="en-US" w:eastAsia="en-US" w:bidi="ar-SA"/>
    </w:rPr>
  </w:style>
  <w:style w:type="paragraph" w:customStyle="1" w:styleId="2068">
    <w:name w:val="941DE5E32E5D49429CC9ACB7D00579B04"/>
    <w:uiPriority w:val="0"/>
    <w:pPr>
      <w:spacing w:after="0" w:line="240" w:lineRule="auto"/>
    </w:pPr>
    <w:rPr>
      <w:rFonts w:ascii="Calibri" w:hAnsi="Calibri" w:eastAsia="Calibri" w:cs="Arial"/>
      <w:sz w:val="20"/>
      <w:szCs w:val="22"/>
      <w:lang w:val="en-US" w:eastAsia="en-US" w:bidi="ar-SA"/>
    </w:rPr>
  </w:style>
  <w:style w:type="paragraph" w:customStyle="1" w:styleId="2069">
    <w:name w:val="698B1C2A82084928BF6456AF5C2FD81E4"/>
    <w:uiPriority w:val="0"/>
    <w:pPr>
      <w:spacing w:after="0" w:line="240" w:lineRule="auto"/>
    </w:pPr>
    <w:rPr>
      <w:rFonts w:ascii="Calibri" w:hAnsi="Calibri" w:eastAsia="Calibri" w:cs="Arial"/>
      <w:sz w:val="20"/>
      <w:szCs w:val="22"/>
      <w:lang w:val="en-US" w:eastAsia="en-US" w:bidi="ar-SA"/>
    </w:rPr>
  </w:style>
  <w:style w:type="paragraph" w:customStyle="1" w:styleId="2070">
    <w:name w:val="7A33E23D64C34C9E872CEA5CA38C2ED24"/>
    <w:uiPriority w:val="0"/>
    <w:pPr>
      <w:spacing w:after="0" w:line="240" w:lineRule="auto"/>
    </w:pPr>
    <w:rPr>
      <w:rFonts w:ascii="Calibri" w:hAnsi="Calibri" w:eastAsia="Calibri" w:cs="Arial"/>
      <w:sz w:val="20"/>
      <w:szCs w:val="22"/>
      <w:lang w:val="en-US" w:eastAsia="en-US" w:bidi="ar-SA"/>
    </w:rPr>
  </w:style>
  <w:style w:type="paragraph" w:customStyle="1" w:styleId="2071">
    <w:name w:val="BCDC511B30FC48E7978D8F35982466484"/>
    <w:uiPriority w:val="0"/>
    <w:pPr>
      <w:spacing w:after="0" w:line="240" w:lineRule="auto"/>
    </w:pPr>
    <w:rPr>
      <w:rFonts w:ascii="Calibri" w:hAnsi="Calibri" w:eastAsia="Calibri" w:cs="Arial"/>
      <w:sz w:val="20"/>
      <w:szCs w:val="22"/>
      <w:lang w:val="en-US" w:eastAsia="en-US" w:bidi="ar-SA"/>
    </w:rPr>
  </w:style>
  <w:style w:type="paragraph" w:customStyle="1" w:styleId="2072">
    <w:name w:val="248D9B29A99A4F31A80259817931B3BD4"/>
    <w:uiPriority w:val="0"/>
    <w:pPr>
      <w:spacing w:after="0" w:line="240" w:lineRule="auto"/>
    </w:pPr>
    <w:rPr>
      <w:rFonts w:ascii="Calibri" w:hAnsi="Calibri" w:eastAsia="Calibri" w:cs="Arial"/>
      <w:sz w:val="20"/>
      <w:szCs w:val="22"/>
      <w:lang w:val="en-US" w:eastAsia="en-US" w:bidi="ar-SA"/>
    </w:rPr>
  </w:style>
  <w:style w:type="paragraph" w:customStyle="1" w:styleId="2073">
    <w:name w:val="9806E10F25A145F29022D82BB884E13D4"/>
    <w:uiPriority w:val="0"/>
    <w:pPr>
      <w:spacing w:after="0" w:line="240" w:lineRule="auto"/>
    </w:pPr>
    <w:rPr>
      <w:rFonts w:ascii="Calibri" w:hAnsi="Calibri" w:eastAsia="Calibri" w:cs="Arial"/>
      <w:sz w:val="20"/>
      <w:szCs w:val="22"/>
      <w:lang w:val="en-US" w:eastAsia="en-US" w:bidi="ar-SA"/>
    </w:rPr>
  </w:style>
  <w:style w:type="paragraph" w:customStyle="1" w:styleId="2074">
    <w:name w:val="D89DD41409DD42ACBE05957F56BD10F54"/>
    <w:uiPriority w:val="0"/>
    <w:pPr>
      <w:spacing w:after="0" w:line="240" w:lineRule="auto"/>
    </w:pPr>
    <w:rPr>
      <w:rFonts w:ascii="Calibri" w:hAnsi="Calibri" w:eastAsia="Calibri" w:cs="Arial"/>
      <w:sz w:val="20"/>
      <w:szCs w:val="22"/>
      <w:lang w:val="en-US" w:eastAsia="en-US" w:bidi="ar-SA"/>
    </w:rPr>
  </w:style>
  <w:style w:type="paragraph" w:customStyle="1" w:styleId="2075">
    <w:name w:val="AF842CBD3DA843B39A1A0C9645B590BE4"/>
    <w:uiPriority w:val="0"/>
    <w:pPr>
      <w:spacing w:after="0" w:line="240" w:lineRule="auto"/>
    </w:pPr>
    <w:rPr>
      <w:rFonts w:ascii="Calibri" w:hAnsi="Calibri" w:eastAsia="Calibri" w:cs="Arial"/>
      <w:sz w:val="20"/>
      <w:szCs w:val="22"/>
      <w:lang w:val="en-US" w:eastAsia="en-US" w:bidi="ar-SA"/>
    </w:rPr>
  </w:style>
  <w:style w:type="paragraph" w:customStyle="1" w:styleId="2076">
    <w:name w:val="F554B82399C0417E9D8357F4184087B64"/>
    <w:uiPriority w:val="0"/>
    <w:pPr>
      <w:spacing w:after="0" w:line="240" w:lineRule="auto"/>
    </w:pPr>
    <w:rPr>
      <w:rFonts w:ascii="Calibri" w:hAnsi="Calibri" w:eastAsia="Calibri" w:cs="Arial"/>
      <w:sz w:val="20"/>
      <w:szCs w:val="22"/>
      <w:lang w:val="en-US" w:eastAsia="en-US" w:bidi="ar-SA"/>
    </w:rPr>
  </w:style>
  <w:style w:type="paragraph" w:customStyle="1" w:styleId="2077">
    <w:name w:val="1D3EDFF05D994561A4AEA64A5DFB42744"/>
    <w:uiPriority w:val="0"/>
    <w:pPr>
      <w:spacing w:after="0" w:line="240" w:lineRule="auto"/>
    </w:pPr>
    <w:rPr>
      <w:rFonts w:ascii="Calibri" w:hAnsi="Calibri" w:eastAsia="Calibri" w:cs="Arial"/>
      <w:sz w:val="20"/>
      <w:szCs w:val="22"/>
      <w:lang w:val="en-US" w:eastAsia="en-US" w:bidi="ar-SA"/>
    </w:rPr>
  </w:style>
  <w:style w:type="paragraph" w:customStyle="1" w:styleId="2078">
    <w:name w:val="F1B74194525D4E80AF1188D05B93F3FC4"/>
    <w:uiPriority w:val="0"/>
    <w:pPr>
      <w:spacing w:after="0" w:line="240" w:lineRule="auto"/>
    </w:pPr>
    <w:rPr>
      <w:rFonts w:ascii="Calibri" w:hAnsi="Calibri" w:eastAsia="Calibri" w:cs="Arial"/>
      <w:sz w:val="20"/>
      <w:szCs w:val="22"/>
      <w:lang w:val="en-US" w:eastAsia="en-US" w:bidi="ar-SA"/>
    </w:rPr>
  </w:style>
  <w:style w:type="paragraph" w:customStyle="1" w:styleId="2079">
    <w:name w:val="A1014AE101044324BE996B38C1A09DF44"/>
    <w:uiPriority w:val="0"/>
    <w:pPr>
      <w:spacing w:after="0" w:line="240" w:lineRule="auto"/>
    </w:pPr>
    <w:rPr>
      <w:rFonts w:ascii="Calibri" w:hAnsi="Calibri" w:eastAsia="Calibri" w:cs="Arial"/>
      <w:sz w:val="20"/>
      <w:szCs w:val="22"/>
      <w:lang w:val="en-US" w:eastAsia="en-US" w:bidi="ar-SA"/>
    </w:rPr>
  </w:style>
  <w:style w:type="paragraph" w:customStyle="1" w:styleId="2080">
    <w:name w:val="FF6ABEB35B864292B834675909E04A504"/>
    <w:uiPriority w:val="0"/>
    <w:pPr>
      <w:spacing w:after="0" w:line="240" w:lineRule="auto"/>
    </w:pPr>
    <w:rPr>
      <w:rFonts w:ascii="Calibri" w:hAnsi="Calibri" w:eastAsia="Calibri" w:cs="Arial"/>
      <w:sz w:val="20"/>
      <w:szCs w:val="22"/>
      <w:lang w:val="en-US" w:eastAsia="en-US" w:bidi="ar-SA"/>
    </w:rPr>
  </w:style>
  <w:style w:type="paragraph" w:customStyle="1" w:styleId="2081">
    <w:name w:val="8FD7C9694257417D911B03E8FD4640424"/>
    <w:uiPriority w:val="0"/>
    <w:pPr>
      <w:spacing w:after="0" w:line="240" w:lineRule="auto"/>
    </w:pPr>
    <w:rPr>
      <w:rFonts w:ascii="Calibri" w:hAnsi="Calibri" w:eastAsia="Calibri" w:cs="Arial"/>
      <w:sz w:val="20"/>
      <w:szCs w:val="22"/>
      <w:lang w:val="en-US" w:eastAsia="en-US" w:bidi="ar-SA"/>
    </w:rPr>
  </w:style>
  <w:style w:type="paragraph" w:customStyle="1" w:styleId="2082">
    <w:name w:val="0F4EA7D27A9E4E168F5F6D6AAB4604B14"/>
    <w:uiPriority w:val="0"/>
    <w:pPr>
      <w:spacing w:after="0" w:line="240" w:lineRule="auto"/>
    </w:pPr>
    <w:rPr>
      <w:rFonts w:ascii="Calibri" w:hAnsi="Calibri" w:eastAsia="Calibri" w:cs="Arial"/>
      <w:sz w:val="20"/>
      <w:szCs w:val="22"/>
      <w:lang w:val="en-US" w:eastAsia="en-US" w:bidi="ar-SA"/>
    </w:rPr>
  </w:style>
  <w:style w:type="paragraph" w:customStyle="1" w:styleId="2083">
    <w:name w:val="21931503616F40FA85A427F99C784A474"/>
    <w:uiPriority w:val="0"/>
    <w:pPr>
      <w:spacing w:after="0" w:line="240" w:lineRule="auto"/>
    </w:pPr>
    <w:rPr>
      <w:rFonts w:ascii="Calibri" w:hAnsi="Calibri" w:eastAsia="Calibri" w:cs="Arial"/>
      <w:sz w:val="20"/>
      <w:szCs w:val="22"/>
      <w:lang w:val="en-US" w:eastAsia="en-US" w:bidi="ar-SA"/>
    </w:rPr>
  </w:style>
  <w:style w:type="paragraph" w:customStyle="1" w:styleId="2084">
    <w:name w:val="EF257E8E9D70400387F1AAD17D01353D4"/>
    <w:uiPriority w:val="0"/>
    <w:pPr>
      <w:spacing w:after="0" w:line="240" w:lineRule="auto"/>
    </w:pPr>
    <w:rPr>
      <w:rFonts w:ascii="Calibri" w:hAnsi="Calibri" w:eastAsia="Calibri" w:cs="Arial"/>
      <w:sz w:val="20"/>
      <w:szCs w:val="22"/>
      <w:lang w:val="en-US" w:eastAsia="en-US" w:bidi="ar-SA"/>
    </w:rPr>
  </w:style>
  <w:style w:type="paragraph" w:customStyle="1" w:styleId="2085">
    <w:name w:val="D86A8933089A4451BB6ECE404532518E4"/>
    <w:uiPriority w:val="0"/>
    <w:pPr>
      <w:spacing w:after="0" w:line="240" w:lineRule="auto"/>
    </w:pPr>
    <w:rPr>
      <w:rFonts w:ascii="Calibri" w:hAnsi="Calibri" w:eastAsia="Calibri" w:cs="Arial"/>
      <w:sz w:val="20"/>
      <w:szCs w:val="22"/>
      <w:lang w:val="en-US" w:eastAsia="en-US" w:bidi="ar-SA"/>
    </w:rPr>
  </w:style>
  <w:style w:type="paragraph" w:customStyle="1" w:styleId="2086">
    <w:name w:val="7FB299929CA94528A144DCB5F867F4D54"/>
    <w:uiPriority w:val="0"/>
    <w:pPr>
      <w:spacing w:after="0" w:line="240" w:lineRule="auto"/>
    </w:pPr>
    <w:rPr>
      <w:rFonts w:ascii="Calibri" w:hAnsi="Calibri" w:eastAsia="Calibri" w:cs="Arial"/>
      <w:sz w:val="20"/>
      <w:szCs w:val="22"/>
      <w:lang w:val="en-US" w:eastAsia="en-US" w:bidi="ar-SA"/>
    </w:rPr>
  </w:style>
  <w:style w:type="paragraph" w:customStyle="1" w:styleId="2087">
    <w:name w:val="75B4F0C4217749C2AABDF5015EC34CB74"/>
    <w:uiPriority w:val="0"/>
    <w:pPr>
      <w:spacing w:after="0" w:line="240" w:lineRule="auto"/>
    </w:pPr>
    <w:rPr>
      <w:rFonts w:ascii="Calibri" w:hAnsi="Calibri" w:eastAsia="Calibri" w:cs="Arial"/>
      <w:sz w:val="20"/>
      <w:szCs w:val="22"/>
      <w:lang w:val="en-US" w:eastAsia="en-US" w:bidi="ar-SA"/>
    </w:rPr>
  </w:style>
  <w:style w:type="paragraph" w:customStyle="1" w:styleId="2088">
    <w:name w:val="E5AAB78206354418968ACE3BE9B702314"/>
    <w:uiPriority w:val="0"/>
    <w:pPr>
      <w:spacing w:after="0" w:line="240" w:lineRule="auto"/>
    </w:pPr>
    <w:rPr>
      <w:rFonts w:ascii="Calibri" w:hAnsi="Calibri" w:eastAsia="Calibri" w:cs="Arial"/>
      <w:sz w:val="20"/>
      <w:szCs w:val="22"/>
      <w:lang w:val="en-US" w:eastAsia="en-US" w:bidi="ar-SA"/>
    </w:rPr>
  </w:style>
  <w:style w:type="paragraph" w:customStyle="1" w:styleId="2089">
    <w:name w:val="9D139CB26A2F41C8B7E53079828B34803"/>
    <w:uiPriority w:val="0"/>
    <w:pPr>
      <w:spacing w:after="0" w:line="240" w:lineRule="auto"/>
    </w:pPr>
    <w:rPr>
      <w:rFonts w:ascii="Calibri" w:hAnsi="Calibri" w:eastAsia="Calibri" w:cs="Arial"/>
      <w:sz w:val="20"/>
      <w:szCs w:val="22"/>
      <w:lang w:val="en-US" w:eastAsia="en-US" w:bidi="ar-SA"/>
    </w:rPr>
  </w:style>
  <w:style w:type="paragraph" w:customStyle="1" w:styleId="2090">
    <w:name w:val="8D76AFC3911D41118A5D558182F6FEF73"/>
    <w:uiPriority w:val="0"/>
    <w:pPr>
      <w:spacing w:after="0" w:line="240" w:lineRule="auto"/>
    </w:pPr>
    <w:rPr>
      <w:rFonts w:ascii="Calibri" w:hAnsi="Calibri" w:eastAsia="Calibri" w:cs="Arial"/>
      <w:sz w:val="20"/>
      <w:szCs w:val="22"/>
      <w:lang w:val="en-US" w:eastAsia="en-US" w:bidi="ar-SA"/>
    </w:rPr>
  </w:style>
  <w:style w:type="paragraph" w:customStyle="1" w:styleId="2091">
    <w:name w:val="FA4E27C08A094F5E91C9E30510A21AF43"/>
    <w:uiPriority w:val="0"/>
    <w:pPr>
      <w:spacing w:after="0" w:line="240" w:lineRule="auto"/>
    </w:pPr>
    <w:rPr>
      <w:rFonts w:ascii="Calibri" w:hAnsi="Calibri" w:eastAsia="Calibri" w:cs="Arial"/>
      <w:sz w:val="20"/>
      <w:szCs w:val="22"/>
      <w:lang w:val="en-US" w:eastAsia="en-US" w:bidi="ar-SA"/>
    </w:rPr>
  </w:style>
  <w:style w:type="paragraph" w:customStyle="1" w:styleId="2092">
    <w:name w:val="BA55C859167C458B9CE00C8C92E3A2593"/>
    <w:uiPriority w:val="0"/>
    <w:pPr>
      <w:spacing w:after="0" w:line="240" w:lineRule="auto"/>
    </w:pPr>
    <w:rPr>
      <w:rFonts w:ascii="Calibri" w:hAnsi="Calibri" w:eastAsia="Calibri" w:cs="Arial"/>
      <w:sz w:val="20"/>
      <w:szCs w:val="22"/>
      <w:lang w:val="en-US" w:eastAsia="en-US" w:bidi="ar-SA"/>
    </w:rPr>
  </w:style>
  <w:style w:type="paragraph" w:customStyle="1" w:styleId="2093">
    <w:name w:val="B63A7E327E9343A9B78F5FE4580AE6283"/>
    <w:uiPriority w:val="0"/>
    <w:pPr>
      <w:spacing w:after="0" w:line="240" w:lineRule="auto"/>
    </w:pPr>
    <w:rPr>
      <w:rFonts w:ascii="Calibri" w:hAnsi="Calibri" w:eastAsia="Calibri" w:cs="Arial"/>
      <w:sz w:val="20"/>
      <w:szCs w:val="22"/>
      <w:lang w:val="en-US" w:eastAsia="en-US" w:bidi="ar-SA"/>
    </w:rPr>
  </w:style>
  <w:style w:type="paragraph" w:customStyle="1" w:styleId="2094">
    <w:name w:val="0943802DB75D412FAB90E7C09B2EA96A3"/>
    <w:uiPriority w:val="0"/>
    <w:pPr>
      <w:spacing w:after="0" w:line="240" w:lineRule="auto"/>
    </w:pPr>
    <w:rPr>
      <w:rFonts w:ascii="Calibri" w:hAnsi="Calibri" w:eastAsia="Calibri" w:cs="Arial"/>
      <w:sz w:val="20"/>
      <w:szCs w:val="22"/>
      <w:lang w:val="en-US" w:eastAsia="en-US" w:bidi="ar-SA"/>
    </w:rPr>
  </w:style>
  <w:style w:type="paragraph" w:customStyle="1" w:styleId="2095">
    <w:name w:val="3EFCFA3471944A8C9AE6B24759A2E0DD2"/>
    <w:uiPriority w:val="0"/>
    <w:pPr>
      <w:spacing w:after="160" w:line="240" w:lineRule="auto"/>
    </w:pPr>
    <w:rPr>
      <w:rFonts w:ascii="Times New Roman" w:hAnsi="Times New Roman" w:eastAsiaTheme="minorEastAsia" w:cstheme="minorBidi"/>
      <w:sz w:val="24"/>
      <w:szCs w:val="22"/>
      <w:lang w:val="en-US" w:eastAsia="zh-TW" w:bidi="ar-SA"/>
    </w:rPr>
  </w:style>
  <w:style w:type="paragraph" w:customStyle="1" w:styleId="2096">
    <w:name w:val="FE5B9A1E092045F1BC0467F74726B5A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097">
    <w:name w:val="DE2EBF45A23345859789E3AF3F56DEA9"/>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098">
    <w:name w:val="9FFD9CA7398B4C2CAF844264CAF9A87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099">
    <w:name w:val="D601225B1ABF44E685EC53E17A758EC7"/>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00">
    <w:name w:val="6B1535C9FE7B433E98F6D65BA310C53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01">
    <w:name w:val="61EBAB0218AE450CB0CE8DF9E6A6748E"/>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02">
    <w:name w:val="AC95D797D42C4078846D9FD7DDD8BCFF"/>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2103">
    <w:name w:val="7687823F17E146E7A4D5156865DD6C3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4">
    <w:name w:val="E63806F78D084C16AE59DDFF7FA5E91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5">
    <w:name w:val="E0196618693F467D8A5DEE875D9E24E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6">
    <w:name w:val="B2BA90CEE60840D4B1726AAA926D4B2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7">
    <w:name w:val="0985398F84DB4D8E91E02FA21C7763C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8">
    <w:name w:val="D5E38A8C19814DD7BBEFF84CD45C31D6"/>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09">
    <w:name w:val="65B369A550634E31BBCA38948B4EA91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10">
    <w:name w:val="E78A4054DD054F74BEA26BDD5CF5F8C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11">
    <w:name w:val="D8104CDBB4564968A2F4800E57215AB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112">
    <w:name w:val="30565D4C5FD94B47B71D183558DDE6E9"/>
    <w:uiPriority w:val="0"/>
    <w:pPr>
      <w:spacing w:after="0" w:line="240" w:lineRule="auto"/>
    </w:pPr>
    <w:rPr>
      <w:rFonts w:asciiTheme="minorHAnsi" w:hAnsiTheme="minorHAnsi" w:eastAsiaTheme="minorEastAsia" w:cstheme="minorBidi"/>
      <w:sz w:val="24"/>
      <w:szCs w:val="24"/>
      <w:lang w:val="en-US" w:eastAsia="en-US" w:bidi="ar-SA"/>
    </w:rPr>
  </w:style>
</w:style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002060"/>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BCAFB627482FC46925158A79D3880B9" ma:contentTypeVersion="10" ma:contentTypeDescription="Create a new document." ma:contentTypeScope="" ma:versionID="a0482d1decc96a1d9318d33d2cb96429">
  <xsd:schema xmlns:xsd="http://www.w3.org/2001/XMLSchema" xmlns:xs="http://www.w3.org/2001/XMLSchema" xmlns:p="http://schemas.microsoft.com/office/2006/metadata/properties" xmlns:ns2="63b94269-0487-4d93-a093-7ae630e521f6" targetNamespace="http://schemas.microsoft.com/office/2006/metadata/properties" ma:root="true" ma:fieldsID="243b82ad96e8c7975e67e80d3f1276ec" ns2:_="">
    <xsd:import namespace="63b94269-0487-4d93-a093-7ae630e521f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94269-0487-4d93-a093-7ae630e521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C40C15-E148-C948-BF25-5D26EB0A249F}">
  <ds:schemaRefs/>
</ds:datastoreItem>
</file>

<file path=customXml/itemProps3.xml><?xml version="1.0" encoding="utf-8"?>
<ds:datastoreItem xmlns:ds="http://schemas.openxmlformats.org/officeDocument/2006/customXml" ds:itemID="{9D655340-2027-4CE7-A0FE-83AD88B20747}">
  <ds:schemaRefs/>
</ds:datastoreItem>
</file>

<file path=customXml/itemProps4.xml><?xml version="1.0" encoding="utf-8"?>
<ds:datastoreItem xmlns:ds="http://schemas.openxmlformats.org/officeDocument/2006/customXml" ds:itemID="{8BE8E7A9-FF46-4DF1-B790-59F55AF76690}">
  <ds:schemaRefs/>
</ds:datastoreItem>
</file>

<file path=customXml/itemProps5.xml><?xml version="1.0" encoding="utf-8"?>
<ds:datastoreItem xmlns:ds="http://schemas.openxmlformats.org/officeDocument/2006/customXml" ds:itemID="{3D126A48-847B-4EF3-BD82-35C2296E1206}">
  <ds:schemaRefs/>
</ds:datastoreItem>
</file>

<file path=docProps/app.xml><?xml version="1.0" encoding="utf-8"?>
<Properties xmlns="http://schemas.openxmlformats.org/officeDocument/2006/extended-properties" xmlns:vt="http://schemas.openxmlformats.org/officeDocument/2006/docPropsVTypes">
  <Template>Normal.dotm</Template>
  <Company>GSA</Company>
  <Pages>38</Pages>
  <Words>9584</Words>
  <Characters>54635</Characters>
  <Lines>455</Lines>
  <Paragraphs>128</Paragraphs>
  <TotalTime>4</TotalTime>
  <ScaleCrop>false</ScaleCrop>
  <LinksUpToDate>false</LinksUpToDate>
  <CharactersWithSpaces>64091</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Attachment</cp:category>
  <dcterms:created xsi:type="dcterms:W3CDTF">2017-05-24T19:27:00Z</dcterms:created>
  <dc:creator>FedRAMP</dc:creator>
  <dc:description>Attachment 6 of the SSP: The IT Contingency Plan template link is template link is provided below for CSPs, Independent Assessors (3PAOs), government contractors working on FedRAMP projects, government employees working on FedRAMP projects, and any outside organizations that want to make use of the FedRAMP Contingency Planning process</dc:description>
  <cp:keywords>FedRAMP, Template</cp:keywords>
  <cp:lastModifiedBy>COMPUTER CLINIC</cp:lastModifiedBy>
  <cp:lastPrinted>2014-04-28T13:37:00Z</cp:lastPrinted>
  <dcterms:modified xsi:type="dcterms:W3CDTF">2019-11-16T15:17:59Z</dcterms:modified>
  <dc:subject>FedRAMP ICP Template</dc:subject>
  <dc:title>FedRAMP IT Contengency Plan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0x0101000BCAFB627482FC46925158A79D3880B9</vt:lpwstr>
  </property>
  <property fmtid="{D5CDD505-2E9C-101B-9397-08002B2CF9AE}" pid="3" name="KSOProductBuildVer">
    <vt:lpwstr>1033-11.2.0.8991</vt:lpwstr>
  </property>
</Properties>
</file>